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05E" w:rsidRDefault="0023705E" w:rsidP="008918BA">
      <w:pPr>
        <w:jc w:val="center"/>
        <w:rPr>
          <w:sz w:val="24"/>
          <w:szCs w:val="24"/>
        </w:rPr>
      </w:pPr>
      <w:r w:rsidRPr="001316F7">
        <w:rPr>
          <w:sz w:val="24"/>
          <w:szCs w:val="24"/>
        </w:rPr>
        <w:t>Министерство образования и науки Республики Татарстан</w:t>
      </w:r>
      <w:r w:rsidRPr="001316F7">
        <w:rPr>
          <w:sz w:val="24"/>
          <w:szCs w:val="24"/>
        </w:rPr>
        <w:br/>
        <w:t>Муниципальное бюджетное учреждение дополнительного образования</w:t>
      </w:r>
      <w:r w:rsidRPr="001316F7">
        <w:rPr>
          <w:sz w:val="24"/>
          <w:szCs w:val="24"/>
        </w:rPr>
        <w:br/>
        <w:t xml:space="preserve"> «Центр внешкольной работы»</w:t>
      </w:r>
      <w:r w:rsidRPr="001316F7">
        <w:rPr>
          <w:sz w:val="24"/>
          <w:szCs w:val="24"/>
        </w:rPr>
        <w:br/>
        <w:t>Аксу</w:t>
      </w:r>
      <w:r>
        <w:rPr>
          <w:sz w:val="24"/>
          <w:szCs w:val="24"/>
        </w:rPr>
        <w:t>баевского муниципального района</w:t>
      </w:r>
    </w:p>
    <w:p w:rsidR="0023705E" w:rsidRDefault="0023705E" w:rsidP="008918BA">
      <w:pPr>
        <w:tabs>
          <w:tab w:val="left" w:pos="12725"/>
        </w:tabs>
        <w:rPr>
          <w:sz w:val="24"/>
          <w:szCs w:val="24"/>
        </w:rPr>
      </w:pPr>
    </w:p>
    <w:p w:rsidR="0023705E" w:rsidRDefault="0023705E" w:rsidP="008918BA">
      <w:pPr>
        <w:tabs>
          <w:tab w:val="left" w:pos="12725"/>
        </w:tabs>
        <w:rPr>
          <w:sz w:val="24"/>
          <w:szCs w:val="24"/>
        </w:rPr>
      </w:pPr>
    </w:p>
    <w:p w:rsidR="0023705E" w:rsidRDefault="0023705E" w:rsidP="008918BA">
      <w:pPr>
        <w:tabs>
          <w:tab w:val="left" w:pos="12725"/>
        </w:tabs>
        <w:rPr>
          <w:sz w:val="24"/>
          <w:szCs w:val="24"/>
        </w:rPr>
      </w:pPr>
      <w:r>
        <w:rPr>
          <w:sz w:val="24"/>
          <w:szCs w:val="24"/>
        </w:rPr>
        <w:t>Принята на заседании                                                                                          «Утверждаю»:</w:t>
      </w:r>
    </w:p>
    <w:p w:rsidR="0023705E" w:rsidRDefault="0023705E" w:rsidP="008918BA">
      <w:pPr>
        <w:tabs>
          <w:tab w:val="left" w:pos="12725"/>
        </w:tabs>
        <w:rPr>
          <w:sz w:val="24"/>
          <w:szCs w:val="24"/>
        </w:rPr>
      </w:pPr>
      <w:r>
        <w:rPr>
          <w:sz w:val="24"/>
          <w:szCs w:val="24"/>
        </w:rPr>
        <w:t>педагогического совета                                                                  Директор МБУ ДО «ЦВР»</w:t>
      </w:r>
    </w:p>
    <w:p w:rsidR="0023705E" w:rsidRDefault="0023705E" w:rsidP="008918BA">
      <w:pPr>
        <w:tabs>
          <w:tab w:val="left" w:pos="12725"/>
        </w:tabs>
        <w:rPr>
          <w:sz w:val="24"/>
          <w:szCs w:val="24"/>
        </w:rPr>
      </w:pPr>
      <w:r>
        <w:rPr>
          <w:sz w:val="24"/>
          <w:szCs w:val="24"/>
        </w:rPr>
        <w:t>от «29» августа 2024 года                                                              ___________/Егоров А.В./</w:t>
      </w:r>
    </w:p>
    <w:p w:rsidR="0023705E" w:rsidRPr="001316F7" w:rsidRDefault="0023705E" w:rsidP="008918BA">
      <w:pPr>
        <w:tabs>
          <w:tab w:val="left" w:pos="12725"/>
        </w:tabs>
        <w:rPr>
          <w:sz w:val="24"/>
          <w:szCs w:val="24"/>
        </w:rPr>
      </w:pPr>
      <w:r>
        <w:rPr>
          <w:sz w:val="24"/>
          <w:szCs w:val="24"/>
        </w:rPr>
        <w:t xml:space="preserve">Протокол №1                                                                                         «29» августа 2024 год </w:t>
      </w:r>
    </w:p>
    <w:p w:rsidR="0023705E" w:rsidRPr="001316F7" w:rsidRDefault="0023705E" w:rsidP="008918BA">
      <w:pPr>
        <w:tabs>
          <w:tab w:val="left" w:pos="12725"/>
        </w:tabs>
        <w:jc w:val="both"/>
        <w:rPr>
          <w:sz w:val="24"/>
          <w:szCs w:val="24"/>
        </w:rPr>
      </w:pPr>
    </w:p>
    <w:p w:rsidR="0023705E" w:rsidRPr="001316F7" w:rsidRDefault="0023705E" w:rsidP="008918BA">
      <w:pPr>
        <w:tabs>
          <w:tab w:val="left" w:pos="12725"/>
        </w:tabs>
        <w:jc w:val="both"/>
        <w:rPr>
          <w:sz w:val="24"/>
          <w:szCs w:val="24"/>
        </w:rPr>
      </w:pPr>
    </w:p>
    <w:p w:rsidR="0023705E" w:rsidRPr="001316F7" w:rsidRDefault="0023705E" w:rsidP="008918BA">
      <w:pPr>
        <w:tabs>
          <w:tab w:val="left" w:pos="12725"/>
        </w:tabs>
        <w:jc w:val="both"/>
        <w:rPr>
          <w:sz w:val="24"/>
          <w:szCs w:val="24"/>
        </w:rPr>
      </w:pPr>
    </w:p>
    <w:p w:rsidR="0023705E" w:rsidRPr="001316F7" w:rsidRDefault="0023705E" w:rsidP="008918BA">
      <w:pPr>
        <w:tabs>
          <w:tab w:val="left" w:pos="12725"/>
        </w:tabs>
        <w:jc w:val="both"/>
        <w:rPr>
          <w:sz w:val="24"/>
          <w:szCs w:val="24"/>
        </w:rPr>
      </w:pPr>
    </w:p>
    <w:p w:rsidR="0023705E" w:rsidRPr="001316F7" w:rsidRDefault="0023705E" w:rsidP="008918BA">
      <w:pPr>
        <w:tabs>
          <w:tab w:val="left" w:pos="12725"/>
        </w:tabs>
        <w:jc w:val="both"/>
        <w:rPr>
          <w:sz w:val="24"/>
          <w:szCs w:val="24"/>
        </w:rPr>
      </w:pPr>
    </w:p>
    <w:p w:rsidR="0023705E" w:rsidRPr="001316F7" w:rsidRDefault="0023705E" w:rsidP="008918BA">
      <w:pPr>
        <w:tabs>
          <w:tab w:val="left" w:pos="12725"/>
        </w:tabs>
        <w:jc w:val="both"/>
        <w:rPr>
          <w:sz w:val="24"/>
          <w:szCs w:val="24"/>
        </w:rPr>
      </w:pPr>
    </w:p>
    <w:p w:rsidR="0023705E" w:rsidRPr="001316F7" w:rsidRDefault="0023705E" w:rsidP="008918BA">
      <w:pPr>
        <w:tabs>
          <w:tab w:val="left" w:pos="12725"/>
        </w:tabs>
        <w:jc w:val="both"/>
        <w:rPr>
          <w:sz w:val="24"/>
          <w:szCs w:val="24"/>
        </w:rPr>
      </w:pPr>
    </w:p>
    <w:p w:rsidR="0023705E" w:rsidRPr="001316F7" w:rsidRDefault="0023705E" w:rsidP="008918BA">
      <w:pPr>
        <w:jc w:val="center"/>
        <w:rPr>
          <w:b/>
          <w:bCs/>
          <w:sz w:val="24"/>
          <w:szCs w:val="24"/>
        </w:rPr>
      </w:pPr>
    </w:p>
    <w:p w:rsidR="0023705E" w:rsidRPr="00B71AAD" w:rsidRDefault="0023705E" w:rsidP="008918BA">
      <w:pPr>
        <w:jc w:val="center"/>
        <w:rPr>
          <w:b/>
          <w:bCs/>
          <w:sz w:val="32"/>
          <w:szCs w:val="32"/>
        </w:rPr>
      </w:pPr>
      <w:r w:rsidRPr="00B71AAD">
        <w:rPr>
          <w:b/>
          <w:bCs/>
          <w:sz w:val="32"/>
          <w:szCs w:val="32"/>
        </w:rPr>
        <w:t>Дополнительная общеобразовательная</w:t>
      </w:r>
    </w:p>
    <w:p w:rsidR="0023705E" w:rsidRPr="00B71AAD" w:rsidRDefault="0023705E" w:rsidP="008918BA">
      <w:pPr>
        <w:jc w:val="center"/>
        <w:rPr>
          <w:b/>
          <w:bCs/>
          <w:sz w:val="32"/>
          <w:szCs w:val="32"/>
        </w:rPr>
      </w:pPr>
      <w:r w:rsidRPr="00B71AAD">
        <w:rPr>
          <w:b/>
          <w:bCs/>
          <w:sz w:val="32"/>
          <w:szCs w:val="32"/>
        </w:rPr>
        <w:t>общеразвивающая программа</w:t>
      </w:r>
    </w:p>
    <w:p w:rsidR="0023705E" w:rsidRPr="00B71AAD" w:rsidRDefault="0023705E" w:rsidP="008918BA">
      <w:pPr>
        <w:jc w:val="center"/>
        <w:rPr>
          <w:b/>
          <w:bCs/>
          <w:sz w:val="32"/>
          <w:szCs w:val="32"/>
        </w:rPr>
      </w:pPr>
      <w:r w:rsidRPr="00B71AAD">
        <w:rPr>
          <w:b/>
          <w:bCs/>
          <w:sz w:val="32"/>
          <w:szCs w:val="32"/>
        </w:rPr>
        <w:t>художественной направленности</w:t>
      </w:r>
    </w:p>
    <w:p w:rsidR="0023705E" w:rsidRPr="00B71AAD" w:rsidRDefault="0023705E" w:rsidP="008918BA">
      <w:pPr>
        <w:jc w:val="center"/>
        <w:rPr>
          <w:b/>
          <w:bCs/>
          <w:sz w:val="32"/>
          <w:szCs w:val="32"/>
        </w:rPr>
      </w:pPr>
      <w:r w:rsidRPr="00B71AAD">
        <w:rPr>
          <w:b/>
          <w:bCs/>
          <w:sz w:val="32"/>
          <w:szCs w:val="32"/>
        </w:rPr>
        <w:t>«Театральное искусство»</w:t>
      </w:r>
    </w:p>
    <w:p w:rsidR="0023705E" w:rsidRPr="00B71AAD" w:rsidRDefault="0023705E" w:rsidP="008918BA">
      <w:pPr>
        <w:jc w:val="center"/>
        <w:rPr>
          <w:b/>
          <w:bCs/>
          <w:sz w:val="32"/>
          <w:szCs w:val="32"/>
        </w:rPr>
      </w:pPr>
      <w:r w:rsidRPr="00B71AAD">
        <w:rPr>
          <w:b/>
          <w:bCs/>
          <w:sz w:val="32"/>
          <w:szCs w:val="32"/>
        </w:rPr>
        <w:t>(театральная деятельность)</w:t>
      </w:r>
    </w:p>
    <w:p w:rsidR="0023705E" w:rsidRPr="001316F7" w:rsidRDefault="0023705E" w:rsidP="008918BA">
      <w:pPr>
        <w:jc w:val="right"/>
        <w:rPr>
          <w:sz w:val="24"/>
          <w:szCs w:val="24"/>
        </w:rPr>
      </w:pPr>
    </w:p>
    <w:p w:rsidR="0023705E" w:rsidRPr="001316F7" w:rsidRDefault="0023705E" w:rsidP="008918BA">
      <w:pPr>
        <w:jc w:val="right"/>
        <w:rPr>
          <w:sz w:val="24"/>
          <w:szCs w:val="24"/>
        </w:rPr>
      </w:pPr>
    </w:p>
    <w:p w:rsidR="0023705E" w:rsidRPr="001316F7" w:rsidRDefault="0023705E" w:rsidP="008918BA">
      <w:pPr>
        <w:jc w:val="right"/>
        <w:rPr>
          <w:sz w:val="24"/>
          <w:szCs w:val="24"/>
        </w:rPr>
      </w:pPr>
    </w:p>
    <w:p w:rsidR="0023705E" w:rsidRPr="001316F7" w:rsidRDefault="0023705E" w:rsidP="008918BA">
      <w:pPr>
        <w:jc w:val="right"/>
        <w:rPr>
          <w:sz w:val="24"/>
          <w:szCs w:val="24"/>
        </w:rPr>
      </w:pPr>
    </w:p>
    <w:p w:rsidR="0023705E" w:rsidRPr="001316F7" w:rsidRDefault="0023705E" w:rsidP="008918BA">
      <w:pPr>
        <w:jc w:val="right"/>
        <w:rPr>
          <w:sz w:val="24"/>
          <w:szCs w:val="24"/>
        </w:rPr>
      </w:pPr>
      <w:r w:rsidRPr="001316F7">
        <w:rPr>
          <w:sz w:val="24"/>
          <w:szCs w:val="24"/>
        </w:rPr>
        <w:t xml:space="preserve">  Возраст обучающихся: 7-12 лет</w:t>
      </w:r>
    </w:p>
    <w:p w:rsidR="0023705E" w:rsidRPr="001316F7" w:rsidRDefault="0023705E" w:rsidP="008918BA">
      <w:pPr>
        <w:jc w:val="right"/>
        <w:rPr>
          <w:sz w:val="24"/>
          <w:szCs w:val="24"/>
        </w:rPr>
      </w:pPr>
      <w:r w:rsidRPr="001316F7">
        <w:rPr>
          <w:sz w:val="24"/>
          <w:szCs w:val="24"/>
        </w:rPr>
        <w:t>срок реализации: 3 года</w:t>
      </w:r>
    </w:p>
    <w:p w:rsidR="0023705E" w:rsidRPr="001316F7" w:rsidRDefault="0023705E" w:rsidP="008918BA">
      <w:pPr>
        <w:jc w:val="right"/>
        <w:rPr>
          <w:sz w:val="24"/>
          <w:szCs w:val="24"/>
        </w:rPr>
      </w:pPr>
    </w:p>
    <w:p w:rsidR="0023705E" w:rsidRPr="001316F7" w:rsidRDefault="0023705E" w:rsidP="008918BA">
      <w:pPr>
        <w:jc w:val="right"/>
        <w:rPr>
          <w:sz w:val="24"/>
          <w:szCs w:val="24"/>
        </w:rPr>
      </w:pPr>
    </w:p>
    <w:p w:rsidR="0023705E" w:rsidRPr="001316F7" w:rsidRDefault="0023705E" w:rsidP="008918BA">
      <w:pPr>
        <w:jc w:val="right"/>
        <w:rPr>
          <w:sz w:val="24"/>
          <w:szCs w:val="24"/>
        </w:rPr>
      </w:pPr>
    </w:p>
    <w:p w:rsidR="0023705E" w:rsidRPr="001316F7" w:rsidRDefault="0023705E" w:rsidP="008918BA">
      <w:pPr>
        <w:jc w:val="right"/>
        <w:rPr>
          <w:sz w:val="24"/>
          <w:szCs w:val="24"/>
        </w:rPr>
      </w:pPr>
    </w:p>
    <w:p w:rsidR="0023705E" w:rsidRPr="001316F7" w:rsidRDefault="0023705E" w:rsidP="008918BA">
      <w:pPr>
        <w:jc w:val="right"/>
        <w:rPr>
          <w:sz w:val="24"/>
          <w:szCs w:val="24"/>
        </w:rPr>
      </w:pPr>
    </w:p>
    <w:p w:rsidR="0023705E" w:rsidRPr="001316F7" w:rsidRDefault="0023705E" w:rsidP="008918BA">
      <w:pPr>
        <w:jc w:val="right"/>
        <w:rPr>
          <w:sz w:val="24"/>
          <w:szCs w:val="24"/>
        </w:rPr>
      </w:pPr>
    </w:p>
    <w:p w:rsidR="0023705E" w:rsidRPr="001316F7" w:rsidRDefault="0023705E" w:rsidP="008918BA">
      <w:pPr>
        <w:jc w:val="right"/>
        <w:rPr>
          <w:sz w:val="24"/>
          <w:szCs w:val="24"/>
        </w:rPr>
      </w:pPr>
      <w:r w:rsidRPr="001316F7">
        <w:rPr>
          <w:sz w:val="24"/>
          <w:szCs w:val="24"/>
        </w:rPr>
        <w:t xml:space="preserve">                                                                                                                   Автор-составитель:</w:t>
      </w:r>
    </w:p>
    <w:p w:rsidR="0023705E" w:rsidRDefault="0023705E" w:rsidP="00C674CB">
      <w:pPr>
        <w:jc w:val="right"/>
        <w:rPr>
          <w:sz w:val="24"/>
          <w:szCs w:val="24"/>
        </w:rPr>
      </w:pPr>
      <w:r w:rsidRPr="001316F7">
        <w:rPr>
          <w:sz w:val="24"/>
          <w:szCs w:val="24"/>
        </w:rPr>
        <w:t>Михайлова Ольга Иосифовна,</w:t>
      </w:r>
    </w:p>
    <w:p w:rsidR="0023705E" w:rsidRPr="001316F7" w:rsidRDefault="0023705E" w:rsidP="00C674CB">
      <w:pPr>
        <w:jc w:val="right"/>
        <w:rPr>
          <w:sz w:val="24"/>
          <w:szCs w:val="24"/>
        </w:rPr>
      </w:pPr>
      <w:r>
        <w:rPr>
          <w:sz w:val="24"/>
          <w:szCs w:val="24"/>
        </w:rPr>
        <w:t>п</w:t>
      </w:r>
      <w:r w:rsidRPr="001316F7">
        <w:rPr>
          <w:sz w:val="24"/>
          <w:szCs w:val="24"/>
        </w:rPr>
        <w:t>едагог дополнительного</w:t>
      </w:r>
      <w:r>
        <w:rPr>
          <w:sz w:val="24"/>
          <w:szCs w:val="24"/>
        </w:rPr>
        <w:t xml:space="preserve"> </w:t>
      </w:r>
      <w:r w:rsidRPr="001316F7">
        <w:rPr>
          <w:sz w:val="24"/>
          <w:szCs w:val="24"/>
        </w:rPr>
        <w:t>образования</w:t>
      </w:r>
    </w:p>
    <w:p w:rsidR="0023705E" w:rsidRPr="001316F7" w:rsidRDefault="0023705E" w:rsidP="008918BA">
      <w:pPr>
        <w:jc w:val="right"/>
        <w:rPr>
          <w:sz w:val="24"/>
          <w:szCs w:val="24"/>
        </w:rPr>
      </w:pPr>
    </w:p>
    <w:p w:rsidR="0023705E" w:rsidRPr="001316F7" w:rsidRDefault="0023705E" w:rsidP="008918BA">
      <w:pPr>
        <w:jc w:val="right"/>
        <w:rPr>
          <w:sz w:val="24"/>
          <w:szCs w:val="24"/>
        </w:rPr>
      </w:pPr>
    </w:p>
    <w:p w:rsidR="0023705E" w:rsidRPr="001316F7" w:rsidRDefault="0023705E" w:rsidP="008918BA">
      <w:pPr>
        <w:jc w:val="right"/>
        <w:rPr>
          <w:sz w:val="24"/>
          <w:szCs w:val="24"/>
        </w:rPr>
      </w:pPr>
    </w:p>
    <w:p w:rsidR="0023705E" w:rsidRPr="001316F7" w:rsidRDefault="0023705E" w:rsidP="008918BA">
      <w:pPr>
        <w:jc w:val="right"/>
        <w:rPr>
          <w:sz w:val="24"/>
          <w:szCs w:val="24"/>
        </w:rPr>
      </w:pPr>
    </w:p>
    <w:p w:rsidR="0023705E" w:rsidRPr="001316F7" w:rsidRDefault="0023705E" w:rsidP="008918BA">
      <w:pPr>
        <w:jc w:val="right"/>
        <w:rPr>
          <w:sz w:val="24"/>
          <w:szCs w:val="24"/>
        </w:rPr>
      </w:pPr>
    </w:p>
    <w:p w:rsidR="0023705E" w:rsidRPr="001316F7" w:rsidRDefault="0023705E" w:rsidP="008918BA">
      <w:pPr>
        <w:jc w:val="right"/>
        <w:rPr>
          <w:sz w:val="24"/>
          <w:szCs w:val="24"/>
        </w:rPr>
      </w:pPr>
    </w:p>
    <w:p w:rsidR="0023705E" w:rsidRDefault="0023705E" w:rsidP="008918BA">
      <w:pPr>
        <w:jc w:val="right"/>
        <w:rPr>
          <w:sz w:val="24"/>
          <w:szCs w:val="24"/>
        </w:rPr>
      </w:pPr>
    </w:p>
    <w:p w:rsidR="0023705E" w:rsidRDefault="0023705E" w:rsidP="008918BA">
      <w:pPr>
        <w:jc w:val="right"/>
        <w:rPr>
          <w:sz w:val="24"/>
          <w:szCs w:val="24"/>
        </w:rPr>
      </w:pPr>
    </w:p>
    <w:p w:rsidR="0023705E" w:rsidRDefault="0023705E" w:rsidP="008918BA">
      <w:pPr>
        <w:jc w:val="right"/>
        <w:rPr>
          <w:sz w:val="24"/>
          <w:szCs w:val="24"/>
        </w:rPr>
      </w:pPr>
    </w:p>
    <w:p w:rsidR="0023705E" w:rsidRDefault="0023705E" w:rsidP="008918BA">
      <w:pPr>
        <w:jc w:val="right"/>
        <w:rPr>
          <w:sz w:val="24"/>
          <w:szCs w:val="24"/>
        </w:rPr>
      </w:pPr>
    </w:p>
    <w:p w:rsidR="0023705E" w:rsidRPr="001316F7" w:rsidRDefault="0023705E" w:rsidP="008918BA">
      <w:pPr>
        <w:jc w:val="right"/>
        <w:rPr>
          <w:sz w:val="24"/>
          <w:szCs w:val="24"/>
        </w:rPr>
      </w:pPr>
    </w:p>
    <w:p w:rsidR="0023705E" w:rsidRPr="001316F7" w:rsidRDefault="0023705E" w:rsidP="008918BA">
      <w:pPr>
        <w:jc w:val="center"/>
        <w:rPr>
          <w:sz w:val="24"/>
          <w:szCs w:val="24"/>
        </w:rPr>
      </w:pPr>
      <w:r>
        <w:rPr>
          <w:sz w:val="24"/>
          <w:szCs w:val="24"/>
        </w:rPr>
        <w:t>Аксубаево</w:t>
      </w:r>
    </w:p>
    <w:p w:rsidR="0023705E" w:rsidRDefault="0023705E" w:rsidP="008918BA">
      <w:pPr>
        <w:rPr>
          <w:sz w:val="24"/>
          <w:szCs w:val="24"/>
        </w:rPr>
      </w:pPr>
    </w:p>
    <w:p w:rsidR="0023705E" w:rsidRDefault="0023705E" w:rsidP="008918BA">
      <w:pPr>
        <w:rPr>
          <w:sz w:val="24"/>
          <w:szCs w:val="24"/>
        </w:rPr>
      </w:pPr>
    </w:p>
    <w:p w:rsidR="0023705E" w:rsidRPr="001316F7" w:rsidRDefault="0023705E" w:rsidP="008918BA">
      <w:pPr>
        <w:rPr>
          <w:sz w:val="24"/>
          <w:szCs w:val="24"/>
        </w:rPr>
      </w:pPr>
      <w:r w:rsidRPr="001316F7">
        <w:rPr>
          <w:sz w:val="24"/>
          <w:szCs w:val="24"/>
        </w:rPr>
        <w:t>СОДЕРЖАНИЕ</w:t>
      </w:r>
    </w:p>
    <w:p w:rsidR="0023705E" w:rsidRPr="001316F7" w:rsidRDefault="0023705E" w:rsidP="008918BA">
      <w:pPr>
        <w:rPr>
          <w:sz w:val="24"/>
          <w:szCs w:val="24"/>
        </w:rPr>
      </w:pPr>
      <w:r w:rsidRPr="001316F7">
        <w:rPr>
          <w:sz w:val="24"/>
          <w:szCs w:val="24"/>
        </w:rPr>
        <w:t>1. Комплекс основных характеристик дополнительной общеобразовательной общеразвивающей программы</w:t>
      </w:r>
      <w:r w:rsidRPr="001316F7">
        <w:rPr>
          <w:sz w:val="24"/>
          <w:szCs w:val="24"/>
        </w:rPr>
        <w:tab/>
      </w:r>
    </w:p>
    <w:p w:rsidR="0023705E" w:rsidRPr="001316F7" w:rsidRDefault="0023705E" w:rsidP="008918BA">
      <w:pPr>
        <w:rPr>
          <w:sz w:val="24"/>
          <w:szCs w:val="24"/>
        </w:rPr>
      </w:pPr>
      <w:r w:rsidRPr="001316F7">
        <w:rPr>
          <w:sz w:val="24"/>
          <w:szCs w:val="24"/>
        </w:rPr>
        <w:t>1.1. Пояснительная записка</w:t>
      </w:r>
      <w:r w:rsidRPr="001316F7">
        <w:rPr>
          <w:sz w:val="24"/>
          <w:szCs w:val="24"/>
        </w:rPr>
        <w:tab/>
      </w:r>
    </w:p>
    <w:p w:rsidR="0023705E" w:rsidRPr="001316F7" w:rsidRDefault="0023705E" w:rsidP="008918BA">
      <w:pPr>
        <w:rPr>
          <w:sz w:val="24"/>
          <w:szCs w:val="24"/>
        </w:rPr>
      </w:pPr>
      <w:r w:rsidRPr="001316F7">
        <w:rPr>
          <w:sz w:val="24"/>
          <w:szCs w:val="24"/>
        </w:rPr>
        <w:t>1.1.1. Направленность программы</w:t>
      </w:r>
      <w:r w:rsidRPr="001316F7">
        <w:rPr>
          <w:sz w:val="24"/>
          <w:szCs w:val="24"/>
        </w:rPr>
        <w:tab/>
      </w:r>
    </w:p>
    <w:p w:rsidR="0023705E" w:rsidRPr="001316F7" w:rsidRDefault="0023705E" w:rsidP="008918BA">
      <w:pPr>
        <w:rPr>
          <w:sz w:val="24"/>
          <w:szCs w:val="24"/>
        </w:rPr>
      </w:pPr>
      <w:r w:rsidRPr="001316F7">
        <w:rPr>
          <w:sz w:val="24"/>
          <w:szCs w:val="24"/>
        </w:rPr>
        <w:t>1.1.2.   Актуальность программы</w:t>
      </w:r>
      <w:r w:rsidRPr="001316F7">
        <w:rPr>
          <w:sz w:val="24"/>
          <w:szCs w:val="24"/>
        </w:rPr>
        <w:tab/>
      </w:r>
    </w:p>
    <w:p w:rsidR="0023705E" w:rsidRPr="001316F7" w:rsidRDefault="0023705E" w:rsidP="008918BA">
      <w:pPr>
        <w:rPr>
          <w:sz w:val="24"/>
          <w:szCs w:val="24"/>
        </w:rPr>
      </w:pPr>
      <w:r w:rsidRPr="001316F7">
        <w:rPr>
          <w:sz w:val="24"/>
          <w:szCs w:val="24"/>
        </w:rPr>
        <w:t>1.1.3. Отличительные особенности программы</w:t>
      </w:r>
      <w:r w:rsidRPr="001316F7">
        <w:rPr>
          <w:sz w:val="24"/>
          <w:szCs w:val="24"/>
        </w:rPr>
        <w:tab/>
      </w:r>
    </w:p>
    <w:p w:rsidR="0023705E" w:rsidRPr="001316F7" w:rsidRDefault="0023705E" w:rsidP="008918BA">
      <w:pPr>
        <w:rPr>
          <w:sz w:val="24"/>
          <w:szCs w:val="24"/>
        </w:rPr>
      </w:pPr>
      <w:r w:rsidRPr="001316F7">
        <w:rPr>
          <w:sz w:val="24"/>
          <w:szCs w:val="24"/>
        </w:rPr>
        <w:t>1.1.4. Адресат программы</w:t>
      </w:r>
      <w:r w:rsidRPr="001316F7">
        <w:rPr>
          <w:sz w:val="24"/>
          <w:szCs w:val="24"/>
        </w:rPr>
        <w:tab/>
      </w:r>
    </w:p>
    <w:p w:rsidR="0023705E" w:rsidRPr="001316F7" w:rsidRDefault="0023705E" w:rsidP="008918BA">
      <w:pPr>
        <w:rPr>
          <w:sz w:val="24"/>
          <w:szCs w:val="24"/>
        </w:rPr>
      </w:pPr>
      <w:r w:rsidRPr="001316F7">
        <w:rPr>
          <w:sz w:val="24"/>
          <w:szCs w:val="24"/>
        </w:rPr>
        <w:t>1.1.5. Срок освоения, уровни  и объем программы</w:t>
      </w:r>
      <w:r w:rsidRPr="001316F7">
        <w:rPr>
          <w:sz w:val="24"/>
          <w:szCs w:val="24"/>
        </w:rPr>
        <w:tab/>
      </w:r>
    </w:p>
    <w:p w:rsidR="0023705E" w:rsidRPr="001316F7" w:rsidRDefault="0023705E" w:rsidP="008918BA">
      <w:pPr>
        <w:rPr>
          <w:sz w:val="24"/>
          <w:szCs w:val="24"/>
        </w:rPr>
      </w:pPr>
      <w:r w:rsidRPr="001316F7">
        <w:rPr>
          <w:sz w:val="24"/>
          <w:szCs w:val="24"/>
        </w:rPr>
        <w:t>1.1.6. Формы обучения и виды занятий</w:t>
      </w:r>
      <w:r w:rsidRPr="001316F7">
        <w:rPr>
          <w:sz w:val="24"/>
          <w:szCs w:val="24"/>
        </w:rPr>
        <w:tab/>
      </w:r>
    </w:p>
    <w:p w:rsidR="0023705E" w:rsidRPr="001316F7" w:rsidRDefault="0023705E" w:rsidP="008918BA">
      <w:pPr>
        <w:rPr>
          <w:sz w:val="24"/>
          <w:szCs w:val="24"/>
        </w:rPr>
      </w:pPr>
      <w:r w:rsidRPr="001316F7">
        <w:rPr>
          <w:sz w:val="24"/>
          <w:szCs w:val="24"/>
        </w:rPr>
        <w:t>1.1.7. Режим занятий</w:t>
      </w:r>
      <w:r w:rsidRPr="001316F7">
        <w:rPr>
          <w:sz w:val="24"/>
          <w:szCs w:val="24"/>
        </w:rPr>
        <w:tab/>
      </w:r>
    </w:p>
    <w:p w:rsidR="0023705E" w:rsidRPr="001316F7" w:rsidRDefault="0023705E" w:rsidP="008918BA">
      <w:pPr>
        <w:rPr>
          <w:sz w:val="24"/>
          <w:szCs w:val="24"/>
        </w:rPr>
      </w:pPr>
      <w:r w:rsidRPr="001316F7">
        <w:rPr>
          <w:sz w:val="24"/>
          <w:szCs w:val="24"/>
        </w:rPr>
        <w:t>1.2. Цель и задачи общеобразовательной общеразвивающей программы</w:t>
      </w:r>
      <w:r w:rsidRPr="001316F7">
        <w:rPr>
          <w:sz w:val="24"/>
          <w:szCs w:val="24"/>
        </w:rPr>
        <w:tab/>
      </w:r>
    </w:p>
    <w:p w:rsidR="0023705E" w:rsidRPr="001316F7" w:rsidRDefault="0023705E" w:rsidP="008918BA">
      <w:pPr>
        <w:rPr>
          <w:sz w:val="24"/>
          <w:szCs w:val="24"/>
        </w:rPr>
      </w:pPr>
      <w:r w:rsidRPr="001316F7">
        <w:rPr>
          <w:sz w:val="24"/>
          <w:szCs w:val="24"/>
        </w:rPr>
        <w:t>1.3.Содержание программы</w:t>
      </w:r>
      <w:r w:rsidRPr="001316F7">
        <w:rPr>
          <w:sz w:val="24"/>
          <w:szCs w:val="24"/>
        </w:rPr>
        <w:tab/>
      </w:r>
    </w:p>
    <w:p w:rsidR="0023705E" w:rsidRPr="001316F7" w:rsidRDefault="0023705E" w:rsidP="008918BA">
      <w:pPr>
        <w:rPr>
          <w:sz w:val="24"/>
          <w:szCs w:val="24"/>
        </w:rPr>
      </w:pPr>
      <w:r w:rsidRPr="001316F7">
        <w:rPr>
          <w:sz w:val="24"/>
          <w:szCs w:val="24"/>
        </w:rPr>
        <w:t>1.3.1. Учебный план</w:t>
      </w:r>
      <w:r w:rsidRPr="001316F7">
        <w:rPr>
          <w:sz w:val="24"/>
          <w:szCs w:val="24"/>
        </w:rPr>
        <w:tab/>
      </w:r>
    </w:p>
    <w:p w:rsidR="0023705E" w:rsidRPr="001316F7" w:rsidRDefault="0023705E" w:rsidP="008918BA">
      <w:pPr>
        <w:rPr>
          <w:sz w:val="24"/>
          <w:szCs w:val="24"/>
        </w:rPr>
      </w:pPr>
      <w:r w:rsidRPr="001316F7">
        <w:rPr>
          <w:sz w:val="24"/>
          <w:szCs w:val="24"/>
        </w:rPr>
        <w:t>1.3.2. Содержание учебного плана</w:t>
      </w:r>
      <w:r w:rsidRPr="001316F7">
        <w:rPr>
          <w:sz w:val="24"/>
          <w:szCs w:val="24"/>
        </w:rPr>
        <w:tab/>
      </w:r>
    </w:p>
    <w:p w:rsidR="0023705E" w:rsidRPr="001316F7" w:rsidRDefault="0023705E" w:rsidP="008918BA">
      <w:pPr>
        <w:rPr>
          <w:sz w:val="24"/>
          <w:szCs w:val="24"/>
        </w:rPr>
      </w:pPr>
      <w:r>
        <w:rPr>
          <w:sz w:val="24"/>
          <w:szCs w:val="24"/>
        </w:rPr>
        <w:t>1.4 Планируемые результаты</w:t>
      </w:r>
      <w:r>
        <w:rPr>
          <w:sz w:val="24"/>
          <w:szCs w:val="24"/>
        </w:rPr>
        <w:tab/>
      </w:r>
    </w:p>
    <w:p w:rsidR="0023705E" w:rsidRPr="001316F7" w:rsidRDefault="0023705E" w:rsidP="008918BA">
      <w:pPr>
        <w:rPr>
          <w:sz w:val="24"/>
          <w:szCs w:val="24"/>
        </w:rPr>
      </w:pPr>
      <w:r w:rsidRPr="001316F7">
        <w:rPr>
          <w:sz w:val="24"/>
          <w:szCs w:val="24"/>
        </w:rPr>
        <w:t>II. Комплекс организационно-педагогических условий</w:t>
      </w:r>
    </w:p>
    <w:p w:rsidR="0023705E" w:rsidRPr="001316F7" w:rsidRDefault="0023705E" w:rsidP="008918BA">
      <w:pPr>
        <w:rPr>
          <w:sz w:val="24"/>
          <w:szCs w:val="24"/>
        </w:rPr>
      </w:pPr>
      <w:r w:rsidRPr="001316F7">
        <w:rPr>
          <w:sz w:val="24"/>
          <w:szCs w:val="24"/>
        </w:rPr>
        <w:t>2.1. Календарный учебный график</w:t>
      </w:r>
      <w:r w:rsidRPr="001316F7">
        <w:rPr>
          <w:sz w:val="24"/>
          <w:szCs w:val="24"/>
        </w:rPr>
        <w:tab/>
      </w:r>
    </w:p>
    <w:p w:rsidR="0023705E" w:rsidRPr="001316F7" w:rsidRDefault="0023705E" w:rsidP="008918BA">
      <w:pPr>
        <w:rPr>
          <w:sz w:val="24"/>
          <w:szCs w:val="24"/>
        </w:rPr>
      </w:pPr>
      <w:r w:rsidRPr="001316F7">
        <w:rPr>
          <w:sz w:val="24"/>
          <w:szCs w:val="24"/>
        </w:rPr>
        <w:t>2.2 Условия реализации программы</w:t>
      </w:r>
    </w:p>
    <w:p w:rsidR="0023705E" w:rsidRPr="001316F7" w:rsidRDefault="0023705E" w:rsidP="008918BA">
      <w:pPr>
        <w:rPr>
          <w:sz w:val="24"/>
          <w:szCs w:val="24"/>
        </w:rPr>
      </w:pPr>
      <w:r w:rsidRPr="001316F7">
        <w:rPr>
          <w:sz w:val="24"/>
          <w:szCs w:val="24"/>
        </w:rPr>
        <w:t>2.4. Оценочные материалы</w:t>
      </w:r>
    </w:p>
    <w:p w:rsidR="0023705E" w:rsidRPr="001316F7" w:rsidRDefault="0023705E" w:rsidP="008918BA">
      <w:pPr>
        <w:rPr>
          <w:sz w:val="24"/>
          <w:szCs w:val="24"/>
        </w:rPr>
      </w:pPr>
      <w:r w:rsidRPr="001316F7">
        <w:rPr>
          <w:sz w:val="24"/>
          <w:szCs w:val="24"/>
        </w:rPr>
        <w:t>2.5. Методические материалы.</w:t>
      </w:r>
      <w:r w:rsidRPr="001316F7">
        <w:rPr>
          <w:sz w:val="24"/>
          <w:szCs w:val="24"/>
        </w:rPr>
        <w:tab/>
      </w:r>
    </w:p>
    <w:p w:rsidR="0023705E" w:rsidRPr="001316F7" w:rsidRDefault="0023705E" w:rsidP="008918BA">
      <w:pPr>
        <w:rPr>
          <w:sz w:val="24"/>
          <w:szCs w:val="24"/>
        </w:rPr>
      </w:pPr>
      <w:r w:rsidRPr="001316F7">
        <w:rPr>
          <w:sz w:val="24"/>
          <w:szCs w:val="24"/>
        </w:rPr>
        <w:t>2.5.1 Формы, методы и средства обучения</w:t>
      </w:r>
    </w:p>
    <w:p w:rsidR="0023705E" w:rsidRPr="001316F7" w:rsidRDefault="0023705E" w:rsidP="008918BA">
      <w:pPr>
        <w:rPr>
          <w:sz w:val="24"/>
          <w:szCs w:val="24"/>
        </w:rPr>
      </w:pPr>
      <w:r w:rsidRPr="001316F7">
        <w:rPr>
          <w:sz w:val="24"/>
          <w:szCs w:val="24"/>
        </w:rPr>
        <w:t>III. Список литературы</w:t>
      </w:r>
    </w:p>
    <w:p w:rsidR="0023705E" w:rsidRPr="001316F7" w:rsidRDefault="0023705E" w:rsidP="008918BA">
      <w:pPr>
        <w:rPr>
          <w:sz w:val="24"/>
          <w:szCs w:val="24"/>
        </w:rPr>
      </w:pPr>
    </w:p>
    <w:p w:rsidR="0023705E" w:rsidRPr="001316F7" w:rsidRDefault="0023705E" w:rsidP="008918BA">
      <w:pPr>
        <w:tabs>
          <w:tab w:val="left" w:pos="12012"/>
        </w:tabs>
        <w:rPr>
          <w:spacing w:val="-1"/>
          <w:sz w:val="24"/>
          <w:szCs w:val="24"/>
        </w:rPr>
      </w:pPr>
    </w:p>
    <w:p w:rsidR="0023705E" w:rsidRPr="001316F7" w:rsidRDefault="0023705E" w:rsidP="008918BA">
      <w:pPr>
        <w:pStyle w:val="Heading3"/>
        <w:rPr>
          <w:i/>
          <w:iCs/>
          <w:sz w:val="24"/>
          <w:szCs w:val="24"/>
        </w:rPr>
      </w:pPr>
      <w:bookmarkStart w:id="0" w:name="_Toc449290016"/>
      <w:bookmarkStart w:id="1" w:name="_Toc498054289"/>
      <w:r w:rsidRPr="001316F7">
        <w:rPr>
          <w:i/>
          <w:iCs/>
          <w:sz w:val="24"/>
          <w:szCs w:val="24"/>
        </w:rPr>
        <w:t>1. Пояснительная записка</w:t>
      </w:r>
      <w:bookmarkEnd w:id="0"/>
      <w:bookmarkEnd w:id="1"/>
    </w:p>
    <w:p w:rsidR="0023705E" w:rsidRPr="001316F7" w:rsidRDefault="0023705E" w:rsidP="008918BA">
      <w:pPr>
        <w:pStyle w:val="Heading3"/>
        <w:rPr>
          <w:sz w:val="24"/>
          <w:szCs w:val="24"/>
        </w:rPr>
      </w:pPr>
      <w:bookmarkStart w:id="2" w:name="_Toc304988258"/>
      <w:bookmarkStart w:id="3" w:name="_Toc406545417"/>
      <w:bookmarkStart w:id="4" w:name="_Toc449290017"/>
      <w:bookmarkStart w:id="5" w:name="_Toc498054290"/>
      <w:r w:rsidRPr="001316F7">
        <w:rPr>
          <w:sz w:val="24"/>
          <w:szCs w:val="24"/>
        </w:rPr>
        <w:t>1.1.1. Направленность программы</w:t>
      </w:r>
      <w:bookmarkEnd w:id="2"/>
      <w:bookmarkEnd w:id="3"/>
      <w:bookmarkEnd w:id="4"/>
      <w:bookmarkEnd w:id="5"/>
    </w:p>
    <w:p w:rsidR="0023705E" w:rsidRPr="001316F7" w:rsidRDefault="0023705E" w:rsidP="008918BA">
      <w:pPr>
        <w:ind w:firstLine="708"/>
        <w:jc w:val="both"/>
        <w:rPr>
          <w:sz w:val="24"/>
          <w:szCs w:val="24"/>
        </w:rPr>
      </w:pPr>
      <w:r w:rsidRPr="001316F7">
        <w:rPr>
          <w:sz w:val="24"/>
          <w:szCs w:val="24"/>
        </w:rPr>
        <w:t xml:space="preserve">Дополнительная общеобразовательная общеразвивающая программа «Театральное искусство» имеет художественную направленность и способствует развитию творческого мышления, творческой активности на основе классической театральной культуры, духовному, социальному и профессиональному становлению личности ребенка. </w:t>
      </w:r>
    </w:p>
    <w:p w:rsidR="0023705E" w:rsidRPr="001316F7" w:rsidRDefault="0023705E" w:rsidP="008918BA">
      <w:pPr>
        <w:ind w:firstLine="708"/>
        <w:jc w:val="both"/>
        <w:rPr>
          <w:sz w:val="24"/>
          <w:szCs w:val="24"/>
        </w:rPr>
      </w:pPr>
      <w:r w:rsidRPr="001316F7">
        <w:rPr>
          <w:sz w:val="24"/>
          <w:szCs w:val="24"/>
        </w:rPr>
        <w:t>Программа является модифицированной, по виду – общеразвивающей</w:t>
      </w:r>
      <w:r w:rsidRPr="001316F7">
        <w:rPr>
          <w:rStyle w:val="Heading7Char"/>
          <w:lang w:val="ru-RU"/>
        </w:rPr>
        <w:t>, по цели</w:t>
      </w:r>
      <w:r w:rsidRPr="001316F7">
        <w:rPr>
          <w:sz w:val="24"/>
          <w:szCs w:val="24"/>
        </w:rPr>
        <w:t xml:space="preserve"> обучения – развивающей художественную одарённость, по форме организации содержания – комплексной, разработана в соответствии с требованиями к дополнительным общеобразовательным программам.</w:t>
      </w:r>
    </w:p>
    <w:p w:rsidR="0023705E" w:rsidRPr="001316F7" w:rsidRDefault="0023705E" w:rsidP="008918BA">
      <w:pPr>
        <w:pStyle w:val="Heading3"/>
        <w:rPr>
          <w:b w:val="0"/>
          <w:bCs w:val="0"/>
          <w:sz w:val="24"/>
          <w:szCs w:val="24"/>
        </w:rPr>
      </w:pPr>
      <w:bookmarkStart w:id="6" w:name="_Toc498054291"/>
      <w:r w:rsidRPr="001316F7">
        <w:rPr>
          <w:sz w:val="24"/>
          <w:szCs w:val="24"/>
        </w:rPr>
        <w:t>1.1.2.   Актуальность программы</w:t>
      </w:r>
      <w:bookmarkEnd w:id="6"/>
    </w:p>
    <w:p w:rsidR="0023705E" w:rsidRPr="001316F7" w:rsidRDefault="0023705E" w:rsidP="008918BA">
      <w:pPr>
        <w:ind w:firstLine="708"/>
        <w:jc w:val="both"/>
        <w:rPr>
          <w:sz w:val="24"/>
          <w:szCs w:val="24"/>
        </w:rPr>
      </w:pPr>
      <w:r w:rsidRPr="001316F7">
        <w:rPr>
          <w:sz w:val="24"/>
          <w:szCs w:val="24"/>
        </w:rPr>
        <w:t>Актуальность данной программы обусловлена:</w:t>
      </w:r>
    </w:p>
    <w:p w:rsidR="0023705E" w:rsidRPr="001316F7" w:rsidRDefault="0023705E" w:rsidP="00CC7D5B">
      <w:pPr>
        <w:numPr>
          <w:ilvl w:val="3"/>
          <w:numId w:val="3"/>
        </w:numPr>
        <w:ind w:left="0" w:firstLine="709"/>
        <w:jc w:val="both"/>
        <w:rPr>
          <w:sz w:val="24"/>
          <w:szCs w:val="24"/>
        </w:rPr>
      </w:pPr>
      <w:r>
        <w:rPr>
          <w:sz w:val="24"/>
          <w:szCs w:val="24"/>
        </w:rPr>
        <w:t>изменением</w:t>
      </w:r>
      <w:r w:rsidRPr="001316F7">
        <w:rPr>
          <w:sz w:val="24"/>
          <w:szCs w:val="24"/>
        </w:rPr>
        <w:t xml:space="preserve"> современного социального заказа, отразившим социально-экономические условия России, связанного с требованием подготовки коммуникативных, инициативных, творческих, самостоятельных, успешных людей, хорошо ориентированных в социуме, умеющих быстро реагировать на изменяющиеся условия;</w:t>
      </w:r>
    </w:p>
    <w:p w:rsidR="0023705E" w:rsidRPr="001316F7" w:rsidRDefault="0023705E" w:rsidP="00CC7D5B">
      <w:pPr>
        <w:numPr>
          <w:ilvl w:val="3"/>
          <w:numId w:val="3"/>
        </w:numPr>
        <w:ind w:left="0" w:firstLine="709"/>
        <w:jc w:val="both"/>
        <w:rPr>
          <w:sz w:val="24"/>
          <w:szCs w:val="24"/>
        </w:rPr>
      </w:pPr>
      <w:r w:rsidRPr="001316F7">
        <w:rPr>
          <w:sz w:val="24"/>
          <w:szCs w:val="24"/>
        </w:rPr>
        <w:t>необходимостью формирования таких качеств личности ребенка как патриотизм, стремление к красоте и гармонии, уважение к труду, творчеству и созиданию, в соответствии с базовыми национальными ценностями, обозначенными в Концепции духовно-нравственного развития и воспитания личности гражданина России.</w:t>
      </w:r>
    </w:p>
    <w:p w:rsidR="0023705E" w:rsidRPr="001316F7" w:rsidRDefault="0023705E" w:rsidP="008918BA">
      <w:pPr>
        <w:ind w:firstLine="708"/>
        <w:jc w:val="both"/>
        <w:rPr>
          <w:sz w:val="24"/>
          <w:szCs w:val="24"/>
        </w:rPr>
      </w:pPr>
      <w:r w:rsidRPr="001316F7">
        <w:rPr>
          <w:sz w:val="24"/>
          <w:szCs w:val="24"/>
        </w:rPr>
        <w:t>Программа отвечает идее Указа Президента РФ «Об утверждении Основ государственной культурной политики» в укреплении «гражданской идентичности; сохранении исторического и культурного наследия и его использовании для воспитания и образования; передаче от поколения к поколению традиционных для российской цивилизации ценностей и норм, традиций, обычаев и образцов поведения».</w:t>
      </w:r>
    </w:p>
    <w:p w:rsidR="0023705E" w:rsidRPr="001316F7" w:rsidRDefault="0023705E" w:rsidP="008918BA">
      <w:pPr>
        <w:ind w:firstLine="708"/>
        <w:jc w:val="both"/>
        <w:rPr>
          <w:sz w:val="24"/>
          <w:szCs w:val="24"/>
        </w:rPr>
      </w:pPr>
      <w:r w:rsidRPr="001316F7">
        <w:rPr>
          <w:sz w:val="24"/>
          <w:szCs w:val="24"/>
        </w:rPr>
        <w:t>Программа ориентирована на социальный заказ обучающихся и родителей в области художественного образования, формирования эстетических ценностей, и создания условий для творческого самовыражения, профессионального самоопределения.</w:t>
      </w:r>
    </w:p>
    <w:p w:rsidR="0023705E" w:rsidRPr="001316F7" w:rsidRDefault="0023705E" w:rsidP="008918BA">
      <w:pPr>
        <w:jc w:val="both"/>
        <w:rPr>
          <w:b/>
          <w:bCs/>
          <w:sz w:val="24"/>
          <w:szCs w:val="24"/>
        </w:rPr>
      </w:pPr>
    </w:p>
    <w:p w:rsidR="0023705E" w:rsidRPr="001316F7" w:rsidRDefault="0023705E" w:rsidP="008918BA">
      <w:pPr>
        <w:pStyle w:val="Heading3"/>
        <w:rPr>
          <w:sz w:val="24"/>
          <w:szCs w:val="24"/>
        </w:rPr>
      </w:pPr>
      <w:bookmarkStart w:id="7" w:name="_Toc449290020"/>
      <w:bookmarkStart w:id="8" w:name="_Toc498054293"/>
      <w:r w:rsidRPr="001316F7">
        <w:rPr>
          <w:sz w:val="24"/>
          <w:szCs w:val="24"/>
        </w:rPr>
        <w:t>1.1.3. Адресат программы</w:t>
      </w:r>
      <w:bookmarkEnd w:id="7"/>
      <w:bookmarkEnd w:id="8"/>
      <w:r w:rsidRPr="001316F7">
        <w:rPr>
          <w:sz w:val="24"/>
          <w:szCs w:val="24"/>
        </w:rPr>
        <w:t xml:space="preserve">  </w:t>
      </w:r>
    </w:p>
    <w:p w:rsidR="0023705E" w:rsidRPr="001316F7" w:rsidRDefault="0023705E" w:rsidP="008918BA">
      <w:pPr>
        <w:ind w:firstLine="708"/>
        <w:jc w:val="both"/>
        <w:rPr>
          <w:i/>
          <w:iCs/>
          <w:spacing w:val="-1"/>
          <w:sz w:val="24"/>
          <w:szCs w:val="24"/>
        </w:rPr>
      </w:pPr>
      <w:r w:rsidRPr="001316F7">
        <w:rPr>
          <w:sz w:val="24"/>
          <w:szCs w:val="24"/>
        </w:rPr>
        <w:t xml:space="preserve">Программа разработана с учетом </w:t>
      </w:r>
      <w:r w:rsidRPr="001316F7">
        <w:rPr>
          <w:i/>
          <w:iCs/>
          <w:sz w:val="24"/>
          <w:szCs w:val="24"/>
        </w:rPr>
        <w:t>возрастных особенностей</w:t>
      </w:r>
      <w:r w:rsidRPr="001316F7">
        <w:rPr>
          <w:i/>
          <w:iCs/>
          <w:spacing w:val="-1"/>
          <w:sz w:val="24"/>
          <w:szCs w:val="24"/>
        </w:rPr>
        <w:t xml:space="preserve"> учащихся 7 – 12 лет </w:t>
      </w:r>
    </w:p>
    <w:p w:rsidR="0023705E" w:rsidRPr="001316F7" w:rsidRDefault="0023705E" w:rsidP="008918BA">
      <w:pPr>
        <w:ind w:firstLine="708"/>
        <w:jc w:val="both"/>
        <w:rPr>
          <w:sz w:val="24"/>
          <w:szCs w:val="24"/>
        </w:rPr>
      </w:pPr>
      <w:r w:rsidRPr="001316F7">
        <w:rPr>
          <w:i/>
          <w:iCs/>
          <w:sz w:val="24"/>
          <w:szCs w:val="24"/>
        </w:rPr>
        <w:t>7-8лет</w:t>
      </w:r>
      <w:r w:rsidRPr="001316F7">
        <w:rPr>
          <w:sz w:val="24"/>
          <w:szCs w:val="24"/>
        </w:rPr>
        <w:t xml:space="preserve">: это период относительно равномерного развития, во время которого происходит функциональное совершенствование мозга — развитие аналитико-синтетической функции его коры. Учебная деятельность в этом возрасте становится ведущей, именно она определяет развитие всех психических функций учащихся: памяти, внимания, мышления, восприятия и воображения. Основным  видом деятельности при этом у учащихся остается игра,где можно проявить свои лидерские качества, свои творческие способности. </w:t>
      </w:r>
    </w:p>
    <w:p w:rsidR="0023705E" w:rsidRPr="001316F7" w:rsidRDefault="0023705E" w:rsidP="008918BA">
      <w:pPr>
        <w:ind w:firstLine="708"/>
        <w:jc w:val="both"/>
        <w:rPr>
          <w:color w:val="676767"/>
          <w:sz w:val="24"/>
          <w:szCs w:val="24"/>
        </w:rPr>
      </w:pPr>
      <w:r w:rsidRPr="001316F7">
        <w:rPr>
          <w:sz w:val="24"/>
          <w:szCs w:val="24"/>
        </w:rPr>
        <w:t>В 8</w:t>
      </w:r>
      <w:r w:rsidRPr="001316F7">
        <w:rPr>
          <w:i/>
          <w:iCs/>
          <w:sz w:val="24"/>
          <w:szCs w:val="24"/>
        </w:rPr>
        <w:t>-9 лет</w:t>
      </w:r>
      <w:r w:rsidRPr="001316F7">
        <w:rPr>
          <w:sz w:val="24"/>
          <w:szCs w:val="24"/>
        </w:rPr>
        <w:t xml:space="preserve"> подросток включается в новую систему отношений. Новообразование данного периода - чувство взрослости: отношение к себе, как к взрослому человеку и осознание себя в какой-то мере взрослым человеком. В психическом развитии подростка основная роль принадлежит установлению системы социальных отношений с окружающими людьми.</w:t>
      </w:r>
    </w:p>
    <w:p w:rsidR="0023705E" w:rsidRPr="001316F7" w:rsidRDefault="0023705E" w:rsidP="008918BA">
      <w:pPr>
        <w:ind w:firstLine="708"/>
        <w:jc w:val="both"/>
        <w:rPr>
          <w:sz w:val="24"/>
          <w:szCs w:val="24"/>
        </w:rPr>
      </w:pPr>
      <w:r w:rsidRPr="001316F7">
        <w:rPr>
          <w:sz w:val="24"/>
          <w:szCs w:val="24"/>
        </w:rPr>
        <w:t>В этом возрасте у подростка происходит переход эмоциональной жизни из дома в среду сверстников, поэтому значительное время уделяется  тренингам на занятиях по  актерскому мастерству, которые способствуют самопознанию и саморазвитию подростков.</w:t>
      </w:r>
    </w:p>
    <w:p w:rsidR="0023705E" w:rsidRPr="001316F7" w:rsidRDefault="0023705E" w:rsidP="008918BA">
      <w:pPr>
        <w:ind w:firstLine="708"/>
        <w:jc w:val="both"/>
        <w:rPr>
          <w:spacing w:val="-1"/>
          <w:sz w:val="24"/>
          <w:szCs w:val="24"/>
        </w:rPr>
      </w:pPr>
      <w:r w:rsidRPr="001316F7">
        <w:rPr>
          <w:sz w:val="24"/>
          <w:szCs w:val="24"/>
        </w:rPr>
        <w:t xml:space="preserve">В </w:t>
      </w:r>
      <w:r w:rsidRPr="001316F7">
        <w:rPr>
          <w:i/>
          <w:iCs/>
          <w:sz w:val="24"/>
          <w:szCs w:val="24"/>
        </w:rPr>
        <w:t>9-12 лет</w:t>
      </w:r>
      <w:r w:rsidRPr="001316F7">
        <w:rPr>
          <w:sz w:val="24"/>
          <w:szCs w:val="24"/>
        </w:rPr>
        <w:t xml:space="preserve"> у подростков происходит качественный сдвиг в развитии самосознания, когда они размышляют о себе, становятся очень чувствительными к оценочным суждениям в свой адрес, стремятся к самоутверждению в любой форме. Занимаясь театральной деятельностью подросток имеет возможность к самовыражению и самоутверждению, через воплощения разнохарактерных образов, в предлагаемых сценических обстоятельствах  учащийся может  реализовать все свои чувства и эмоции.</w:t>
      </w:r>
    </w:p>
    <w:p w:rsidR="0023705E" w:rsidRPr="001316F7" w:rsidRDefault="0023705E" w:rsidP="008918BA">
      <w:pPr>
        <w:jc w:val="both"/>
        <w:rPr>
          <w:sz w:val="24"/>
          <w:szCs w:val="24"/>
        </w:rPr>
      </w:pPr>
      <w:bookmarkStart w:id="9" w:name="_Toc449290021"/>
      <w:r w:rsidRPr="001316F7">
        <w:rPr>
          <w:sz w:val="24"/>
          <w:szCs w:val="24"/>
        </w:rPr>
        <w:t xml:space="preserve">На третьем этапе обучения, педагог и старшие учащиеся творческого объединения выступают в качестве партнеров (более опытных и менее опытных), чаще всего используется принцип работы творческой мастерской.  </w:t>
      </w:r>
    </w:p>
    <w:p w:rsidR="0023705E" w:rsidRPr="001316F7" w:rsidRDefault="0023705E" w:rsidP="008918BA">
      <w:pPr>
        <w:jc w:val="both"/>
        <w:rPr>
          <w:b/>
          <w:bCs/>
          <w:sz w:val="24"/>
          <w:szCs w:val="24"/>
        </w:rPr>
      </w:pPr>
    </w:p>
    <w:p w:rsidR="0023705E" w:rsidRPr="001316F7" w:rsidRDefault="0023705E" w:rsidP="008918BA">
      <w:pPr>
        <w:pStyle w:val="Heading3"/>
        <w:rPr>
          <w:sz w:val="24"/>
          <w:szCs w:val="24"/>
        </w:rPr>
      </w:pPr>
      <w:bookmarkStart w:id="10" w:name="_Toc498054294"/>
      <w:r w:rsidRPr="001316F7">
        <w:rPr>
          <w:sz w:val="24"/>
          <w:szCs w:val="24"/>
        </w:rPr>
        <w:t>1.1.4. Срок освоения, уровни  иобъем программы</w:t>
      </w:r>
      <w:bookmarkEnd w:id="10"/>
      <w:r w:rsidRPr="001316F7">
        <w:rPr>
          <w:sz w:val="24"/>
          <w:szCs w:val="24"/>
        </w:rPr>
        <w:t xml:space="preserve">  </w:t>
      </w:r>
      <w:bookmarkEnd w:id="9"/>
    </w:p>
    <w:p w:rsidR="0023705E" w:rsidRPr="001316F7" w:rsidRDefault="0023705E" w:rsidP="008918BA">
      <w:pPr>
        <w:ind w:firstLine="708"/>
        <w:jc w:val="both"/>
        <w:rPr>
          <w:spacing w:val="-1"/>
          <w:sz w:val="24"/>
          <w:szCs w:val="24"/>
        </w:rPr>
      </w:pPr>
      <w:r w:rsidRPr="001316F7">
        <w:rPr>
          <w:spacing w:val="-1"/>
          <w:sz w:val="24"/>
          <w:szCs w:val="24"/>
        </w:rPr>
        <w:t>Программа реализуется в течение 3 лет, в объеме 576 часов.</w:t>
      </w:r>
    </w:p>
    <w:p w:rsidR="0023705E" w:rsidRPr="001316F7" w:rsidRDefault="0023705E" w:rsidP="00CC7D5B">
      <w:pPr>
        <w:numPr>
          <w:ilvl w:val="0"/>
          <w:numId w:val="16"/>
        </w:numPr>
        <w:jc w:val="both"/>
        <w:rPr>
          <w:spacing w:val="-1"/>
          <w:sz w:val="24"/>
          <w:szCs w:val="24"/>
        </w:rPr>
      </w:pPr>
      <w:r w:rsidRPr="001316F7">
        <w:rPr>
          <w:spacing w:val="-1"/>
          <w:sz w:val="24"/>
          <w:szCs w:val="24"/>
        </w:rPr>
        <w:t>1год обучения - 144 часа;</w:t>
      </w:r>
    </w:p>
    <w:p w:rsidR="0023705E" w:rsidRPr="001316F7" w:rsidRDefault="0023705E" w:rsidP="00CC7D5B">
      <w:pPr>
        <w:numPr>
          <w:ilvl w:val="0"/>
          <w:numId w:val="16"/>
        </w:numPr>
        <w:jc w:val="both"/>
        <w:rPr>
          <w:spacing w:val="-1"/>
          <w:sz w:val="24"/>
          <w:szCs w:val="24"/>
        </w:rPr>
      </w:pPr>
      <w:r w:rsidRPr="001316F7">
        <w:rPr>
          <w:spacing w:val="-1"/>
          <w:sz w:val="24"/>
          <w:szCs w:val="24"/>
        </w:rPr>
        <w:t>2год обучения - 216 часов;</w:t>
      </w:r>
    </w:p>
    <w:p w:rsidR="0023705E" w:rsidRPr="001316F7" w:rsidRDefault="0023705E" w:rsidP="00CC7D5B">
      <w:pPr>
        <w:numPr>
          <w:ilvl w:val="0"/>
          <w:numId w:val="16"/>
        </w:numPr>
        <w:jc w:val="both"/>
        <w:rPr>
          <w:spacing w:val="-1"/>
          <w:sz w:val="24"/>
          <w:szCs w:val="24"/>
        </w:rPr>
      </w:pPr>
      <w:r w:rsidRPr="001316F7">
        <w:rPr>
          <w:spacing w:val="-1"/>
          <w:sz w:val="24"/>
          <w:szCs w:val="24"/>
        </w:rPr>
        <w:t>3год обучения - 216 часов.</w:t>
      </w:r>
    </w:p>
    <w:p w:rsidR="0023705E" w:rsidRPr="001316F7" w:rsidRDefault="0023705E" w:rsidP="008918BA">
      <w:pPr>
        <w:ind w:firstLine="708"/>
        <w:jc w:val="both"/>
        <w:rPr>
          <w:spacing w:val="-1"/>
          <w:sz w:val="24"/>
          <w:szCs w:val="24"/>
        </w:rPr>
      </w:pPr>
      <w:r w:rsidRPr="001316F7">
        <w:rPr>
          <w:sz w:val="24"/>
          <w:szCs w:val="24"/>
        </w:rPr>
        <w:t>Весь курс обучения поделён на три уровня сложности: стартовый, базовый, продвинутый</w:t>
      </w:r>
      <w:r w:rsidRPr="001316F7">
        <w:rPr>
          <w:b/>
          <w:bCs/>
          <w:i/>
          <w:iCs/>
          <w:sz w:val="24"/>
          <w:szCs w:val="24"/>
        </w:rPr>
        <w:t>.</w:t>
      </w:r>
    </w:p>
    <w:p w:rsidR="0023705E" w:rsidRPr="001316F7" w:rsidRDefault="0023705E" w:rsidP="008918BA">
      <w:pPr>
        <w:ind w:firstLine="708"/>
        <w:jc w:val="both"/>
        <w:rPr>
          <w:sz w:val="24"/>
          <w:szCs w:val="24"/>
        </w:rPr>
      </w:pPr>
      <w:r>
        <w:rPr>
          <w:sz w:val="24"/>
          <w:szCs w:val="24"/>
        </w:rPr>
        <w:t>.</w:t>
      </w:r>
      <w:r w:rsidRPr="001316F7">
        <w:rPr>
          <w:sz w:val="24"/>
          <w:szCs w:val="24"/>
        </w:rPr>
        <w:t xml:space="preserve"> </w:t>
      </w:r>
    </w:p>
    <w:p w:rsidR="0023705E" w:rsidRPr="001316F7" w:rsidRDefault="0023705E" w:rsidP="008918BA">
      <w:pPr>
        <w:pStyle w:val="Heading3"/>
        <w:rPr>
          <w:sz w:val="24"/>
          <w:szCs w:val="24"/>
        </w:rPr>
      </w:pPr>
      <w:bookmarkStart w:id="11" w:name="_Toc449290022"/>
      <w:bookmarkStart w:id="12" w:name="_Toc498054295"/>
      <w:r w:rsidRPr="001316F7">
        <w:rPr>
          <w:sz w:val="24"/>
          <w:szCs w:val="24"/>
        </w:rPr>
        <w:t>1.1.5. Формы обучения и виды занятий</w:t>
      </w:r>
      <w:bookmarkEnd w:id="11"/>
      <w:bookmarkEnd w:id="12"/>
      <w:r w:rsidRPr="001316F7">
        <w:rPr>
          <w:sz w:val="24"/>
          <w:szCs w:val="24"/>
        </w:rPr>
        <w:tab/>
      </w:r>
    </w:p>
    <w:p w:rsidR="0023705E" w:rsidRPr="001316F7" w:rsidRDefault="0023705E" w:rsidP="008918BA">
      <w:pPr>
        <w:ind w:firstLine="708"/>
        <w:jc w:val="both"/>
        <w:rPr>
          <w:sz w:val="24"/>
          <w:szCs w:val="24"/>
        </w:rPr>
      </w:pPr>
      <w:r w:rsidRPr="001316F7">
        <w:rPr>
          <w:sz w:val="24"/>
          <w:szCs w:val="24"/>
        </w:rPr>
        <w:t xml:space="preserve">Форма обучения – очная. </w:t>
      </w:r>
      <w:r w:rsidRPr="001316F7">
        <w:rPr>
          <w:spacing w:val="-1"/>
          <w:sz w:val="24"/>
          <w:szCs w:val="24"/>
        </w:rPr>
        <w:t xml:space="preserve">Форма организации образовательного  процесса – </w:t>
      </w:r>
      <w:r w:rsidRPr="001316F7">
        <w:rPr>
          <w:i/>
          <w:iCs/>
          <w:spacing w:val="-1"/>
          <w:sz w:val="24"/>
          <w:szCs w:val="24"/>
        </w:rPr>
        <w:t>групповое</w:t>
      </w:r>
      <w:r w:rsidRPr="001316F7">
        <w:rPr>
          <w:spacing w:val="-1"/>
          <w:sz w:val="24"/>
          <w:szCs w:val="24"/>
        </w:rPr>
        <w:t xml:space="preserve"> занятие. Оптимальная наполняемость группы 15 человек. </w:t>
      </w:r>
      <w:r w:rsidRPr="001316F7">
        <w:rPr>
          <w:sz w:val="24"/>
          <w:szCs w:val="24"/>
        </w:rPr>
        <w:t xml:space="preserve">Программой предусмотрено вариативное использование других форм организации занятий: </w:t>
      </w:r>
      <w:r w:rsidRPr="001316F7">
        <w:rPr>
          <w:i/>
          <w:iCs/>
          <w:sz w:val="24"/>
          <w:szCs w:val="24"/>
        </w:rPr>
        <w:t xml:space="preserve">малокомплектными группами </w:t>
      </w:r>
      <w:r w:rsidRPr="001316F7">
        <w:rPr>
          <w:sz w:val="24"/>
          <w:szCs w:val="24"/>
        </w:rPr>
        <w:t>для работы над ролью</w:t>
      </w:r>
      <w:r w:rsidRPr="001316F7">
        <w:rPr>
          <w:i/>
          <w:iCs/>
          <w:sz w:val="24"/>
          <w:szCs w:val="24"/>
        </w:rPr>
        <w:t>, репетиции и театральные выступления</w:t>
      </w:r>
      <w:r w:rsidRPr="001316F7">
        <w:rPr>
          <w:sz w:val="24"/>
          <w:szCs w:val="24"/>
        </w:rPr>
        <w:t>.</w:t>
      </w:r>
    </w:p>
    <w:p w:rsidR="0023705E" w:rsidRPr="001316F7" w:rsidRDefault="0023705E" w:rsidP="008918BA">
      <w:pPr>
        <w:ind w:firstLine="708"/>
        <w:jc w:val="both"/>
        <w:rPr>
          <w:sz w:val="24"/>
          <w:szCs w:val="24"/>
        </w:rPr>
      </w:pPr>
      <w:r w:rsidRPr="001316F7">
        <w:rPr>
          <w:sz w:val="24"/>
          <w:szCs w:val="24"/>
        </w:rPr>
        <w:t>В обучении используются следующие виды занятий:</w:t>
      </w:r>
    </w:p>
    <w:p w:rsidR="0023705E" w:rsidRPr="001316F7" w:rsidRDefault="0023705E" w:rsidP="00CC7D5B">
      <w:pPr>
        <w:numPr>
          <w:ilvl w:val="0"/>
          <w:numId w:val="17"/>
        </w:numPr>
        <w:jc w:val="both"/>
        <w:rPr>
          <w:sz w:val="24"/>
          <w:szCs w:val="24"/>
        </w:rPr>
      </w:pPr>
      <w:r w:rsidRPr="001316F7">
        <w:rPr>
          <w:i/>
          <w:iCs/>
          <w:sz w:val="24"/>
          <w:szCs w:val="24"/>
        </w:rPr>
        <w:t>собственно обучающие занятия</w:t>
      </w:r>
      <w:r w:rsidRPr="001316F7">
        <w:rPr>
          <w:sz w:val="24"/>
          <w:szCs w:val="24"/>
        </w:rPr>
        <w:t>, в результате которых происходит усвоение учащимися знаний, формирование и развитие навыков и умений;</w:t>
      </w:r>
    </w:p>
    <w:p w:rsidR="0023705E" w:rsidRPr="001316F7" w:rsidRDefault="0023705E" w:rsidP="00CC7D5B">
      <w:pPr>
        <w:numPr>
          <w:ilvl w:val="0"/>
          <w:numId w:val="17"/>
        </w:numPr>
        <w:jc w:val="both"/>
        <w:rPr>
          <w:sz w:val="24"/>
          <w:szCs w:val="24"/>
        </w:rPr>
      </w:pPr>
      <w:r w:rsidRPr="001316F7">
        <w:rPr>
          <w:i/>
          <w:iCs/>
          <w:sz w:val="24"/>
          <w:szCs w:val="24"/>
        </w:rPr>
        <w:t>общеразвивающие и воспитательные занятия</w:t>
      </w:r>
      <w:r w:rsidRPr="001316F7">
        <w:rPr>
          <w:sz w:val="24"/>
          <w:szCs w:val="24"/>
        </w:rPr>
        <w:t>, формирующие и развивающие определенные личностные качества учащегося (экскурсия, занятие-викторина, занятие-диспут, занятие-концерт,</w:t>
      </w:r>
      <w:r w:rsidRPr="001316F7">
        <w:rPr>
          <w:rStyle w:val="25"/>
          <w:w w:val="105"/>
          <w:sz w:val="24"/>
          <w:szCs w:val="24"/>
        </w:rPr>
        <w:t xml:space="preserve"> занятие-путешествие, занятие-эксперимент, </w:t>
      </w:r>
      <w:r w:rsidRPr="001316F7">
        <w:rPr>
          <w:sz w:val="24"/>
          <w:szCs w:val="24"/>
        </w:rPr>
        <w:t xml:space="preserve">  театрализованное представление, спектакль последующим обсуждением и т.д.);</w:t>
      </w:r>
    </w:p>
    <w:p w:rsidR="0023705E" w:rsidRPr="001316F7" w:rsidRDefault="0023705E" w:rsidP="00CC7D5B">
      <w:pPr>
        <w:numPr>
          <w:ilvl w:val="0"/>
          <w:numId w:val="17"/>
        </w:numPr>
        <w:jc w:val="both"/>
        <w:rPr>
          <w:sz w:val="24"/>
          <w:szCs w:val="24"/>
        </w:rPr>
      </w:pPr>
      <w:r w:rsidRPr="001316F7">
        <w:rPr>
          <w:i/>
          <w:iCs/>
          <w:sz w:val="24"/>
          <w:szCs w:val="24"/>
        </w:rPr>
        <w:t>специальные занятия</w:t>
      </w:r>
      <w:r w:rsidRPr="001316F7">
        <w:rPr>
          <w:sz w:val="24"/>
          <w:szCs w:val="24"/>
        </w:rPr>
        <w:t>, направленные на формирование положительного психологического климата в коллективе, приобщение учащихся к нравственным и культурным ценностям (коллективные праздники, «день именинника», «огоньки» и др.).</w:t>
      </w:r>
    </w:p>
    <w:p w:rsidR="0023705E" w:rsidRPr="001316F7" w:rsidRDefault="0023705E" w:rsidP="008918BA">
      <w:pPr>
        <w:jc w:val="both"/>
        <w:rPr>
          <w:b/>
          <w:bCs/>
          <w:i/>
          <w:iCs/>
          <w:sz w:val="24"/>
          <w:szCs w:val="24"/>
        </w:rPr>
      </w:pPr>
      <w:bookmarkStart w:id="13" w:name="_Toc449290023"/>
    </w:p>
    <w:p w:rsidR="0023705E" w:rsidRPr="001316F7" w:rsidRDefault="0023705E" w:rsidP="008918BA">
      <w:pPr>
        <w:pStyle w:val="Heading3"/>
        <w:rPr>
          <w:sz w:val="24"/>
          <w:szCs w:val="24"/>
        </w:rPr>
      </w:pPr>
      <w:bookmarkStart w:id="14" w:name="_Toc498054296"/>
      <w:bookmarkEnd w:id="13"/>
      <w:r w:rsidRPr="001316F7">
        <w:rPr>
          <w:sz w:val="24"/>
          <w:szCs w:val="24"/>
        </w:rPr>
        <w:t>1.1.6. Режим занятий</w:t>
      </w:r>
      <w:bookmarkEnd w:id="14"/>
    </w:p>
    <w:p w:rsidR="0023705E" w:rsidRPr="001316F7" w:rsidRDefault="0023705E" w:rsidP="008918BA">
      <w:pPr>
        <w:ind w:firstLine="708"/>
        <w:rPr>
          <w:sz w:val="24"/>
          <w:szCs w:val="24"/>
        </w:rPr>
      </w:pPr>
      <w:r w:rsidRPr="001316F7">
        <w:rPr>
          <w:sz w:val="24"/>
          <w:szCs w:val="24"/>
        </w:rPr>
        <w:t>Занятия проводятся:</w:t>
      </w:r>
    </w:p>
    <w:p w:rsidR="0023705E" w:rsidRPr="001316F7" w:rsidRDefault="0023705E" w:rsidP="00CC7D5B">
      <w:pPr>
        <w:numPr>
          <w:ilvl w:val="0"/>
          <w:numId w:val="18"/>
        </w:numPr>
        <w:rPr>
          <w:sz w:val="24"/>
          <w:szCs w:val="24"/>
        </w:rPr>
      </w:pPr>
      <w:r w:rsidRPr="001316F7">
        <w:rPr>
          <w:sz w:val="24"/>
          <w:szCs w:val="24"/>
        </w:rPr>
        <w:t>1-й год: 2 раза в неделю по 2 часа;</w:t>
      </w:r>
    </w:p>
    <w:p w:rsidR="0023705E" w:rsidRPr="001316F7" w:rsidRDefault="0023705E" w:rsidP="00CC7D5B">
      <w:pPr>
        <w:numPr>
          <w:ilvl w:val="0"/>
          <w:numId w:val="18"/>
        </w:numPr>
        <w:rPr>
          <w:sz w:val="24"/>
          <w:szCs w:val="24"/>
        </w:rPr>
      </w:pPr>
      <w:r w:rsidRPr="001316F7">
        <w:rPr>
          <w:sz w:val="24"/>
          <w:szCs w:val="24"/>
        </w:rPr>
        <w:t>2-й год: 3 раза в неделю по 2 часа;</w:t>
      </w:r>
    </w:p>
    <w:p w:rsidR="0023705E" w:rsidRPr="001316F7" w:rsidRDefault="0023705E" w:rsidP="00CC7D5B">
      <w:pPr>
        <w:numPr>
          <w:ilvl w:val="0"/>
          <w:numId w:val="18"/>
        </w:numPr>
        <w:rPr>
          <w:sz w:val="24"/>
          <w:szCs w:val="24"/>
        </w:rPr>
      </w:pPr>
      <w:r w:rsidRPr="001316F7">
        <w:rPr>
          <w:sz w:val="24"/>
          <w:szCs w:val="24"/>
        </w:rPr>
        <w:t>3-год: 3 раза в неделю по 2 часа.</w:t>
      </w:r>
    </w:p>
    <w:p w:rsidR="0023705E" w:rsidRPr="001316F7" w:rsidRDefault="0023705E" w:rsidP="008918BA">
      <w:pPr>
        <w:ind w:firstLine="708"/>
        <w:jc w:val="both"/>
        <w:rPr>
          <w:rStyle w:val="25"/>
          <w:sz w:val="24"/>
          <w:szCs w:val="24"/>
        </w:rPr>
      </w:pPr>
      <w:bookmarkStart w:id="15" w:name="_Toc452635807"/>
      <w:r w:rsidRPr="001316F7">
        <w:rPr>
          <w:sz w:val="24"/>
          <w:szCs w:val="24"/>
        </w:rPr>
        <w:t>Продолжительность занятия - 45 минут</w:t>
      </w:r>
      <w:bookmarkEnd w:id="15"/>
      <w:r w:rsidRPr="001316F7">
        <w:rPr>
          <w:sz w:val="24"/>
          <w:szCs w:val="24"/>
        </w:rPr>
        <w:t>, 10-</w:t>
      </w:r>
      <w:r w:rsidRPr="001316F7">
        <w:rPr>
          <w:rStyle w:val="25"/>
          <w:sz w:val="24"/>
          <w:szCs w:val="24"/>
        </w:rPr>
        <w:t>15 минут - перемена, у</w:t>
      </w:r>
      <w:r w:rsidRPr="001316F7">
        <w:rPr>
          <w:rStyle w:val="25"/>
          <w:spacing w:val="-1"/>
          <w:sz w:val="24"/>
          <w:szCs w:val="24"/>
        </w:rPr>
        <w:t xml:space="preserve">чебная группа 15 учащихся, в соответствии с требованиями </w:t>
      </w:r>
      <w:r w:rsidRPr="001316F7">
        <w:rPr>
          <w:rStyle w:val="25"/>
          <w:sz w:val="24"/>
          <w:szCs w:val="24"/>
        </w:rPr>
        <w:t>СанПин 2.4.4.3172-14 "Санитарно-эпидемиологические требования к устройству, содержанию и организации режима работы образовательных организаций дополнительного образования"</w:t>
      </w:r>
      <w:r w:rsidRPr="001316F7">
        <w:rPr>
          <w:rStyle w:val="25"/>
          <w:spacing w:val="-1"/>
          <w:sz w:val="24"/>
          <w:szCs w:val="24"/>
        </w:rPr>
        <w:t>.</w:t>
      </w:r>
    </w:p>
    <w:p w:rsidR="0023705E" w:rsidRPr="001316F7" w:rsidRDefault="0023705E" w:rsidP="008918BA">
      <w:pPr>
        <w:rPr>
          <w:sz w:val="24"/>
          <w:szCs w:val="24"/>
        </w:rPr>
      </w:pPr>
    </w:p>
    <w:p w:rsidR="0023705E" w:rsidRPr="001316F7" w:rsidRDefault="0023705E" w:rsidP="008918BA">
      <w:pPr>
        <w:pStyle w:val="Heading3"/>
        <w:rPr>
          <w:i/>
          <w:iCs/>
          <w:sz w:val="24"/>
          <w:szCs w:val="24"/>
        </w:rPr>
      </w:pPr>
      <w:bookmarkStart w:id="16" w:name="_Toc498054297"/>
      <w:r w:rsidRPr="001316F7">
        <w:rPr>
          <w:i/>
          <w:iCs/>
          <w:sz w:val="24"/>
          <w:szCs w:val="24"/>
        </w:rPr>
        <w:t>1.2. Цель и задачи общеобразовательной общеразвивающей программы</w:t>
      </w:r>
      <w:bookmarkEnd w:id="16"/>
    </w:p>
    <w:p w:rsidR="0023705E" w:rsidRPr="001316F7" w:rsidRDefault="0023705E" w:rsidP="008918BA">
      <w:pPr>
        <w:ind w:firstLine="708"/>
        <w:rPr>
          <w:sz w:val="24"/>
          <w:szCs w:val="24"/>
        </w:rPr>
      </w:pPr>
      <w:r w:rsidRPr="001316F7">
        <w:rPr>
          <w:b/>
          <w:bCs/>
          <w:sz w:val="24"/>
          <w:szCs w:val="24"/>
        </w:rPr>
        <w:t>Цель программы:</w:t>
      </w:r>
    </w:p>
    <w:p w:rsidR="0023705E" w:rsidRPr="001316F7" w:rsidRDefault="0023705E" w:rsidP="008918BA">
      <w:pPr>
        <w:ind w:firstLine="708"/>
        <w:rPr>
          <w:sz w:val="24"/>
          <w:szCs w:val="24"/>
        </w:rPr>
      </w:pPr>
      <w:r w:rsidRPr="001316F7">
        <w:rPr>
          <w:sz w:val="24"/>
          <w:szCs w:val="24"/>
        </w:rPr>
        <w:t>Развитие художественных творческих способностей учащихся средствами театральной деятельности.</w:t>
      </w:r>
    </w:p>
    <w:p w:rsidR="0023705E" w:rsidRPr="001316F7" w:rsidRDefault="0023705E" w:rsidP="008918BA">
      <w:pPr>
        <w:ind w:firstLine="708"/>
        <w:rPr>
          <w:b/>
          <w:bCs/>
          <w:i/>
          <w:iCs/>
          <w:sz w:val="24"/>
          <w:szCs w:val="24"/>
        </w:rPr>
      </w:pPr>
      <w:r w:rsidRPr="001316F7">
        <w:rPr>
          <w:b/>
          <w:bCs/>
          <w:i/>
          <w:iCs/>
          <w:sz w:val="24"/>
          <w:szCs w:val="24"/>
        </w:rPr>
        <w:t>Задачи программ</w:t>
      </w:r>
    </w:p>
    <w:p w:rsidR="0023705E" w:rsidRPr="001316F7" w:rsidRDefault="0023705E" w:rsidP="008918BA">
      <w:pPr>
        <w:ind w:firstLine="708"/>
        <w:rPr>
          <w:b/>
          <w:bCs/>
          <w:i/>
          <w:iCs/>
          <w:spacing w:val="-1"/>
          <w:sz w:val="24"/>
          <w:szCs w:val="24"/>
        </w:rPr>
      </w:pPr>
      <w:r w:rsidRPr="001316F7">
        <w:rPr>
          <w:b/>
          <w:bCs/>
          <w:i/>
          <w:iCs/>
          <w:spacing w:val="-1"/>
          <w:sz w:val="24"/>
          <w:szCs w:val="24"/>
          <w:u w:val="single"/>
        </w:rPr>
        <w:t>Личностные</w:t>
      </w:r>
      <w:r w:rsidRPr="001316F7">
        <w:rPr>
          <w:b/>
          <w:bCs/>
          <w:i/>
          <w:iCs/>
          <w:spacing w:val="-1"/>
          <w:sz w:val="24"/>
          <w:szCs w:val="24"/>
        </w:rPr>
        <w:t>:</w:t>
      </w:r>
    </w:p>
    <w:p w:rsidR="0023705E" w:rsidRPr="001316F7" w:rsidRDefault="0023705E" w:rsidP="00CC7D5B">
      <w:pPr>
        <w:numPr>
          <w:ilvl w:val="0"/>
          <w:numId w:val="19"/>
        </w:numPr>
        <w:rPr>
          <w:sz w:val="24"/>
          <w:szCs w:val="24"/>
        </w:rPr>
      </w:pPr>
      <w:r w:rsidRPr="001316F7">
        <w:rPr>
          <w:sz w:val="24"/>
          <w:szCs w:val="24"/>
        </w:rPr>
        <w:t>формировать понимание театрального искусства как значимой сферы человеческой жизни;</w:t>
      </w:r>
    </w:p>
    <w:p w:rsidR="0023705E" w:rsidRPr="001316F7" w:rsidRDefault="0023705E" w:rsidP="00CC7D5B">
      <w:pPr>
        <w:numPr>
          <w:ilvl w:val="0"/>
          <w:numId w:val="19"/>
        </w:numPr>
        <w:rPr>
          <w:sz w:val="24"/>
          <w:szCs w:val="24"/>
        </w:rPr>
      </w:pPr>
      <w:r w:rsidRPr="001316F7">
        <w:rPr>
          <w:sz w:val="24"/>
          <w:szCs w:val="24"/>
        </w:rPr>
        <w:t>формировать учебно-познавательный  интерес к новому учебному материалу по театральной деятельности;</w:t>
      </w:r>
    </w:p>
    <w:p w:rsidR="0023705E" w:rsidRPr="001316F7" w:rsidRDefault="0023705E" w:rsidP="00CC7D5B">
      <w:pPr>
        <w:numPr>
          <w:ilvl w:val="0"/>
          <w:numId w:val="19"/>
        </w:numPr>
        <w:rPr>
          <w:sz w:val="24"/>
          <w:szCs w:val="24"/>
        </w:rPr>
      </w:pPr>
      <w:r w:rsidRPr="001316F7">
        <w:rPr>
          <w:sz w:val="24"/>
          <w:szCs w:val="24"/>
          <w:lang w:eastAsia="en-US"/>
        </w:rPr>
        <w:t>формировать готовность следовать основным нравственным нормам.</w:t>
      </w:r>
    </w:p>
    <w:p w:rsidR="0023705E" w:rsidRPr="001316F7" w:rsidRDefault="0023705E" w:rsidP="008918BA">
      <w:pPr>
        <w:ind w:firstLine="708"/>
        <w:rPr>
          <w:b/>
          <w:bCs/>
          <w:i/>
          <w:iCs/>
          <w:sz w:val="24"/>
          <w:szCs w:val="24"/>
          <w:lang w:eastAsia="en-US"/>
        </w:rPr>
      </w:pPr>
      <w:r w:rsidRPr="001316F7">
        <w:rPr>
          <w:b/>
          <w:bCs/>
          <w:i/>
          <w:iCs/>
          <w:sz w:val="24"/>
          <w:szCs w:val="24"/>
          <w:u w:val="single"/>
          <w:lang w:eastAsia="en-US"/>
        </w:rPr>
        <w:t>Метапредметные</w:t>
      </w:r>
      <w:r w:rsidRPr="001316F7">
        <w:rPr>
          <w:b/>
          <w:bCs/>
          <w:i/>
          <w:iCs/>
          <w:sz w:val="24"/>
          <w:szCs w:val="24"/>
          <w:lang w:eastAsia="en-US"/>
        </w:rPr>
        <w:t>:</w:t>
      </w:r>
    </w:p>
    <w:p w:rsidR="0023705E" w:rsidRPr="001316F7" w:rsidRDefault="0023705E" w:rsidP="00CC7D5B">
      <w:pPr>
        <w:numPr>
          <w:ilvl w:val="0"/>
          <w:numId w:val="20"/>
        </w:numPr>
        <w:rPr>
          <w:sz w:val="24"/>
          <w:szCs w:val="24"/>
        </w:rPr>
      </w:pPr>
      <w:r w:rsidRPr="001316F7">
        <w:rPr>
          <w:sz w:val="24"/>
          <w:szCs w:val="24"/>
        </w:rPr>
        <w:t>развить навыки планирования действий в соответствии с поставленной творческой задачей;</w:t>
      </w:r>
    </w:p>
    <w:p w:rsidR="0023705E" w:rsidRPr="001316F7" w:rsidRDefault="0023705E" w:rsidP="00CC7D5B">
      <w:pPr>
        <w:pStyle w:val="a7"/>
        <w:numPr>
          <w:ilvl w:val="0"/>
          <w:numId w:val="20"/>
        </w:numPr>
        <w:tabs>
          <w:tab w:val="clear" w:pos="993"/>
          <w:tab w:val="left" w:pos="709"/>
        </w:tabs>
        <w:spacing w:after="0" w:line="240" w:lineRule="auto"/>
        <w:rPr>
          <w:sz w:val="24"/>
          <w:szCs w:val="24"/>
        </w:rPr>
      </w:pPr>
      <w:r w:rsidRPr="001316F7">
        <w:rPr>
          <w:sz w:val="24"/>
          <w:szCs w:val="24"/>
        </w:rPr>
        <w:t>развить коммуникативные навыки;</w:t>
      </w:r>
    </w:p>
    <w:p w:rsidR="0023705E" w:rsidRPr="001316F7" w:rsidRDefault="0023705E" w:rsidP="00CC7D5B">
      <w:pPr>
        <w:numPr>
          <w:ilvl w:val="0"/>
          <w:numId w:val="20"/>
        </w:numPr>
        <w:rPr>
          <w:sz w:val="24"/>
          <w:szCs w:val="24"/>
          <w:lang w:eastAsia="en-US"/>
        </w:rPr>
      </w:pPr>
      <w:r w:rsidRPr="001316F7">
        <w:rPr>
          <w:sz w:val="24"/>
          <w:szCs w:val="24"/>
          <w:lang w:eastAsia="en-US"/>
        </w:rPr>
        <w:t>освоить способы решения проблем творческого и поискового характера.</w:t>
      </w:r>
    </w:p>
    <w:p w:rsidR="0023705E" w:rsidRPr="001316F7" w:rsidRDefault="0023705E" w:rsidP="008918BA">
      <w:pPr>
        <w:ind w:firstLine="708"/>
        <w:rPr>
          <w:i/>
          <w:iCs/>
          <w:sz w:val="24"/>
          <w:szCs w:val="24"/>
          <w:lang w:eastAsia="en-US"/>
        </w:rPr>
      </w:pPr>
      <w:r w:rsidRPr="001316F7">
        <w:rPr>
          <w:b/>
          <w:bCs/>
          <w:i/>
          <w:iCs/>
          <w:sz w:val="24"/>
          <w:szCs w:val="24"/>
          <w:u w:val="single"/>
          <w:lang w:eastAsia="en-US"/>
        </w:rPr>
        <w:t>Предметные</w:t>
      </w:r>
      <w:r w:rsidRPr="001316F7">
        <w:rPr>
          <w:i/>
          <w:iCs/>
          <w:sz w:val="24"/>
          <w:szCs w:val="24"/>
          <w:lang w:eastAsia="en-US"/>
        </w:rPr>
        <w:t>:</w:t>
      </w:r>
    </w:p>
    <w:p w:rsidR="0023705E" w:rsidRPr="001316F7" w:rsidRDefault="0023705E" w:rsidP="00CC7D5B">
      <w:pPr>
        <w:numPr>
          <w:ilvl w:val="0"/>
          <w:numId w:val="21"/>
        </w:numPr>
        <w:rPr>
          <w:sz w:val="24"/>
          <w:szCs w:val="24"/>
        </w:rPr>
      </w:pPr>
      <w:r w:rsidRPr="001316F7">
        <w:rPr>
          <w:sz w:val="24"/>
          <w:szCs w:val="24"/>
        </w:rPr>
        <w:t>познакомить с историей театра и театрального искусства;</w:t>
      </w:r>
    </w:p>
    <w:p w:rsidR="0023705E" w:rsidRPr="001316F7" w:rsidRDefault="0023705E" w:rsidP="00CC7D5B">
      <w:pPr>
        <w:numPr>
          <w:ilvl w:val="0"/>
          <w:numId w:val="21"/>
        </w:numPr>
        <w:rPr>
          <w:sz w:val="24"/>
          <w:szCs w:val="24"/>
        </w:rPr>
      </w:pPr>
      <w:r w:rsidRPr="001316F7">
        <w:rPr>
          <w:sz w:val="24"/>
          <w:szCs w:val="24"/>
        </w:rPr>
        <w:t>обучить учащихся теоретическим основам театральной деятельности;</w:t>
      </w:r>
    </w:p>
    <w:p w:rsidR="0023705E" w:rsidRPr="001316F7" w:rsidRDefault="0023705E" w:rsidP="00CC7D5B">
      <w:pPr>
        <w:numPr>
          <w:ilvl w:val="0"/>
          <w:numId w:val="21"/>
        </w:numPr>
        <w:rPr>
          <w:sz w:val="24"/>
          <w:szCs w:val="24"/>
          <w:lang w:eastAsia="en-US"/>
        </w:rPr>
      </w:pPr>
      <w:r w:rsidRPr="001316F7">
        <w:rPr>
          <w:sz w:val="24"/>
          <w:szCs w:val="24"/>
          <w:lang w:eastAsia="en-US"/>
        </w:rPr>
        <w:t>формировать навыки актёрского мастерства, художественного слова, сценического движения, грима.</w:t>
      </w:r>
    </w:p>
    <w:p w:rsidR="0023705E" w:rsidRPr="001316F7" w:rsidRDefault="0023705E" w:rsidP="008918BA">
      <w:pPr>
        <w:pStyle w:val="Heading3"/>
        <w:ind w:firstLine="0"/>
        <w:jc w:val="left"/>
        <w:rPr>
          <w:i/>
          <w:iCs/>
          <w:sz w:val="24"/>
          <w:szCs w:val="24"/>
        </w:rPr>
      </w:pPr>
      <w:bookmarkStart w:id="17" w:name="_Toc498054298"/>
      <w:r w:rsidRPr="001316F7">
        <w:rPr>
          <w:i/>
          <w:iCs/>
          <w:sz w:val="24"/>
          <w:szCs w:val="24"/>
        </w:rPr>
        <w:t>1.3.Содержание программы</w:t>
      </w:r>
      <w:bookmarkEnd w:id="17"/>
    </w:p>
    <w:p w:rsidR="0023705E" w:rsidRPr="001316F7" w:rsidRDefault="0023705E" w:rsidP="008918BA">
      <w:pPr>
        <w:pStyle w:val="Heading3"/>
        <w:rPr>
          <w:sz w:val="24"/>
          <w:szCs w:val="24"/>
        </w:rPr>
      </w:pPr>
      <w:bookmarkStart w:id="18" w:name="_Toc498054299"/>
      <w:r w:rsidRPr="001316F7">
        <w:rPr>
          <w:sz w:val="24"/>
          <w:szCs w:val="24"/>
        </w:rPr>
        <w:t>1.3.1. Учебный план</w:t>
      </w:r>
      <w:bookmarkEnd w:id="18"/>
      <w:r>
        <w:rPr>
          <w:sz w:val="24"/>
          <w:szCs w:val="24"/>
        </w:rPr>
        <w:t xml:space="preserve"> 1 года обучения</w:t>
      </w:r>
    </w:p>
    <w:p w:rsidR="0023705E" w:rsidRPr="001316F7" w:rsidRDefault="0023705E" w:rsidP="008918BA">
      <w:pPr>
        <w:rPr>
          <w:b/>
          <w:bCs/>
          <w:sz w:val="24"/>
          <w:szCs w:val="24"/>
        </w:rPr>
      </w:pP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05"/>
        <w:gridCol w:w="2178"/>
        <w:gridCol w:w="1051"/>
        <w:gridCol w:w="1434"/>
        <w:gridCol w:w="827"/>
        <w:gridCol w:w="3176"/>
      </w:tblGrid>
      <w:tr w:rsidR="0023705E" w:rsidRPr="001316F7">
        <w:tc>
          <w:tcPr>
            <w:tcW w:w="473" w:type="pct"/>
            <w:vMerge w:val="restart"/>
          </w:tcPr>
          <w:p w:rsidR="0023705E" w:rsidRPr="001316F7" w:rsidRDefault="0023705E" w:rsidP="00284699">
            <w:pPr>
              <w:jc w:val="center"/>
              <w:rPr>
                <w:sz w:val="24"/>
                <w:szCs w:val="24"/>
              </w:rPr>
            </w:pPr>
            <w:r w:rsidRPr="001316F7">
              <w:rPr>
                <w:b/>
                <w:bCs/>
                <w:i/>
                <w:iCs/>
                <w:sz w:val="24"/>
                <w:szCs w:val="24"/>
              </w:rPr>
              <w:t>№</w:t>
            </w:r>
          </w:p>
        </w:tc>
        <w:tc>
          <w:tcPr>
            <w:tcW w:w="1138" w:type="pct"/>
            <w:vMerge w:val="restart"/>
          </w:tcPr>
          <w:p w:rsidR="0023705E" w:rsidRPr="001316F7" w:rsidRDefault="0023705E" w:rsidP="00284699">
            <w:pPr>
              <w:jc w:val="center"/>
              <w:rPr>
                <w:sz w:val="24"/>
                <w:szCs w:val="24"/>
              </w:rPr>
            </w:pPr>
            <w:r w:rsidRPr="001316F7">
              <w:rPr>
                <w:b/>
                <w:bCs/>
                <w:i/>
                <w:iCs/>
                <w:sz w:val="24"/>
                <w:szCs w:val="24"/>
              </w:rPr>
              <w:t>Модули, разделы, темы</w:t>
            </w:r>
          </w:p>
        </w:tc>
        <w:tc>
          <w:tcPr>
            <w:tcW w:w="1730" w:type="pct"/>
            <w:gridSpan w:val="3"/>
          </w:tcPr>
          <w:p w:rsidR="0023705E" w:rsidRPr="001316F7" w:rsidRDefault="0023705E" w:rsidP="00284699">
            <w:pPr>
              <w:jc w:val="center"/>
              <w:rPr>
                <w:b/>
                <w:bCs/>
                <w:i/>
                <w:iCs/>
                <w:sz w:val="24"/>
                <w:szCs w:val="24"/>
              </w:rPr>
            </w:pPr>
            <w:r w:rsidRPr="001316F7">
              <w:rPr>
                <w:b/>
                <w:bCs/>
                <w:i/>
                <w:iCs/>
                <w:sz w:val="24"/>
                <w:szCs w:val="24"/>
              </w:rPr>
              <w:t>Количество часов</w:t>
            </w:r>
          </w:p>
        </w:tc>
        <w:tc>
          <w:tcPr>
            <w:tcW w:w="1659" w:type="pct"/>
          </w:tcPr>
          <w:p w:rsidR="0023705E" w:rsidRPr="001316F7" w:rsidRDefault="0023705E" w:rsidP="00284699">
            <w:pPr>
              <w:jc w:val="center"/>
              <w:rPr>
                <w:b/>
                <w:bCs/>
                <w:i/>
                <w:iCs/>
                <w:sz w:val="24"/>
                <w:szCs w:val="24"/>
              </w:rPr>
            </w:pPr>
            <w:r w:rsidRPr="001316F7">
              <w:rPr>
                <w:b/>
                <w:bCs/>
                <w:i/>
                <w:iCs/>
                <w:sz w:val="24"/>
                <w:szCs w:val="24"/>
              </w:rPr>
              <w:t>Форма аттестации</w:t>
            </w:r>
          </w:p>
          <w:p w:rsidR="0023705E" w:rsidRPr="001316F7" w:rsidRDefault="0023705E" w:rsidP="00284699">
            <w:pPr>
              <w:jc w:val="center"/>
              <w:rPr>
                <w:b/>
                <w:bCs/>
                <w:i/>
                <w:iCs/>
                <w:sz w:val="24"/>
                <w:szCs w:val="24"/>
              </w:rPr>
            </w:pPr>
            <w:r w:rsidRPr="001316F7">
              <w:rPr>
                <w:b/>
                <w:bCs/>
                <w:i/>
                <w:iCs/>
                <w:sz w:val="24"/>
                <w:szCs w:val="24"/>
              </w:rPr>
              <w:t>и контроля</w:t>
            </w:r>
          </w:p>
        </w:tc>
      </w:tr>
      <w:tr w:rsidR="0023705E" w:rsidRPr="001316F7">
        <w:tc>
          <w:tcPr>
            <w:tcW w:w="473" w:type="pct"/>
            <w:vMerge/>
            <w:vAlign w:val="center"/>
          </w:tcPr>
          <w:p w:rsidR="0023705E" w:rsidRPr="001316F7" w:rsidRDefault="0023705E" w:rsidP="00284699">
            <w:pPr>
              <w:jc w:val="center"/>
              <w:rPr>
                <w:sz w:val="24"/>
                <w:szCs w:val="24"/>
              </w:rPr>
            </w:pPr>
          </w:p>
        </w:tc>
        <w:tc>
          <w:tcPr>
            <w:tcW w:w="1138" w:type="pct"/>
            <w:vMerge/>
          </w:tcPr>
          <w:p w:rsidR="0023705E" w:rsidRPr="001316F7" w:rsidRDefault="0023705E" w:rsidP="00284699">
            <w:pPr>
              <w:rPr>
                <w:sz w:val="24"/>
                <w:szCs w:val="24"/>
              </w:rPr>
            </w:pPr>
          </w:p>
        </w:tc>
        <w:tc>
          <w:tcPr>
            <w:tcW w:w="549" w:type="pct"/>
          </w:tcPr>
          <w:p w:rsidR="0023705E" w:rsidRPr="001316F7" w:rsidRDefault="0023705E" w:rsidP="00284699">
            <w:pPr>
              <w:ind w:left="-75" w:right="-122" w:firstLine="29"/>
              <w:jc w:val="center"/>
              <w:rPr>
                <w:sz w:val="24"/>
                <w:szCs w:val="24"/>
              </w:rPr>
            </w:pPr>
            <w:r w:rsidRPr="001316F7">
              <w:rPr>
                <w:b/>
                <w:bCs/>
                <w:i/>
                <w:iCs/>
                <w:sz w:val="24"/>
                <w:szCs w:val="24"/>
              </w:rPr>
              <w:t>теория</w:t>
            </w:r>
          </w:p>
        </w:tc>
        <w:tc>
          <w:tcPr>
            <w:tcW w:w="749" w:type="pct"/>
          </w:tcPr>
          <w:p w:rsidR="0023705E" w:rsidRPr="001316F7" w:rsidRDefault="0023705E" w:rsidP="00284699">
            <w:pPr>
              <w:ind w:right="-35"/>
              <w:jc w:val="center"/>
              <w:rPr>
                <w:sz w:val="24"/>
                <w:szCs w:val="24"/>
              </w:rPr>
            </w:pPr>
            <w:r w:rsidRPr="001316F7">
              <w:rPr>
                <w:b/>
                <w:bCs/>
                <w:i/>
                <w:iCs/>
                <w:sz w:val="24"/>
                <w:szCs w:val="24"/>
              </w:rPr>
              <w:t>практика</w:t>
            </w:r>
          </w:p>
        </w:tc>
        <w:tc>
          <w:tcPr>
            <w:tcW w:w="432" w:type="pct"/>
          </w:tcPr>
          <w:p w:rsidR="0023705E" w:rsidRPr="001316F7" w:rsidRDefault="0023705E" w:rsidP="00284699">
            <w:pPr>
              <w:ind w:right="-58"/>
              <w:jc w:val="center"/>
              <w:rPr>
                <w:sz w:val="24"/>
                <w:szCs w:val="24"/>
              </w:rPr>
            </w:pPr>
            <w:r w:rsidRPr="001316F7">
              <w:rPr>
                <w:b/>
                <w:bCs/>
                <w:i/>
                <w:iCs/>
                <w:sz w:val="24"/>
                <w:szCs w:val="24"/>
              </w:rPr>
              <w:t>всего</w:t>
            </w:r>
          </w:p>
        </w:tc>
        <w:tc>
          <w:tcPr>
            <w:tcW w:w="1659" w:type="pct"/>
          </w:tcPr>
          <w:p w:rsidR="0023705E" w:rsidRPr="001316F7" w:rsidRDefault="0023705E" w:rsidP="00284699">
            <w:pPr>
              <w:jc w:val="center"/>
              <w:rPr>
                <w:b/>
                <w:bCs/>
                <w:i/>
                <w:iCs/>
                <w:sz w:val="24"/>
                <w:szCs w:val="24"/>
              </w:rPr>
            </w:pPr>
          </w:p>
        </w:tc>
      </w:tr>
      <w:tr w:rsidR="0023705E" w:rsidRPr="001316F7">
        <w:tc>
          <w:tcPr>
            <w:tcW w:w="473" w:type="pct"/>
          </w:tcPr>
          <w:p w:rsidR="0023705E" w:rsidRPr="001316F7" w:rsidRDefault="0023705E" w:rsidP="00284699">
            <w:pPr>
              <w:jc w:val="center"/>
              <w:rPr>
                <w:b/>
                <w:bCs/>
                <w:i/>
                <w:iCs/>
                <w:sz w:val="24"/>
                <w:szCs w:val="24"/>
              </w:rPr>
            </w:pPr>
            <w:r w:rsidRPr="001316F7">
              <w:rPr>
                <w:b/>
                <w:bCs/>
                <w:sz w:val="24"/>
                <w:szCs w:val="24"/>
                <w:lang w:val="en-US"/>
              </w:rPr>
              <w:t>I</w:t>
            </w:r>
            <w:r w:rsidRPr="001316F7">
              <w:rPr>
                <w:b/>
                <w:bCs/>
                <w:sz w:val="24"/>
                <w:szCs w:val="24"/>
              </w:rPr>
              <w:t>.</w:t>
            </w:r>
          </w:p>
        </w:tc>
        <w:tc>
          <w:tcPr>
            <w:tcW w:w="1138" w:type="pct"/>
          </w:tcPr>
          <w:p w:rsidR="0023705E" w:rsidRPr="001316F7" w:rsidRDefault="0023705E" w:rsidP="00284699">
            <w:pPr>
              <w:rPr>
                <w:b/>
                <w:bCs/>
                <w:sz w:val="24"/>
                <w:szCs w:val="24"/>
              </w:rPr>
            </w:pPr>
            <w:r w:rsidRPr="001316F7">
              <w:rPr>
                <w:b/>
                <w:bCs/>
                <w:sz w:val="24"/>
                <w:szCs w:val="24"/>
              </w:rPr>
              <w:t>Театральная игра</w:t>
            </w:r>
          </w:p>
        </w:tc>
        <w:tc>
          <w:tcPr>
            <w:tcW w:w="549" w:type="pct"/>
          </w:tcPr>
          <w:p w:rsidR="0023705E" w:rsidRPr="001316F7" w:rsidRDefault="0023705E" w:rsidP="00284699">
            <w:pPr>
              <w:rPr>
                <w:b/>
                <w:bCs/>
                <w:sz w:val="24"/>
                <w:szCs w:val="24"/>
              </w:rPr>
            </w:pPr>
            <w:r w:rsidRPr="001316F7">
              <w:rPr>
                <w:b/>
                <w:bCs/>
                <w:sz w:val="24"/>
                <w:szCs w:val="24"/>
              </w:rPr>
              <w:t>8,5</w:t>
            </w:r>
          </w:p>
        </w:tc>
        <w:tc>
          <w:tcPr>
            <w:tcW w:w="749" w:type="pct"/>
          </w:tcPr>
          <w:p w:rsidR="0023705E" w:rsidRPr="001316F7" w:rsidRDefault="0023705E" w:rsidP="00284699">
            <w:pPr>
              <w:rPr>
                <w:b/>
                <w:bCs/>
                <w:sz w:val="24"/>
                <w:szCs w:val="24"/>
              </w:rPr>
            </w:pPr>
            <w:r w:rsidRPr="001316F7">
              <w:rPr>
                <w:b/>
                <w:bCs/>
                <w:sz w:val="24"/>
                <w:szCs w:val="24"/>
              </w:rPr>
              <w:t>35,5</w:t>
            </w:r>
          </w:p>
        </w:tc>
        <w:tc>
          <w:tcPr>
            <w:tcW w:w="432" w:type="pct"/>
          </w:tcPr>
          <w:p w:rsidR="0023705E" w:rsidRPr="001316F7" w:rsidRDefault="0023705E" w:rsidP="00284699">
            <w:pPr>
              <w:rPr>
                <w:b/>
                <w:bCs/>
                <w:sz w:val="24"/>
                <w:szCs w:val="24"/>
              </w:rPr>
            </w:pPr>
            <w:r w:rsidRPr="001316F7">
              <w:rPr>
                <w:b/>
                <w:bCs/>
                <w:sz w:val="24"/>
                <w:szCs w:val="24"/>
              </w:rPr>
              <w:t>42</w:t>
            </w:r>
          </w:p>
        </w:tc>
        <w:tc>
          <w:tcPr>
            <w:tcW w:w="1659" w:type="pct"/>
          </w:tcPr>
          <w:p w:rsidR="0023705E" w:rsidRPr="001316F7" w:rsidRDefault="0023705E" w:rsidP="00284699">
            <w:pPr>
              <w:jc w:val="center"/>
              <w:rPr>
                <w:b/>
                <w:bCs/>
                <w:sz w:val="24"/>
                <w:szCs w:val="24"/>
              </w:rPr>
            </w:pPr>
          </w:p>
        </w:tc>
      </w:tr>
      <w:tr w:rsidR="0023705E" w:rsidRPr="001316F7">
        <w:tc>
          <w:tcPr>
            <w:tcW w:w="473" w:type="pct"/>
          </w:tcPr>
          <w:p w:rsidR="0023705E" w:rsidRPr="001316F7" w:rsidRDefault="0023705E" w:rsidP="00284699">
            <w:pPr>
              <w:jc w:val="center"/>
              <w:rPr>
                <w:b/>
                <w:bCs/>
                <w:sz w:val="24"/>
                <w:szCs w:val="24"/>
                <w:lang w:val="en-US"/>
              </w:rPr>
            </w:pPr>
            <w:r w:rsidRPr="001316F7">
              <w:rPr>
                <w:b/>
                <w:bCs/>
                <w:i/>
                <w:iCs/>
                <w:sz w:val="24"/>
                <w:szCs w:val="24"/>
              </w:rPr>
              <w:t>1.1.</w:t>
            </w:r>
          </w:p>
        </w:tc>
        <w:tc>
          <w:tcPr>
            <w:tcW w:w="1138" w:type="pct"/>
          </w:tcPr>
          <w:p w:rsidR="0023705E" w:rsidRPr="001316F7" w:rsidRDefault="0023705E" w:rsidP="00284699">
            <w:pPr>
              <w:rPr>
                <w:b/>
                <w:bCs/>
                <w:sz w:val="24"/>
                <w:szCs w:val="24"/>
              </w:rPr>
            </w:pPr>
            <w:r w:rsidRPr="001316F7">
              <w:rPr>
                <w:b/>
                <w:bCs/>
                <w:sz w:val="24"/>
                <w:szCs w:val="24"/>
              </w:rPr>
              <w:t>Вводное занятие</w:t>
            </w:r>
          </w:p>
        </w:tc>
        <w:tc>
          <w:tcPr>
            <w:tcW w:w="549" w:type="pct"/>
          </w:tcPr>
          <w:p w:rsidR="0023705E" w:rsidRPr="001316F7" w:rsidRDefault="0023705E" w:rsidP="00284699">
            <w:pPr>
              <w:rPr>
                <w:b/>
                <w:bCs/>
                <w:sz w:val="24"/>
                <w:szCs w:val="24"/>
              </w:rPr>
            </w:pPr>
            <w:r w:rsidRPr="001316F7">
              <w:rPr>
                <w:b/>
                <w:bCs/>
                <w:sz w:val="24"/>
                <w:szCs w:val="24"/>
              </w:rPr>
              <w:t>1</w:t>
            </w:r>
          </w:p>
        </w:tc>
        <w:tc>
          <w:tcPr>
            <w:tcW w:w="749" w:type="pct"/>
          </w:tcPr>
          <w:p w:rsidR="0023705E" w:rsidRPr="001316F7" w:rsidRDefault="0023705E" w:rsidP="00284699">
            <w:pPr>
              <w:rPr>
                <w:b/>
                <w:bCs/>
                <w:sz w:val="24"/>
                <w:szCs w:val="24"/>
              </w:rPr>
            </w:pPr>
            <w:r w:rsidRPr="001316F7">
              <w:rPr>
                <w:b/>
                <w:bCs/>
                <w:sz w:val="24"/>
                <w:szCs w:val="24"/>
              </w:rPr>
              <w:t>1</w:t>
            </w:r>
          </w:p>
        </w:tc>
        <w:tc>
          <w:tcPr>
            <w:tcW w:w="432" w:type="pct"/>
          </w:tcPr>
          <w:p w:rsidR="0023705E" w:rsidRPr="001316F7" w:rsidRDefault="0023705E" w:rsidP="00284699">
            <w:pPr>
              <w:rPr>
                <w:b/>
                <w:bCs/>
                <w:sz w:val="24"/>
                <w:szCs w:val="24"/>
              </w:rPr>
            </w:pPr>
            <w:r w:rsidRPr="001316F7">
              <w:rPr>
                <w:b/>
                <w:bCs/>
                <w:sz w:val="24"/>
                <w:szCs w:val="24"/>
              </w:rPr>
              <w:t>2</w:t>
            </w:r>
          </w:p>
        </w:tc>
        <w:tc>
          <w:tcPr>
            <w:tcW w:w="1659" w:type="pct"/>
          </w:tcPr>
          <w:p w:rsidR="0023705E" w:rsidRPr="001316F7" w:rsidRDefault="0023705E" w:rsidP="00284699">
            <w:pPr>
              <w:jc w:val="center"/>
              <w:rPr>
                <w:sz w:val="24"/>
                <w:szCs w:val="24"/>
              </w:rPr>
            </w:pPr>
            <w:r w:rsidRPr="001316F7">
              <w:rPr>
                <w:sz w:val="24"/>
                <w:szCs w:val="24"/>
              </w:rPr>
              <w:t>Входной контроль. Тестирование</w:t>
            </w:r>
          </w:p>
          <w:p w:rsidR="0023705E" w:rsidRPr="001316F7" w:rsidRDefault="0023705E" w:rsidP="00284699">
            <w:pPr>
              <w:jc w:val="center"/>
              <w:rPr>
                <w:b/>
                <w:bCs/>
                <w:sz w:val="24"/>
                <w:szCs w:val="24"/>
              </w:rPr>
            </w:pPr>
          </w:p>
        </w:tc>
      </w:tr>
      <w:tr w:rsidR="0023705E" w:rsidRPr="001316F7">
        <w:tc>
          <w:tcPr>
            <w:tcW w:w="473" w:type="pct"/>
          </w:tcPr>
          <w:p w:rsidR="0023705E" w:rsidRPr="001316F7" w:rsidRDefault="0023705E" w:rsidP="00284699">
            <w:pPr>
              <w:jc w:val="center"/>
              <w:rPr>
                <w:b/>
                <w:bCs/>
                <w:i/>
                <w:iCs/>
                <w:sz w:val="24"/>
                <w:szCs w:val="24"/>
              </w:rPr>
            </w:pPr>
            <w:r w:rsidRPr="001316F7">
              <w:rPr>
                <w:b/>
                <w:bCs/>
                <w:i/>
                <w:iCs/>
                <w:sz w:val="24"/>
                <w:szCs w:val="24"/>
              </w:rPr>
              <w:t>1.2.</w:t>
            </w:r>
          </w:p>
        </w:tc>
        <w:tc>
          <w:tcPr>
            <w:tcW w:w="1138" w:type="pct"/>
          </w:tcPr>
          <w:p w:rsidR="0023705E" w:rsidRPr="001316F7" w:rsidRDefault="0023705E" w:rsidP="00284699">
            <w:pPr>
              <w:rPr>
                <w:b/>
                <w:bCs/>
                <w:i/>
                <w:iCs/>
                <w:sz w:val="24"/>
                <w:szCs w:val="24"/>
              </w:rPr>
            </w:pPr>
            <w:r w:rsidRPr="001316F7">
              <w:rPr>
                <w:b/>
                <w:bCs/>
                <w:i/>
                <w:iCs/>
                <w:sz w:val="24"/>
                <w:szCs w:val="24"/>
              </w:rPr>
              <w:t xml:space="preserve"> «Я и мир»</w:t>
            </w:r>
          </w:p>
        </w:tc>
        <w:tc>
          <w:tcPr>
            <w:tcW w:w="549" w:type="pct"/>
          </w:tcPr>
          <w:p w:rsidR="0023705E" w:rsidRPr="001316F7" w:rsidRDefault="0023705E" w:rsidP="00284699">
            <w:pPr>
              <w:rPr>
                <w:b/>
                <w:bCs/>
                <w:i/>
                <w:iCs/>
                <w:sz w:val="24"/>
                <w:szCs w:val="24"/>
              </w:rPr>
            </w:pPr>
            <w:r w:rsidRPr="001316F7">
              <w:rPr>
                <w:b/>
                <w:bCs/>
                <w:i/>
                <w:iCs/>
                <w:sz w:val="24"/>
                <w:szCs w:val="24"/>
              </w:rPr>
              <w:t>2,5</w:t>
            </w:r>
          </w:p>
        </w:tc>
        <w:tc>
          <w:tcPr>
            <w:tcW w:w="749" w:type="pct"/>
          </w:tcPr>
          <w:p w:rsidR="0023705E" w:rsidRPr="001316F7" w:rsidRDefault="0023705E" w:rsidP="00284699">
            <w:pPr>
              <w:rPr>
                <w:b/>
                <w:bCs/>
                <w:i/>
                <w:iCs/>
                <w:sz w:val="24"/>
                <w:szCs w:val="24"/>
              </w:rPr>
            </w:pPr>
            <w:r w:rsidRPr="001316F7">
              <w:rPr>
                <w:b/>
                <w:bCs/>
                <w:i/>
                <w:iCs/>
                <w:sz w:val="24"/>
                <w:szCs w:val="24"/>
              </w:rPr>
              <w:t>7,5</w:t>
            </w:r>
          </w:p>
        </w:tc>
        <w:tc>
          <w:tcPr>
            <w:tcW w:w="432" w:type="pct"/>
          </w:tcPr>
          <w:p w:rsidR="0023705E" w:rsidRPr="001316F7" w:rsidRDefault="0023705E" w:rsidP="00284699">
            <w:pPr>
              <w:rPr>
                <w:b/>
                <w:bCs/>
                <w:i/>
                <w:iCs/>
                <w:sz w:val="24"/>
                <w:szCs w:val="24"/>
              </w:rPr>
            </w:pPr>
            <w:r w:rsidRPr="001316F7">
              <w:rPr>
                <w:b/>
                <w:bCs/>
                <w:i/>
                <w:iCs/>
                <w:sz w:val="24"/>
                <w:szCs w:val="24"/>
              </w:rPr>
              <w:t>10</w:t>
            </w:r>
          </w:p>
        </w:tc>
        <w:tc>
          <w:tcPr>
            <w:tcW w:w="1659" w:type="pct"/>
          </w:tcPr>
          <w:p w:rsidR="0023705E" w:rsidRPr="001316F7" w:rsidRDefault="0023705E" w:rsidP="00284699">
            <w:pPr>
              <w:jc w:val="center"/>
              <w:rPr>
                <w:b/>
                <w:bCs/>
                <w:i/>
                <w:iCs/>
                <w:sz w:val="24"/>
                <w:szCs w:val="24"/>
              </w:rPr>
            </w:pPr>
          </w:p>
        </w:tc>
      </w:tr>
      <w:tr w:rsidR="0023705E" w:rsidRPr="001316F7">
        <w:tc>
          <w:tcPr>
            <w:tcW w:w="473" w:type="pct"/>
          </w:tcPr>
          <w:p w:rsidR="0023705E" w:rsidRPr="001316F7" w:rsidRDefault="0023705E" w:rsidP="00284699">
            <w:pPr>
              <w:ind w:right="-97"/>
              <w:jc w:val="center"/>
              <w:rPr>
                <w:sz w:val="24"/>
                <w:szCs w:val="24"/>
              </w:rPr>
            </w:pPr>
            <w:r w:rsidRPr="001316F7">
              <w:rPr>
                <w:sz w:val="24"/>
                <w:szCs w:val="24"/>
              </w:rPr>
              <w:t>1.2.1.</w:t>
            </w:r>
          </w:p>
        </w:tc>
        <w:tc>
          <w:tcPr>
            <w:tcW w:w="1138" w:type="pct"/>
          </w:tcPr>
          <w:p w:rsidR="0023705E" w:rsidRPr="001316F7" w:rsidRDefault="0023705E" w:rsidP="00284699">
            <w:pPr>
              <w:rPr>
                <w:sz w:val="24"/>
                <w:szCs w:val="24"/>
              </w:rPr>
            </w:pPr>
            <w:r w:rsidRPr="001316F7">
              <w:rPr>
                <w:sz w:val="24"/>
                <w:szCs w:val="24"/>
              </w:rPr>
              <w:t xml:space="preserve"> -я наблюдаю мир</w:t>
            </w:r>
          </w:p>
        </w:tc>
        <w:tc>
          <w:tcPr>
            <w:tcW w:w="549" w:type="pct"/>
          </w:tcPr>
          <w:p w:rsidR="0023705E" w:rsidRPr="001316F7" w:rsidRDefault="0023705E" w:rsidP="00284699">
            <w:pPr>
              <w:rPr>
                <w:sz w:val="24"/>
                <w:szCs w:val="24"/>
              </w:rPr>
            </w:pPr>
            <w:r w:rsidRPr="001316F7">
              <w:rPr>
                <w:sz w:val="24"/>
                <w:szCs w:val="24"/>
              </w:rPr>
              <w:t>0,5</w:t>
            </w:r>
          </w:p>
        </w:tc>
        <w:tc>
          <w:tcPr>
            <w:tcW w:w="749" w:type="pct"/>
          </w:tcPr>
          <w:p w:rsidR="0023705E" w:rsidRPr="001316F7" w:rsidRDefault="0023705E" w:rsidP="00284699">
            <w:pPr>
              <w:rPr>
                <w:sz w:val="24"/>
                <w:szCs w:val="24"/>
              </w:rPr>
            </w:pPr>
            <w:r w:rsidRPr="001316F7">
              <w:rPr>
                <w:sz w:val="24"/>
                <w:szCs w:val="24"/>
              </w:rPr>
              <w:t>1,5</w:t>
            </w:r>
          </w:p>
        </w:tc>
        <w:tc>
          <w:tcPr>
            <w:tcW w:w="432" w:type="pct"/>
          </w:tcPr>
          <w:p w:rsidR="0023705E" w:rsidRPr="001316F7" w:rsidRDefault="0023705E" w:rsidP="00284699">
            <w:pPr>
              <w:rPr>
                <w:sz w:val="24"/>
                <w:szCs w:val="24"/>
              </w:rPr>
            </w:pPr>
            <w:r w:rsidRPr="001316F7">
              <w:rPr>
                <w:sz w:val="24"/>
                <w:szCs w:val="24"/>
              </w:rPr>
              <w:t>2</w:t>
            </w:r>
          </w:p>
        </w:tc>
        <w:tc>
          <w:tcPr>
            <w:tcW w:w="1659" w:type="pct"/>
          </w:tcPr>
          <w:p w:rsidR="0023705E" w:rsidRPr="001316F7" w:rsidRDefault="0023705E" w:rsidP="00284699">
            <w:pPr>
              <w:jc w:val="center"/>
              <w:rPr>
                <w:sz w:val="24"/>
                <w:szCs w:val="24"/>
              </w:rPr>
            </w:pPr>
            <w:r w:rsidRPr="001316F7">
              <w:rPr>
                <w:sz w:val="24"/>
                <w:szCs w:val="24"/>
              </w:rPr>
              <w:t xml:space="preserve">Творческое задание </w:t>
            </w:r>
          </w:p>
        </w:tc>
      </w:tr>
      <w:tr w:rsidR="0023705E" w:rsidRPr="001316F7">
        <w:tc>
          <w:tcPr>
            <w:tcW w:w="473" w:type="pct"/>
          </w:tcPr>
          <w:p w:rsidR="0023705E" w:rsidRPr="001316F7" w:rsidRDefault="0023705E" w:rsidP="00284699">
            <w:pPr>
              <w:ind w:right="-97"/>
              <w:jc w:val="center"/>
              <w:rPr>
                <w:sz w:val="24"/>
                <w:szCs w:val="24"/>
              </w:rPr>
            </w:pPr>
            <w:r w:rsidRPr="001316F7">
              <w:rPr>
                <w:sz w:val="24"/>
                <w:szCs w:val="24"/>
              </w:rPr>
              <w:t>1.2.2.</w:t>
            </w:r>
          </w:p>
        </w:tc>
        <w:tc>
          <w:tcPr>
            <w:tcW w:w="1138" w:type="pct"/>
          </w:tcPr>
          <w:p w:rsidR="0023705E" w:rsidRPr="001316F7" w:rsidRDefault="0023705E" w:rsidP="00284699">
            <w:pPr>
              <w:rPr>
                <w:sz w:val="24"/>
                <w:szCs w:val="24"/>
              </w:rPr>
            </w:pPr>
            <w:r w:rsidRPr="001316F7">
              <w:rPr>
                <w:sz w:val="24"/>
                <w:szCs w:val="24"/>
              </w:rPr>
              <w:t xml:space="preserve"> -я слышу мир</w:t>
            </w:r>
          </w:p>
        </w:tc>
        <w:tc>
          <w:tcPr>
            <w:tcW w:w="549" w:type="pct"/>
          </w:tcPr>
          <w:p w:rsidR="0023705E" w:rsidRPr="001316F7" w:rsidRDefault="0023705E" w:rsidP="00284699">
            <w:pPr>
              <w:rPr>
                <w:sz w:val="24"/>
                <w:szCs w:val="24"/>
              </w:rPr>
            </w:pPr>
            <w:r w:rsidRPr="001316F7">
              <w:rPr>
                <w:sz w:val="24"/>
                <w:szCs w:val="24"/>
              </w:rPr>
              <w:t>0,5</w:t>
            </w:r>
          </w:p>
        </w:tc>
        <w:tc>
          <w:tcPr>
            <w:tcW w:w="749" w:type="pct"/>
          </w:tcPr>
          <w:p w:rsidR="0023705E" w:rsidRPr="001316F7" w:rsidRDefault="0023705E" w:rsidP="00284699">
            <w:pPr>
              <w:rPr>
                <w:sz w:val="24"/>
                <w:szCs w:val="24"/>
              </w:rPr>
            </w:pPr>
            <w:r w:rsidRPr="001316F7">
              <w:rPr>
                <w:sz w:val="24"/>
                <w:szCs w:val="24"/>
              </w:rPr>
              <w:t>1,5</w:t>
            </w:r>
          </w:p>
        </w:tc>
        <w:tc>
          <w:tcPr>
            <w:tcW w:w="432" w:type="pct"/>
          </w:tcPr>
          <w:p w:rsidR="0023705E" w:rsidRPr="001316F7" w:rsidRDefault="0023705E" w:rsidP="00284699">
            <w:pPr>
              <w:rPr>
                <w:sz w:val="24"/>
                <w:szCs w:val="24"/>
              </w:rPr>
            </w:pPr>
            <w:r w:rsidRPr="001316F7">
              <w:rPr>
                <w:sz w:val="24"/>
                <w:szCs w:val="24"/>
              </w:rPr>
              <w:t>2</w:t>
            </w:r>
          </w:p>
        </w:tc>
        <w:tc>
          <w:tcPr>
            <w:tcW w:w="1659" w:type="pct"/>
          </w:tcPr>
          <w:p w:rsidR="0023705E" w:rsidRPr="001316F7" w:rsidRDefault="0023705E" w:rsidP="00284699">
            <w:pPr>
              <w:rPr>
                <w:sz w:val="24"/>
                <w:szCs w:val="24"/>
              </w:rPr>
            </w:pPr>
            <w:r w:rsidRPr="001316F7">
              <w:rPr>
                <w:sz w:val="24"/>
                <w:szCs w:val="24"/>
              </w:rPr>
              <w:t>Творческое задание</w:t>
            </w:r>
          </w:p>
        </w:tc>
      </w:tr>
      <w:tr w:rsidR="0023705E" w:rsidRPr="001316F7">
        <w:tc>
          <w:tcPr>
            <w:tcW w:w="473" w:type="pct"/>
          </w:tcPr>
          <w:p w:rsidR="0023705E" w:rsidRPr="001316F7" w:rsidRDefault="0023705E" w:rsidP="00284699">
            <w:pPr>
              <w:ind w:right="-97"/>
              <w:jc w:val="center"/>
              <w:rPr>
                <w:sz w:val="24"/>
                <w:szCs w:val="24"/>
              </w:rPr>
            </w:pPr>
            <w:r w:rsidRPr="001316F7">
              <w:rPr>
                <w:sz w:val="24"/>
                <w:szCs w:val="24"/>
              </w:rPr>
              <w:t>1.2.3.</w:t>
            </w:r>
          </w:p>
        </w:tc>
        <w:tc>
          <w:tcPr>
            <w:tcW w:w="1138" w:type="pct"/>
          </w:tcPr>
          <w:p w:rsidR="0023705E" w:rsidRPr="001316F7" w:rsidRDefault="0023705E" w:rsidP="00284699">
            <w:pPr>
              <w:rPr>
                <w:sz w:val="24"/>
                <w:szCs w:val="24"/>
              </w:rPr>
            </w:pPr>
            <w:r w:rsidRPr="001316F7">
              <w:rPr>
                <w:sz w:val="24"/>
                <w:szCs w:val="24"/>
              </w:rPr>
              <w:t xml:space="preserve"> -я осязаю мир</w:t>
            </w:r>
          </w:p>
        </w:tc>
        <w:tc>
          <w:tcPr>
            <w:tcW w:w="549" w:type="pct"/>
          </w:tcPr>
          <w:p w:rsidR="0023705E" w:rsidRPr="001316F7" w:rsidRDefault="0023705E" w:rsidP="00284699">
            <w:pPr>
              <w:rPr>
                <w:sz w:val="24"/>
                <w:szCs w:val="24"/>
              </w:rPr>
            </w:pPr>
            <w:r w:rsidRPr="001316F7">
              <w:rPr>
                <w:sz w:val="24"/>
                <w:szCs w:val="24"/>
              </w:rPr>
              <w:t>0,5</w:t>
            </w:r>
          </w:p>
        </w:tc>
        <w:tc>
          <w:tcPr>
            <w:tcW w:w="749" w:type="pct"/>
          </w:tcPr>
          <w:p w:rsidR="0023705E" w:rsidRPr="001316F7" w:rsidRDefault="0023705E" w:rsidP="00284699">
            <w:pPr>
              <w:rPr>
                <w:sz w:val="24"/>
                <w:szCs w:val="24"/>
              </w:rPr>
            </w:pPr>
            <w:r w:rsidRPr="001316F7">
              <w:rPr>
                <w:sz w:val="24"/>
                <w:szCs w:val="24"/>
              </w:rPr>
              <w:t>1,5</w:t>
            </w:r>
          </w:p>
        </w:tc>
        <w:tc>
          <w:tcPr>
            <w:tcW w:w="432" w:type="pct"/>
          </w:tcPr>
          <w:p w:rsidR="0023705E" w:rsidRPr="001316F7" w:rsidRDefault="0023705E" w:rsidP="00284699">
            <w:pPr>
              <w:rPr>
                <w:sz w:val="24"/>
                <w:szCs w:val="24"/>
              </w:rPr>
            </w:pPr>
            <w:r w:rsidRPr="001316F7">
              <w:rPr>
                <w:sz w:val="24"/>
                <w:szCs w:val="24"/>
              </w:rPr>
              <w:t>2</w:t>
            </w:r>
          </w:p>
        </w:tc>
        <w:tc>
          <w:tcPr>
            <w:tcW w:w="1659" w:type="pct"/>
          </w:tcPr>
          <w:p w:rsidR="0023705E" w:rsidRPr="001316F7" w:rsidRDefault="0023705E" w:rsidP="00284699">
            <w:pPr>
              <w:rPr>
                <w:sz w:val="24"/>
                <w:szCs w:val="24"/>
              </w:rPr>
            </w:pPr>
            <w:r w:rsidRPr="001316F7">
              <w:rPr>
                <w:sz w:val="24"/>
                <w:szCs w:val="24"/>
              </w:rPr>
              <w:t>Творческое задание</w:t>
            </w:r>
          </w:p>
        </w:tc>
      </w:tr>
      <w:tr w:rsidR="0023705E" w:rsidRPr="001316F7">
        <w:tc>
          <w:tcPr>
            <w:tcW w:w="473" w:type="pct"/>
          </w:tcPr>
          <w:p w:rsidR="0023705E" w:rsidRPr="001316F7" w:rsidRDefault="0023705E" w:rsidP="00284699">
            <w:pPr>
              <w:jc w:val="center"/>
              <w:rPr>
                <w:sz w:val="24"/>
                <w:szCs w:val="24"/>
              </w:rPr>
            </w:pPr>
            <w:r w:rsidRPr="001316F7">
              <w:rPr>
                <w:sz w:val="24"/>
                <w:szCs w:val="24"/>
              </w:rPr>
              <w:t>1.2.4..</w:t>
            </w:r>
          </w:p>
        </w:tc>
        <w:tc>
          <w:tcPr>
            <w:tcW w:w="1138" w:type="pct"/>
          </w:tcPr>
          <w:p w:rsidR="0023705E" w:rsidRPr="001316F7" w:rsidRDefault="0023705E" w:rsidP="00284699">
            <w:pPr>
              <w:rPr>
                <w:sz w:val="24"/>
                <w:szCs w:val="24"/>
              </w:rPr>
            </w:pPr>
            <w:r w:rsidRPr="001316F7">
              <w:rPr>
                <w:sz w:val="24"/>
                <w:szCs w:val="24"/>
              </w:rPr>
              <w:t>язык жестов, движений и чувств (эмоции)</w:t>
            </w:r>
          </w:p>
        </w:tc>
        <w:tc>
          <w:tcPr>
            <w:tcW w:w="549" w:type="pct"/>
          </w:tcPr>
          <w:p w:rsidR="0023705E" w:rsidRPr="001316F7" w:rsidRDefault="0023705E" w:rsidP="00284699">
            <w:pPr>
              <w:rPr>
                <w:sz w:val="24"/>
                <w:szCs w:val="24"/>
              </w:rPr>
            </w:pPr>
            <w:r w:rsidRPr="001316F7">
              <w:rPr>
                <w:sz w:val="24"/>
                <w:szCs w:val="24"/>
              </w:rPr>
              <w:t>1</w:t>
            </w:r>
          </w:p>
        </w:tc>
        <w:tc>
          <w:tcPr>
            <w:tcW w:w="749" w:type="pct"/>
          </w:tcPr>
          <w:p w:rsidR="0023705E" w:rsidRPr="001316F7" w:rsidRDefault="0023705E" w:rsidP="00284699">
            <w:pPr>
              <w:rPr>
                <w:sz w:val="24"/>
                <w:szCs w:val="24"/>
              </w:rPr>
            </w:pPr>
            <w:r w:rsidRPr="001316F7">
              <w:rPr>
                <w:sz w:val="24"/>
                <w:szCs w:val="24"/>
              </w:rPr>
              <w:t>3</w:t>
            </w:r>
          </w:p>
        </w:tc>
        <w:tc>
          <w:tcPr>
            <w:tcW w:w="432" w:type="pct"/>
          </w:tcPr>
          <w:p w:rsidR="0023705E" w:rsidRPr="001316F7" w:rsidRDefault="0023705E" w:rsidP="00284699">
            <w:pPr>
              <w:rPr>
                <w:sz w:val="24"/>
                <w:szCs w:val="24"/>
              </w:rPr>
            </w:pPr>
            <w:r w:rsidRPr="001316F7">
              <w:rPr>
                <w:sz w:val="24"/>
                <w:szCs w:val="24"/>
              </w:rPr>
              <w:t>4</w:t>
            </w:r>
          </w:p>
        </w:tc>
        <w:tc>
          <w:tcPr>
            <w:tcW w:w="1659" w:type="pct"/>
          </w:tcPr>
          <w:p w:rsidR="0023705E" w:rsidRPr="001316F7" w:rsidRDefault="0023705E" w:rsidP="00284699">
            <w:pPr>
              <w:rPr>
                <w:sz w:val="24"/>
                <w:szCs w:val="24"/>
              </w:rPr>
            </w:pPr>
            <w:r w:rsidRPr="001316F7">
              <w:rPr>
                <w:sz w:val="24"/>
                <w:szCs w:val="24"/>
              </w:rPr>
              <w:t>Творческое задание</w:t>
            </w:r>
          </w:p>
        </w:tc>
      </w:tr>
      <w:tr w:rsidR="0023705E" w:rsidRPr="001316F7">
        <w:tc>
          <w:tcPr>
            <w:tcW w:w="473" w:type="pct"/>
          </w:tcPr>
          <w:p w:rsidR="0023705E" w:rsidRPr="001316F7" w:rsidRDefault="0023705E" w:rsidP="00284699">
            <w:pPr>
              <w:jc w:val="center"/>
              <w:rPr>
                <w:b/>
                <w:bCs/>
                <w:i/>
                <w:iCs/>
                <w:sz w:val="24"/>
                <w:szCs w:val="24"/>
              </w:rPr>
            </w:pPr>
            <w:r w:rsidRPr="001316F7">
              <w:rPr>
                <w:b/>
                <w:bCs/>
                <w:i/>
                <w:iCs/>
                <w:sz w:val="24"/>
                <w:szCs w:val="24"/>
              </w:rPr>
              <w:t>1.3.</w:t>
            </w:r>
          </w:p>
        </w:tc>
        <w:tc>
          <w:tcPr>
            <w:tcW w:w="1138" w:type="pct"/>
          </w:tcPr>
          <w:p w:rsidR="0023705E" w:rsidRPr="001316F7" w:rsidRDefault="0023705E" w:rsidP="00284699">
            <w:pPr>
              <w:rPr>
                <w:b/>
                <w:bCs/>
                <w:i/>
                <w:iCs/>
                <w:sz w:val="24"/>
                <w:szCs w:val="24"/>
              </w:rPr>
            </w:pPr>
            <w:r w:rsidRPr="001316F7">
              <w:rPr>
                <w:b/>
                <w:bCs/>
                <w:i/>
                <w:iCs/>
                <w:sz w:val="24"/>
                <w:szCs w:val="24"/>
              </w:rPr>
              <w:t>«Я и мир предметов»</w:t>
            </w:r>
          </w:p>
        </w:tc>
        <w:tc>
          <w:tcPr>
            <w:tcW w:w="549" w:type="pct"/>
          </w:tcPr>
          <w:p w:rsidR="0023705E" w:rsidRPr="001316F7" w:rsidRDefault="0023705E" w:rsidP="00284699">
            <w:pPr>
              <w:rPr>
                <w:b/>
                <w:bCs/>
                <w:i/>
                <w:iCs/>
                <w:sz w:val="24"/>
                <w:szCs w:val="24"/>
              </w:rPr>
            </w:pPr>
            <w:r w:rsidRPr="001316F7">
              <w:rPr>
                <w:b/>
                <w:bCs/>
                <w:i/>
                <w:iCs/>
                <w:sz w:val="24"/>
                <w:szCs w:val="24"/>
              </w:rPr>
              <w:t>2</w:t>
            </w:r>
          </w:p>
        </w:tc>
        <w:tc>
          <w:tcPr>
            <w:tcW w:w="749" w:type="pct"/>
          </w:tcPr>
          <w:p w:rsidR="0023705E" w:rsidRPr="001316F7" w:rsidRDefault="0023705E" w:rsidP="00284699">
            <w:pPr>
              <w:rPr>
                <w:b/>
                <w:bCs/>
                <w:i/>
                <w:iCs/>
                <w:sz w:val="24"/>
                <w:szCs w:val="24"/>
              </w:rPr>
            </w:pPr>
            <w:r w:rsidRPr="001316F7">
              <w:rPr>
                <w:b/>
                <w:bCs/>
                <w:i/>
                <w:iCs/>
                <w:sz w:val="24"/>
                <w:szCs w:val="24"/>
              </w:rPr>
              <w:t>9</w:t>
            </w:r>
          </w:p>
        </w:tc>
        <w:tc>
          <w:tcPr>
            <w:tcW w:w="432" w:type="pct"/>
          </w:tcPr>
          <w:p w:rsidR="0023705E" w:rsidRPr="001316F7" w:rsidRDefault="0023705E" w:rsidP="00284699">
            <w:pPr>
              <w:rPr>
                <w:b/>
                <w:bCs/>
                <w:i/>
                <w:iCs/>
                <w:sz w:val="24"/>
                <w:szCs w:val="24"/>
              </w:rPr>
            </w:pPr>
            <w:r w:rsidRPr="001316F7">
              <w:rPr>
                <w:b/>
                <w:bCs/>
                <w:i/>
                <w:iCs/>
                <w:sz w:val="24"/>
                <w:szCs w:val="24"/>
              </w:rPr>
              <w:t>12</w:t>
            </w:r>
          </w:p>
        </w:tc>
        <w:tc>
          <w:tcPr>
            <w:tcW w:w="1659" w:type="pct"/>
          </w:tcPr>
          <w:p w:rsidR="0023705E" w:rsidRPr="001316F7" w:rsidRDefault="0023705E" w:rsidP="00284699">
            <w:pPr>
              <w:jc w:val="center"/>
              <w:rPr>
                <w:b/>
                <w:bCs/>
                <w:i/>
                <w:iCs/>
                <w:sz w:val="24"/>
                <w:szCs w:val="24"/>
              </w:rPr>
            </w:pPr>
          </w:p>
        </w:tc>
      </w:tr>
      <w:tr w:rsidR="0023705E" w:rsidRPr="001316F7">
        <w:tc>
          <w:tcPr>
            <w:tcW w:w="473" w:type="pct"/>
          </w:tcPr>
          <w:p w:rsidR="0023705E" w:rsidRPr="001316F7" w:rsidRDefault="0023705E" w:rsidP="00284699">
            <w:pPr>
              <w:jc w:val="center"/>
              <w:rPr>
                <w:i/>
                <w:iCs/>
                <w:sz w:val="24"/>
                <w:szCs w:val="24"/>
              </w:rPr>
            </w:pPr>
            <w:r w:rsidRPr="001316F7">
              <w:rPr>
                <w:i/>
                <w:iCs/>
                <w:sz w:val="24"/>
                <w:szCs w:val="24"/>
              </w:rPr>
              <w:t>1.3.1.</w:t>
            </w:r>
          </w:p>
        </w:tc>
        <w:tc>
          <w:tcPr>
            <w:tcW w:w="1138" w:type="pct"/>
          </w:tcPr>
          <w:p w:rsidR="0023705E" w:rsidRPr="001316F7" w:rsidRDefault="0023705E" w:rsidP="00284699">
            <w:pPr>
              <w:rPr>
                <w:sz w:val="24"/>
                <w:szCs w:val="24"/>
              </w:rPr>
            </w:pPr>
            <w:r w:rsidRPr="001316F7">
              <w:rPr>
                <w:sz w:val="24"/>
                <w:szCs w:val="24"/>
              </w:rPr>
              <w:t>- я - предмет</w:t>
            </w:r>
          </w:p>
        </w:tc>
        <w:tc>
          <w:tcPr>
            <w:tcW w:w="549" w:type="pct"/>
          </w:tcPr>
          <w:p w:rsidR="0023705E" w:rsidRPr="001316F7" w:rsidRDefault="0023705E" w:rsidP="00284699">
            <w:pPr>
              <w:rPr>
                <w:sz w:val="24"/>
                <w:szCs w:val="24"/>
              </w:rPr>
            </w:pPr>
            <w:r w:rsidRPr="001316F7">
              <w:rPr>
                <w:sz w:val="24"/>
                <w:szCs w:val="24"/>
              </w:rPr>
              <w:t>0,5</w:t>
            </w:r>
          </w:p>
        </w:tc>
        <w:tc>
          <w:tcPr>
            <w:tcW w:w="749" w:type="pct"/>
          </w:tcPr>
          <w:p w:rsidR="0023705E" w:rsidRPr="001316F7" w:rsidRDefault="0023705E" w:rsidP="00284699">
            <w:pPr>
              <w:rPr>
                <w:sz w:val="24"/>
                <w:szCs w:val="24"/>
              </w:rPr>
            </w:pPr>
            <w:r w:rsidRPr="001316F7">
              <w:rPr>
                <w:sz w:val="24"/>
                <w:szCs w:val="24"/>
              </w:rPr>
              <w:t>1,5</w:t>
            </w:r>
          </w:p>
        </w:tc>
        <w:tc>
          <w:tcPr>
            <w:tcW w:w="432" w:type="pct"/>
          </w:tcPr>
          <w:p w:rsidR="0023705E" w:rsidRPr="001316F7" w:rsidRDefault="0023705E" w:rsidP="00284699">
            <w:pPr>
              <w:rPr>
                <w:sz w:val="24"/>
                <w:szCs w:val="24"/>
              </w:rPr>
            </w:pPr>
            <w:r w:rsidRPr="001316F7">
              <w:rPr>
                <w:sz w:val="24"/>
                <w:szCs w:val="24"/>
              </w:rPr>
              <w:t>2</w:t>
            </w:r>
          </w:p>
        </w:tc>
        <w:tc>
          <w:tcPr>
            <w:tcW w:w="1659" w:type="pct"/>
          </w:tcPr>
          <w:p w:rsidR="0023705E" w:rsidRPr="001316F7" w:rsidRDefault="0023705E" w:rsidP="00284699">
            <w:pPr>
              <w:jc w:val="center"/>
              <w:rPr>
                <w:b/>
                <w:bCs/>
                <w:i/>
                <w:iCs/>
                <w:sz w:val="24"/>
                <w:szCs w:val="24"/>
              </w:rPr>
            </w:pPr>
            <w:r w:rsidRPr="001316F7">
              <w:rPr>
                <w:sz w:val="24"/>
                <w:szCs w:val="24"/>
              </w:rPr>
              <w:t>Творческое задание</w:t>
            </w:r>
          </w:p>
        </w:tc>
      </w:tr>
      <w:tr w:rsidR="0023705E" w:rsidRPr="001316F7">
        <w:tc>
          <w:tcPr>
            <w:tcW w:w="473" w:type="pct"/>
          </w:tcPr>
          <w:p w:rsidR="0023705E" w:rsidRPr="001316F7" w:rsidRDefault="0023705E" w:rsidP="00284699">
            <w:pPr>
              <w:jc w:val="center"/>
              <w:rPr>
                <w:sz w:val="24"/>
                <w:szCs w:val="24"/>
              </w:rPr>
            </w:pPr>
            <w:r w:rsidRPr="001316F7">
              <w:rPr>
                <w:sz w:val="24"/>
                <w:szCs w:val="24"/>
              </w:rPr>
              <w:t>1.3.2.</w:t>
            </w:r>
          </w:p>
        </w:tc>
        <w:tc>
          <w:tcPr>
            <w:tcW w:w="1138" w:type="pct"/>
          </w:tcPr>
          <w:p w:rsidR="0023705E" w:rsidRPr="001316F7" w:rsidRDefault="0023705E" w:rsidP="00284699">
            <w:pPr>
              <w:rPr>
                <w:sz w:val="24"/>
                <w:szCs w:val="24"/>
              </w:rPr>
            </w:pPr>
            <w:r w:rsidRPr="001316F7">
              <w:rPr>
                <w:sz w:val="24"/>
                <w:szCs w:val="24"/>
              </w:rPr>
              <w:t xml:space="preserve"> - предметы принадлежащие мне</w:t>
            </w:r>
          </w:p>
        </w:tc>
        <w:tc>
          <w:tcPr>
            <w:tcW w:w="549" w:type="pct"/>
          </w:tcPr>
          <w:p w:rsidR="0023705E" w:rsidRPr="001316F7" w:rsidRDefault="0023705E" w:rsidP="00284699">
            <w:pPr>
              <w:rPr>
                <w:sz w:val="24"/>
                <w:szCs w:val="24"/>
              </w:rPr>
            </w:pPr>
            <w:r w:rsidRPr="001316F7">
              <w:rPr>
                <w:sz w:val="24"/>
                <w:szCs w:val="24"/>
              </w:rPr>
              <w:t>0,5</w:t>
            </w:r>
          </w:p>
        </w:tc>
        <w:tc>
          <w:tcPr>
            <w:tcW w:w="749" w:type="pct"/>
          </w:tcPr>
          <w:p w:rsidR="0023705E" w:rsidRPr="001316F7" w:rsidRDefault="0023705E" w:rsidP="00284699">
            <w:pPr>
              <w:rPr>
                <w:sz w:val="24"/>
                <w:szCs w:val="24"/>
              </w:rPr>
            </w:pPr>
            <w:r w:rsidRPr="001316F7">
              <w:rPr>
                <w:sz w:val="24"/>
                <w:szCs w:val="24"/>
              </w:rPr>
              <w:t>1,5</w:t>
            </w:r>
          </w:p>
        </w:tc>
        <w:tc>
          <w:tcPr>
            <w:tcW w:w="432" w:type="pct"/>
          </w:tcPr>
          <w:p w:rsidR="0023705E" w:rsidRPr="001316F7" w:rsidRDefault="0023705E" w:rsidP="00284699">
            <w:pPr>
              <w:rPr>
                <w:sz w:val="24"/>
                <w:szCs w:val="24"/>
              </w:rPr>
            </w:pPr>
            <w:r w:rsidRPr="001316F7">
              <w:rPr>
                <w:sz w:val="24"/>
                <w:szCs w:val="24"/>
              </w:rPr>
              <w:t>2</w:t>
            </w:r>
          </w:p>
        </w:tc>
        <w:tc>
          <w:tcPr>
            <w:tcW w:w="1659" w:type="pct"/>
          </w:tcPr>
          <w:p w:rsidR="0023705E" w:rsidRPr="001316F7" w:rsidRDefault="0023705E" w:rsidP="00284699">
            <w:pPr>
              <w:jc w:val="center"/>
              <w:rPr>
                <w:sz w:val="24"/>
                <w:szCs w:val="24"/>
              </w:rPr>
            </w:pPr>
            <w:r w:rsidRPr="001316F7">
              <w:rPr>
                <w:sz w:val="24"/>
                <w:szCs w:val="24"/>
              </w:rPr>
              <w:t>Творческое задание</w:t>
            </w:r>
          </w:p>
        </w:tc>
      </w:tr>
      <w:tr w:rsidR="0023705E" w:rsidRPr="001316F7">
        <w:tc>
          <w:tcPr>
            <w:tcW w:w="473" w:type="pct"/>
          </w:tcPr>
          <w:p w:rsidR="0023705E" w:rsidRPr="001316F7" w:rsidRDefault="0023705E" w:rsidP="00284699">
            <w:pPr>
              <w:jc w:val="center"/>
              <w:rPr>
                <w:sz w:val="24"/>
                <w:szCs w:val="24"/>
              </w:rPr>
            </w:pPr>
            <w:r w:rsidRPr="001316F7">
              <w:rPr>
                <w:sz w:val="24"/>
                <w:szCs w:val="24"/>
              </w:rPr>
              <w:t>1.3.3.</w:t>
            </w:r>
          </w:p>
        </w:tc>
        <w:tc>
          <w:tcPr>
            <w:tcW w:w="1138" w:type="pct"/>
          </w:tcPr>
          <w:p w:rsidR="0023705E" w:rsidRPr="001316F7" w:rsidRDefault="0023705E" w:rsidP="00284699">
            <w:pPr>
              <w:rPr>
                <w:sz w:val="24"/>
                <w:szCs w:val="24"/>
              </w:rPr>
            </w:pPr>
            <w:r w:rsidRPr="001316F7">
              <w:rPr>
                <w:sz w:val="24"/>
                <w:szCs w:val="24"/>
              </w:rPr>
              <w:t>- предметы  моего дома</w:t>
            </w:r>
          </w:p>
        </w:tc>
        <w:tc>
          <w:tcPr>
            <w:tcW w:w="549" w:type="pct"/>
          </w:tcPr>
          <w:p w:rsidR="0023705E" w:rsidRPr="001316F7" w:rsidRDefault="0023705E" w:rsidP="00284699">
            <w:pPr>
              <w:rPr>
                <w:sz w:val="24"/>
                <w:szCs w:val="24"/>
              </w:rPr>
            </w:pPr>
            <w:r w:rsidRPr="001316F7">
              <w:rPr>
                <w:sz w:val="24"/>
                <w:szCs w:val="24"/>
              </w:rPr>
              <w:t>0,5</w:t>
            </w:r>
          </w:p>
        </w:tc>
        <w:tc>
          <w:tcPr>
            <w:tcW w:w="749" w:type="pct"/>
          </w:tcPr>
          <w:p w:rsidR="0023705E" w:rsidRPr="001316F7" w:rsidRDefault="0023705E" w:rsidP="00284699">
            <w:pPr>
              <w:rPr>
                <w:sz w:val="24"/>
                <w:szCs w:val="24"/>
              </w:rPr>
            </w:pPr>
            <w:r w:rsidRPr="001316F7">
              <w:rPr>
                <w:sz w:val="24"/>
                <w:szCs w:val="24"/>
              </w:rPr>
              <w:t>3</w:t>
            </w:r>
          </w:p>
        </w:tc>
        <w:tc>
          <w:tcPr>
            <w:tcW w:w="432" w:type="pct"/>
          </w:tcPr>
          <w:p w:rsidR="0023705E" w:rsidRPr="001316F7" w:rsidRDefault="0023705E" w:rsidP="00284699">
            <w:pPr>
              <w:rPr>
                <w:sz w:val="24"/>
                <w:szCs w:val="24"/>
              </w:rPr>
            </w:pPr>
            <w:r w:rsidRPr="001316F7">
              <w:rPr>
                <w:sz w:val="24"/>
                <w:szCs w:val="24"/>
              </w:rPr>
              <w:t>4</w:t>
            </w:r>
          </w:p>
        </w:tc>
        <w:tc>
          <w:tcPr>
            <w:tcW w:w="1659" w:type="pct"/>
          </w:tcPr>
          <w:p w:rsidR="0023705E" w:rsidRPr="001316F7" w:rsidRDefault="0023705E" w:rsidP="00284699">
            <w:pPr>
              <w:jc w:val="center"/>
              <w:rPr>
                <w:sz w:val="24"/>
                <w:szCs w:val="24"/>
              </w:rPr>
            </w:pPr>
            <w:r w:rsidRPr="001316F7">
              <w:rPr>
                <w:sz w:val="24"/>
                <w:szCs w:val="24"/>
              </w:rPr>
              <w:t>Творческое задание</w:t>
            </w:r>
          </w:p>
        </w:tc>
      </w:tr>
      <w:tr w:rsidR="0023705E" w:rsidRPr="001316F7">
        <w:tc>
          <w:tcPr>
            <w:tcW w:w="473" w:type="pct"/>
          </w:tcPr>
          <w:p w:rsidR="0023705E" w:rsidRPr="001316F7" w:rsidRDefault="0023705E" w:rsidP="00284699">
            <w:pPr>
              <w:jc w:val="center"/>
              <w:rPr>
                <w:sz w:val="24"/>
                <w:szCs w:val="24"/>
              </w:rPr>
            </w:pPr>
            <w:r w:rsidRPr="001316F7">
              <w:rPr>
                <w:sz w:val="24"/>
                <w:szCs w:val="24"/>
              </w:rPr>
              <w:t>1.3.4.</w:t>
            </w:r>
          </w:p>
        </w:tc>
        <w:tc>
          <w:tcPr>
            <w:tcW w:w="1138" w:type="pct"/>
          </w:tcPr>
          <w:p w:rsidR="0023705E" w:rsidRPr="001316F7" w:rsidRDefault="0023705E" w:rsidP="00284699">
            <w:pPr>
              <w:rPr>
                <w:sz w:val="24"/>
                <w:szCs w:val="24"/>
              </w:rPr>
            </w:pPr>
            <w:r w:rsidRPr="001316F7">
              <w:rPr>
                <w:sz w:val="24"/>
                <w:szCs w:val="24"/>
              </w:rPr>
              <w:t>- предмет улиц, городов</w:t>
            </w:r>
          </w:p>
        </w:tc>
        <w:tc>
          <w:tcPr>
            <w:tcW w:w="549" w:type="pct"/>
          </w:tcPr>
          <w:p w:rsidR="0023705E" w:rsidRPr="001316F7" w:rsidRDefault="0023705E" w:rsidP="00284699">
            <w:pPr>
              <w:rPr>
                <w:sz w:val="24"/>
                <w:szCs w:val="24"/>
              </w:rPr>
            </w:pPr>
            <w:r w:rsidRPr="001316F7">
              <w:rPr>
                <w:sz w:val="24"/>
                <w:szCs w:val="24"/>
              </w:rPr>
              <w:t>0,5</w:t>
            </w:r>
          </w:p>
        </w:tc>
        <w:tc>
          <w:tcPr>
            <w:tcW w:w="749" w:type="pct"/>
          </w:tcPr>
          <w:p w:rsidR="0023705E" w:rsidRPr="001316F7" w:rsidRDefault="0023705E" w:rsidP="00284699">
            <w:pPr>
              <w:rPr>
                <w:sz w:val="24"/>
                <w:szCs w:val="24"/>
              </w:rPr>
            </w:pPr>
            <w:r w:rsidRPr="001316F7">
              <w:rPr>
                <w:sz w:val="24"/>
                <w:szCs w:val="24"/>
              </w:rPr>
              <w:t>3</w:t>
            </w:r>
          </w:p>
        </w:tc>
        <w:tc>
          <w:tcPr>
            <w:tcW w:w="432" w:type="pct"/>
          </w:tcPr>
          <w:p w:rsidR="0023705E" w:rsidRPr="001316F7" w:rsidRDefault="0023705E" w:rsidP="00284699">
            <w:pPr>
              <w:rPr>
                <w:sz w:val="24"/>
                <w:szCs w:val="24"/>
              </w:rPr>
            </w:pPr>
            <w:r w:rsidRPr="001316F7">
              <w:rPr>
                <w:sz w:val="24"/>
                <w:szCs w:val="24"/>
              </w:rPr>
              <w:t>4</w:t>
            </w:r>
          </w:p>
        </w:tc>
        <w:tc>
          <w:tcPr>
            <w:tcW w:w="1659" w:type="pct"/>
          </w:tcPr>
          <w:p w:rsidR="0023705E" w:rsidRPr="001316F7" w:rsidRDefault="0023705E" w:rsidP="00284699">
            <w:pPr>
              <w:jc w:val="center"/>
              <w:rPr>
                <w:b/>
                <w:bCs/>
                <w:sz w:val="24"/>
                <w:szCs w:val="24"/>
              </w:rPr>
            </w:pPr>
            <w:r w:rsidRPr="001316F7">
              <w:rPr>
                <w:sz w:val="24"/>
                <w:szCs w:val="24"/>
              </w:rPr>
              <w:t>Творческое задание</w:t>
            </w:r>
          </w:p>
        </w:tc>
      </w:tr>
      <w:tr w:rsidR="0023705E" w:rsidRPr="001316F7">
        <w:trPr>
          <w:trHeight w:val="519"/>
        </w:trPr>
        <w:tc>
          <w:tcPr>
            <w:tcW w:w="473" w:type="pct"/>
          </w:tcPr>
          <w:p w:rsidR="0023705E" w:rsidRPr="001316F7" w:rsidRDefault="0023705E" w:rsidP="00284699">
            <w:pPr>
              <w:jc w:val="center"/>
              <w:rPr>
                <w:b/>
                <w:bCs/>
                <w:i/>
                <w:iCs/>
                <w:sz w:val="24"/>
                <w:szCs w:val="24"/>
              </w:rPr>
            </w:pPr>
            <w:r w:rsidRPr="001316F7">
              <w:rPr>
                <w:b/>
                <w:bCs/>
                <w:i/>
                <w:iCs/>
                <w:sz w:val="24"/>
                <w:szCs w:val="24"/>
              </w:rPr>
              <w:t>1.4.</w:t>
            </w:r>
          </w:p>
        </w:tc>
        <w:tc>
          <w:tcPr>
            <w:tcW w:w="1138" w:type="pct"/>
          </w:tcPr>
          <w:p w:rsidR="0023705E" w:rsidRPr="001316F7" w:rsidRDefault="0023705E" w:rsidP="00284699">
            <w:pPr>
              <w:rPr>
                <w:b/>
                <w:bCs/>
                <w:i/>
                <w:iCs/>
                <w:sz w:val="24"/>
                <w:szCs w:val="24"/>
              </w:rPr>
            </w:pPr>
            <w:r w:rsidRPr="001316F7">
              <w:rPr>
                <w:b/>
                <w:bCs/>
                <w:i/>
                <w:iCs/>
                <w:sz w:val="24"/>
                <w:szCs w:val="24"/>
              </w:rPr>
              <w:t>«Я и мир литературного творчества»</w:t>
            </w:r>
          </w:p>
        </w:tc>
        <w:tc>
          <w:tcPr>
            <w:tcW w:w="549" w:type="pct"/>
          </w:tcPr>
          <w:p w:rsidR="0023705E" w:rsidRPr="001316F7" w:rsidRDefault="0023705E" w:rsidP="00284699">
            <w:pPr>
              <w:rPr>
                <w:b/>
                <w:bCs/>
                <w:i/>
                <w:iCs/>
                <w:sz w:val="24"/>
                <w:szCs w:val="24"/>
              </w:rPr>
            </w:pPr>
            <w:r w:rsidRPr="001316F7">
              <w:rPr>
                <w:b/>
                <w:bCs/>
                <w:i/>
                <w:iCs/>
                <w:sz w:val="24"/>
                <w:szCs w:val="24"/>
              </w:rPr>
              <w:t>1,5</w:t>
            </w:r>
          </w:p>
        </w:tc>
        <w:tc>
          <w:tcPr>
            <w:tcW w:w="749" w:type="pct"/>
          </w:tcPr>
          <w:p w:rsidR="0023705E" w:rsidRPr="001316F7" w:rsidRDefault="0023705E" w:rsidP="00284699">
            <w:pPr>
              <w:rPr>
                <w:b/>
                <w:bCs/>
                <w:i/>
                <w:iCs/>
                <w:sz w:val="24"/>
                <w:szCs w:val="24"/>
              </w:rPr>
            </w:pPr>
            <w:r w:rsidRPr="001316F7">
              <w:rPr>
                <w:b/>
                <w:bCs/>
                <w:i/>
                <w:iCs/>
                <w:sz w:val="24"/>
                <w:szCs w:val="24"/>
              </w:rPr>
              <w:t>4,5</w:t>
            </w:r>
          </w:p>
        </w:tc>
        <w:tc>
          <w:tcPr>
            <w:tcW w:w="432" w:type="pct"/>
          </w:tcPr>
          <w:p w:rsidR="0023705E" w:rsidRPr="001316F7" w:rsidRDefault="0023705E" w:rsidP="00284699">
            <w:pPr>
              <w:rPr>
                <w:b/>
                <w:bCs/>
                <w:i/>
                <w:iCs/>
                <w:sz w:val="24"/>
                <w:szCs w:val="24"/>
              </w:rPr>
            </w:pPr>
            <w:r w:rsidRPr="001316F7">
              <w:rPr>
                <w:b/>
                <w:bCs/>
                <w:i/>
                <w:iCs/>
                <w:sz w:val="24"/>
                <w:szCs w:val="24"/>
              </w:rPr>
              <w:t>8</w:t>
            </w:r>
          </w:p>
        </w:tc>
        <w:tc>
          <w:tcPr>
            <w:tcW w:w="1659" w:type="pct"/>
          </w:tcPr>
          <w:p w:rsidR="0023705E" w:rsidRPr="001316F7" w:rsidRDefault="0023705E" w:rsidP="00284699">
            <w:pPr>
              <w:jc w:val="center"/>
              <w:rPr>
                <w:b/>
                <w:bCs/>
                <w:i/>
                <w:iCs/>
                <w:sz w:val="24"/>
                <w:szCs w:val="24"/>
              </w:rPr>
            </w:pPr>
          </w:p>
        </w:tc>
      </w:tr>
      <w:tr w:rsidR="0023705E" w:rsidRPr="001316F7">
        <w:trPr>
          <w:trHeight w:val="468"/>
        </w:trPr>
        <w:tc>
          <w:tcPr>
            <w:tcW w:w="473" w:type="pct"/>
          </w:tcPr>
          <w:p w:rsidR="0023705E" w:rsidRPr="001316F7" w:rsidRDefault="0023705E" w:rsidP="00284699">
            <w:pPr>
              <w:jc w:val="center"/>
              <w:rPr>
                <w:sz w:val="24"/>
                <w:szCs w:val="24"/>
              </w:rPr>
            </w:pPr>
            <w:r w:rsidRPr="001316F7">
              <w:rPr>
                <w:sz w:val="24"/>
                <w:szCs w:val="24"/>
              </w:rPr>
              <w:t>1.4.1.</w:t>
            </w:r>
          </w:p>
        </w:tc>
        <w:tc>
          <w:tcPr>
            <w:tcW w:w="1138" w:type="pct"/>
          </w:tcPr>
          <w:p w:rsidR="0023705E" w:rsidRPr="001316F7" w:rsidRDefault="0023705E" w:rsidP="00284699">
            <w:pPr>
              <w:rPr>
                <w:sz w:val="24"/>
                <w:szCs w:val="24"/>
              </w:rPr>
            </w:pPr>
            <w:r w:rsidRPr="001316F7">
              <w:rPr>
                <w:sz w:val="24"/>
                <w:szCs w:val="24"/>
              </w:rPr>
              <w:t>- мир обряда</w:t>
            </w:r>
          </w:p>
        </w:tc>
        <w:tc>
          <w:tcPr>
            <w:tcW w:w="549" w:type="pct"/>
          </w:tcPr>
          <w:p w:rsidR="0023705E" w:rsidRPr="001316F7" w:rsidRDefault="0023705E" w:rsidP="00284699">
            <w:pPr>
              <w:rPr>
                <w:sz w:val="24"/>
                <w:szCs w:val="24"/>
              </w:rPr>
            </w:pPr>
            <w:r w:rsidRPr="001316F7">
              <w:rPr>
                <w:sz w:val="24"/>
                <w:szCs w:val="24"/>
              </w:rPr>
              <w:t>0,5</w:t>
            </w:r>
          </w:p>
        </w:tc>
        <w:tc>
          <w:tcPr>
            <w:tcW w:w="749" w:type="pct"/>
          </w:tcPr>
          <w:p w:rsidR="0023705E" w:rsidRPr="001316F7" w:rsidRDefault="0023705E" w:rsidP="00284699">
            <w:pPr>
              <w:rPr>
                <w:sz w:val="24"/>
                <w:szCs w:val="24"/>
              </w:rPr>
            </w:pPr>
            <w:r w:rsidRPr="001316F7">
              <w:rPr>
                <w:sz w:val="24"/>
                <w:szCs w:val="24"/>
              </w:rPr>
              <w:t>1,5</w:t>
            </w:r>
          </w:p>
        </w:tc>
        <w:tc>
          <w:tcPr>
            <w:tcW w:w="432" w:type="pct"/>
          </w:tcPr>
          <w:p w:rsidR="0023705E" w:rsidRPr="001316F7" w:rsidRDefault="0023705E" w:rsidP="00284699">
            <w:pPr>
              <w:rPr>
                <w:sz w:val="24"/>
                <w:szCs w:val="24"/>
              </w:rPr>
            </w:pPr>
            <w:r w:rsidRPr="001316F7">
              <w:rPr>
                <w:sz w:val="24"/>
                <w:szCs w:val="24"/>
              </w:rPr>
              <w:t>2</w:t>
            </w:r>
          </w:p>
        </w:tc>
        <w:tc>
          <w:tcPr>
            <w:tcW w:w="1659" w:type="pct"/>
          </w:tcPr>
          <w:p w:rsidR="0023705E" w:rsidRPr="001316F7" w:rsidRDefault="0023705E" w:rsidP="00284699">
            <w:pPr>
              <w:jc w:val="center"/>
              <w:rPr>
                <w:sz w:val="24"/>
                <w:szCs w:val="24"/>
              </w:rPr>
            </w:pPr>
            <w:r w:rsidRPr="001316F7">
              <w:rPr>
                <w:sz w:val="24"/>
                <w:szCs w:val="24"/>
              </w:rPr>
              <w:t>Творческое задание</w:t>
            </w:r>
          </w:p>
          <w:p w:rsidR="0023705E" w:rsidRPr="001316F7" w:rsidRDefault="0023705E" w:rsidP="00284699">
            <w:pPr>
              <w:jc w:val="center"/>
              <w:rPr>
                <w:sz w:val="24"/>
                <w:szCs w:val="24"/>
              </w:rPr>
            </w:pPr>
            <w:r w:rsidRPr="001316F7">
              <w:rPr>
                <w:sz w:val="24"/>
                <w:szCs w:val="24"/>
              </w:rPr>
              <w:t>наблюдение.</w:t>
            </w:r>
          </w:p>
        </w:tc>
      </w:tr>
      <w:tr w:rsidR="0023705E" w:rsidRPr="001316F7">
        <w:trPr>
          <w:trHeight w:val="609"/>
        </w:trPr>
        <w:tc>
          <w:tcPr>
            <w:tcW w:w="473" w:type="pct"/>
          </w:tcPr>
          <w:p w:rsidR="0023705E" w:rsidRPr="001316F7" w:rsidRDefault="0023705E" w:rsidP="00284699">
            <w:pPr>
              <w:jc w:val="center"/>
              <w:rPr>
                <w:sz w:val="24"/>
                <w:szCs w:val="24"/>
              </w:rPr>
            </w:pPr>
            <w:r w:rsidRPr="001316F7">
              <w:rPr>
                <w:sz w:val="24"/>
                <w:szCs w:val="24"/>
              </w:rPr>
              <w:t>1.4.2.</w:t>
            </w:r>
          </w:p>
        </w:tc>
        <w:tc>
          <w:tcPr>
            <w:tcW w:w="1138" w:type="pct"/>
          </w:tcPr>
          <w:p w:rsidR="0023705E" w:rsidRPr="001316F7" w:rsidRDefault="0023705E" w:rsidP="00284699">
            <w:pPr>
              <w:rPr>
                <w:sz w:val="24"/>
                <w:szCs w:val="24"/>
              </w:rPr>
            </w:pPr>
            <w:r w:rsidRPr="001316F7">
              <w:rPr>
                <w:sz w:val="24"/>
                <w:szCs w:val="24"/>
              </w:rPr>
              <w:t>- мир фольклора</w:t>
            </w:r>
          </w:p>
        </w:tc>
        <w:tc>
          <w:tcPr>
            <w:tcW w:w="549" w:type="pct"/>
          </w:tcPr>
          <w:p w:rsidR="0023705E" w:rsidRPr="001316F7" w:rsidRDefault="0023705E" w:rsidP="00284699">
            <w:pPr>
              <w:rPr>
                <w:sz w:val="24"/>
                <w:szCs w:val="24"/>
              </w:rPr>
            </w:pPr>
            <w:r w:rsidRPr="001316F7">
              <w:rPr>
                <w:sz w:val="24"/>
                <w:szCs w:val="24"/>
              </w:rPr>
              <w:t>0,5</w:t>
            </w:r>
          </w:p>
        </w:tc>
        <w:tc>
          <w:tcPr>
            <w:tcW w:w="749" w:type="pct"/>
          </w:tcPr>
          <w:p w:rsidR="0023705E" w:rsidRPr="001316F7" w:rsidRDefault="0023705E" w:rsidP="00284699">
            <w:pPr>
              <w:rPr>
                <w:sz w:val="24"/>
                <w:szCs w:val="24"/>
              </w:rPr>
            </w:pPr>
            <w:r w:rsidRPr="001316F7">
              <w:rPr>
                <w:sz w:val="24"/>
                <w:szCs w:val="24"/>
              </w:rPr>
              <w:t>1,5</w:t>
            </w:r>
          </w:p>
        </w:tc>
        <w:tc>
          <w:tcPr>
            <w:tcW w:w="432" w:type="pct"/>
          </w:tcPr>
          <w:p w:rsidR="0023705E" w:rsidRPr="001316F7" w:rsidRDefault="0023705E" w:rsidP="00284699">
            <w:pPr>
              <w:rPr>
                <w:sz w:val="24"/>
                <w:szCs w:val="24"/>
              </w:rPr>
            </w:pPr>
            <w:r w:rsidRPr="001316F7">
              <w:rPr>
                <w:sz w:val="24"/>
                <w:szCs w:val="24"/>
              </w:rPr>
              <w:t>2</w:t>
            </w:r>
          </w:p>
        </w:tc>
        <w:tc>
          <w:tcPr>
            <w:tcW w:w="1659" w:type="pct"/>
          </w:tcPr>
          <w:p w:rsidR="0023705E" w:rsidRPr="001316F7" w:rsidRDefault="0023705E" w:rsidP="00284699">
            <w:pPr>
              <w:jc w:val="center"/>
              <w:rPr>
                <w:sz w:val="24"/>
                <w:szCs w:val="24"/>
              </w:rPr>
            </w:pPr>
            <w:r w:rsidRPr="001316F7">
              <w:rPr>
                <w:sz w:val="24"/>
                <w:szCs w:val="24"/>
              </w:rPr>
              <w:t>Творческое задание наблюдение.</w:t>
            </w:r>
          </w:p>
        </w:tc>
      </w:tr>
      <w:tr w:rsidR="0023705E" w:rsidRPr="001316F7">
        <w:trPr>
          <w:trHeight w:val="370"/>
        </w:trPr>
        <w:tc>
          <w:tcPr>
            <w:tcW w:w="473" w:type="pct"/>
          </w:tcPr>
          <w:p w:rsidR="0023705E" w:rsidRPr="001316F7" w:rsidRDefault="0023705E" w:rsidP="00284699">
            <w:pPr>
              <w:jc w:val="center"/>
              <w:rPr>
                <w:sz w:val="24"/>
                <w:szCs w:val="24"/>
              </w:rPr>
            </w:pPr>
            <w:r w:rsidRPr="001316F7">
              <w:rPr>
                <w:sz w:val="24"/>
                <w:szCs w:val="24"/>
              </w:rPr>
              <w:t>1.4.3.</w:t>
            </w:r>
          </w:p>
        </w:tc>
        <w:tc>
          <w:tcPr>
            <w:tcW w:w="1138" w:type="pct"/>
          </w:tcPr>
          <w:p w:rsidR="0023705E" w:rsidRPr="001316F7" w:rsidRDefault="0023705E" w:rsidP="00284699">
            <w:pPr>
              <w:rPr>
                <w:sz w:val="24"/>
                <w:szCs w:val="24"/>
              </w:rPr>
            </w:pPr>
            <w:r w:rsidRPr="001316F7">
              <w:rPr>
                <w:sz w:val="24"/>
                <w:szCs w:val="24"/>
              </w:rPr>
              <w:t>-мир художественного произведения</w:t>
            </w:r>
          </w:p>
        </w:tc>
        <w:tc>
          <w:tcPr>
            <w:tcW w:w="549" w:type="pct"/>
          </w:tcPr>
          <w:p w:rsidR="0023705E" w:rsidRPr="001316F7" w:rsidRDefault="0023705E" w:rsidP="00284699">
            <w:pPr>
              <w:rPr>
                <w:sz w:val="24"/>
                <w:szCs w:val="24"/>
              </w:rPr>
            </w:pPr>
            <w:r w:rsidRPr="001316F7">
              <w:rPr>
                <w:sz w:val="24"/>
                <w:szCs w:val="24"/>
              </w:rPr>
              <w:t>1</w:t>
            </w:r>
          </w:p>
        </w:tc>
        <w:tc>
          <w:tcPr>
            <w:tcW w:w="749" w:type="pct"/>
          </w:tcPr>
          <w:p w:rsidR="0023705E" w:rsidRPr="001316F7" w:rsidRDefault="0023705E" w:rsidP="00284699">
            <w:pPr>
              <w:rPr>
                <w:sz w:val="24"/>
                <w:szCs w:val="24"/>
              </w:rPr>
            </w:pPr>
            <w:r w:rsidRPr="001316F7">
              <w:rPr>
                <w:sz w:val="24"/>
                <w:szCs w:val="24"/>
              </w:rPr>
              <w:t>3,5</w:t>
            </w:r>
          </w:p>
        </w:tc>
        <w:tc>
          <w:tcPr>
            <w:tcW w:w="432" w:type="pct"/>
          </w:tcPr>
          <w:p w:rsidR="0023705E" w:rsidRPr="001316F7" w:rsidRDefault="0023705E" w:rsidP="00284699">
            <w:pPr>
              <w:rPr>
                <w:sz w:val="24"/>
                <w:szCs w:val="24"/>
              </w:rPr>
            </w:pPr>
            <w:r w:rsidRPr="001316F7">
              <w:rPr>
                <w:sz w:val="24"/>
                <w:szCs w:val="24"/>
              </w:rPr>
              <w:t>4</w:t>
            </w:r>
          </w:p>
        </w:tc>
        <w:tc>
          <w:tcPr>
            <w:tcW w:w="1659" w:type="pct"/>
          </w:tcPr>
          <w:p w:rsidR="0023705E" w:rsidRPr="001316F7" w:rsidRDefault="0023705E" w:rsidP="00284699">
            <w:pPr>
              <w:jc w:val="center"/>
              <w:rPr>
                <w:sz w:val="24"/>
                <w:szCs w:val="24"/>
              </w:rPr>
            </w:pPr>
            <w:r w:rsidRPr="001316F7">
              <w:rPr>
                <w:sz w:val="24"/>
                <w:szCs w:val="24"/>
              </w:rPr>
              <w:t>Этюд</w:t>
            </w:r>
          </w:p>
        </w:tc>
      </w:tr>
      <w:tr w:rsidR="0023705E" w:rsidRPr="001316F7">
        <w:trPr>
          <w:trHeight w:val="511"/>
        </w:trPr>
        <w:tc>
          <w:tcPr>
            <w:tcW w:w="473" w:type="pct"/>
          </w:tcPr>
          <w:p w:rsidR="0023705E" w:rsidRPr="001316F7" w:rsidRDefault="0023705E" w:rsidP="00284699">
            <w:pPr>
              <w:jc w:val="center"/>
              <w:rPr>
                <w:b/>
                <w:bCs/>
                <w:i/>
                <w:iCs/>
                <w:sz w:val="24"/>
                <w:szCs w:val="24"/>
              </w:rPr>
            </w:pPr>
            <w:r w:rsidRPr="001316F7">
              <w:rPr>
                <w:b/>
                <w:bCs/>
                <w:i/>
                <w:iCs/>
                <w:sz w:val="24"/>
                <w:szCs w:val="24"/>
              </w:rPr>
              <w:t>1.5.</w:t>
            </w:r>
          </w:p>
        </w:tc>
        <w:tc>
          <w:tcPr>
            <w:tcW w:w="1138" w:type="pct"/>
          </w:tcPr>
          <w:p w:rsidR="0023705E" w:rsidRPr="001316F7" w:rsidRDefault="0023705E" w:rsidP="00284699">
            <w:pPr>
              <w:rPr>
                <w:b/>
                <w:bCs/>
                <w:i/>
                <w:iCs/>
                <w:sz w:val="24"/>
                <w:szCs w:val="24"/>
              </w:rPr>
            </w:pPr>
            <w:r w:rsidRPr="001316F7">
              <w:rPr>
                <w:b/>
                <w:bCs/>
                <w:i/>
                <w:iCs/>
                <w:sz w:val="24"/>
                <w:szCs w:val="24"/>
              </w:rPr>
              <w:t>Репетиционно-постановочная работа</w:t>
            </w:r>
          </w:p>
        </w:tc>
        <w:tc>
          <w:tcPr>
            <w:tcW w:w="549" w:type="pct"/>
          </w:tcPr>
          <w:p w:rsidR="0023705E" w:rsidRPr="001316F7" w:rsidRDefault="0023705E" w:rsidP="00284699">
            <w:pPr>
              <w:rPr>
                <w:b/>
                <w:bCs/>
                <w:sz w:val="24"/>
                <w:szCs w:val="24"/>
              </w:rPr>
            </w:pPr>
            <w:r w:rsidRPr="001316F7">
              <w:rPr>
                <w:b/>
                <w:bCs/>
                <w:sz w:val="24"/>
                <w:szCs w:val="24"/>
              </w:rPr>
              <w:t>-</w:t>
            </w:r>
          </w:p>
        </w:tc>
        <w:tc>
          <w:tcPr>
            <w:tcW w:w="749" w:type="pct"/>
          </w:tcPr>
          <w:p w:rsidR="0023705E" w:rsidRPr="001316F7" w:rsidRDefault="0023705E" w:rsidP="00284699">
            <w:pPr>
              <w:rPr>
                <w:b/>
                <w:bCs/>
                <w:sz w:val="24"/>
                <w:szCs w:val="24"/>
              </w:rPr>
            </w:pPr>
            <w:r w:rsidRPr="001316F7">
              <w:rPr>
                <w:b/>
                <w:bCs/>
                <w:sz w:val="24"/>
                <w:szCs w:val="24"/>
              </w:rPr>
              <w:t>12</w:t>
            </w:r>
          </w:p>
        </w:tc>
        <w:tc>
          <w:tcPr>
            <w:tcW w:w="432" w:type="pct"/>
          </w:tcPr>
          <w:p w:rsidR="0023705E" w:rsidRPr="001316F7" w:rsidRDefault="0023705E" w:rsidP="00284699">
            <w:pPr>
              <w:rPr>
                <w:b/>
                <w:bCs/>
                <w:sz w:val="24"/>
                <w:szCs w:val="24"/>
              </w:rPr>
            </w:pPr>
            <w:r w:rsidRPr="001316F7">
              <w:rPr>
                <w:b/>
                <w:bCs/>
                <w:sz w:val="24"/>
                <w:szCs w:val="24"/>
              </w:rPr>
              <w:t>12</w:t>
            </w:r>
          </w:p>
        </w:tc>
        <w:tc>
          <w:tcPr>
            <w:tcW w:w="1659" w:type="pct"/>
          </w:tcPr>
          <w:p w:rsidR="0023705E" w:rsidRPr="001316F7" w:rsidRDefault="0023705E" w:rsidP="00284699">
            <w:pPr>
              <w:jc w:val="center"/>
              <w:rPr>
                <w:sz w:val="24"/>
                <w:szCs w:val="24"/>
              </w:rPr>
            </w:pPr>
            <w:r w:rsidRPr="001316F7">
              <w:rPr>
                <w:sz w:val="24"/>
                <w:szCs w:val="24"/>
              </w:rPr>
              <w:t>Наблюдение,</w:t>
            </w:r>
          </w:p>
          <w:p w:rsidR="0023705E" w:rsidRPr="001316F7" w:rsidRDefault="0023705E" w:rsidP="00284699">
            <w:pPr>
              <w:jc w:val="center"/>
              <w:rPr>
                <w:sz w:val="24"/>
                <w:szCs w:val="24"/>
              </w:rPr>
            </w:pPr>
            <w:r w:rsidRPr="001316F7">
              <w:rPr>
                <w:sz w:val="24"/>
                <w:szCs w:val="24"/>
              </w:rPr>
              <w:t>Творческое задание</w:t>
            </w:r>
          </w:p>
          <w:p w:rsidR="0023705E" w:rsidRPr="001316F7" w:rsidRDefault="0023705E" w:rsidP="00284699">
            <w:pPr>
              <w:jc w:val="center"/>
              <w:rPr>
                <w:i/>
                <w:iCs/>
                <w:sz w:val="24"/>
                <w:szCs w:val="24"/>
              </w:rPr>
            </w:pPr>
          </w:p>
        </w:tc>
      </w:tr>
      <w:tr w:rsidR="0023705E" w:rsidRPr="001316F7">
        <w:trPr>
          <w:trHeight w:val="551"/>
        </w:trPr>
        <w:tc>
          <w:tcPr>
            <w:tcW w:w="473" w:type="pct"/>
          </w:tcPr>
          <w:p w:rsidR="0023705E" w:rsidRPr="001316F7" w:rsidRDefault="0023705E" w:rsidP="00284699">
            <w:pPr>
              <w:jc w:val="center"/>
              <w:rPr>
                <w:b/>
                <w:bCs/>
                <w:sz w:val="24"/>
                <w:szCs w:val="24"/>
              </w:rPr>
            </w:pPr>
            <w:r w:rsidRPr="001316F7">
              <w:rPr>
                <w:b/>
                <w:bCs/>
                <w:sz w:val="24"/>
                <w:szCs w:val="24"/>
                <w:lang w:val="en-US"/>
              </w:rPr>
              <w:t>II</w:t>
            </w:r>
            <w:r w:rsidRPr="001316F7">
              <w:rPr>
                <w:b/>
                <w:bCs/>
                <w:sz w:val="24"/>
                <w:szCs w:val="24"/>
              </w:rPr>
              <w:t>.</w:t>
            </w:r>
          </w:p>
        </w:tc>
        <w:tc>
          <w:tcPr>
            <w:tcW w:w="1138" w:type="pct"/>
          </w:tcPr>
          <w:p w:rsidR="0023705E" w:rsidRPr="001316F7" w:rsidRDefault="0023705E" w:rsidP="00284699">
            <w:pPr>
              <w:rPr>
                <w:b/>
                <w:bCs/>
                <w:sz w:val="24"/>
                <w:szCs w:val="24"/>
              </w:rPr>
            </w:pPr>
            <w:r w:rsidRPr="001316F7">
              <w:rPr>
                <w:b/>
                <w:bCs/>
                <w:sz w:val="24"/>
                <w:szCs w:val="24"/>
              </w:rPr>
              <w:t xml:space="preserve"> Актерское мастерство</w:t>
            </w:r>
          </w:p>
        </w:tc>
        <w:tc>
          <w:tcPr>
            <w:tcW w:w="549" w:type="pct"/>
          </w:tcPr>
          <w:p w:rsidR="0023705E" w:rsidRPr="001316F7" w:rsidRDefault="0023705E" w:rsidP="00284699">
            <w:pPr>
              <w:rPr>
                <w:b/>
                <w:bCs/>
                <w:sz w:val="24"/>
                <w:szCs w:val="24"/>
              </w:rPr>
            </w:pPr>
            <w:r w:rsidRPr="001316F7">
              <w:rPr>
                <w:b/>
                <w:bCs/>
                <w:sz w:val="24"/>
                <w:szCs w:val="24"/>
              </w:rPr>
              <w:t>7,5</w:t>
            </w:r>
          </w:p>
        </w:tc>
        <w:tc>
          <w:tcPr>
            <w:tcW w:w="749" w:type="pct"/>
          </w:tcPr>
          <w:p w:rsidR="0023705E" w:rsidRPr="001316F7" w:rsidRDefault="0023705E" w:rsidP="00284699">
            <w:pPr>
              <w:rPr>
                <w:b/>
                <w:bCs/>
                <w:sz w:val="24"/>
                <w:szCs w:val="24"/>
              </w:rPr>
            </w:pPr>
            <w:r w:rsidRPr="001316F7">
              <w:rPr>
                <w:b/>
                <w:bCs/>
                <w:sz w:val="24"/>
                <w:szCs w:val="24"/>
              </w:rPr>
              <w:t>38,5</w:t>
            </w:r>
          </w:p>
        </w:tc>
        <w:tc>
          <w:tcPr>
            <w:tcW w:w="432" w:type="pct"/>
          </w:tcPr>
          <w:p w:rsidR="0023705E" w:rsidRPr="001316F7" w:rsidRDefault="0023705E" w:rsidP="00284699">
            <w:pPr>
              <w:rPr>
                <w:b/>
                <w:bCs/>
                <w:sz w:val="24"/>
                <w:szCs w:val="24"/>
              </w:rPr>
            </w:pPr>
            <w:r w:rsidRPr="001316F7">
              <w:rPr>
                <w:b/>
                <w:bCs/>
                <w:sz w:val="24"/>
                <w:szCs w:val="24"/>
              </w:rPr>
              <w:t>46</w:t>
            </w:r>
          </w:p>
        </w:tc>
        <w:tc>
          <w:tcPr>
            <w:tcW w:w="1659" w:type="pct"/>
          </w:tcPr>
          <w:p w:rsidR="0023705E" w:rsidRPr="001316F7" w:rsidRDefault="0023705E" w:rsidP="00284699">
            <w:pPr>
              <w:jc w:val="center"/>
              <w:rPr>
                <w:b/>
                <w:bCs/>
                <w:sz w:val="24"/>
                <w:szCs w:val="24"/>
              </w:rPr>
            </w:pPr>
          </w:p>
        </w:tc>
      </w:tr>
      <w:tr w:rsidR="0023705E" w:rsidRPr="001316F7">
        <w:trPr>
          <w:trHeight w:val="275"/>
        </w:trPr>
        <w:tc>
          <w:tcPr>
            <w:tcW w:w="473" w:type="pct"/>
          </w:tcPr>
          <w:p w:rsidR="0023705E" w:rsidRPr="001316F7" w:rsidRDefault="0023705E" w:rsidP="00284699">
            <w:pPr>
              <w:jc w:val="center"/>
              <w:rPr>
                <w:b/>
                <w:bCs/>
                <w:i/>
                <w:iCs/>
                <w:sz w:val="24"/>
                <w:szCs w:val="24"/>
              </w:rPr>
            </w:pPr>
            <w:r w:rsidRPr="001316F7">
              <w:rPr>
                <w:b/>
                <w:bCs/>
                <w:i/>
                <w:iCs/>
                <w:sz w:val="24"/>
                <w:szCs w:val="24"/>
              </w:rPr>
              <w:t>2.1.</w:t>
            </w:r>
          </w:p>
        </w:tc>
        <w:tc>
          <w:tcPr>
            <w:tcW w:w="1138" w:type="pct"/>
          </w:tcPr>
          <w:p w:rsidR="0023705E" w:rsidRPr="001316F7" w:rsidRDefault="0023705E" w:rsidP="00284699">
            <w:pPr>
              <w:rPr>
                <w:b/>
                <w:bCs/>
                <w:i/>
                <w:iCs/>
                <w:sz w:val="24"/>
                <w:szCs w:val="24"/>
              </w:rPr>
            </w:pPr>
            <w:r w:rsidRPr="001316F7">
              <w:rPr>
                <w:b/>
                <w:bCs/>
                <w:i/>
                <w:iCs/>
                <w:sz w:val="24"/>
                <w:szCs w:val="24"/>
              </w:rPr>
              <w:t>Специфика</w:t>
            </w:r>
          </w:p>
          <w:p w:rsidR="0023705E" w:rsidRPr="001316F7" w:rsidRDefault="0023705E" w:rsidP="00284699">
            <w:pPr>
              <w:rPr>
                <w:sz w:val="24"/>
                <w:szCs w:val="24"/>
              </w:rPr>
            </w:pPr>
            <w:r w:rsidRPr="001316F7">
              <w:rPr>
                <w:b/>
                <w:bCs/>
                <w:i/>
                <w:iCs/>
                <w:sz w:val="24"/>
                <w:szCs w:val="24"/>
              </w:rPr>
              <w:t xml:space="preserve">театральной деятельности </w:t>
            </w:r>
          </w:p>
        </w:tc>
        <w:tc>
          <w:tcPr>
            <w:tcW w:w="549" w:type="pct"/>
          </w:tcPr>
          <w:p w:rsidR="0023705E" w:rsidRPr="001316F7" w:rsidRDefault="0023705E" w:rsidP="00284699">
            <w:pPr>
              <w:rPr>
                <w:b/>
                <w:bCs/>
                <w:i/>
                <w:iCs/>
                <w:sz w:val="24"/>
                <w:szCs w:val="24"/>
              </w:rPr>
            </w:pPr>
            <w:r w:rsidRPr="001316F7">
              <w:rPr>
                <w:b/>
                <w:bCs/>
                <w:i/>
                <w:iCs/>
                <w:sz w:val="24"/>
                <w:szCs w:val="24"/>
              </w:rPr>
              <w:t>2</w:t>
            </w:r>
          </w:p>
        </w:tc>
        <w:tc>
          <w:tcPr>
            <w:tcW w:w="749" w:type="pct"/>
          </w:tcPr>
          <w:p w:rsidR="0023705E" w:rsidRPr="001316F7" w:rsidRDefault="0023705E" w:rsidP="00284699">
            <w:pPr>
              <w:rPr>
                <w:b/>
                <w:bCs/>
                <w:i/>
                <w:iCs/>
                <w:sz w:val="24"/>
                <w:szCs w:val="24"/>
              </w:rPr>
            </w:pPr>
            <w:r w:rsidRPr="001316F7">
              <w:rPr>
                <w:b/>
                <w:bCs/>
                <w:i/>
                <w:iCs/>
                <w:sz w:val="24"/>
                <w:szCs w:val="24"/>
              </w:rPr>
              <w:t>-</w:t>
            </w:r>
          </w:p>
        </w:tc>
        <w:tc>
          <w:tcPr>
            <w:tcW w:w="432" w:type="pct"/>
          </w:tcPr>
          <w:p w:rsidR="0023705E" w:rsidRPr="001316F7" w:rsidRDefault="0023705E" w:rsidP="00284699">
            <w:pPr>
              <w:rPr>
                <w:b/>
                <w:bCs/>
                <w:i/>
                <w:iCs/>
                <w:sz w:val="24"/>
                <w:szCs w:val="24"/>
              </w:rPr>
            </w:pPr>
            <w:r w:rsidRPr="001316F7">
              <w:rPr>
                <w:b/>
                <w:bCs/>
                <w:i/>
                <w:iCs/>
                <w:sz w:val="24"/>
                <w:szCs w:val="24"/>
              </w:rPr>
              <w:t>2</w:t>
            </w:r>
          </w:p>
        </w:tc>
        <w:tc>
          <w:tcPr>
            <w:tcW w:w="1659" w:type="pct"/>
          </w:tcPr>
          <w:p w:rsidR="0023705E" w:rsidRPr="001316F7" w:rsidRDefault="0023705E" w:rsidP="00284699">
            <w:pPr>
              <w:jc w:val="center"/>
              <w:rPr>
                <w:sz w:val="24"/>
                <w:szCs w:val="24"/>
              </w:rPr>
            </w:pPr>
          </w:p>
        </w:tc>
      </w:tr>
      <w:tr w:rsidR="0023705E" w:rsidRPr="001316F7">
        <w:trPr>
          <w:trHeight w:val="275"/>
        </w:trPr>
        <w:tc>
          <w:tcPr>
            <w:tcW w:w="473" w:type="pct"/>
          </w:tcPr>
          <w:p w:rsidR="0023705E" w:rsidRPr="001316F7" w:rsidRDefault="0023705E" w:rsidP="00284699">
            <w:pPr>
              <w:jc w:val="center"/>
              <w:rPr>
                <w:b/>
                <w:bCs/>
                <w:i/>
                <w:iCs/>
                <w:sz w:val="24"/>
                <w:szCs w:val="24"/>
              </w:rPr>
            </w:pPr>
            <w:r w:rsidRPr="001316F7">
              <w:rPr>
                <w:b/>
                <w:bCs/>
                <w:i/>
                <w:iCs/>
                <w:sz w:val="24"/>
                <w:szCs w:val="24"/>
              </w:rPr>
              <w:t>2.1.1.</w:t>
            </w:r>
          </w:p>
        </w:tc>
        <w:tc>
          <w:tcPr>
            <w:tcW w:w="1138" w:type="pct"/>
          </w:tcPr>
          <w:p w:rsidR="0023705E" w:rsidRPr="001316F7" w:rsidRDefault="0023705E" w:rsidP="00284699">
            <w:pPr>
              <w:rPr>
                <w:sz w:val="24"/>
                <w:szCs w:val="24"/>
              </w:rPr>
            </w:pPr>
            <w:r w:rsidRPr="001316F7">
              <w:rPr>
                <w:sz w:val="24"/>
                <w:szCs w:val="24"/>
              </w:rPr>
              <w:t>Специфика</w:t>
            </w:r>
          </w:p>
          <w:p w:rsidR="0023705E" w:rsidRPr="001316F7" w:rsidRDefault="0023705E" w:rsidP="00284699">
            <w:pPr>
              <w:rPr>
                <w:b/>
                <w:bCs/>
                <w:i/>
                <w:iCs/>
                <w:sz w:val="24"/>
                <w:szCs w:val="24"/>
              </w:rPr>
            </w:pPr>
            <w:r w:rsidRPr="001316F7">
              <w:rPr>
                <w:sz w:val="24"/>
                <w:szCs w:val="24"/>
              </w:rPr>
              <w:t>театральной деятельности</w:t>
            </w:r>
          </w:p>
        </w:tc>
        <w:tc>
          <w:tcPr>
            <w:tcW w:w="549" w:type="pct"/>
          </w:tcPr>
          <w:p w:rsidR="0023705E" w:rsidRPr="001316F7" w:rsidRDefault="0023705E" w:rsidP="00284699">
            <w:pPr>
              <w:rPr>
                <w:sz w:val="24"/>
                <w:szCs w:val="24"/>
              </w:rPr>
            </w:pPr>
            <w:r w:rsidRPr="001316F7">
              <w:rPr>
                <w:sz w:val="24"/>
                <w:szCs w:val="24"/>
              </w:rPr>
              <w:t>2</w:t>
            </w:r>
          </w:p>
        </w:tc>
        <w:tc>
          <w:tcPr>
            <w:tcW w:w="749" w:type="pct"/>
          </w:tcPr>
          <w:p w:rsidR="0023705E" w:rsidRPr="001316F7" w:rsidRDefault="0023705E" w:rsidP="00284699">
            <w:pPr>
              <w:rPr>
                <w:b/>
                <w:bCs/>
                <w:i/>
                <w:iCs/>
                <w:sz w:val="24"/>
                <w:szCs w:val="24"/>
              </w:rPr>
            </w:pPr>
            <w:r w:rsidRPr="001316F7">
              <w:rPr>
                <w:b/>
                <w:bCs/>
                <w:i/>
                <w:iCs/>
                <w:sz w:val="24"/>
                <w:szCs w:val="24"/>
              </w:rPr>
              <w:t>-</w:t>
            </w:r>
          </w:p>
        </w:tc>
        <w:tc>
          <w:tcPr>
            <w:tcW w:w="432" w:type="pct"/>
          </w:tcPr>
          <w:p w:rsidR="0023705E" w:rsidRPr="001316F7" w:rsidRDefault="0023705E" w:rsidP="00284699">
            <w:pPr>
              <w:rPr>
                <w:sz w:val="24"/>
                <w:szCs w:val="24"/>
              </w:rPr>
            </w:pPr>
            <w:r w:rsidRPr="001316F7">
              <w:rPr>
                <w:sz w:val="24"/>
                <w:szCs w:val="24"/>
              </w:rPr>
              <w:t>2</w:t>
            </w:r>
          </w:p>
        </w:tc>
        <w:tc>
          <w:tcPr>
            <w:tcW w:w="1659" w:type="pct"/>
          </w:tcPr>
          <w:p w:rsidR="0023705E" w:rsidRPr="001316F7" w:rsidRDefault="0023705E" w:rsidP="00284699">
            <w:pPr>
              <w:jc w:val="center"/>
              <w:rPr>
                <w:sz w:val="24"/>
                <w:szCs w:val="24"/>
              </w:rPr>
            </w:pPr>
            <w:r w:rsidRPr="001316F7">
              <w:rPr>
                <w:sz w:val="24"/>
                <w:szCs w:val="24"/>
              </w:rPr>
              <w:t>Беседа, фронтальный опрос</w:t>
            </w:r>
          </w:p>
        </w:tc>
      </w:tr>
      <w:tr w:rsidR="0023705E" w:rsidRPr="001316F7">
        <w:trPr>
          <w:trHeight w:val="275"/>
        </w:trPr>
        <w:tc>
          <w:tcPr>
            <w:tcW w:w="473" w:type="pct"/>
          </w:tcPr>
          <w:p w:rsidR="0023705E" w:rsidRPr="001316F7" w:rsidRDefault="0023705E" w:rsidP="00284699">
            <w:pPr>
              <w:jc w:val="center"/>
              <w:rPr>
                <w:b/>
                <w:bCs/>
                <w:sz w:val="24"/>
                <w:szCs w:val="24"/>
              </w:rPr>
            </w:pPr>
            <w:r w:rsidRPr="001316F7">
              <w:rPr>
                <w:b/>
                <w:bCs/>
                <w:sz w:val="24"/>
                <w:szCs w:val="24"/>
              </w:rPr>
              <w:t>2.2.</w:t>
            </w:r>
          </w:p>
        </w:tc>
        <w:tc>
          <w:tcPr>
            <w:tcW w:w="1138" w:type="pct"/>
          </w:tcPr>
          <w:p w:rsidR="0023705E" w:rsidRPr="001316F7" w:rsidRDefault="0023705E" w:rsidP="00284699">
            <w:pPr>
              <w:rPr>
                <w:b/>
                <w:bCs/>
                <w:sz w:val="24"/>
                <w:szCs w:val="24"/>
              </w:rPr>
            </w:pPr>
            <w:r w:rsidRPr="001316F7">
              <w:rPr>
                <w:b/>
                <w:bCs/>
                <w:i/>
                <w:iCs/>
                <w:sz w:val="24"/>
                <w:szCs w:val="24"/>
              </w:rPr>
              <w:t>Работа актера над собой. Тренинг</w:t>
            </w:r>
          </w:p>
        </w:tc>
        <w:tc>
          <w:tcPr>
            <w:tcW w:w="549" w:type="pct"/>
          </w:tcPr>
          <w:p w:rsidR="0023705E" w:rsidRPr="001316F7" w:rsidRDefault="0023705E" w:rsidP="00284699">
            <w:pPr>
              <w:rPr>
                <w:b/>
                <w:bCs/>
                <w:i/>
                <w:iCs/>
                <w:sz w:val="24"/>
                <w:szCs w:val="24"/>
              </w:rPr>
            </w:pPr>
            <w:r w:rsidRPr="001316F7">
              <w:rPr>
                <w:b/>
                <w:bCs/>
                <w:i/>
                <w:iCs/>
                <w:sz w:val="24"/>
                <w:szCs w:val="24"/>
              </w:rPr>
              <w:t>4,5</w:t>
            </w:r>
          </w:p>
        </w:tc>
        <w:tc>
          <w:tcPr>
            <w:tcW w:w="749" w:type="pct"/>
          </w:tcPr>
          <w:p w:rsidR="0023705E" w:rsidRPr="001316F7" w:rsidRDefault="0023705E" w:rsidP="00284699">
            <w:pPr>
              <w:rPr>
                <w:b/>
                <w:bCs/>
                <w:i/>
                <w:iCs/>
                <w:sz w:val="24"/>
                <w:szCs w:val="24"/>
              </w:rPr>
            </w:pPr>
            <w:r w:rsidRPr="001316F7">
              <w:rPr>
                <w:b/>
                <w:bCs/>
                <w:i/>
                <w:iCs/>
                <w:sz w:val="24"/>
                <w:szCs w:val="24"/>
              </w:rPr>
              <w:t>13,5</w:t>
            </w:r>
          </w:p>
        </w:tc>
        <w:tc>
          <w:tcPr>
            <w:tcW w:w="432" w:type="pct"/>
          </w:tcPr>
          <w:p w:rsidR="0023705E" w:rsidRPr="001316F7" w:rsidRDefault="0023705E" w:rsidP="00284699">
            <w:pPr>
              <w:rPr>
                <w:b/>
                <w:bCs/>
                <w:sz w:val="24"/>
                <w:szCs w:val="24"/>
              </w:rPr>
            </w:pPr>
            <w:r w:rsidRPr="001316F7">
              <w:rPr>
                <w:b/>
                <w:bCs/>
                <w:sz w:val="24"/>
                <w:szCs w:val="24"/>
              </w:rPr>
              <w:t>18</w:t>
            </w:r>
          </w:p>
        </w:tc>
        <w:tc>
          <w:tcPr>
            <w:tcW w:w="1659" w:type="pct"/>
          </w:tcPr>
          <w:p w:rsidR="0023705E" w:rsidRPr="001316F7" w:rsidRDefault="0023705E" w:rsidP="00284699">
            <w:pPr>
              <w:jc w:val="center"/>
              <w:rPr>
                <w:b/>
                <w:bCs/>
                <w:sz w:val="24"/>
                <w:szCs w:val="24"/>
              </w:rPr>
            </w:pPr>
          </w:p>
        </w:tc>
      </w:tr>
      <w:tr w:rsidR="0023705E" w:rsidRPr="001316F7">
        <w:trPr>
          <w:trHeight w:val="275"/>
        </w:trPr>
        <w:tc>
          <w:tcPr>
            <w:tcW w:w="473" w:type="pct"/>
          </w:tcPr>
          <w:p w:rsidR="0023705E" w:rsidRPr="001316F7" w:rsidRDefault="0023705E" w:rsidP="00284699">
            <w:pPr>
              <w:jc w:val="center"/>
              <w:rPr>
                <w:sz w:val="24"/>
                <w:szCs w:val="24"/>
              </w:rPr>
            </w:pPr>
            <w:r w:rsidRPr="001316F7">
              <w:rPr>
                <w:sz w:val="24"/>
                <w:szCs w:val="24"/>
              </w:rPr>
              <w:t>2.2.1.</w:t>
            </w:r>
          </w:p>
        </w:tc>
        <w:tc>
          <w:tcPr>
            <w:tcW w:w="1138" w:type="pct"/>
          </w:tcPr>
          <w:p w:rsidR="0023705E" w:rsidRPr="001316F7" w:rsidRDefault="0023705E" w:rsidP="00284699">
            <w:pPr>
              <w:rPr>
                <w:sz w:val="24"/>
                <w:szCs w:val="24"/>
              </w:rPr>
            </w:pPr>
            <w:r w:rsidRPr="001316F7">
              <w:rPr>
                <w:sz w:val="24"/>
                <w:szCs w:val="24"/>
              </w:rPr>
              <w:t xml:space="preserve"> Приемы релаксации, концентрации внимания, дыхания</w:t>
            </w:r>
          </w:p>
        </w:tc>
        <w:tc>
          <w:tcPr>
            <w:tcW w:w="549" w:type="pct"/>
          </w:tcPr>
          <w:p w:rsidR="0023705E" w:rsidRPr="001316F7" w:rsidRDefault="0023705E" w:rsidP="00284699">
            <w:pPr>
              <w:rPr>
                <w:sz w:val="24"/>
                <w:szCs w:val="24"/>
              </w:rPr>
            </w:pPr>
            <w:r w:rsidRPr="001316F7">
              <w:rPr>
                <w:sz w:val="24"/>
                <w:szCs w:val="24"/>
              </w:rPr>
              <w:t>0,5</w:t>
            </w:r>
          </w:p>
        </w:tc>
        <w:tc>
          <w:tcPr>
            <w:tcW w:w="749" w:type="pct"/>
          </w:tcPr>
          <w:p w:rsidR="0023705E" w:rsidRPr="001316F7" w:rsidRDefault="0023705E" w:rsidP="00284699">
            <w:pPr>
              <w:rPr>
                <w:sz w:val="24"/>
                <w:szCs w:val="24"/>
              </w:rPr>
            </w:pPr>
            <w:r w:rsidRPr="001316F7">
              <w:rPr>
                <w:sz w:val="24"/>
                <w:szCs w:val="24"/>
              </w:rPr>
              <w:t>1,5</w:t>
            </w:r>
          </w:p>
        </w:tc>
        <w:tc>
          <w:tcPr>
            <w:tcW w:w="432" w:type="pct"/>
          </w:tcPr>
          <w:p w:rsidR="0023705E" w:rsidRPr="001316F7" w:rsidRDefault="0023705E" w:rsidP="00284699">
            <w:pPr>
              <w:rPr>
                <w:sz w:val="24"/>
                <w:szCs w:val="24"/>
              </w:rPr>
            </w:pPr>
            <w:r w:rsidRPr="001316F7">
              <w:rPr>
                <w:sz w:val="24"/>
                <w:szCs w:val="24"/>
              </w:rPr>
              <w:t>2</w:t>
            </w:r>
          </w:p>
        </w:tc>
        <w:tc>
          <w:tcPr>
            <w:tcW w:w="1659" w:type="pct"/>
          </w:tcPr>
          <w:p w:rsidR="0023705E" w:rsidRPr="001316F7" w:rsidRDefault="0023705E" w:rsidP="00284699">
            <w:pPr>
              <w:jc w:val="center"/>
              <w:rPr>
                <w:sz w:val="24"/>
                <w:szCs w:val="24"/>
              </w:rPr>
            </w:pPr>
            <w:r w:rsidRPr="001316F7">
              <w:rPr>
                <w:sz w:val="24"/>
                <w:szCs w:val="24"/>
              </w:rPr>
              <w:t>Упражнение</w:t>
            </w:r>
          </w:p>
        </w:tc>
      </w:tr>
      <w:tr w:rsidR="0023705E" w:rsidRPr="001316F7">
        <w:trPr>
          <w:trHeight w:val="275"/>
        </w:trPr>
        <w:tc>
          <w:tcPr>
            <w:tcW w:w="473" w:type="pct"/>
          </w:tcPr>
          <w:p w:rsidR="0023705E" w:rsidRPr="001316F7" w:rsidRDefault="0023705E" w:rsidP="00284699">
            <w:pPr>
              <w:jc w:val="center"/>
              <w:rPr>
                <w:sz w:val="24"/>
                <w:szCs w:val="24"/>
              </w:rPr>
            </w:pPr>
            <w:r w:rsidRPr="001316F7">
              <w:rPr>
                <w:sz w:val="24"/>
                <w:szCs w:val="24"/>
              </w:rPr>
              <w:t>2.2.2.</w:t>
            </w:r>
          </w:p>
        </w:tc>
        <w:tc>
          <w:tcPr>
            <w:tcW w:w="1138" w:type="pct"/>
          </w:tcPr>
          <w:p w:rsidR="0023705E" w:rsidRPr="001316F7" w:rsidRDefault="0023705E" w:rsidP="00284699">
            <w:pPr>
              <w:rPr>
                <w:sz w:val="24"/>
                <w:szCs w:val="24"/>
              </w:rPr>
            </w:pPr>
            <w:r w:rsidRPr="001316F7">
              <w:rPr>
                <w:sz w:val="24"/>
                <w:szCs w:val="24"/>
              </w:rPr>
              <w:t>Мускульная свобода. Снятие мышечных зажимов</w:t>
            </w:r>
          </w:p>
        </w:tc>
        <w:tc>
          <w:tcPr>
            <w:tcW w:w="549" w:type="pct"/>
          </w:tcPr>
          <w:p w:rsidR="0023705E" w:rsidRPr="001316F7" w:rsidRDefault="0023705E" w:rsidP="00284699">
            <w:pPr>
              <w:rPr>
                <w:sz w:val="24"/>
                <w:szCs w:val="24"/>
              </w:rPr>
            </w:pPr>
            <w:r w:rsidRPr="001316F7">
              <w:rPr>
                <w:sz w:val="24"/>
                <w:szCs w:val="24"/>
              </w:rPr>
              <w:t>0,5</w:t>
            </w:r>
          </w:p>
        </w:tc>
        <w:tc>
          <w:tcPr>
            <w:tcW w:w="749" w:type="pct"/>
          </w:tcPr>
          <w:p w:rsidR="0023705E" w:rsidRPr="001316F7" w:rsidRDefault="0023705E" w:rsidP="00284699">
            <w:pPr>
              <w:rPr>
                <w:sz w:val="24"/>
                <w:szCs w:val="24"/>
              </w:rPr>
            </w:pPr>
            <w:r w:rsidRPr="001316F7">
              <w:rPr>
                <w:sz w:val="24"/>
                <w:szCs w:val="24"/>
              </w:rPr>
              <w:t>1,5</w:t>
            </w:r>
          </w:p>
        </w:tc>
        <w:tc>
          <w:tcPr>
            <w:tcW w:w="432" w:type="pct"/>
          </w:tcPr>
          <w:p w:rsidR="0023705E" w:rsidRPr="001316F7" w:rsidRDefault="0023705E" w:rsidP="00284699">
            <w:pPr>
              <w:rPr>
                <w:sz w:val="24"/>
                <w:szCs w:val="24"/>
              </w:rPr>
            </w:pPr>
            <w:r w:rsidRPr="001316F7">
              <w:rPr>
                <w:sz w:val="24"/>
                <w:szCs w:val="24"/>
              </w:rPr>
              <w:t>2</w:t>
            </w:r>
          </w:p>
        </w:tc>
        <w:tc>
          <w:tcPr>
            <w:tcW w:w="1659" w:type="pct"/>
          </w:tcPr>
          <w:p w:rsidR="0023705E" w:rsidRPr="001316F7" w:rsidRDefault="0023705E" w:rsidP="00284699">
            <w:pPr>
              <w:jc w:val="center"/>
              <w:rPr>
                <w:sz w:val="24"/>
                <w:szCs w:val="24"/>
              </w:rPr>
            </w:pPr>
            <w:r w:rsidRPr="001316F7">
              <w:rPr>
                <w:sz w:val="24"/>
                <w:szCs w:val="24"/>
              </w:rPr>
              <w:t>Опрос,   упражнение</w:t>
            </w:r>
          </w:p>
          <w:p w:rsidR="0023705E" w:rsidRPr="001316F7" w:rsidRDefault="0023705E" w:rsidP="00284699">
            <w:pPr>
              <w:jc w:val="center"/>
              <w:rPr>
                <w:sz w:val="24"/>
                <w:szCs w:val="24"/>
              </w:rPr>
            </w:pPr>
          </w:p>
        </w:tc>
      </w:tr>
      <w:tr w:rsidR="0023705E" w:rsidRPr="001316F7">
        <w:trPr>
          <w:trHeight w:val="275"/>
        </w:trPr>
        <w:tc>
          <w:tcPr>
            <w:tcW w:w="473" w:type="pct"/>
          </w:tcPr>
          <w:p w:rsidR="0023705E" w:rsidRPr="001316F7" w:rsidRDefault="0023705E" w:rsidP="00284699">
            <w:pPr>
              <w:jc w:val="center"/>
              <w:rPr>
                <w:sz w:val="24"/>
                <w:szCs w:val="24"/>
              </w:rPr>
            </w:pPr>
            <w:r w:rsidRPr="001316F7">
              <w:rPr>
                <w:sz w:val="24"/>
                <w:szCs w:val="24"/>
              </w:rPr>
              <w:t>2.2.3.</w:t>
            </w:r>
          </w:p>
        </w:tc>
        <w:tc>
          <w:tcPr>
            <w:tcW w:w="1138" w:type="pct"/>
          </w:tcPr>
          <w:p w:rsidR="0023705E" w:rsidRPr="001316F7" w:rsidRDefault="0023705E" w:rsidP="00284699">
            <w:pPr>
              <w:rPr>
                <w:sz w:val="24"/>
                <w:szCs w:val="24"/>
              </w:rPr>
            </w:pPr>
            <w:r w:rsidRPr="001316F7">
              <w:rPr>
                <w:sz w:val="24"/>
                <w:szCs w:val="24"/>
              </w:rPr>
              <w:t>Творческое оправдание и фантазия</w:t>
            </w:r>
          </w:p>
        </w:tc>
        <w:tc>
          <w:tcPr>
            <w:tcW w:w="549" w:type="pct"/>
          </w:tcPr>
          <w:p w:rsidR="0023705E" w:rsidRPr="001316F7" w:rsidRDefault="0023705E" w:rsidP="00284699">
            <w:pPr>
              <w:rPr>
                <w:sz w:val="24"/>
                <w:szCs w:val="24"/>
              </w:rPr>
            </w:pPr>
            <w:r w:rsidRPr="001316F7">
              <w:rPr>
                <w:sz w:val="24"/>
                <w:szCs w:val="24"/>
              </w:rPr>
              <w:t>0,5</w:t>
            </w:r>
          </w:p>
        </w:tc>
        <w:tc>
          <w:tcPr>
            <w:tcW w:w="749" w:type="pct"/>
          </w:tcPr>
          <w:p w:rsidR="0023705E" w:rsidRPr="001316F7" w:rsidRDefault="0023705E" w:rsidP="00284699">
            <w:pPr>
              <w:rPr>
                <w:sz w:val="24"/>
                <w:szCs w:val="24"/>
              </w:rPr>
            </w:pPr>
            <w:r w:rsidRPr="001316F7">
              <w:rPr>
                <w:sz w:val="24"/>
                <w:szCs w:val="24"/>
              </w:rPr>
              <w:t>1,5</w:t>
            </w:r>
          </w:p>
        </w:tc>
        <w:tc>
          <w:tcPr>
            <w:tcW w:w="432" w:type="pct"/>
          </w:tcPr>
          <w:p w:rsidR="0023705E" w:rsidRPr="001316F7" w:rsidRDefault="0023705E" w:rsidP="00284699">
            <w:pPr>
              <w:rPr>
                <w:sz w:val="24"/>
                <w:szCs w:val="24"/>
              </w:rPr>
            </w:pPr>
            <w:r w:rsidRPr="001316F7">
              <w:rPr>
                <w:sz w:val="24"/>
                <w:szCs w:val="24"/>
              </w:rPr>
              <w:t>2</w:t>
            </w:r>
          </w:p>
        </w:tc>
        <w:tc>
          <w:tcPr>
            <w:tcW w:w="1659" w:type="pct"/>
          </w:tcPr>
          <w:p w:rsidR="0023705E" w:rsidRPr="001316F7" w:rsidRDefault="0023705E" w:rsidP="00284699">
            <w:pPr>
              <w:jc w:val="center"/>
              <w:rPr>
                <w:sz w:val="24"/>
                <w:szCs w:val="24"/>
              </w:rPr>
            </w:pPr>
            <w:r w:rsidRPr="001316F7">
              <w:rPr>
                <w:sz w:val="24"/>
                <w:szCs w:val="24"/>
              </w:rPr>
              <w:t>Опрос, упражнение</w:t>
            </w:r>
          </w:p>
        </w:tc>
      </w:tr>
      <w:tr w:rsidR="0023705E" w:rsidRPr="001316F7">
        <w:trPr>
          <w:trHeight w:val="275"/>
        </w:trPr>
        <w:tc>
          <w:tcPr>
            <w:tcW w:w="473" w:type="pct"/>
          </w:tcPr>
          <w:p w:rsidR="0023705E" w:rsidRPr="001316F7" w:rsidRDefault="0023705E" w:rsidP="00284699">
            <w:pPr>
              <w:jc w:val="center"/>
              <w:rPr>
                <w:sz w:val="24"/>
                <w:szCs w:val="24"/>
              </w:rPr>
            </w:pPr>
            <w:r w:rsidRPr="001316F7">
              <w:rPr>
                <w:sz w:val="24"/>
                <w:szCs w:val="24"/>
              </w:rPr>
              <w:t>2.2.4.</w:t>
            </w:r>
          </w:p>
        </w:tc>
        <w:tc>
          <w:tcPr>
            <w:tcW w:w="1138" w:type="pct"/>
          </w:tcPr>
          <w:p w:rsidR="0023705E" w:rsidRPr="001316F7" w:rsidRDefault="0023705E" w:rsidP="00284699">
            <w:pPr>
              <w:rPr>
                <w:sz w:val="24"/>
                <w:szCs w:val="24"/>
              </w:rPr>
            </w:pPr>
            <w:r w:rsidRPr="001316F7">
              <w:rPr>
                <w:sz w:val="24"/>
                <w:szCs w:val="24"/>
              </w:rPr>
              <w:t>Сценическое оправдание и оценка факта</w:t>
            </w:r>
          </w:p>
        </w:tc>
        <w:tc>
          <w:tcPr>
            <w:tcW w:w="549" w:type="pct"/>
          </w:tcPr>
          <w:p w:rsidR="0023705E" w:rsidRPr="001316F7" w:rsidRDefault="0023705E" w:rsidP="00284699">
            <w:pPr>
              <w:rPr>
                <w:sz w:val="24"/>
                <w:szCs w:val="24"/>
              </w:rPr>
            </w:pPr>
            <w:r w:rsidRPr="001316F7">
              <w:rPr>
                <w:sz w:val="24"/>
                <w:szCs w:val="24"/>
              </w:rPr>
              <w:t>0,5</w:t>
            </w:r>
          </w:p>
        </w:tc>
        <w:tc>
          <w:tcPr>
            <w:tcW w:w="749" w:type="pct"/>
          </w:tcPr>
          <w:p w:rsidR="0023705E" w:rsidRPr="001316F7" w:rsidRDefault="0023705E" w:rsidP="00284699">
            <w:pPr>
              <w:rPr>
                <w:sz w:val="24"/>
                <w:szCs w:val="24"/>
              </w:rPr>
            </w:pPr>
            <w:r w:rsidRPr="001316F7">
              <w:rPr>
                <w:sz w:val="24"/>
                <w:szCs w:val="24"/>
              </w:rPr>
              <w:t>1,5</w:t>
            </w:r>
          </w:p>
        </w:tc>
        <w:tc>
          <w:tcPr>
            <w:tcW w:w="432" w:type="pct"/>
          </w:tcPr>
          <w:p w:rsidR="0023705E" w:rsidRPr="001316F7" w:rsidRDefault="0023705E" w:rsidP="00284699">
            <w:pPr>
              <w:rPr>
                <w:sz w:val="24"/>
                <w:szCs w:val="24"/>
              </w:rPr>
            </w:pPr>
            <w:r w:rsidRPr="001316F7">
              <w:rPr>
                <w:sz w:val="24"/>
                <w:szCs w:val="24"/>
              </w:rPr>
              <w:t>2</w:t>
            </w:r>
          </w:p>
        </w:tc>
        <w:tc>
          <w:tcPr>
            <w:tcW w:w="1659" w:type="pct"/>
          </w:tcPr>
          <w:p w:rsidR="0023705E" w:rsidRPr="001316F7" w:rsidRDefault="0023705E" w:rsidP="00284699">
            <w:pPr>
              <w:jc w:val="center"/>
              <w:rPr>
                <w:sz w:val="24"/>
                <w:szCs w:val="24"/>
              </w:rPr>
            </w:pPr>
            <w:r w:rsidRPr="001316F7">
              <w:rPr>
                <w:sz w:val="24"/>
                <w:szCs w:val="24"/>
              </w:rPr>
              <w:t>Опрос, упражнение</w:t>
            </w:r>
          </w:p>
        </w:tc>
      </w:tr>
      <w:tr w:rsidR="0023705E" w:rsidRPr="001316F7">
        <w:trPr>
          <w:trHeight w:val="275"/>
        </w:trPr>
        <w:tc>
          <w:tcPr>
            <w:tcW w:w="473" w:type="pct"/>
          </w:tcPr>
          <w:p w:rsidR="0023705E" w:rsidRPr="001316F7" w:rsidRDefault="0023705E" w:rsidP="00284699">
            <w:pPr>
              <w:jc w:val="center"/>
              <w:rPr>
                <w:sz w:val="24"/>
                <w:szCs w:val="24"/>
              </w:rPr>
            </w:pPr>
            <w:r w:rsidRPr="001316F7">
              <w:rPr>
                <w:sz w:val="24"/>
                <w:szCs w:val="24"/>
              </w:rPr>
              <w:t>2.2.5.</w:t>
            </w:r>
          </w:p>
        </w:tc>
        <w:tc>
          <w:tcPr>
            <w:tcW w:w="1138" w:type="pct"/>
          </w:tcPr>
          <w:p w:rsidR="0023705E" w:rsidRPr="001316F7" w:rsidRDefault="0023705E" w:rsidP="00284699">
            <w:pPr>
              <w:rPr>
                <w:sz w:val="24"/>
                <w:szCs w:val="24"/>
              </w:rPr>
            </w:pPr>
            <w:r w:rsidRPr="001316F7">
              <w:rPr>
                <w:sz w:val="24"/>
                <w:szCs w:val="24"/>
              </w:rPr>
              <w:t xml:space="preserve"> Оценка и ритм</w:t>
            </w:r>
          </w:p>
        </w:tc>
        <w:tc>
          <w:tcPr>
            <w:tcW w:w="549" w:type="pct"/>
          </w:tcPr>
          <w:p w:rsidR="0023705E" w:rsidRPr="001316F7" w:rsidRDefault="0023705E" w:rsidP="00284699">
            <w:pPr>
              <w:rPr>
                <w:sz w:val="24"/>
                <w:szCs w:val="24"/>
              </w:rPr>
            </w:pPr>
            <w:r w:rsidRPr="001316F7">
              <w:rPr>
                <w:sz w:val="24"/>
                <w:szCs w:val="24"/>
              </w:rPr>
              <w:t>0,5</w:t>
            </w:r>
          </w:p>
        </w:tc>
        <w:tc>
          <w:tcPr>
            <w:tcW w:w="749" w:type="pct"/>
          </w:tcPr>
          <w:p w:rsidR="0023705E" w:rsidRPr="001316F7" w:rsidRDefault="0023705E" w:rsidP="00284699">
            <w:pPr>
              <w:rPr>
                <w:sz w:val="24"/>
                <w:szCs w:val="24"/>
              </w:rPr>
            </w:pPr>
            <w:r w:rsidRPr="001316F7">
              <w:rPr>
                <w:sz w:val="24"/>
                <w:szCs w:val="24"/>
              </w:rPr>
              <w:t>1,5</w:t>
            </w:r>
          </w:p>
        </w:tc>
        <w:tc>
          <w:tcPr>
            <w:tcW w:w="432" w:type="pct"/>
          </w:tcPr>
          <w:p w:rsidR="0023705E" w:rsidRPr="001316F7" w:rsidRDefault="0023705E" w:rsidP="00284699">
            <w:pPr>
              <w:rPr>
                <w:sz w:val="24"/>
                <w:szCs w:val="24"/>
              </w:rPr>
            </w:pPr>
            <w:r w:rsidRPr="001316F7">
              <w:rPr>
                <w:sz w:val="24"/>
                <w:szCs w:val="24"/>
              </w:rPr>
              <w:t>2</w:t>
            </w:r>
          </w:p>
        </w:tc>
        <w:tc>
          <w:tcPr>
            <w:tcW w:w="1659" w:type="pct"/>
          </w:tcPr>
          <w:p w:rsidR="0023705E" w:rsidRPr="001316F7" w:rsidRDefault="0023705E" w:rsidP="00284699">
            <w:pPr>
              <w:tabs>
                <w:tab w:val="left" w:pos="2394"/>
              </w:tabs>
              <w:jc w:val="center"/>
              <w:rPr>
                <w:sz w:val="24"/>
                <w:szCs w:val="24"/>
              </w:rPr>
            </w:pPr>
            <w:r w:rsidRPr="001316F7">
              <w:rPr>
                <w:sz w:val="24"/>
                <w:szCs w:val="24"/>
              </w:rPr>
              <w:t>Фронтальный опрос упражнение</w:t>
            </w:r>
          </w:p>
        </w:tc>
      </w:tr>
      <w:tr w:rsidR="0023705E" w:rsidRPr="001316F7">
        <w:trPr>
          <w:trHeight w:val="275"/>
        </w:trPr>
        <w:tc>
          <w:tcPr>
            <w:tcW w:w="473" w:type="pct"/>
          </w:tcPr>
          <w:p w:rsidR="0023705E" w:rsidRPr="001316F7" w:rsidRDefault="0023705E" w:rsidP="00284699">
            <w:pPr>
              <w:jc w:val="center"/>
              <w:rPr>
                <w:sz w:val="24"/>
                <w:szCs w:val="24"/>
              </w:rPr>
            </w:pPr>
            <w:r w:rsidRPr="001316F7">
              <w:rPr>
                <w:sz w:val="24"/>
                <w:szCs w:val="24"/>
              </w:rPr>
              <w:t>2.2.6.</w:t>
            </w:r>
          </w:p>
        </w:tc>
        <w:tc>
          <w:tcPr>
            <w:tcW w:w="1138" w:type="pct"/>
          </w:tcPr>
          <w:p w:rsidR="0023705E" w:rsidRPr="001316F7" w:rsidRDefault="0023705E" w:rsidP="00284699">
            <w:pPr>
              <w:rPr>
                <w:sz w:val="24"/>
                <w:szCs w:val="24"/>
              </w:rPr>
            </w:pPr>
            <w:r w:rsidRPr="001316F7">
              <w:rPr>
                <w:sz w:val="24"/>
                <w:szCs w:val="24"/>
              </w:rPr>
              <w:t xml:space="preserve"> Чувство правды и контроль</w:t>
            </w:r>
          </w:p>
        </w:tc>
        <w:tc>
          <w:tcPr>
            <w:tcW w:w="549" w:type="pct"/>
          </w:tcPr>
          <w:p w:rsidR="0023705E" w:rsidRPr="001316F7" w:rsidRDefault="0023705E" w:rsidP="00284699">
            <w:pPr>
              <w:rPr>
                <w:sz w:val="24"/>
                <w:szCs w:val="24"/>
              </w:rPr>
            </w:pPr>
            <w:r w:rsidRPr="001316F7">
              <w:rPr>
                <w:sz w:val="24"/>
                <w:szCs w:val="24"/>
              </w:rPr>
              <w:t>0,5</w:t>
            </w:r>
          </w:p>
        </w:tc>
        <w:tc>
          <w:tcPr>
            <w:tcW w:w="749" w:type="pct"/>
          </w:tcPr>
          <w:p w:rsidR="0023705E" w:rsidRPr="001316F7" w:rsidRDefault="0023705E" w:rsidP="00284699">
            <w:pPr>
              <w:rPr>
                <w:sz w:val="24"/>
                <w:szCs w:val="24"/>
              </w:rPr>
            </w:pPr>
            <w:r w:rsidRPr="001316F7">
              <w:rPr>
                <w:sz w:val="24"/>
                <w:szCs w:val="24"/>
              </w:rPr>
              <w:t>1,5</w:t>
            </w:r>
          </w:p>
        </w:tc>
        <w:tc>
          <w:tcPr>
            <w:tcW w:w="432" w:type="pct"/>
          </w:tcPr>
          <w:p w:rsidR="0023705E" w:rsidRPr="001316F7" w:rsidRDefault="0023705E" w:rsidP="00284699">
            <w:pPr>
              <w:rPr>
                <w:sz w:val="24"/>
                <w:szCs w:val="24"/>
              </w:rPr>
            </w:pPr>
            <w:r w:rsidRPr="001316F7">
              <w:rPr>
                <w:sz w:val="24"/>
                <w:szCs w:val="24"/>
              </w:rPr>
              <w:t>2</w:t>
            </w:r>
          </w:p>
        </w:tc>
        <w:tc>
          <w:tcPr>
            <w:tcW w:w="1659" w:type="pct"/>
          </w:tcPr>
          <w:p w:rsidR="0023705E" w:rsidRPr="001316F7" w:rsidRDefault="0023705E" w:rsidP="00284699">
            <w:pPr>
              <w:jc w:val="center"/>
              <w:rPr>
                <w:sz w:val="24"/>
                <w:szCs w:val="24"/>
              </w:rPr>
            </w:pPr>
            <w:r w:rsidRPr="001316F7">
              <w:rPr>
                <w:sz w:val="24"/>
                <w:szCs w:val="24"/>
              </w:rPr>
              <w:t>Опрос, упражнение</w:t>
            </w:r>
          </w:p>
        </w:tc>
      </w:tr>
      <w:tr w:rsidR="0023705E" w:rsidRPr="001316F7">
        <w:trPr>
          <w:trHeight w:val="523"/>
        </w:trPr>
        <w:tc>
          <w:tcPr>
            <w:tcW w:w="473" w:type="pct"/>
          </w:tcPr>
          <w:p w:rsidR="0023705E" w:rsidRPr="001316F7" w:rsidRDefault="0023705E" w:rsidP="00284699">
            <w:pPr>
              <w:jc w:val="center"/>
              <w:rPr>
                <w:sz w:val="24"/>
                <w:szCs w:val="24"/>
              </w:rPr>
            </w:pPr>
            <w:r w:rsidRPr="001316F7">
              <w:rPr>
                <w:sz w:val="24"/>
                <w:szCs w:val="24"/>
              </w:rPr>
              <w:t>2.2.7.</w:t>
            </w:r>
          </w:p>
        </w:tc>
        <w:tc>
          <w:tcPr>
            <w:tcW w:w="1138" w:type="pct"/>
          </w:tcPr>
          <w:p w:rsidR="0023705E" w:rsidRPr="001316F7" w:rsidRDefault="0023705E" w:rsidP="00284699">
            <w:pPr>
              <w:rPr>
                <w:sz w:val="24"/>
                <w:szCs w:val="24"/>
              </w:rPr>
            </w:pPr>
            <w:r w:rsidRPr="001316F7">
              <w:rPr>
                <w:sz w:val="24"/>
                <w:szCs w:val="24"/>
              </w:rPr>
              <w:t xml:space="preserve"> Сценическая задача и чувство Действие</w:t>
            </w:r>
          </w:p>
        </w:tc>
        <w:tc>
          <w:tcPr>
            <w:tcW w:w="549" w:type="pct"/>
          </w:tcPr>
          <w:p w:rsidR="0023705E" w:rsidRPr="001316F7" w:rsidRDefault="0023705E" w:rsidP="00284699">
            <w:pPr>
              <w:rPr>
                <w:sz w:val="24"/>
                <w:szCs w:val="24"/>
              </w:rPr>
            </w:pPr>
            <w:r w:rsidRPr="001316F7">
              <w:rPr>
                <w:sz w:val="24"/>
                <w:szCs w:val="24"/>
              </w:rPr>
              <w:t>0,5</w:t>
            </w:r>
          </w:p>
        </w:tc>
        <w:tc>
          <w:tcPr>
            <w:tcW w:w="749" w:type="pct"/>
          </w:tcPr>
          <w:p w:rsidR="0023705E" w:rsidRPr="001316F7" w:rsidRDefault="0023705E" w:rsidP="00284699">
            <w:pPr>
              <w:rPr>
                <w:sz w:val="24"/>
                <w:szCs w:val="24"/>
              </w:rPr>
            </w:pPr>
            <w:r w:rsidRPr="001316F7">
              <w:rPr>
                <w:sz w:val="24"/>
                <w:szCs w:val="24"/>
              </w:rPr>
              <w:t>1,5</w:t>
            </w:r>
          </w:p>
        </w:tc>
        <w:tc>
          <w:tcPr>
            <w:tcW w:w="432" w:type="pct"/>
          </w:tcPr>
          <w:p w:rsidR="0023705E" w:rsidRPr="001316F7" w:rsidRDefault="0023705E" w:rsidP="00284699">
            <w:pPr>
              <w:rPr>
                <w:sz w:val="24"/>
                <w:szCs w:val="24"/>
              </w:rPr>
            </w:pPr>
            <w:r w:rsidRPr="001316F7">
              <w:rPr>
                <w:sz w:val="24"/>
                <w:szCs w:val="24"/>
              </w:rPr>
              <w:t>2</w:t>
            </w:r>
          </w:p>
        </w:tc>
        <w:tc>
          <w:tcPr>
            <w:tcW w:w="1659" w:type="pct"/>
          </w:tcPr>
          <w:p w:rsidR="0023705E" w:rsidRPr="001316F7" w:rsidRDefault="0023705E" w:rsidP="00284699">
            <w:pPr>
              <w:jc w:val="center"/>
              <w:rPr>
                <w:i/>
                <w:iCs/>
                <w:sz w:val="24"/>
                <w:szCs w:val="24"/>
              </w:rPr>
            </w:pPr>
            <w:r w:rsidRPr="001316F7">
              <w:rPr>
                <w:sz w:val="24"/>
                <w:szCs w:val="24"/>
              </w:rPr>
              <w:t>Опрос, творческое задание</w:t>
            </w:r>
          </w:p>
          <w:p w:rsidR="0023705E" w:rsidRPr="001316F7" w:rsidRDefault="0023705E" w:rsidP="00284699">
            <w:pPr>
              <w:jc w:val="center"/>
              <w:rPr>
                <w:sz w:val="24"/>
                <w:szCs w:val="24"/>
              </w:rPr>
            </w:pPr>
          </w:p>
        </w:tc>
      </w:tr>
      <w:tr w:rsidR="0023705E" w:rsidRPr="001316F7">
        <w:trPr>
          <w:trHeight w:val="275"/>
        </w:trPr>
        <w:tc>
          <w:tcPr>
            <w:tcW w:w="473" w:type="pct"/>
          </w:tcPr>
          <w:p w:rsidR="0023705E" w:rsidRPr="001316F7" w:rsidRDefault="0023705E" w:rsidP="00284699">
            <w:pPr>
              <w:jc w:val="center"/>
              <w:rPr>
                <w:sz w:val="24"/>
                <w:szCs w:val="24"/>
              </w:rPr>
            </w:pPr>
            <w:r w:rsidRPr="001316F7">
              <w:rPr>
                <w:sz w:val="24"/>
                <w:szCs w:val="24"/>
              </w:rPr>
              <w:t>2.2.8.</w:t>
            </w:r>
          </w:p>
        </w:tc>
        <w:tc>
          <w:tcPr>
            <w:tcW w:w="1138" w:type="pct"/>
          </w:tcPr>
          <w:p w:rsidR="0023705E" w:rsidRPr="001316F7" w:rsidRDefault="0023705E" w:rsidP="00284699">
            <w:pPr>
              <w:rPr>
                <w:sz w:val="24"/>
                <w:szCs w:val="24"/>
              </w:rPr>
            </w:pPr>
            <w:r w:rsidRPr="001316F7">
              <w:rPr>
                <w:sz w:val="24"/>
                <w:szCs w:val="24"/>
              </w:rPr>
              <w:t xml:space="preserve"> Мысль и подтекст</w:t>
            </w:r>
          </w:p>
        </w:tc>
        <w:tc>
          <w:tcPr>
            <w:tcW w:w="549" w:type="pct"/>
          </w:tcPr>
          <w:p w:rsidR="0023705E" w:rsidRPr="001316F7" w:rsidRDefault="0023705E" w:rsidP="00284699">
            <w:pPr>
              <w:rPr>
                <w:sz w:val="24"/>
                <w:szCs w:val="24"/>
              </w:rPr>
            </w:pPr>
            <w:r w:rsidRPr="001316F7">
              <w:rPr>
                <w:sz w:val="24"/>
                <w:szCs w:val="24"/>
              </w:rPr>
              <w:t>0,5</w:t>
            </w:r>
          </w:p>
        </w:tc>
        <w:tc>
          <w:tcPr>
            <w:tcW w:w="749" w:type="pct"/>
          </w:tcPr>
          <w:p w:rsidR="0023705E" w:rsidRPr="001316F7" w:rsidRDefault="0023705E" w:rsidP="00284699">
            <w:pPr>
              <w:rPr>
                <w:sz w:val="24"/>
                <w:szCs w:val="24"/>
              </w:rPr>
            </w:pPr>
            <w:r w:rsidRPr="001316F7">
              <w:rPr>
                <w:sz w:val="24"/>
                <w:szCs w:val="24"/>
              </w:rPr>
              <w:t>1,5</w:t>
            </w:r>
          </w:p>
        </w:tc>
        <w:tc>
          <w:tcPr>
            <w:tcW w:w="432" w:type="pct"/>
          </w:tcPr>
          <w:p w:rsidR="0023705E" w:rsidRPr="001316F7" w:rsidRDefault="0023705E" w:rsidP="00284699">
            <w:pPr>
              <w:rPr>
                <w:sz w:val="24"/>
                <w:szCs w:val="24"/>
              </w:rPr>
            </w:pPr>
            <w:r w:rsidRPr="001316F7">
              <w:rPr>
                <w:sz w:val="24"/>
                <w:szCs w:val="24"/>
              </w:rPr>
              <w:t>2</w:t>
            </w:r>
          </w:p>
        </w:tc>
        <w:tc>
          <w:tcPr>
            <w:tcW w:w="1659" w:type="pct"/>
          </w:tcPr>
          <w:p w:rsidR="0023705E" w:rsidRPr="001316F7" w:rsidRDefault="0023705E" w:rsidP="00284699">
            <w:pPr>
              <w:jc w:val="center"/>
              <w:rPr>
                <w:i/>
                <w:iCs/>
                <w:sz w:val="24"/>
                <w:szCs w:val="24"/>
              </w:rPr>
            </w:pPr>
            <w:r w:rsidRPr="001316F7">
              <w:rPr>
                <w:sz w:val="24"/>
                <w:szCs w:val="24"/>
              </w:rPr>
              <w:t>Творческое задание</w:t>
            </w:r>
          </w:p>
        </w:tc>
      </w:tr>
      <w:tr w:rsidR="0023705E" w:rsidRPr="001316F7">
        <w:trPr>
          <w:trHeight w:val="275"/>
        </w:trPr>
        <w:tc>
          <w:tcPr>
            <w:tcW w:w="473" w:type="pct"/>
          </w:tcPr>
          <w:p w:rsidR="0023705E" w:rsidRPr="001316F7" w:rsidRDefault="0023705E" w:rsidP="00284699">
            <w:pPr>
              <w:jc w:val="center"/>
              <w:rPr>
                <w:sz w:val="24"/>
                <w:szCs w:val="24"/>
              </w:rPr>
            </w:pPr>
            <w:r w:rsidRPr="001316F7">
              <w:rPr>
                <w:sz w:val="24"/>
                <w:szCs w:val="24"/>
              </w:rPr>
              <w:t>2.2.9.</w:t>
            </w:r>
          </w:p>
        </w:tc>
        <w:tc>
          <w:tcPr>
            <w:tcW w:w="1138" w:type="pct"/>
          </w:tcPr>
          <w:p w:rsidR="0023705E" w:rsidRPr="001316F7" w:rsidRDefault="0023705E" w:rsidP="00284699">
            <w:pPr>
              <w:rPr>
                <w:sz w:val="24"/>
                <w:szCs w:val="24"/>
              </w:rPr>
            </w:pPr>
            <w:r w:rsidRPr="001316F7">
              <w:rPr>
                <w:sz w:val="24"/>
                <w:szCs w:val="24"/>
              </w:rPr>
              <w:t xml:space="preserve"> Сценический образ, как «комплекс отношений»</w:t>
            </w:r>
          </w:p>
        </w:tc>
        <w:tc>
          <w:tcPr>
            <w:tcW w:w="549" w:type="pct"/>
          </w:tcPr>
          <w:p w:rsidR="0023705E" w:rsidRPr="001316F7" w:rsidRDefault="0023705E" w:rsidP="00284699">
            <w:pPr>
              <w:rPr>
                <w:sz w:val="24"/>
                <w:szCs w:val="24"/>
              </w:rPr>
            </w:pPr>
            <w:r w:rsidRPr="001316F7">
              <w:rPr>
                <w:sz w:val="24"/>
                <w:szCs w:val="24"/>
              </w:rPr>
              <w:t>0,5</w:t>
            </w:r>
          </w:p>
        </w:tc>
        <w:tc>
          <w:tcPr>
            <w:tcW w:w="749" w:type="pct"/>
          </w:tcPr>
          <w:p w:rsidR="0023705E" w:rsidRPr="001316F7" w:rsidRDefault="0023705E" w:rsidP="00284699">
            <w:pPr>
              <w:rPr>
                <w:sz w:val="24"/>
                <w:szCs w:val="24"/>
              </w:rPr>
            </w:pPr>
            <w:r w:rsidRPr="001316F7">
              <w:rPr>
                <w:sz w:val="24"/>
                <w:szCs w:val="24"/>
              </w:rPr>
              <w:t>1,5</w:t>
            </w:r>
          </w:p>
        </w:tc>
        <w:tc>
          <w:tcPr>
            <w:tcW w:w="432" w:type="pct"/>
          </w:tcPr>
          <w:p w:rsidR="0023705E" w:rsidRPr="001316F7" w:rsidRDefault="0023705E" w:rsidP="00284699">
            <w:pPr>
              <w:rPr>
                <w:sz w:val="24"/>
                <w:szCs w:val="24"/>
              </w:rPr>
            </w:pPr>
            <w:r w:rsidRPr="001316F7">
              <w:rPr>
                <w:sz w:val="24"/>
                <w:szCs w:val="24"/>
              </w:rPr>
              <w:t>2</w:t>
            </w:r>
          </w:p>
        </w:tc>
        <w:tc>
          <w:tcPr>
            <w:tcW w:w="1659" w:type="pct"/>
          </w:tcPr>
          <w:p w:rsidR="0023705E" w:rsidRPr="001316F7" w:rsidRDefault="0023705E" w:rsidP="00284699">
            <w:pPr>
              <w:jc w:val="center"/>
              <w:rPr>
                <w:sz w:val="24"/>
                <w:szCs w:val="24"/>
              </w:rPr>
            </w:pPr>
            <w:r w:rsidRPr="001316F7">
              <w:rPr>
                <w:sz w:val="24"/>
                <w:szCs w:val="24"/>
              </w:rPr>
              <w:t>Опрос, упражнение</w:t>
            </w:r>
          </w:p>
        </w:tc>
      </w:tr>
      <w:tr w:rsidR="0023705E" w:rsidRPr="001316F7">
        <w:trPr>
          <w:trHeight w:val="275"/>
        </w:trPr>
        <w:tc>
          <w:tcPr>
            <w:tcW w:w="473" w:type="pct"/>
          </w:tcPr>
          <w:p w:rsidR="0023705E" w:rsidRPr="001316F7" w:rsidRDefault="0023705E" w:rsidP="00284699">
            <w:pPr>
              <w:jc w:val="center"/>
              <w:rPr>
                <w:b/>
                <w:bCs/>
                <w:i/>
                <w:iCs/>
                <w:sz w:val="24"/>
                <w:szCs w:val="24"/>
              </w:rPr>
            </w:pPr>
            <w:r w:rsidRPr="001316F7">
              <w:rPr>
                <w:b/>
                <w:bCs/>
                <w:i/>
                <w:iCs/>
                <w:sz w:val="24"/>
                <w:szCs w:val="24"/>
              </w:rPr>
              <w:t>2.3.</w:t>
            </w:r>
          </w:p>
        </w:tc>
        <w:tc>
          <w:tcPr>
            <w:tcW w:w="1138" w:type="pct"/>
          </w:tcPr>
          <w:p w:rsidR="0023705E" w:rsidRPr="001316F7" w:rsidRDefault="0023705E" w:rsidP="00284699">
            <w:pPr>
              <w:rPr>
                <w:b/>
                <w:bCs/>
                <w:i/>
                <w:iCs/>
                <w:sz w:val="24"/>
                <w:szCs w:val="24"/>
              </w:rPr>
            </w:pPr>
            <w:r w:rsidRPr="001316F7">
              <w:rPr>
                <w:b/>
                <w:bCs/>
                <w:i/>
                <w:iCs/>
                <w:sz w:val="24"/>
                <w:szCs w:val="24"/>
              </w:rPr>
              <w:t xml:space="preserve"> Этюды</w:t>
            </w:r>
          </w:p>
        </w:tc>
        <w:tc>
          <w:tcPr>
            <w:tcW w:w="549" w:type="pct"/>
          </w:tcPr>
          <w:p w:rsidR="0023705E" w:rsidRPr="001316F7" w:rsidRDefault="0023705E" w:rsidP="00284699">
            <w:pPr>
              <w:rPr>
                <w:b/>
                <w:bCs/>
                <w:i/>
                <w:iCs/>
                <w:sz w:val="24"/>
                <w:szCs w:val="24"/>
              </w:rPr>
            </w:pPr>
            <w:r w:rsidRPr="001316F7">
              <w:rPr>
                <w:b/>
                <w:bCs/>
                <w:i/>
                <w:iCs/>
                <w:sz w:val="24"/>
                <w:szCs w:val="24"/>
              </w:rPr>
              <w:t>1</w:t>
            </w:r>
          </w:p>
        </w:tc>
        <w:tc>
          <w:tcPr>
            <w:tcW w:w="749" w:type="pct"/>
          </w:tcPr>
          <w:p w:rsidR="0023705E" w:rsidRPr="001316F7" w:rsidRDefault="0023705E" w:rsidP="00284699">
            <w:pPr>
              <w:rPr>
                <w:b/>
                <w:bCs/>
                <w:i/>
                <w:iCs/>
                <w:sz w:val="24"/>
                <w:szCs w:val="24"/>
              </w:rPr>
            </w:pPr>
            <w:r w:rsidRPr="001316F7">
              <w:rPr>
                <w:b/>
                <w:bCs/>
                <w:i/>
                <w:iCs/>
                <w:sz w:val="24"/>
                <w:szCs w:val="24"/>
              </w:rPr>
              <w:t>5</w:t>
            </w:r>
          </w:p>
        </w:tc>
        <w:tc>
          <w:tcPr>
            <w:tcW w:w="432" w:type="pct"/>
          </w:tcPr>
          <w:p w:rsidR="0023705E" w:rsidRPr="001316F7" w:rsidRDefault="0023705E" w:rsidP="00284699">
            <w:pPr>
              <w:rPr>
                <w:b/>
                <w:bCs/>
                <w:i/>
                <w:iCs/>
                <w:sz w:val="24"/>
                <w:szCs w:val="24"/>
              </w:rPr>
            </w:pPr>
            <w:r w:rsidRPr="001316F7">
              <w:rPr>
                <w:b/>
                <w:bCs/>
                <w:i/>
                <w:iCs/>
                <w:sz w:val="24"/>
                <w:szCs w:val="24"/>
              </w:rPr>
              <w:t>6</w:t>
            </w:r>
          </w:p>
        </w:tc>
        <w:tc>
          <w:tcPr>
            <w:tcW w:w="1659" w:type="pct"/>
          </w:tcPr>
          <w:p w:rsidR="0023705E" w:rsidRPr="001316F7" w:rsidRDefault="0023705E" w:rsidP="00284699">
            <w:pPr>
              <w:jc w:val="center"/>
              <w:rPr>
                <w:sz w:val="24"/>
                <w:szCs w:val="24"/>
              </w:rPr>
            </w:pPr>
          </w:p>
        </w:tc>
      </w:tr>
      <w:tr w:rsidR="0023705E" w:rsidRPr="001316F7">
        <w:trPr>
          <w:trHeight w:val="275"/>
        </w:trPr>
        <w:tc>
          <w:tcPr>
            <w:tcW w:w="473" w:type="pct"/>
          </w:tcPr>
          <w:p w:rsidR="0023705E" w:rsidRPr="001316F7" w:rsidRDefault="0023705E" w:rsidP="00284699">
            <w:pPr>
              <w:jc w:val="center"/>
              <w:rPr>
                <w:sz w:val="24"/>
                <w:szCs w:val="24"/>
              </w:rPr>
            </w:pPr>
            <w:r w:rsidRPr="001316F7">
              <w:rPr>
                <w:sz w:val="24"/>
                <w:szCs w:val="24"/>
              </w:rPr>
              <w:t>2.3.1.</w:t>
            </w:r>
          </w:p>
        </w:tc>
        <w:tc>
          <w:tcPr>
            <w:tcW w:w="1138" w:type="pct"/>
          </w:tcPr>
          <w:p w:rsidR="0023705E" w:rsidRPr="001316F7" w:rsidRDefault="0023705E" w:rsidP="00284699">
            <w:pPr>
              <w:rPr>
                <w:sz w:val="24"/>
                <w:szCs w:val="24"/>
              </w:rPr>
            </w:pPr>
            <w:r w:rsidRPr="001316F7">
              <w:rPr>
                <w:sz w:val="24"/>
                <w:szCs w:val="24"/>
              </w:rPr>
              <w:t xml:space="preserve"> Этюды   на публичное одиночество</w:t>
            </w:r>
          </w:p>
        </w:tc>
        <w:tc>
          <w:tcPr>
            <w:tcW w:w="549" w:type="pct"/>
          </w:tcPr>
          <w:p w:rsidR="0023705E" w:rsidRPr="001316F7" w:rsidRDefault="0023705E" w:rsidP="00284699">
            <w:pPr>
              <w:rPr>
                <w:sz w:val="24"/>
                <w:szCs w:val="24"/>
              </w:rPr>
            </w:pPr>
            <w:r w:rsidRPr="001316F7">
              <w:rPr>
                <w:sz w:val="24"/>
                <w:szCs w:val="24"/>
              </w:rPr>
              <w:t>0,5</w:t>
            </w:r>
          </w:p>
        </w:tc>
        <w:tc>
          <w:tcPr>
            <w:tcW w:w="749" w:type="pct"/>
          </w:tcPr>
          <w:p w:rsidR="0023705E" w:rsidRPr="001316F7" w:rsidRDefault="0023705E" w:rsidP="00284699">
            <w:pPr>
              <w:rPr>
                <w:sz w:val="24"/>
                <w:szCs w:val="24"/>
              </w:rPr>
            </w:pPr>
            <w:r w:rsidRPr="001316F7">
              <w:rPr>
                <w:sz w:val="24"/>
                <w:szCs w:val="24"/>
              </w:rPr>
              <w:t>1,5</w:t>
            </w:r>
          </w:p>
        </w:tc>
        <w:tc>
          <w:tcPr>
            <w:tcW w:w="432" w:type="pct"/>
          </w:tcPr>
          <w:p w:rsidR="0023705E" w:rsidRPr="001316F7" w:rsidRDefault="0023705E" w:rsidP="00284699">
            <w:pPr>
              <w:rPr>
                <w:sz w:val="24"/>
                <w:szCs w:val="24"/>
              </w:rPr>
            </w:pPr>
            <w:r w:rsidRPr="001316F7">
              <w:rPr>
                <w:sz w:val="24"/>
                <w:szCs w:val="24"/>
              </w:rPr>
              <w:t>2</w:t>
            </w:r>
          </w:p>
        </w:tc>
        <w:tc>
          <w:tcPr>
            <w:tcW w:w="1659" w:type="pct"/>
          </w:tcPr>
          <w:p w:rsidR="0023705E" w:rsidRPr="001316F7" w:rsidRDefault="0023705E" w:rsidP="00284699">
            <w:pPr>
              <w:jc w:val="center"/>
              <w:rPr>
                <w:sz w:val="24"/>
                <w:szCs w:val="24"/>
              </w:rPr>
            </w:pPr>
            <w:r w:rsidRPr="001316F7">
              <w:rPr>
                <w:sz w:val="24"/>
                <w:szCs w:val="24"/>
              </w:rPr>
              <w:t>Наблюдение</w:t>
            </w:r>
          </w:p>
        </w:tc>
      </w:tr>
      <w:tr w:rsidR="0023705E" w:rsidRPr="001316F7">
        <w:trPr>
          <w:trHeight w:val="275"/>
        </w:trPr>
        <w:tc>
          <w:tcPr>
            <w:tcW w:w="473" w:type="pct"/>
          </w:tcPr>
          <w:p w:rsidR="0023705E" w:rsidRPr="001316F7" w:rsidRDefault="0023705E" w:rsidP="00284699">
            <w:pPr>
              <w:jc w:val="center"/>
              <w:rPr>
                <w:sz w:val="24"/>
                <w:szCs w:val="24"/>
              </w:rPr>
            </w:pPr>
            <w:r w:rsidRPr="001316F7">
              <w:rPr>
                <w:sz w:val="24"/>
                <w:szCs w:val="24"/>
              </w:rPr>
              <w:t>2.3.2.</w:t>
            </w:r>
          </w:p>
        </w:tc>
        <w:tc>
          <w:tcPr>
            <w:tcW w:w="1138" w:type="pct"/>
          </w:tcPr>
          <w:p w:rsidR="0023705E" w:rsidRPr="001316F7" w:rsidRDefault="0023705E" w:rsidP="00284699">
            <w:pPr>
              <w:rPr>
                <w:sz w:val="24"/>
                <w:szCs w:val="24"/>
              </w:rPr>
            </w:pPr>
            <w:r w:rsidRPr="001316F7">
              <w:rPr>
                <w:sz w:val="24"/>
                <w:szCs w:val="24"/>
              </w:rPr>
              <w:t>Этюды  парные, массовые</w:t>
            </w:r>
          </w:p>
        </w:tc>
        <w:tc>
          <w:tcPr>
            <w:tcW w:w="549" w:type="pct"/>
          </w:tcPr>
          <w:p w:rsidR="0023705E" w:rsidRPr="001316F7" w:rsidRDefault="0023705E" w:rsidP="00284699">
            <w:pPr>
              <w:rPr>
                <w:sz w:val="24"/>
                <w:szCs w:val="24"/>
              </w:rPr>
            </w:pPr>
            <w:r w:rsidRPr="001316F7">
              <w:rPr>
                <w:sz w:val="24"/>
                <w:szCs w:val="24"/>
              </w:rPr>
              <w:t>0,5</w:t>
            </w:r>
          </w:p>
        </w:tc>
        <w:tc>
          <w:tcPr>
            <w:tcW w:w="749" w:type="pct"/>
          </w:tcPr>
          <w:p w:rsidR="0023705E" w:rsidRPr="001316F7" w:rsidRDefault="0023705E" w:rsidP="00284699">
            <w:pPr>
              <w:rPr>
                <w:sz w:val="24"/>
                <w:szCs w:val="24"/>
              </w:rPr>
            </w:pPr>
            <w:r w:rsidRPr="001316F7">
              <w:rPr>
                <w:sz w:val="24"/>
                <w:szCs w:val="24"/>
              </w:rPr>
              <w:t>1,5</w:t>
            </w:r>
          </w:p>
        </w:tc>
        <w:tc>
          <w:tcPr>
            <w:tcW w:w="432" w:type="pct"/>
          </w:tcPr>
          <w:p w:rsidR="0023705E" w:rsidRPr="001316F7" w:rsidRDefault="0023705E" w:rsidP="00284699">
            <w:pPr>
              <w:rPr>
                <w:sz w:val="24"/>
                <w:szCs w:val="24"/>
              </w:rPr>
            </w:pPr>
            <w:r w:rsidRPr="001316F7">
              <w:rPr>
                <w:sz w:val="24"/>
                <w:szCs w:val="24"/>
              </w:rPr>
              <w:t>2</w:t>
            </w:r>
          </w:p>
        </w:tc>
        <w:tc>
          <w:tcPr>
            <w:tcW w:w="1659" w:type="pct"/>
          </w:tcPr>
          <w:p w:rsidR="0023705E" w:rsidRPr="001316F7" w:rsidRDefault="0023705E" w:rsidP="00284699">
            <w:pPr>
              <w:jc w:val="center"/>
              <w:rPr>
                <w:sz w:val="24"/>
                <w:szCs w:val="24"/>
              </w:rPr>
            </w:pPr>
            <w:r w:rsidRPr="001316F7">
              <w:rPr>
                <w:sz w:val="24"/>
                <w:szCs w:val="24"/>
              </w:rPr>
              <w:t>Наблюдение</w:t>
            </w:r>
          </w:p>
        </w:tc>
      </w:tr>
      <w:tr w:rsidR="0023705E" w:rsidRPr="001316F7">
        <w:trPr>
          <w:trHeight w:val="275"/>
        </w:trPr>
        <w:tc>
          <w:tcPr>
            <w:tcW w:w="473" w:type="pct"/>
          </w:tcPr>
          <w:p w:rsidR="0023705E" w:rsidRPr="001316F7" w:rsidRDefault="0023705E" w:rsidP="00284699">
            <w:pPr>
              <w:jc w:val="center"/>
              <w:rPr>
                <w:sz w:val="24"/>
                <w:szCs w:val="24"/>
              </w:rPr>
            </w:pPr>
            <w:r w:rsidRPr="001316F7">
              <w:rPr>
                <w:sz w:val="24"/>
                <w:szCs w:val="24"/>
              </w:rPr>
              <w:t>2.3.3.</w:t>
            </w:r>
          </w:p>
        </w:tc>
        <w:tc>
          <w:tcPr>
            <w:tcW w:w="1138" w:type="pct"/>
          </w:tcPr>
          <w:p w:rsidR="0023705E" w:rsidRPr="001316F7" w:rsidRDefault="0023705E" w:rsidP="00284699">
            <w:pPr>
              <w:rPr>
                <w:sz w:val="24"/>
                <w:szCs w:val="24"/>
              </w:rPr>
            </w:pPr>
            <w:r w:rsidRPr="001316F7">
              <w:rPr>
                <w:sz w:val="24"/>
                <w:szCs w:val="24"/>
              </w:rPr>
              <w:t>Этюды  на память физических действий</w:t>
            </w:r>
          </w:p>
        </w:tc>
        <w:tc>
          <w:tcPr>
            <w:tcW w:w="549" w:type="pct"/>
          </w:tcPr>
          <w:p w:rsidR="0023705E" w:rsidRPr="001316F7" w:rsidRDefault="0023705E" w:rsidP="00284699">
            <w:pPr>
              <w:rPr>
                <w:sz w:val="24"/>
                <w:szCs w:val="24"/>
              </w:rPr>
            </w:pPr>
            <w:r w:rsidRPr="001316F7">
              <w:rPr>
                <w:sz w:val="24"/>
                <w:szCs w:val="24"/>
              </w:rPr>
              <w:t>0,5</w:t>
            </w:r>
          </w:p>
        </w:tc>
        <w:tc>
          <w:tcPr>
            <w:tcW w:w="749" w:type="pct"/>
          </w:tcPr>
          <w:p w:rsidR="0023705E" w:rsidRPr="001316F7" w:rsidRDefault="0023705E" w:rsidP="00284699">
            <w:pPr>
              <w:rPr>
                <w:sz w:val="24"/>
                <w:szCs w:val="24"/>
              </w:rPr>
            </w:pPr>
            <w:r w:rsidRPr="001316F7">
              <w:rPr>
                <w:sz w:val="24"/>
                <w:szCs w:val="24"/>
              </w:rPr>
              <w:t>1,5</w:t>
            </w:r>
          </w:p>
        </w:tc>
        <w:tc>
          <w:tcPr>
            <w:tcW w:w="432" w:type="pct"/>
          </w:tcPr>
          <w:p w:rsidR="0023705E" w:rsidRPr="001316F7" w:rsidRDefault="0023705E" w:rsidP="00284699">
            <w:pPr>
              <w:rPr>
                <w:sz w:val="24"/>
                <w:szCs w:val="24"/>
              </w:rPr>
            </w:pPr>
            <w:r w:rsidRPr="001316F7">
              <w:rPr>
                <w:sz w:val="24"/>
                <w:szCs w:val="24"/>
              </w:rPr>
              <w:t>2</w:t>
            </w:r>
          </w:p>
        </w:tc>
        <w:tc>
          <w:tcPr>
            <w:tcW w:w="1659" w:type="pct"/>
          </w:tcPr>
          <w:p w:rsidR="0023705E" w:rsidRPr="001316F7" w:rsidRDefault="0023705E" w:rsidP="00284699">
            <w:pPr>
              <w:jc w:val="center"/>
              <w:rPr>
                <w:sz w:val="24"/>
                <w:szCs w:val="24"/>
              </w:rPr>
            </w:pPr>
            <w:r w:rsidRPr="001316F7">
              <w:rPr>
                <w:sz w:val="24"/>
                <w:szCs w:val="24"/>
              </w:rPr>
              <w:t>Наблюдение</w:t>
            </w:r>
          </w:p>
        </w:tc>
      </w:tr>
      <w:tr w:rsidR="0023705E" w:rsidRPr="001316F7">
        <w:trPr>
          <w:trHeight w:val="275"/>
        </w:trPr>
        <w:tc>
          <w:tcPr>
            <w:tcW w:w="473" w:type="pct"/>
          </w:tcPr>
          <w:p w:rsidR="0023705E" w:rsidRPr="001316F7" w:rsidRDefault="0023705E" w:rsidP="00284699">
            <w:pPr>
              <w:jc w:val="center"/>
              <w:rPr>
                <w:b/>
                <w:bCs/>
                <w:i/>
                <w:iCs/>
                <w:sz w:val="24"/>
                <w:szCs w:val="24"/>
              </w:rPr>
            </w:pPr>
            <w:r w:rsidRPr="001316F7">
              <w:rPr>
                <w:b/>
                <w:bCs/>
                <w:i/>
                <w:iCs/>
                <w:sz w:val="24"/>
                <w:szCs w:val="24"/>
              </w:rPr>
              <w:t>2.4.</w:t>
            </w:r>
          </w:p>
        </w:tc>
        <w:tc>
          <w:tcPr>
            <w:tcW w:w="1138" w:type="pct"/>
          </w:tcPr>
          <w:p w:rsidR="0023705E" w:rsidRPr="001316F7" w:rsidRDefault="0023705E" w:rsidP="00284699">
            <w:pPr>
              <w:rPr>
                <w:b/>
                <w:bCs/>
                <w:i/>
                <w:iCs/>
                <w:sz w:val="24"/>
                <w:szCs w:val="24"/>
              </w:rPr>
            </w:pPr>
            <w:r w:rsidRPr="001316F7">
              <w:rPr>
                <w:b/>
                <w:bCs/>
                <w:i/>
                <w:iCs/>
                <w:sz w:val="24"/>
                <w:szCs w:val="24"/>
              </w:rPr>
              <w:t>Репетиционно</w:t>
            </w:r>
          </w:p>
          <w:p w:rsidR="0023705E" w:rsidRPr="001316F7" w:rsidRDefault="0023705E" w:rsidP="00284699">
            <w:pPr>
              <w:rPr>
                <w:b/>
                <w:bCs/>
                <w:i/>
                <w:iCs/>
                <w:sz w:val="24"/>
                <w:szCs w:val="24"/>
              </w:rPr>
            </w:pPr>
            <w:r w:rsidRPr="001316F7">
              <w:rPr>
                <w:b/>
                <w:bCs/>
                <w:i/>
                <w:iCs/>
                <w:sz w:val="24"/>
                <w:szCs w:val="24"/>
              </w:rPr>
              <w:t>постановоч-</w:t>
            </w:r>
          </w:p>
          <w:p w:rsidR="0023705E" w:rsidRPr="001316F7" w:rsidRDefault="0023705E" w:rsidP="00284699">
            <w:pPr>
              <w:rPr>
                <w:b/>
                <w:bCs/>
                <w:i/>
                <w:iCs/>
                <w:sz w:val="24"/>
                <w:szCs w:val="24"/>
              </w:rPr>
            </w:pPr>
            <w:r w:rsidRPr="001316F7">
              <w:rPr>
                <w:b/>
                <w:bCs/>
                <w:i/>
                <w:iCs/>
                <w:sz w:val="24"/>
                <w:szCs w:val="24"/>
              </w:rPr>
              <w:t>ная работа</w:t>
            </w:r>
          </w:p>
        </w:tc>
        <w:tc>
          <w:tcPr>
            <w:tcW w:w="549" w:type="pct"/>
          </w:tcPr>
          <w:p w:rsidR="0023705E" w:rsidRPr="001316F7" w:rsidRDefault="0023705E" w:rsidP="00284699">
            <w:pPr>
              <w:rPr>
                <w:sz w:val="24"/>
                <w:szCs w:val="24"/>
              </w:rPr>
            </w:pPr>
            <w:r w:rsidRPr="001316F7">
              <w:rPr>
                <w:sz w:val="24"/>
                <w:szCs w:val="24"/>
              </w:rPr>
              <w:t>-</w:t>
            </w:r>
          </w:p>
        </w:tc>
        <w:tc>
          <w:tcPr>
            <w:tcW w:w="749" w:type="pct"/>
          </w:tcPr>
          <w:p w:rsidR="0023705E" w:rsidRPr="001316F7" w:rsidRDefault="0023705E" w:rsidP="00284699">
            <w:pPr>
              <w:rPr>
                <w:b/>
                <w:bCs/>
                <w:i/>
                <w:iCs/>
                <w:sz w:val="24"/>
                <w:szCs w:val="24"/>
              </w:rPr>
            </w:pPr>
            <w:r w:rsidRPr="001316F7">
              <w:rPr>
                <w:b/>
                <w:bCs/>
                <w:i/>
                <w:iCs/>
                <w:sz w:val="24"/>
                <w:szCs w:val="24"/>
              </w:rPr>
              <w:t>20</w:t>
            </w:r>
          </w:p>
        </w:tc>
        <w:tc>
          <w:tcPr>
            <w:tcW w:w="432" w:type="pct"/>
          </w:tcPr>
          <w:p w:rsidR="0023705E" w:rsidRPr="001316F7" w:rsidRDefault="0023705E" w:rsidP="00284699">
            <w:pPr>
              <w:rPr>
                <w:b/>
                <w:bCs/>
                <w:i/>
                <w:iCs/>
                <w:sz w:val="24"/>
                <w:szCs w:val="24"/>
              </w:rPr>
            </w:pPr>
            <w:r w:rsidRPr="001316F7">
              <w:rPr>
                <w:b/>
                <w:bCs/>
                <w:i/>
                <w:iCs/>
                <w:sz w:val="24"/>
                <w:szCs w:val="24"/>
              </w:rPr>
              <w:t>20</w:t>
            </w:r>
          </w:p>
        </w:tc>
        <w:tc>
          <w:tcPr>
            <w:tcW w:w="1659" w:type="pct"/>
          </w:tcPr>
          <w:p w:rsidR="0023705E" w:rsidRPr="001316F7" w:rsidRDefault="0023705E" w:rsidP="00284699">
            <w:pPr>
              <w:jc w:val="center"/>
              <w:rPr>
                <w:sz w:val="24"/>
                <w:szCs w:val="24"/>
              </w:rPr>
            </w:pPr>
            <w:r w:rsidRPr="001316F7">
              <w:rPr>
                <w:sz w:val="24"/>
                <w:szCs w:val="24"/>
              </w:rPr>
              <w:t>Наблюдение,</w:t>
            </w:r>
          </w:p>
          <w:p w:rsidR="0023705E" w:rsidRPr="001316F7" w:rsidRDefault="0023705E" w:rsidP="00284699">
            <w:pPr>
              <w:jc w:val="center"/>
              <w:rPr>
                <w:sz w:val="24"/>
                <w:szCs w:val="24"/>
              </w:rPr>
            </w:pPr>
            <w:r w:rsidRPr="001316F7">
              <w:rPr>
                <w:sz w:val="24"/>
                <w:szCs w:val="24"/>
              </w:rPr>
              <w:t>Показ этюдов</w:t>
            </w:r>
          </w:p>
        </w:tc>
      </w:tr>
      <w:tr w:rsidR="0023705E" w:rsidRPr="001316F7">
        <w:trPr>
          <w:trHeight w:val="275"/>
        </w:trPr>
        <w:tc>
          <w:tcPr>
            <w:tcW w:w="473" w:type="pct"/>
          </w:tcPr>
          <w:p w:rsidR="0023705E" w:rsidRPr="001316F7" w:rsidRDefault="0023705E" w:rsidP="00284699">
            <w:pPr>
              <w:jc w:val="center"/>
              <w:rPr>
                <w:sz w:val="24"/>
                <w:szCs w:val="24"/>
              </w:rPr>
            </w:pPr>
            <w:r w:rsidRPr="001316F7">
              <w:rPr>
                <w:b/>
                <w:bCs/>
                <w:sz w:val="24"/>
                <w:szCs w:val="24"/>
                <w:lang w:val="en-US"/>
              </w:rPr>
              <w:t>III</w:t>
            </w:r>
            <w:r w:rsidRPr="001316F7">
              <w:rPr>
                <w:b/>
                <w:bCs/>
                <w:sz w:val="24"/>
                <w:szCs w:val="24"/>
              </w:rPr>
              <w:t>.</w:t>
            </w:r>
          </w:p>
        </w:tc>
        <w:tc>
          <w:tcPr>
            <w:tcW w:w="1138" w:type="pct"/>
          </w:tcPr>
          <w:p w:rsidR="0023705E" w:rsidRPr="001316F7" w:rsidRDefault="0023705E" w:rsidP="00284699">
            <w:pPr>
              <w:rPr>
                <w:sz w:val="24"/>
                <w:szCs w:val="24"/>
              </w:rPr>
            </w:pPr>
            <w:r w:rsidRPr="001316F7">
              <w:rPr>
                <w:b/>
                <w:bCs/>
                <w:sz w:val="24"/>
                <w:szCs w:val="24"/>
              </w:rPr>
              <w:t>Сценическое движение</w:t>
            </w:r>
          </w:p>
        </w:tc>
        <w:tc>
          <w:tcPr>
            <w:tcW w:w="549" w:type="pct"/>
          </w:tcPr>
          <w:p w:rsidR="0023705E" w:rsidRPr="001316F7" w:rsidRDefault="0023705E" w:rsidP="00284699">
            <w:pPr>
              <w:rPr>
                <w:b/>
                <w:bCs/>
                <w:sz w:val="24"/>
                <w:szCs w:val="24"/>
              </w:rPr>
            </w:pPr>
            <w:r w:rsidRPr="001316F7">
              <w:rPr>
                <w:b/>
                <w:bCs/>
                <w:sz w:val="24"/>
                <w:szCs w:val="24"/>
              </w:rPr>
              <w:t>6</w:t>
            </w:r>
          </w:p>
        </w:tc>
        <w:tc>
          <w:tcPr>
            <w:tcW w:w="749" w:type="pct"/>
          </w:tcPr>
          <w:p w:rsidR="0023705E" w:rsidRPr="001316F7" w:rsidRDefault="0023705E" w:rsidP="00284699">
            <w:pPr>
              <w:rPr>
                <w:b/>
                <w:bCs/>
                <w:sz w:val="24"/>
                <w:szCs w:val="24"/>
              </w:rPr>
            </w:pPr>
            <w:r w:rsidRPr="001316F7">
              <w:rPr>
                <w:b/>
                <w:bCs/>
                <w:sz w:val="24"/>
                <w:szCs w:val="24"/>
              </w:rPr>
              <w:t>30</w:t>
            </w:r>
          </w:p>
        </w:tc>
        <w:tc>
          <w:tcPr>
            <w:tcW w:w="432" w:type="pct"/>
          </w:tcPr>
          <w:p w:rsidR="0023705E" w:rsidRPr="001316F7" w:rsidRDefault="0023705E" w:rsidP="00284699">
            <w:pPr>
              <w:rPr>
                <w:b/>
                <w:bCs/>
                <w:sz w:val="24"/>
                <w:szCs w:val="24"/>
              </w:rPr>
            </w:pPr>
            <w:r w:rsidRPr="001316F7">
              <w:rPr>
                <w:b/>
                <w:bCs/>
                <w:sz w:val="24"/>
                <w:szCs w:val="24"/>
              </w:rPr>
              <w:t>36</w:t>
            </w:r>
          </w:p>
        </w:tc>
        <w:tc>
          <w:tcPr>
            <w:tcW w:w="1659" w:type="pct"/>
          </w:tcPr>
          <w:p w:rsidR="0023705E" w:rsidRPr="001316F7" w:rsidRDefault="0023705E" w:rsidP="00284699">
            <w:pPr>
              <w:jc w:val="center"/>
              <w:rPr>
                <w:b/>
                <w:bCs/>
                <w:sz w:val="24"/>
                <w:szCs w:val="24"/>
              </w:rPr>
            </w:pPr>
          </w:p>
        </w:tc>
      </w:tr>
      <w:tr w:rsidR="0023705E" w:rsidRPr="001316F7">
        <w:trPr>
          <w:trHeight w:val="275"/>
        </w:trPr>
        <w:tc>
          <w:tcPr>
            <w:tcW w:w="473" w:type="pct"/>
          </w:tcPr>
          <w:p w:rsidR="0023705E" w:rsidRPr="001316F7" w:rsidRDefault="0023705E" w:rsidP="00284699">
            <w:pPr>
              <w:jc w:val="center"/>
              <w:rPr>
                <w:b/>
                <w:bCs/>
                <w:i/>
                <w:iCs/>
                <w:sz w:val="24"/>
                <w:szCs w:val="24"/>
              </w:rPr>
            </w:pPr>
            <w:r w:rsidRPr="001316F7">
              <w:rPr>
                <w:b/>
                <w:bCs/>
                <w:i/>
                <w:iCs/>
                <w:sz w:val="24"/>
                <w:szCs w:val="24"/>
                <w:lang w:val="en-US"/>
              </w:rPr>
              <w:t>3</w:t>
            </w:r>
            <w:r w:rsidRPr="001316F7">
              <w:rPr>
                <w:b/>
                <w:bCs/>
                <w:i/>
                <w:iCs/>
                <w:sz w:val="24"/>
                <w:szCs w:val="24"/>
              </w:rPr>
              <w:t>.1.</w:t>
            </w:r>
          </w:p>
        </w:tc>
        <w:tc>
          <w:tcPr>
            <w:tcW w:w="1138" w:type="pct"/>
          </w:tcPr>
          <w:p w:rsidR="0023705E" w:rsidRPr="001316F7" w:rsidRDefault="0023705E" w:rsidP="00284699">
            <w:pPr>
              <w:rPr>
                <w:b/>
                <w:bCs/>
                <w:i/>
                <w:iCs/>
                <w:sz w:val="24"/>
                <w:szCs w:val="24"/>
              </w:rPr>
            </w:pPr>
            <w:r w:rsidRPr="001316F7">
              <w:rPr>
                <w:b/>
                <w:bCs/>
                <w:i/>
                <w:iCs/>
                <w:sz w:val="24"/>
                <w:szCs w:val="24"/>
              </w:rPr>
              <w:t>Введение в предмет</w:t>
            </w:r>
          </w:p>
        </w:tc>
        <w:tc>
          <w:tcPr>
            <w:tcW w:w="549" w:type="pct"/>
          </w:tcPr>
          <w:p w:rsidR="0023705E" w:rsidRPr="001316F7" w:rsidRDefault="0023705E" w:rsidP="00284699">
            <w:pPr>
              <w:rPr>
                <w:b/>
                <w:bCs/>
                <w:i/>
                <w:iCs/>
                <w:sz w:val="24"/>
                <w:szCs w:val="24"/>
              </w:rPr>
            </w:pPr>
            <w:r w:rsidRPr="001316F7">
              <w:rPr>
                <w:b/>
                <w:bCs/>
                <w:i/>
                <w:iCs/>
                <w:sz w:val="24"/>
                <w:szCs w:val="24"/>
              </w:rPr>
              <w:t>3</w:t>
            </w:r>
          </w:p>
        </w:tc>
        <w:tc>
          <w:tcPr>
            <w:tcW w:w="749" w:type="pct"/>
          </w:tcPr>
          <w:p w:rsidR="0023705E" w:rsidRPr="001316F7" w:rsidRDefault="0023705E" w:rsidP="00284699">
            <w:pPr>
              <w:rPr>
                <w:b/>
                <w:bCs/>
                <w:i/>
                <w:iCs/>
                <w:sz w:val="24"/>
                <w:szCs w:val="24"/>
              </w:rPr>
            </w:pPr>
            <w:r w:rsidRPr="001316F7">
              <w:rPr>
                <w:b/>
                <w:bCs/>
                <w:i/>
                <w:iCs/>
                <w:sz w:val="24"/>
                <w:szCs w:val="24"/>
              </w:rPr>
              <w:t>13</w:t>
            </w:r>
          </w:p>
        </w:tc>
        <w:tc>
          <w:tcPr>
            <w:tcW w:w="432" w:type="pct"/>
          </w:tcPr>
          <w:p w:rsidR="0023705E" w:rsidRPr="001316F7" w:rsidRDefault="0023705E" w:rsidP="00284699">
            <w:pPr>
              <w:rPr>
                <w:b/>
                <w:bCs/>
                <w:i/>
                <w:iCs/>
                <w:sz w:val="24"/>
                <w:szCs w:val="24"/>
              </w:rPr>
            </w:pPr>
            <w:r w:rsidRPr="001316F7">
              <w:rPr>
                <w:b/>
                <w:bCs/>
                <w:i/>
                <w:iCs/>
                <w:sz w:val="24"/>
                <w:szCs w:val="24"/>
              </w:rPr>
              <w:t>16</w:t>
            </w:r>
          </w:p>
        </w:tc>
        <w:tc>
          <w:tcPr>
            <w:tcW w:w="1659" w:type="pct"/>
          </w:tcPr>
          <w:p w:rsidR="0023705E" w:rsidRPr="001316F7" w:rsidRDefault="0023705E" w:rsidP="00284699">
            <w:pPr>
              <w:jc w:val="center"/>
              <w:rPr>
                <w:b/>
                <w:bCs/>
                <w:i/>
                <w:iCs/>
                <w:sz w:val="24"/>
                <w:szCs w:val="24"/>
              </w:rPr>
            </w:pPr>
          </w:p>
        </w:tc>
      </w:tr>
      <w:tr w:rsidR="0023705E" w:rsidRPr="001316F7">
        <w:trPr>
          <w:trHeight w:val="588"/>
        </w:trPr>
        <w:tc>
          <w:tcPr>
            <w:tcW w:w="473" w:type="pct"/>
          </w:tcPr>
          <w:p w:rsidR="0023705E" w:rsidRPr="001316F7" w:rsidRDefault="0023705E" w:rsidP="00284699">
            <w:pPr>
              <w:jc w:val="center"/>
              <w:rPr>
                <w:sz w:val="24"/>
                <w:szCs w:val="24"/>
              </w:rPr>
            </w:pPr>
            <w:r w:rsidRPr="001316F7">
              <w:rPr>
                <w:sz w:val="24"/>
                <w:szCs w:val="24"/>
                <w:lang w:val="en-US"/>
              </w:rPr>
              <w:t>3</w:t>
            </w:r>
            <w:r w:rsidRPr="001316F7">
              <w:rPr>
                <w:sz w:val="24"/>
                <w:szCs w:val="24"/>
              </w:rPr>
              <w:t>.1.1.</w:t>
            </w:r>
          </w:p>
        </w:tc>
        <w:tc>
          <w:tcPr>
            <w:tcW w:w="1138" w:type="pct"/>
          </w:tcPr>
          <w:p w:rsidR="0023705E" w:rsidRPr="001316F7" w:rsidRDefault="0023705E" w:rsidP="00284699">
            <w:pPr>
              <w:rPr>
                <w:sz w:val="24"/>
                <w:szCs w:val="24"/>
              </w:rPr>
            </w:pPr>
            <w:r w:rsidRPr="001316F7">
              <w:rPr>
                <w:sz w:val="24"/>
                <w:szCs w:val="24"/>
              </w:rPr>
              <w:t>Развитие психических и психофизических качеств</w:t>
            </w:r>
          </w:p>
        </w:tc>
        <w:tc>
          <w:tcPr>
            <w:tcW w:w="549" w:type="pct"/>
          </w:tcPr>
          <w:p w:rsidR="0023705E" w:rsidRPr="001316F7" w:rsidRDefault="0023705E" w:rsidP="00284699">
            <w:pPr>
              <w:rPr>
                <w:sz w:val="24"/>
                <w:szCs w:val="24"/>
              </w:rPr>
            </w:pPr>
            <w:r w:rsidRPr="001316F7">
              <w:rPr>
                <w:sz w:val="24"/>
                <w:szCs w:val="24"/>
              </w:rPr>
              <w:t>0,5</w:t>
            </w:r>
          </w:p>
        </w:tc>
        <w:tc>
          <w:tcPr>
            <w:tcW w:w="749" w:type="pct"/>
          </w:tcPr>
          <w:p w:rsidR="0023705E" w:rsidRPr="001316F7" w:rsidRDefault="0023705E" w:rsidP="00284699">
            <w:pPr>
              <w:rPr>
                <w:sz w:val="24"/>
                <w:szCs w:val="24"/>
              </w:rPr>
            </w:pPr>
            <w:r w:rsidRPr="001316F7">
              <w:rPr>
                <w:sz w:val="24"/>
                <w:szCs w:val="24"/>
              </w:rPr>
              <w:t>1,5</w:t>
            </w:r>
          </w:p>
        </w:tc>
        <w:tc>
          <w:tcPr>
            <w:tcW w:w="432" w:type="pct"/>
          </w:tcPr>
          <w:p w:rsidR="0023705E" w:rsidRPr="001316F7" w:rsidRDefault="0023705E" w:rsidP="00284699">
            <w:pPr>
              <w:rPr>
                <w:sz w:val="24"/>
                <w:szCs w:val="24"/>
              </w:rPr>
            </w:pPr>
            <w:r w:rsidRPr="001316F7">
              <w:rPr>
                <w:sz w:val="24"/>
                <w:szCs w:val="24"/>
              </w:rPr>
              <w:t>2</w:t>
            </w:r>
          </w:p>
        </w:tc>
        <w:tc>
          <w:tcPr>
            <w:tcW w:w="1659" w:type="pct"/>
          </w:tcPr>
          <w:p w:rsidR="0023705E" w:rsidRPr="001316F7" w:rsidRDefault="0023705E" w:rsidP="00284699">
            <w:pPr>
              <w:jc w:val="center"/>
              <w:rPr>
                <w:sz w:val="24"/>
                <w:szCs w:val="24"/>
              </w:rPr>
            </w:pPr>
            <w:r w:rsidRPr="001316F7">
              <w:rPr>
                <w:sz w:val="24"/>
                <w:szCs w:val="24"/>
              </w:rPr>
              <w:t>Опрос, упражнение</w:t>
            </w:r>
          </w:p>
        </w:tc>
      </w:tr>
      <w:tr w:rsidR="0023705E" w:rsidRPr="001316F7">
        <w:trPr>
          <w:trHeight w:val="519"/>
        </w:trPr>
        <w:tc>
          <w:tcPr>
            <w:tcW w:w="473" w:type="pct"/>
          </w:tcPr>
          <w:p w:rsidR="0023705E" w:rsidRPr="001316F7" w:rsidRDefault="0023705E" w:rsidP="00284699">
            <w:pPr>
              <w:jc w:val="center"/>
              <w:rPr>
                <w:sz w:val="24"/>
                <w:szCs w:val="24"/>
              </w:rPr>
            </w:pPr>
            <w:r w:rsidRPr="001316F7">
              <w:rPr>
                <w:sz w:val="24"/>
                <w:szCs w:val="24"/>
                <w:lang w:val="en-US"/>
              </w:rPr>
              <w:t>3</w:t>
            </w:r>
            <w:r w:rsidRPr="001316F7">
              <w:rPr>
                <w:sz w:val="24"/>
                <w:szCs w:val="24"/>
              </w:rPr>
              <w:t>.1.2.</w:t>
            </w:r>
          </w:p>
        </w:tc>
        <w:tc>
          <w:tcPr>
            <w:tcW w:w="1138" w:type="pct"/>
          </w:tcPr>
          <w:p w:rsidR="0023705E" w:rsidRPr="001316F7" w:rsidRDefault="0023705E" w:rsidP="00284699">
            <w:pPr>
              <w:rPr>
                <w:sz w:val="24"/>
                <w:szCs w:val="24"/>
              </w:rPr>
            </w:pPr>
            <w:r w:rsidRPr="001316F7">
              <w:rPr>
                <w:sz w:val="24"/>
                <w:szCs w:val="24"/>
              </w:rPr>
              <w:t xml:space="preserve"> Общие двигательные упражнения мышечно-двигательного аппарата в динамике и статике</w:t>
            </w:r>
          </w:p>
        </w:tc>
        <w:tc>
          <w:tcPr>
            <w:tcW w:w="549" w:type="pct"/>
          </w:tcPr>
          <w:p w:rsidR="0023705E" w:rsidRPr="001316F7" w:rsidRDefault="0023705E" w:rsidP="00284699">
            <w:pPr>
              <w:rPr>
                <w:sz w:val="24"/>
                <w:szCs w:val="24"/>
              </w:rPr>
            </w:pPr>
            <w:r w:rsidRPr="001316F7">
              <w:rPr>
                <w:sz w:val="24"/>
                <w:szCs w:val="24"/>
              </w:rPr>
              <w:t>2,5</w:t>
            </w:r>
          </w:p>
          <w:p w:rsidR="0023705E" w:rsidRPr="001316F7" w:rsidRDefault="0023705E" w:rsidP="00284699">
            <w:pPr>
              <w:jc w:val="center"/>
              <w:rPr>
                <w:sz w:val="24"/>
                <w:szCs w:val="24"/>
              </w:rPr>
            </w:pPr>
          </w:p>
        </w:tc>
        <w:tc>
          <w:tcPr>
            <w:tcW w:w="749" w:type="pct"/>
          </w:tcPr>
          <w:p w:rsidR="0023705E" w:rsidRPr="001316F7" w:rsidRDefault="0023705E" w:rsidP="00284699">
            <w:pPr>
              <w:rPr>
                <w:sz w:val="24"/>
                <w:szCs w:val="24"/>
              </w:rPr>
            </w:pPr>
            <w:r w:rsidRPr="001316F7">
              <w:rPr>
                <w:sz w:val="24"/>
                <w:szCs w:val="24"/>
              </w:rPr>
              <w:t>11,5</w:t>
            </w:r>
          </w:p>
        </w:tc>
        <w:tc>
          <w:tcPr>
            <w:tcW w:w="432" w:type="pct"/>
          </w:tcPr>
          <w:p w:rsidR="0023705E" w:rsidRPr="001316F7" w:rsidRDefault="0023705E" w:rsidP="00284699">
            <w:pPr>
              <w:rPr>
                <w:sz w:val="24"/>
                <w:szCs w:val="24"/>
              </w:rPr>
            </w:pPr>
            <w:r w:rsidRPr="001316F7">
              <w:rPr>
                <w:sz w:val="24"/>
                <w:szCs w:val="24"/>
              </w:rPr>
              <w:t>14</w:t>
            </w:r>
          </w:p>
        </w:tc>
        <w:tc>
          <w:tcPr>
            <w:tcW w:w="1659" w:type="pct"/>
          </w:tcPr>
          <w:p w:rsidR="0023705E" w:rsidRPr="001316F7" w:rsidRDefault="0023705E" w:rsidP="00284699">
            <w:pPr>
              <w:jc w:val="center"/>
              <w:rPr>
                <w:sz w:val="24"/>
                <w:szCs w:val="24"/>
              </w:rPr>
            </w:pPr>
            <w:r w:rsidRPr="001316F7">
              <w:rPr>
                <w:sz w:val="24"/>
                <w:szCs w:val="24"/>
              </w:rPr>
              <w:t xml:space="preserve">Упражнение </w:t>
            </w:r>
          </w:p>
        </w:tc>
      </w:tr>
      <w:tr w:rsidR="0023705E" w:rsidRPr="001316F7">
        <w:trPr>
          <w:trHeight w:val="457"/>
        </w:trPr>
        <w:tc>
          <w:tcPr>
            <w:tcW w:w="473" w:type="pct"/>
          </w:tcPr>
          <w:p w:rsidR="0023705E" w:rsidRPr="001316F7" w:rsidRDefault="0023705E" w:rsidP="00284699">
            <w:pPr>
              <w:jc w:val="center"/>
              <w:rPr>
                <w:b/>
                <w:bCs/>
                <w:i/>
                <w:iCs/>
                <w:sz w:val="24"/>
                <w:szCs w:val="24"/>
              </w:rPr>
            </w:pPr>
            <w:r w:rsidRPr="001316F7">
              <w:rPr>
                <w:b/>
                <w:bCs/>
                <w:i/>
                <w:iCs/>
                <w:sz w:val="24"/>
                <w:szCs w:val="24"/>
                <w:lang w:val="en-US"/>
              </w:rPr>
              <w:t>3</w:t>
            </w:r>
            <w:r w:rsidRPr="001316F7">
              <w:rPr>
                <w:b/>
                <w:bCs/>
                <w:i/>
                <w:iCs/>
                <w:sz w:val="24"/>
                <w:szCs w:val="24"/>
              </w:rPr>
              <w:t>.2.</w:t>
            </w:r>
          </w:p>
        </w:tc>
        <w:tc>
          <w:tcPr>
            <w:tcW w:w="1138" w:type="pct"/>
          </w:tcPr>
          <w:p w:rsidR="0023705E" w:rsidRPr="001316F7" w:rsidRDefault="0023705E" w:rsidP="00284699">
            <w:pPr>
              <w:rPr>
                <w:b/>
                <w:bCs/>
                <w:i/>
                <w:iCs/>
                <w:sz w:val="24"/>
                <w:szCs w:val="24"/>
              </w:rPr>
            </w:pPr>
            <w:r w:rsidRPr="001316F7">
              <w:rPr>
                <w:b/>
                <w:bCs/>
                <w:i/>
                <w:iCs/>
                <w:sz w:val="24"/>
                <w:szCs w:val="24"/>
              </w:rPr>
              <w:t>Упражнения в равновесии</w:t>
            </w:r>
          </w:p>
        </w:tc>
        <w:tc>
          <w:tcPr>
            <w:tcW w:w="549" w:type="pct"/>
          </w:tcPr>
          <w:p w:rsidR="0023705E" w:rsidRPr="001316F7" w:rsidRDefault="0023705E" w:rsidP="00284699">
            <w:pPr>
              <w:rPr>
                <w:b/>
                <w:bCs/>
                <w:i/>
                <w:iCs/>
                <w:sz w:val="24"/>
                <w:szCs w:val="24"/>
              </w:rPr>
            </w:pPr>
            <w:r w:rsidRPr="001316F7">
              <w:rPr>
                <w:b/>
                <w:bCs/>
                <w:i/>
                <w:iCs/>
                <w:sz w:val="24"/>
                <w:szCs w:val="24"/>
              </w:rPr>
              <w:t>3</w:t>
            </w:r>
          </w:p>
        </w:tc>
        <w:tc>
          <w:tcPr>
            <w:tcW w:w="749" w:type="pct"/>
          </w:tcPr>
          <w:p w:rsidR="0023705E" w:rsidRPr="001316F7" w:rsidRDefault="0023705E" w:rsidP="00284699">
            <w:pPr>
              <w:rPr>
                <w:b/>
                <w:bCs/>
                <w:i/>
                <w:iCs/>
                <w:sz w:val="24"/>
                <w:szCs w:val="24"/>
              </w:rPr>
            </w:pPr>
            <w:r w:rsidRPr="001316F7">
              <w:rPr>
                <w:b/>
                <w:bCs/>
                <w:i/>
                <w:iCs/>
                <w:sz w:val="24"/>
                <w:szCs w:val="24"/>
              </w:rPr>
              <w:t>17</w:t>
            </w:r>
          </w:p>
        </w:tc>
        <w:tc>
          <w:tcPr>
            <w:tcW w:w="432" w:type="pct"/>
          </w:tcPr>
          <w:p w:rsidR="0023705E" w:rsidRPr="001316F7" w:rsidRDefault="0023705E" w:rsidP="00284699">
            <w:pPr>
              <w:rPr>
                <w:b/>
                <w:bCs/>
                <w:i/>
                <w:iCs/>
                <w:sz w:val="24"/>
                <w:szCs w:val="24"/>
              </w:rPr>
            </w:pPr>
            <w:r w:rsidRPr="001316F7">
              <w:rPr>
                <w:b/>
                <w:bCs/>
                <w:i/>
                <w:iCs/>
                <w:sz w:val="24"/>
                <w:szCs w:val="24"/>
              </w:rPr>
              <w:t>20</w:t>
            </w:r>
          </w:p>
        </w:tc>
        <w:tc>
          <w:tcPr>
            <w:tcW w:w="1659" w:type="pct"/>
          </w:tcPr>
          <w:p w:rsidR="0023705E" w:rsidRPr="001316F7" w:rsidRDefault="0023705E" w:rsidP="00284699">
            <w:pPr>
              <w:jc w:val="center"/>
              <w:rPr>
                <w:sz w:val="24"/>
                <w:szCs w:val="24"/>
              </w:rPr>
            </w:pPr>
          </w:p>
        </w:tc>
      </w:tr>
      <w:tr w:rsidR="0023705E" w:rsidRPr="001316F7">
        <w:trPr>
          <w:trHeight w:val="855"/>
        </w:trPr>
        <w:tc>
          <w:tcPr>
            <w:tcW w:w="473" w:type="pct"/>
          </w:tcPr>
          <w:p w:rsidR="0023705E" w:rsidRPr="001316F7" w:rsidRDefault="0023705E" w:rsidP="00284699">
            <w:pPr>
              <w:jc w:val="center"/>
              <w:rPr>
                <w:sz w:val="24"/>
                <w:szCs w:val="24"/>
              </w:rPr>
            </w:pPr>
            <w:r w:rsidRPr="001316F7">
              <w:rPr>
                <w:sz w:val="24"/>
                <w:szCs w:val="24"/>
                <w:lang w:val="en-US"/>
              </w:rPr>
              <w:t>3</w:t>
            </w:r>
            <w:r w:rsidRPr="001316F7">
              <w:rPr>
                <w:sz w:val="24"/>
                <w:szCs w:val="24"/>
              </w:rPr>
              <w:t>.2.1.</w:t>
            </w:r>
          </w:p>
        </w:tc>
        <w:tc>
          <w:tcPr>
            <w:tcW w:w="1138" w:type="pct"/>
          </w:tcPr>
          <w:p w:rsidR="0023705E" w:rsidRPr="001316F7" w:rsidRDefault="0023705E" w:rsidP="00284699">
            <w:pPr>
              <w:rPr>
                <w:sz w:val="24"/>
                <w:szCs w:val="24"/>
              </w:rPr>
            </w:pPr>
            <w:r w:rsidRPr="001316F7">
              <w:rPr>
                <w:sz w:val="24"/>
                <w:szCs w:val="24"/>
              </w:rPr>
              <w:t>Различные виды одиночного балансирования</w:t>
            </w:r>
          </w:p>
        </w:tc>
        <w:tc>
          <w:tcPr>
            <w:tcW w:w="549" w:type="pct"/>
          </w:tcPr>
          <w:p w:rsidR="0023705E" w:rsidRPr="001316F7" w:rsidRDefault="0023705E" w:rsidP="00284699">
            <w:pPr>
              <w:rPr>
                <w:sz w:val="24"/>
                <w:szCs w:val="24"/>
              </w:rPr>
            </w:pPr>
            <w:r w:rsidRPr="001316F7">
              <w:rPr>
                <w:sz w:val="24"/>
                <w:szCs w:val="24"/>
              </w:rPr>
              <w:t>1,5</w:t>
            </w:r>
          </w:p>
        </w:tc>
        <w:tc>
          <w:tcPr>
            <w:tcW w:w="749" w:type="pct"/>
          </w:tcPr>
          <w:p w:rsidR="0023705E" w:rsidRPr="001316F7" w:rsidRDefault="0023705E" w:rsidP="00284699">
            <w:pPr>
              <w:rPr>
                <w:sz w:val="24"/>
                <w:szCs w:val="24"/>
              </w:rPr>
            </w:pPr>
            <w:r w:rsidRPr="001316F7">
              <w:rPr>
                <w:sz w:val="24"/>
                <w:szCs w:val="24"/>
              </w:rPr>
              <w:t>6,5</w:t>
            </w:r>
          </w:p>
        </w:tc>
        <w:tc>
          <w:tcPr>
            <w:tcW w:w="432" w:type="pct"/>
          </w:tcPr>
          <w:p w:rsidR="0023705E" w:rsidRPr="001316F7" w:rsidRDefault="0023705E" w:rsidP="00284699">
            <w:pPr>
              <w:rPr>
                <w:sz w:val="24"/>
                <w:szCs w:val="24"/>
              </w:rPr>
            </w:pPr>
            <w:r w:rsidRPr="001316F7">
              <w:rPr>
                <w:sz w:val="24"/>
                <w:szCs w:val="24"/>
              </w:rPr>
              <w:t>8</w:t>
            </w:r>
          </w:p>
        </w:tc>
        <w:tc>
          <w:tcPr>
            <w:tcW w:w="1659" w:type="pct"/>
          </w:tcPr>
          <w:p w:rsidR="0023705E" w:rsidRPr="001316F7" w:rsidRDefault="0023705E" w:rsidP="00284699">
            <w:pPr>
              <w:jc w:val="center"/>
              <w:rPr>
                <w:sz w:val="24"/>
                <w:szCs w:val="24"/>
              </w:rPr>
            </w:pPr>
            <w:r w:rsidRPr="001316F7">
              <w:rPr>
                <w:sz w:val="24"/>
                <w:szCs w:val="24"/>
              </w:rPr>
              <w:t>Упражнение</w:t>
            </w:r>
          </w:p>
          <w:p w:rsidR="0023705E" w:rsidRPr="001316F7" w:rsidRDefault="0023705E" w:rsidP="00284699">
            <w:pPr>
              <w:jc w:val="center"/>
              <w:rPr>
                <w:sz w:val="24"/>
                <w:szCs w:val="24"/>
              </w:rPr>
            </w:pPr>
          </w:p>
        </w:tc>
      </w:tr>
      <w:tr w:rsidR="0023705E" w:rsidRPr="001316F7">
        <w:trPr>
          <w:trHeight w:val="275"/>
        </w:trPr>
        <w:tc>
          <w:tcPr>
            <w:tcW w:w="473" w:type="pct"/>
          </w:tcPr>
          <w:p w:rsidR="0023705E" w:rsidRPr="001316F7" w:rsidRDefault="0023705E" w:rsidP="00284699">
            <w:pPr>
              <w:jc w:val="center"/>
              <w:rPr>
                <w:sz w:val="24"/>
                <w:szCs w:val="24"/>
              </w:rPr>
            </w:pPr>
            <w:r w:rsidRPr="001316F7">
              <w:rPr>
                <w:sz w:val="24"/>
                <w:szCs w:val="24"/>
                <w:lang w:val="en-US"/>
              </w:rPr>
              <w:t>3</w:t>
            </w:r>
            <w:r w:rsidRPr="001316F7">
              <w:rPr>
                <w:sz w:val="24"/>
                <w:szCs w:val="24"/>
              </w:rPr>
              <w:t>.2.2.</w:t>
            </w:r>
          </w:p>
        </w:tc>
        <w:tc>
          <w:tcPr>
            <w:tcW w:w="1138" w:type="pct"/>
          </w:tcPr>
          <w:p w:rsidR="0023705E" w:rsidRPr="001316F7" w:rsidRDefault="0023705E" w:rsidP="00284699">
            <w:pPr>
              <w:rPr>
                <w:sz w:val="24"/>
                <w:szCs w:val="24"/>
              </w:rPr>
            </w:pPr>
            <w:r w:rsidRPr="001316F7">
              <w:rPr>
                <w:sz w:val="24"/>
                <w:szCs w:val="24"/>
              </w:rPr>
              <w:t>Парные и групповые упражнения</w:t>
            </w:r>
          </w:p>
        </w:tc>
        <w:tc>
          <w:tcPr>
            <w:tcW w:w="549" w:type="pct"/>
          </w:tcPr>
          <w:p w:rsidR="0023705E" w:rsidRPr="001316F7" w:rsidRDefault="0023705E" w:rsidP="00284699">
            <w:pPr>
              <w:rPr>
                <w:sz w:val="24"/>
                <w:szCs w:val="24"/>
              </w:rPr>
            </w:pPr>
            <w:r w:rsidRPr="001316F7">
              <w:rPr>
                <w:sz w:val="24"/>
                <w:szCs w:val="24"/>
              </w:rPr>
              <w:t>1,5</w:t>
            </w:r>
          </w:p>
        </w:tc>
        <w:tc>
          <w:tcPr>
            <w:tcW w:w="749" w:type="pct"/>
          </w:tcPr>
          <w:p w:rsidR="0023705E" w:rsidRPr="001316F7" w:rsidRDefault="0023705E" w:rsidP="00284699">
            <w:pPr>
              <w:rPr>
                <w:sz w:val="24"/>
                <w:szCs w:val="24"/>
              </w:rPr>
            </w:pPr>
            <w:r w:rsidRPr="001316F7">
              <w:rPr>
                <w:sz w:val="24"/>
                <w:szCs w:val="24"/>
              </w:rPr>
              <w:t>10,5</w:t>
            </w:r>
          </w:p>
        </w:tc>
        <w:tc>
          <w:tcPr>
            <w:tcW w:w="432" w:type="pct"/>
          </w:tcPr>
          <w:p w:rsidR="0023705E" w:rsidRPr="001316F7" w:rsidRDefault="0023705E" w:rsidP="00284699">
            <w:pPr>
              <w:rPr>
                <w:sz w:val="24"/>
                <w:szCs w:val="24"/>
              </w:rPr>
            </w:pPr>
            <w:r w:rsidRPr="001316F7">
              <w:rPr>
                <w:sz w:val="24"/>
                <w:szCs w:val="24"/>
              </w:rPr>
              <w:t>12</w:t>
            </w:r>
          </w:p>
        </w:tc>
        <w:tc>
          <w:tcPr>
            <w:tcW w:w="1659" w:type="pct"/>
          </w:tcPr>
          <w:p w:rsidR="0023705E" w:rsidRPr="001316F7" w:rsidRDefault="0023705E" w:rsidP="00284699">
            <w:pPr>
              <w:jc w:val="center"/>
              <w:rPr>
                <w:sz w:val="24"/>
                <w:szCs w:val="24"/>
              </w:rPr>
            </w:pPr>
            <w:r w:rsidRPr="001316F7">
              <w:rPr>
                <w:sz w:val="24"/>
                <w:szCs w:val="24"/>
              </w:rPr>
              <w:t>Упражнение</w:t>
            </w:r>
          </w:p>
        </w:tc>
      </w:tr>
      <w:tr w:rsidR="0023705E" w:rsidRPr="001316F7">
        <w:trPr>
          <w:trHeight w:val="275"/>
        </w:trPr>
        <w:tc>
          <w:tcPr>
            <w:tcW w:w="473" w:type="pct"/>
          </w:tcPr>
          <w:p w:rsidR="0023705E" w:rsidRPr="001316F7" w:rsidRDefault="0023705E" w:rsidP="00284699">
            <w:pPr>
              <w:jc w:val="center"/>
              <w:rPr>
                <w:b/>
                <w:bCs/>
                <w:sz w:val="24"/>
                <w:szCs w:val="24"/>
              </w:rPr>
            </w:pPr>
            <w:r w:rsidRPr="001316F7">
              <w:rPr>
                <w:b/>
                <w:bCs/>
                <w:sz w:val="24"/>
                <w:szCs w:val="24"/>
                <w:lang w:val="en-US"/>
              </w:rPr>
              <w:t>IV</w:t>
            </w:r>
            <w:r w:rsidRPr="001316F7">
              <w:rPr>
                <w:b/>
                <w:bCs/>
                <w:sz w:val="24"/>
                <w:szCs w:val="24"/>
              </w:rPr>
              <w:t>.</w:t>
            </w:r>
          </w:p>
        </w:tc>
        <w:tc>
          <w:tcPr>
            <w:tcW w:w="1138" w:type="pct"/>
          </w:tcPr>
          <w:p w:rsidR="0023705E" w:rsidRPr="001316F7" w:rsidRDefault="0023705E" w:rsidP="00284699">
            <w:pPr>
              <w:rPr>
                <w:b/>
                <w:bCs/>
                <w:sz w:val="24"/>
                <w:szCs w:val="24"/>
              </w:rPr>
            </w:pPr>
            <w:r w:rsidRPr="001316F7">
              <w:rPr>
                <w:b/>
                <w:bCs/>
                <w:sz w:val="24"/>
                <w:szCs w:val="24"/>
              </w:rPr>
              <w:t>Предметно-практическая</w:t>
            </w:r>
          </w:p>
          <w:p w:rsidR="0023705E" w:rsidRPr="001316F7" w:rsidRDefault="0023705E" w:rsidP="00284699">
            <w:pPr>
              <w:rPr>
                <w:b/>
                <w:bCs/>
                <w:sz w:val="24"/>
                <w:szCs w:val="24"/>
              </w:rPr>
            </w:pPr>
            <w:r w:rsidRPr="001316F7">
              <w:rPr>
                <w:b/>
                <w:bCs/>
                <w:sz w:val="24"/>
                <w:szCs w:val="24"/>
              </w:rPr>
              <w:t>деятельность</w:t>
            </w:r>
          </w:p>
        </w:tc>
        <w:tc>
          <w:tcPr>
            <w:tcW w:w="549" w:type="pct"/>
          </w:tcPr>
          <w:p w:rsidR="0023705E" w:rsidRPr="001316F7" w:rsidRDefault="0023705E" w:rsidP="00284699">
            <w:pPr>
              <w:rPr>
                <w:sz w:val="24"/>
                <w:szCs w:val="24"/>
                <w:lang w:val="en-US"/>
              </w:rPr>
            </w:pPr>
            <w:r w:rsidRPr="001316F7">
              <w:rPr>
                <w:sz w:val="24"/>
                <w:szCs w:val="24"/>
                <w:lang w:val="en-US"/>
              </w:rPr>
              <w:t>-</w:t>
            </w:r>
          </w:p>
        </w:tc>
        <w:tc>
          <w:tcPr>
            <w:tcW w:w="749" w:type="pct"/>
          </w:tcPr>
          <w:p w:rsidR="0023705E" w:rsidRPr="001316F7" w:rsidRDefault="0023705E" w:rsidP="00284699">
            <w:pPr>
              <w:rPr>
                <w:b/>
                <w:bCs/>
                <w:sz w:val="24"/>
                <w:szCs w:val="24"/>
              </w:rPr>
            </w:pPr>
            <w:r w:rsidRPr="001316F7">
              <w:rPr>
                <w:b/>
                <w:bCs/>
                <w:sz w:val="24"/>
                <w:szCs w:val="24"/>
              </w:rPr>
              <w:t>10</w:t>
            </w:r>
          </w:p>
        </w:tc>
        <w:tc>
          <w:tcPr>
            <w:tcW w:w="432" w:type="pct"/>
          </w:tcPr>
          <w:p w:rsidR="0023705E" w:rsidRPr="001316F7" w:rsidRDefault="0023705E" w:rsidP="00284699">
            <w:pPr>
              <w:rPr>
                <w:b/>
                <w:bCs/>
                <w:sz w:val="24"/>
                <w:szCs w:val="24"/>
              </w:rPr>
            </w:pPr>
            <w:r w:rsidRPr="001316F7">
              <w:rPr>
                <w:b/>
                <w:bCs/>
                <w:sz w:val="24"/>
                <w:szCs w:val="24"/>
              </w:rPr>
              <w:t>10</w:t>
            </w:r>
          </w:p>
        </w:tc>
        <w:tc>
          <w:tcPr>
            <w:tcW w:w="1659" w:type="pct"/>
          </w:tcPr>
          <w:p w:rsidR="0023705E" w:rsidRPr="001316F7" w:rsidRDefault="0023705E" w:rsidP="00284699">
            <w:pPr>
              <w:jc w:val="center"/>
              <w:rPr>
                <w:sz w:val="24"/>
                <w:szCs w:val="24"/>
              </w:rPr>
            </w:pPr>
            <w:r w:rsidRPr="001316F7">
              <w:rPr>
                <w:sz w:val="24"/>
                <w:szCs w:val="24"/>
              </w:rPr>
              <w:t>Дипломы, грамоты</w:t>
            </w:r>
          </w:p>
        </w:tc>
      </w:tr>
      <w:tr w:rsidR="0023705E" w:rsidRPr="001316F7">
        <w:trPr>
          <w:trHeight w:val="275"/>
        </w:trPr>
        <w:tc>
          <w:tcPr>
            <w:tcW w:w="473" w:type="pct"/>
          </w:tcPr>
          <w:p w:rsidR="0023705E" w:rsidRPr="001316F7" w:rsidRDefault="0023705E" w:rsidP="00284699">
            <w:pPr>
              <w:jc w:val="center"/>
              <w:rPr>
                <w:b/>
                <w:bCs/>
                <w:sz w:val="24"/>
                <w:szCs w:val="24"/>
              </w:rPr>
            </w:pPr>
            <w:r w:rsidRPr="001316F7">
              <w:rPr>
                <w:b/>
                <w:bCs/>
                <w:sz w:val="24"/>
                <w:szCs w:val="24"/>
                <w:lang w:val="en-US"/>
              </w:rPr>
              <w:t>V</w:t>
            </w:r>
            <w:r w:rsidRPr="001316F7">
              <w:rPr>
                <w:b/>
                <w:bCs/>
                <w:sz w:val="24"/>
                <w:szCs w:val="24"/>
              </w:rPr>
              <w:t>.</w:t>
            </w:r>
          </w:p>
        </w:tc>
        <w:tc>
          <w:tcPr>
            <w:tcW w:w="1138" w:type="pct"/>
          </w:tcPr>
          <w:p w:rsidR="0023705E" w:rsidRPr="001316F7" w:rsidRDefault="0023705E" w:rsidP="00284699">
            <w:pPr>
              <w:rPr>
                <w:b/>
                <w:bCs/>
                <w:sz w:val="24"/>
                <w:szCs w:val="24"/>
              </w:rPr>
            </w:pPr>
            <w:r w:rsidRPr="001316F7">
              <w:rPr>
                <w:b/>
                <w:bCs/>
                <w:sz w:val="24"/>
                <w:szCs w:val="24"/>
              </w:rPr>
              <w:t>Познавательно-развивающая деятельность</w:t>
            </w:r>
          </w:p>
        </w:tc>
        <w:tc>
          <w:tcPr>
            <w:tcW w:w="549" w:type="pct"/>
          </w:tcPr>
          <w:p w:rsidR="0023705E" w:rsidRPr="001316F7" w:rsidRDefault="0023705E" w:rsidP="00284699">
            <w:pPr>
              <w:rPr>
                <w:sz w:val="24"/>
                <w:szCs w:val="24"/>
              </w:rPr>
            </w:pPr>
            <w:r w:rsidRPr="001316F7">
              <w:rPr>
                <w:sz w:val="24"/>
                <w:szCs w:val="24"/>
              </w:rPr>
              <w:t>-</w:t>
            </w:r>
          </w:p>
        </w:tc>
        <w:tc>
          <w:tcPr>
            <w:tcW w:w="749" w:type="pct"/>
          </w:tcPr>
          <w:p w:rsidR="0023705E" w:rsidRPr="001316F7" w:rsidRDefault="0023705E" w:rsidP="00284699">
            <w:pPr>
              <w:rPr>
                <w:b/>
                <w:bCs/>
                <w:sz w:val="24"/>
                <w:szCs w:val="24"/>
              </w:rPr>
            </w:pPr>
            <w:r w:rsidRPr="001316F7">
              <w:rPr>
                <w:b/>
                <w:bCs/>
                <w:sz w:val="24"/>
                <w:szCs w:val="24"/>
              </w:rPr>
              <w:t>6</w:t>
            </w:r>
          </w:p>
        </w:tc>
        <w:tc>
          <w:tcPr>
            <w:tcW w:w="432" w:type="pct"/>
          </w:tcPr>
          <w:p w:rsidR="0023705E" w:rsidRPr="001316F7" w:rsidRDefault="0023705E" w:rsidP="00284699">
            <w:pPr>
              <w:rPr>
                <w:b/>
                <w:bCs/>
                <w:sz w:val="24"/>
                <w:szCs w:val="24"/>
              </w:rPr>
            </w:pPr>
            <w:r w:rsidRPr="001316F7">
              <w:rPr>
                <w:b/>
                <w:bCs/>
                <w:sz w:val="24"/>
                <w:szCs w:val="24"/>
              </w:rPr>
              <w:t>6</w:t>
            </w:r>
          </w:p>
        </w:tc>
        <w:tc>
          <w:tcPr>
            <w:tcW w:w="1659" w:type="pct"/>
          </w:tcPr>
          <w:p w:rsidR="0023705E" w:rsidRPr="001316F7" w:rsidRDefault="0023705E" w:rsidP="00284699">
            <w:pPr>
              <w:jc w:val="center"/>
              <w:rPr>
                <w:sz w:val="24"/>
                <w:szCs w:val="24"/>
              </w:rPr>
            </w:pPr>
            <w:r w:rsidRPr="001316F7">
              <w:rPr>
                <w:sz w:val="24"/>
                <w:szCs w:val="24"/>
              </w:rPr>
              <w:t xml:space="preserve">Беседы, праздники. </w:t>
            </w:r>
          </w:p>
        </w:tc>
      </w:tr>
      <w:tr w:rsidR="0023705E" w:rsidRPr="001316F7">
        <w:trPr>
          <w:trHeight w:val="275"/>
        </w:trPr>
        <w:tc>
          <w:tcPr>
            <w:tcW w:w="473" w:type="pct"/>
          </w:tcPr>
          <w:p w:rsidR="0023705E" w:rsidRPr="001316F7" w:rsidRDefault="0023705E" w:rsidP="00284699">
            <w:pPr>
              <w:jc w:val="center"/>
              <w:rPr>
                <w:b/>
                <w:bCs/>
                <w:sz w:val="24"/>
                <w:szCs w:val="24"/>
              </w:rPr>
            </w:pPr>
            <w:r w:rsidRPr="001316F7">
              <w:rPr>
                <w:b/>
                <w:bCs/>
                <w:sz w:val="24"/>
                <w:szCs w:val="24"/>
                <w:lang w:val="en-US"/>
              </w:rPr>
              <w:t>VI</w:t>
            </w:r>
            <w:r w:rsidRPr="001316F7">
              <w:rPr>
                <w:b/>
                <w:bCs/>
                <w:sz w:val="24"/>
                <w:szCs w:val="24"/>
              </w:rPr>
              <w:t>.</w:t>
            </w:r>
          </w:p>
        </w:tc>
        <w:tc>
          <w:tcPr>
            <w:tcW w:w="1138" w:type="pct"/>
          </w:tcPr>
          <w:p w:rsidR="0023705E" w:rsidRPr="001316F7" w:rsidRDefault="0023705E" w:rsidP="00284699">
            <w:pPr>
              <w:rPr>
                <w:b/>
                <w:bCs/>
                <w:sz w:val="24"/>
                <w:szCs w:val="24"/>
              </w:rPr>
            </w:pPr>
            <w:r w:rsidRPr="001316F7">
              <w:rPr>
                <w:b/>
                <w:bCs/>
                <w:sz w:val="24"/>
                <w:szCs w:val="24"/>
              </w:rPr>
              <w:t xml:space="preserve">Итоговое занятия </w:t>
            </w:r>
          </w:p>
        </w:tc>
        <w:tc>
          <w:tcPr>
            <w:tcW w:w="549" w:type="pct"/>
          </w:tcPr>
          <w:p w:rsidR="0023705E" w:rsidRPr="001316F7" w:rsidRDefault="0023705E" w:rsidP="00284699">
            <w:pPr>
              <w:rPr>
                <w:b/>
                <w:bCs/>
                <w:sz w:val="24"/>
                <w:szCs w:val="24"/>
              </w:rPr>
            </w:pPr>
            <w:r w:rsidRPr="001316F7">
              <w:rPr>
                <w:b/>
                <w:bCs/>
                <w:sz w:val="24"/>
                <w:szCs w:val="24"/>
              </w:rPr>
              <w:t>2</w:t>
            </w:r>
          </w:p>
        </w:tc>
        <w:tc>
          <w:tcPr>
            <w:tcW w:w="749" w:type="pct"/>
          </w:tcPr>
          <w:p w:rsidR="0023705E" w:rsidRPr="001316F7" w:rsidRDefault="0023705E" w:rsidP="00284699">
            <w:pPr>
              <w:rPr>
                <w:b/>
                <w:bCs/>
                <w:sz w:val="24"/>
                <w:szCs w:val="24"/>
              </w:rPr>
            </w:pPr>
            <w:r w:rsidRPr="001316F7">
              <w:rPr>
                <w:b/>
                <w:bCs/>
                <w:sz w:val="24"/>
                <w:szCs w:val="24"/>
              </w:rPr>
              <w:t>-</w:t>
            </w:r>
          </w:p>
        </w:tc>
        <w:tc>
          <w:tcPr>
            <w:tcW w:w="432" w:type="pct"/>
          </w:tcPr>
          <w:p w:rsidR="0023705E" w:rsidRPr="001316F7" w:rsidRDefault="0023705E" w:rsidP="00284699">
            <w:pPr>
              <w:rPr>
                <w:b/>
                <w:bCs/>
                <w:sz w:val="24"/>
                <w:szCs w:val="24"/>
              </w:rPr>
            </w:pPr>
            <w:r w:rsidRPr="001316F7">
              <w:rPr>
                <w:b/>
                <w:bCs/>
                <w:sz w:val="24"/>
                <w:szCs w:val="24"/>
              </w:rPr>
              <w:t>2</w:t>
            </w:r>
          </w:p>
        </w:tc>
        <w:tc>
          <w:tcPr>
            <w:tcW w:w="1659" w:type="pct"/>
          </w:tcPr>
          <w:p w:rsidR="0023705E" w:rsidRPr="001316F7" w:rsidRDefault="0023705E" w:rsidP="00284699">
            <w:pPr>
              <w:jc w:val="center"/>
              <w:rPr>
                <w:sz w:val="24"/>
                <w:szCs w:val="24"/>
              </w:rPr>
            </w:pPr>
            <w:r w:rsidRPr="001316F7">
              <w:rPr>
                <w:sz w:val="24"/>
                <w:szCs w:val="24"/>
              </w:rPr>
              <w:t>Творческий отчет</w:t>
            </w:r>
          </w:p>
        </w:tc>
      </w:tr>
      <w:tr w:rsidR="0023705E" w:rsidRPr="001316F7">
        <w:trPr>
          <w:trHeight w:val="275"/>
        </w:trPr>
        <w:tc>
          <w:tcPr>
            <w:tcW w:w="473" w:type="pct"/>
          </w:tcPr>
          <w:p w:rsidR="0023705E" w:rsidRPr="001316F7" w:rsidRDefault="0023705E" w:rsidP="00284699">
            <w:pPr>
              <w:jc w:val="center"/>
              <w:rPr>
                <w:sz w:val="24"/>
                <w:szCs w:val="24"/>
              </w:rPr>
            </w:pPr>
          </w:p>
        </w:tc>
        <w:tc>
          <w:tcPr>
            <w:tcW w:w="1138" w:type="pct"/>
          </w:tcPr>
          <w:p w:rsidR="0023705E" w:rsidRPr="001316F7" w:rsidRDefault="0023705E" w:rsidP="00284699">
            <w:pPr>
              <w:rPr>
                <w:sz w:val="24"/>
                <w:szCs w:val="24"/>
              </w:rPr>
            </w:pPr>
            <w:r w:rsidRPr="001316F7">
              <w:rPr>
                <w:b/>
                <w:bCs/>
                <w:sz w:val="24"/>
                <w:szCs w:val="24"/>
              </w:rPr>
              <w:t>ИТОГО:</w:t>
            </w:r>
          </w:p>
        </w:tc>
        <w:tc>
          <w:tcPr>
            <w:tcW w:w="549" w:type="pct"/>
          </w:tcPr>
          <w:p w:rsidR="0023705E" w:rsidRPr="001316F7" w:rsidRDefault="0023705E" w:rsidP="00284699">
            <w:pPr>
              <w:rPr>
                <w:b/>
                <w:bCs/>
                <w:sz w:val="24"/>
                <w:szCs w:val="24"/>
              </w:rPr>
            </w:pPr>
            <w:r w:rsidRPr="001316F7">
              <w:rPr>
                <w:b/>
                <w:bCs/>
                <w:sz w:val="24"/>
                <w:szCs w:val="24"/>
              </w:rPr>
              <w:t>24</w:t>
            </w:r>
          </w:p>
        </w:tc>
        <w:tc>
          <w:tcPr>
            <w:tcW w:w="749" w:type="pct"/>
          </w:tcPr>
          <w:p w:rsidR="0023705E" w:rsidRPr="001316F7" w:rsidRDefault="0023705E" w:rsidP="00284699">
            <w:pPr>
              <w:rPr>
                <w:b/>
                <w:bCs/>
                <w:sz w:val="24"/>
                <w:szCs w:val="24"/>
              </w:rPr>
            </w:pPr>
            <w:r w:rsidRPr="001316F7">
              <w:rPr>
                <w:b/>
                <w:bCs/>
                <w:sz w:val="24"/>
                <w:szCs w:val="24"/>
              </w:rPr>
              <w:t>120</w:t>
            </w:r>
          </w:p>
        </w:tc>
        <w:tc>
          <w:tcPr>
            <w:tcW w:w="432" w:type="pct"/>
          </w:tcPr>
          <w:p w:rsidR="0023705E" w:rsidRPr="001316F7" w:rsidRDefault="0023705E" w:rsidP="00284699">
            <w:pPr>
              <w:rPr>
                <w:b/>
                <w:bCs/>
                <w:sz w:val="24"/>
                <w:szCs w:val="24"/>
              </w:rPr>
            </w:pPr>
            <w:r w:rsidRPr="001316F7">
              <w:rPr>
                <w:b/>
                <w:bCs/>
                <w:sz w:val="24"/>
                <w:szCs w:val="24"/>
              </w:rPr>
              <w:t>144</w:t>
            </w:r>
          </w:p>
        </w:tc>
        <w:tc>
          <w:tcPr>
            <w:tcW w:w="1659" w:type="pct"/>
          </w:tcPr>
          <w:p w:rsidR="0023705E" w:rsidRPr="001316F7" w:rsidRDefault="0023705E" w:rsidP="00284699">
            <w:pPr>
              <w:jc w:val="center"/>
              <w:rPr>
                <w:b/>
                <w:bCs/>
                <w:sz w:val="24"/>
                <w:szCs w:val="24"/>
              </w:rPr>
            </w:pPr>
          </w:p>
        </w:tc>
      </w:tr>
    </w:tbl>
    <w:p w:rsidR="0023705E" w:rsidRPr="001316F7" w:rsidRDefault="0023705E" w:rsidP="008918BA">
      <w:pPr>
        <w:rPr>
          <w:b/>
          <w:bCs/>
          <w:sz w:val="24"/>
          <w:szCs w:val="24"/>
        </w:rPr>
      </w:pPr>
    </w:p>
    <w:p w:rsidR="0023705E" w:rsidRPr="001316F7" w:rsidRDefault="0023705E" w:rsidP="00B71AAD">
      <w:pPr>
        <w:rPr>
          <w:sz w:val="24"/>
          <w:szCs w:val="24"/>
        </w:rPr>
      </w:pPr>
    </w:p>
    <w:p w:rsidR="0023705E" w:rsidRPr="001316F7" w:rsidRDefault="0023705E" w:rsidP="008918BA">
      <w:pPr>
        <w:jc w:val="center"/>
        <w:rPr>
          <w:b/>
          <w:bCs/>
          <w:sz w:val="24"/>
          <w:szCs w:val="24"/>
        </w:rPr>
      </w:pPr>
      <w:r w:rsidRPr="001316F7">
        <w:rPr>
          <w:b/>
          <w:bCs/>
          <w:sz w:val="24"/>
          <w:szCs w:val="24"/>
        </w:rPr>
        <w:t>2 год обучения</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2"/>
        <w:gridCol w:w="3317"/>
        <w:gridCol w:w="1062"/>
        <w:gridCol w:w="850"/>
        <w:gridCol w:w="846"/>
        <w:gridCol w:w="2684"/>
      </w:tblGrid>
      <w:tr w:rsidR="0023705E" w:rsidRPr="001316F7">
        <w:trPr>
          <w:trHeight w:val="583"/>
        </w:trPr>
        <w:tc>
          <w:tcPr>
            <w:tcW w:w="424" w:type="pct"/>
            <w:vMerge w:val="restart"/>
          </w:tcPr>
          <w:p w:rsidR="0023705E" w:rsidRPr="001316F7" w:rsidRDefault="0023705E" w:rsidP="00284699">
            <w:pPr>
              <w:jc w:val="center"/>
              <w:rPr>
                <w:b/>
                <w:bCs/>
                <w:i/>
                <w:iCs/>
                <w:sz w:val="24"/>
                <w:szCs w:val="24"/>
              </w:rPr>
            </w:pPr>
          </w:p>
          <w:p w:rsidR="0023705E" w:rsidRPr="001316F7" w:rsidRDefault="0023705E" w:rsidP="00284699">
            <w:pPr>
              <w:jc w:val="center"/>
              <w:rPr>
                <w:sz w:val="24"/>
                <w:szCs w:val="24"/>
              </w:rPr>
            </w:pPr>
            <w:r w:rsidRPr="001316F7">
              <w:rPr>
                <w:b/>
                <w:bCs/>
                <w:i/>
                <w:iCs/>
                <w:sz w:val="24"/>
                <w:szCs w:val="24"/>
              </w:rPr>
              <w:t>№</w:t>
            </w:r>
          </w:p>
        </w:tc>
        <w:tc>
          <w:tcPr>
            <w:tcW w:w="1733" w:type="pct"/>
            <w:vMerge w:val="restart"/>
          </w:tcPr>
          <w:p w:rsidR="0023705E" w:rsidRPr="001316F7" w:rsidRDefault="0023705E" w:rsidP="00284699">
            <w:pPr>
              <w:rPr>
                <w:b/>
                <w:bCs/>
                <w:i/>
                <w:iCs/>
                <w:sz w:val="24"/>
                <w:szCs w:val="24"/>
              </w:rPr>
            </w:pPr>
          </w:p>
          <w:p w:rsidR="0023705E" w:rsidRPr="001316F7" w:rsidRDefault="0023705E" w:rsidP="00284699">
            <w:pPr>
              <w:rPr>
                <w:sz w:val="24"/>
                <w:szCs w:val="24"/>
              </w:rPr>
            </w:pPr>
            <w:r w:rsidRPr="001316F7">
              <w:rPr>
                <w:b/>
                <w:bCs/>
                <w:i/>
                <w:iCs/>
                <w:sz w:val="24"/>
                <w:szCs w:val="24"/>
              </w:rPr>
              <w:t>Модули, разделы, темы.</w:t>
            </w:r>
          </w:p>
        </w:tc>
        <w:tc>
          <w:tcPr>
            <w:tcW w:w="1441" w:type="pct"/>
            <w:gridSpan w:val="3"/>
          </w:tcPr>
          <w:p w:rsidR="0023705E" w:rsidRPr="001316F7" w:rsidRDefault="0023705E" w:rsidP="00284699">
            <w:pPr>
              <w:jc w:val="center"/>
              <w:rPr>
                <w:b/>
                <w:bCs/>
                <w:i/>
                <w:iCs/>
                <w:sz w:val="24"/>
                <w:szCs w:val="24"/>
              </w:rPr>
            </w:pPr>
            <w:r w:rsidRPr="001316F7">
              <w:rPr>
                <w:b/>
                <w:bCs/>
                <w:i/>
                <w:iCs/>
                <w:sz w:val="24"/>
                <w:szCs w:val="24"/>
              </w:rPr>
              <w:t>Количество часов</w:t>
            </w:r>
          </w:p>
        </w:tc>
        <w:tc>
          <w:tcPr>
            <w:tcW w:w="1402" w:type="pct"/>
          </w:tcPr>
          <w:p w:rsidR="0023705E" w:rsidRPr="001316F7" w:rsidRDefault="0023705E" w:rsidP="00284699">
            <w:pPr>
              <w:jc w:val="center"/>
              <w:rPr>
                <w:b/>
                <w:bCs/>
                <w:i/>
                <w:iCs/>
                <w:sz w:val="24"/>
                <w:szCs w:val="24"/>
              </w:rPr>
            </w:pPr>
            <w:r w:rsidRPr="001316F7">
              <w:rPr>
                <w:b/>
                <w:bCs/>
                <w:i/>
                <w:iCs/>
                <w:sz w:val="24"/>
                <w:szCs w:val="24"/>
              </w:rPr>
              <w:t>Форма аттестации контроля</w:t>
            </w:r>
          </w:p>
        </w:tc>
      </w:tr>
      <w:tr w:rsidR="0023705E" w:rsidRPr="001316F7">
        <w:trPr>
          <w:trHeight w:val="220"/>
        </w:trPr>
        <w:tc>
          <w:tcPr>
            <w:tcW w:w="424" w:type="pct"/>
            <w:vMerge/>
          </w:tcPr>
          <w:p w:rsidR="0023705E" w:rsidRPr="001316F7" w:rsidRDefault="0023705E" w:rsidP="00284699">
            <w:pPr>
              <w:jc w:val="center"/>
              <w:rPr>
                <w:sz w:val="24"/>
                <w:szCs w:val="24"/>
              </w:rPr>
            </w:pPr>
          </w:p>
        </w:tc>
        <w:tc>
          <w:tcPr>
            <w:tcW w:w="1733" w:type="pct"/>
            <w:vMerge/>
          </w:tcPr>
          <w:p w:rsidR="0023705E" w:rsidRPr="001316F7" w:rsidRDefault="0023705E" w:rsidP="00284699">
            <w:pPr>
              <w:rPr>
                <w:sz w:val="24"/>
                <w:szCs w:val="24"/>
              </w:rPr>
            </w:pPr>
          </w:p>
        </w:tc>
        <w:tc>
          <w:tcPr>
            <w:tcW w:w="555" w:type="pct"/>
          </w:tcPr>
          <w:p w:rsidR="0023705E" w:rsidRPr="001316F7" w:rsidRDefault="0023705E" w:rsidP="00284699">
            <w:pPr>
              <w:jc w:val="center"/>
              <w:rPr>
                <w:sz w:val="24"/>
                <w:szCs w:val="24"/>
              </w:rPr>
            </w:pPr>
            <w:r w:rsidRPr="001316F7">
              <w:rPr>
                <w:b/>
                <w:bCs/>
                <w:i/>
                <w:iCs/>
                <w:sz w:val="24"/>
                <w:szCs w:val="24"/>
              </w:rPr>
              <w:t>теория</w:t>
            </w:r>
          </w:p>
        </w:tc>
        <w:tc>
          <w:tcPr>
            <w:tcW w:w="444" w:type="pct"/>
          </w:tcPr>
          <w:p w:rsidR="0023705E" w:rsidRPr="001316F7" w:rsidRDefault="0023705E" w:rsidP="00284699">
            <w:pPr>
              <w:jc w:val="center"/>
              <w:rPr>
                <w:sz w:val="24"/>
                <w:szCs w:val="24"/>
              </w:rPr>
            </w:pPr>
            <w:r w:rsidRPr="001316F7">
              <w:rPr>
                <w:b/>
                <w:bCs/>
                <w:i/>
                <w:iCs/>
                <w:sz w:val="24"/>
                <w:szCs w:val="24"/>
              </w:rPr>
              <w:t>практика</w:t>
            </w:r>
          </w:p>
        </w:tc>
        <w:tc>
          <w:tcPr>
            <w:tcW w:w="442" w:type="pct"/>
          </w:tcPr>
          <w:p w:rsidR="0023705E" w:rsidRPr="001316F7" w:rsidRDefault="0023705E" w:rsidP="00284699">
            <w:pPr>
              <w:jc w:val="center"/>
              <w:rPr>
                <w:sz w:val="24"/>
                <w:szCs w:val="24"/>
              </w:rPr>
            </w:pPr>
            <w:r w:rsidRPr="001316F7">
              <w:rPr>
                <w:b/>
                <w:bCs/>
                <w:i/>
                <w:iCs/>
                <w:sz w:val="24"/>
                <w:szCs w:val="24"/>
              </w:rPr>
              <w:t>Всего.</w:t>
            </w:r>
          </w:p>
        </w:tc>
        <w:tc>
          <w:tcPr>
            <w:tcW w:w="1402" w:type="pct"/>
          </w:tcPr>
          <w:p w:rsidR="0023705E" w:rsidRPr="001316F7" w:rsidRDefault="0023705E" w:rsidP="00284699">
            <w:pPr>
              <w:jc w:val="center"/>
              <w:rPr>
                <w:b/>
                <w:bCs/>
                <w:i/>
                <w:iCs/>
                <w:sz w:val="24"/>
                <w:szCs w:val="24"/>
              </w:rPr>
            </w:pPr>
          </w:p>
        </w:tc>
      </w:tr>
      <w:tr w:rsidR="0023705E" w:rsidRPr="001316F7">
        <w:trPr>
          <w:trHeight w:val="611"/>
        </w:trPr>
        <w:tc>
          <w:tcPr>
            <w:tcW w:w="424" w:type="pct"/>
          </w:tcPr>
          <w:p w:rsidR="0023705E" w:rsidRPr="001316F7" w:rsidRDefault="0023705E" w:rsidP="00284699">
            <w:pPr>
              <w:jc w:val="center"/>
              <w:rPr>
                <w:b/>
                <w:bCs/>
                <w:sz w:val="24"/>
                <w:szCs w:val="24"/>
                <w:lang w:val="en-US"/>
              </w:rPr>
            </w:pPr>
            <w:r w:rsidRPr="001316F7">
              <w:rPr>
                <w:b/>
                <w:bCs/>
                <w:sz w:val="24"/>
                <w:szCs w:val="24"/>
                <w:lang w:val="en-US"/>
              </w:rPr>
              <w:t>I</w:t>
            </w:r>
            <w:r w:rsidRPr="001316F7">
              <w:rPr>
                <w:b/>
                <w:bCs/>
                <w:sz w:val="24"/>
                <w:szCs w:val="24"/>
              </w:rPr>
              <w:t>.</w:t>
            </w:r>
          </w:p>
        </w:tc>
        <w:tc>
          <w:tcPr>
            <w:tcW w:w="1733" w:type="pct"/>
          </w:tcPr>
          <w:p w:rsidR="0023705E" w:rsidRPr="001316F7" w:rsidRDefault="0023705E" w:rsidP="00284699">
            <w:pPr>
              <w:rPr>
                <w:b/>
                <w:bCs/>
                <w:sz w:val="24"/>
                <w:szCs w:val="24"/>
              </w:rPr>
            </w:pPr>
            <w:r w:rsidRPr="001316F7">
              <w:rPr>
                <w:b/>
                <w:bCs/>
                <w:sz w:val="24"/>
                <w:szCs w:val="24"/>
              </w:rPr>
              <w:t>Актерское мастерство</w:t>
            </w:r>
          </w:p>
        </w:tc>
        <w:tc>
          <w:tcPr>
            <w:tcW w:w="555" w:type="pct"/>
          </w:tcPr>
          <w:p w:rsidR="0023705E" w:rsidRPr="001316F7" w:rsidRDefault="0023705E" w:rsidP="00284699">
            <w:pPr>
              <w:rPr>
                <w:b/>
                <w:bCs/>
                <w:sz w:val="24"/>
                <w:szCs w:val="24"/>
              </w:rPr>
            </w:pPr>
            <w:r w:rsidRPr="001316F7">
              <w:rPr>
                <w:b/>
                <w:bCs/>
                <w:sz w:val="24"/>
                <w:szCs w:val="24"/>
              </w:rPr>
              <w:t>27</w:t>
            </w:r>
          </w:p>
        </w:tc>
        <w:tc>
          <w:tcPr>
            <w:tcW w:w="444" w:type="pct"/>
          </w:tcPr>
          <w:p w:rsidR="0023705E" w:rsidRPr="001316F7" w:rsidRDefault="0023705E" w:rsidP="00284699">
            <w:pPr>
              <w:rPr>
                <w:b/>
                <w:bCs/>
                <w:sz w:val="24"/>
                <w:szCs w:val="24"/>
              </w:rPr>
            </w:pPr>
            <w:r w:rsidRPr="001316F7">
              <w:rPr>
                <w:b/>
                <w:bCs/>
                <w:sz w:val="24"/>
                <w:szCs w:val="24"/>
              </w:rPr>
              <w:t>97</w:t>
            </w:r>
          </w:p>
        </w:tc>
        <w:tc>
          <w:tcPr>
            <w:tcW w:w="442" w:type="pct"/>
          </w:tcPr>
          <w:p w:rsidR="0023705E" w:rsidRPr="001316F7" w:rsidRDefault="0023705E" w:rsidP="00284699">
            <w:pPr>
              <w:rPr>
                <w:b/>
                <w:bCs/>
                <w:sz w:val="24"/>
                <w:szCs w:val="24"/>
              </w:rPr>
            </w:pPr>
            <w:r w:rsidRPr="001316F7">
              <w:rPr>
                <w:b/>
                <w:bCs/>
                <w:sz w:val="24"/>
                <w:szCs w:val="24"/>
              </w:rPr>
              <w:t>122</w:t>
            </w:r>
          </w:p>
        </w:tc>
        <w:tc>
          <w:tcPr>
            <w:tcW w:w="1402" w:type="pct"/>
          </w:tcPr>
          <w:p w:rsidR="0023705E" w:rsidRPr="001316F7" w:rsidRDefault="0023705E" w:rsidP="00284699">
            <w:pPr>
              <w:jc w:val="center"/>
              <w:rPr>
                <w:b/>
                <w:bCs/>
                <w:sz w:val="24"/>
                <w:szCs w:val="24"/>
              </w:rPr>
            </w:pPr>
          </w:p>
        </w:tc>
      </w:tr>
      <w:tr w:rsidR="0023705E" w:rsidRPr="001316F7">
        <w:tc>
          <w:tcPr>
            <w:tcW w:w="424" w:type="pct"/>
          </w:tcPr>
          <w:p w:rsidR="0023705E" w:rsidRPr="001316F7" w:rsidRDefault="0023705E" w:rsidP="00284699">
            <w:pPr>
              <w:jc w:val="center"/>
              <w:rPr>
                <w:b/>
                <w:bCs/>
                <w:i/>
                <w:iCs/>
                <w:sz w:val="24"/>
                <w:szCs w:val="24"/>
              </w:rPr>
            </w:pPr>
            <w:r w:rsidRPr="001316F7">
              <w:rPr>
                <w:b/>
                <w:bCs/>
                <w:i/>
                <w:iCs/>
                <w:sz w:val="24"/>
                <w:szCs w:val="24"/>
              </w:rPr>
              <w:t>1.1</w:t>
            </w:r>
          </w:p>
        </w:tc>
        <w:tc>
          <w:tcPr>
            <w:tcW w:w="1733" w:type="pct"/>
          </w:tcPr>
          <w:p w:rsidR="0023705E" w:rsidRPr="001316F7" w:rsidRDefault="0023705E" w:rsidP="00284699">
            <w:pPr>
              <w:ind w:right="-54"/>
              <w:rPr>
                <w:b/>
                <w:bCs/>
                <w:i/>
                <w:iCs/>
                <w:sz w:val="24"/>
                <w:szCs w:val="24"/>
              </w:rPr>
            </w:pPr>
            <w:r w:rsidRPr="001316F7">
              <w:rPr>
                <w:b/>
                <w:bCs/>
                <w:i/>
                <w:iCs/>
                <w:sz w:val="24"/>
                <w:szCs w:val="24"/>
              </w:rPr>
              <w:t>Работа актера над образом. Логика действия.</w:t>
            </w:r>
          </w:p>
        </w:tc>
        <w:tc>
          <w:tcPr>
            <w:tcW w:w="555" w:type="pct"/>
          </w:tcPr>
          <w:p w:rsidR="0023705E" w:rsidRPr="001316F7" w:rsidRDefault="0023705E" w:rsidP="00284699">
            <w:pPr>
              <w:rPr>
                <w:b/>
                <w:bCs/>
                <w:i/>
                <w:iCs/>
                <w:sz w:val="24"/>
                <w:szCs w:val="24"/>
              </w:rPr>
            </w:pPr>
            <w:r w:rsidRPr="001316F7">
              <w:rPr>
                <w:b/>
                <w:bCs/>
                <w:i/>
                <w:iCs/>
                <w:sz w:val="24"/>
                <w:szCs w:val="24"/>
              </w:rPr>
              <w:t>14</w:t>
            </w:r>
          </w:p>
        </w:tc>
        <w:tc>
          <w:tcPr>
            <w:tcW w:w="444" w:type="pct"/>
          </w:tcPr>
          <w:p w:rsidR="0023705E" w:rsidRPr="001316F7" w:rsidRDefault="0023705E" w:rsidP="00284699">
            <w:pPr>
              <w:rPr>
                <w:b/>
                <w:bCs/>
                <w:i/>
                <w:iCs/>
                <w:sz w:val="24"/>
                <w:szCs w:val="24"/>
              </w:rPr>
            </w:pPr>
            <w:r w:rsidRPr="001316F7">
              <w:rPr>
                <w:b/>
                <w:bCs/>
                <w:i/>
                <w:iCs/>
                <w:sz w:val="24"/>
                <w:szCs w:val="24"/>
              </w:rPr>
              <w:t>34</w:t>
            </w:r>
          </w:p>
        </w:tc>
        <w:tc>
          <w:tcPr>
            <w:tcW w:w="442" w:type="pct"/>
          </w:tcPr>
          <w:p w:rsidR="0023705E" w:rsidRPr="001316F7" w:rsidRDefault="0023705E" w:rsidP="00284699">
            <w:pPr>
              <w:rPr>
                <w:b/>
                <w:bCs/>
                <w:i/>
                <w:iCs/>
                <w:sz w:val="24"/>
                <w:szCs w:val="24"/>
              </w:rPr>
            </w:pPr>
            <w:r w:rsidRPr="001316F7">
              <w:rPr>
                <w:b/>
                <w:bCs/>
                <w:i/>
                <w:iCs/>
                <w:sz w:val="24"/>
                <w:szCs w:val="24"/>
              </w:rPr>
              <w:t>48</w:t>
            </w:r>
          </w:p>
        </w:tc>
        <w:tc>
          <w:tcPr>
            <w:tcW w:w="1402" w:type="pct"/>
          </w:tcPr>
          <w:p w:rsidR="0023705E" w:rsidRPr="001316F7" w:rsidRDefault="0023705E" w:rsidP="00284699">
            <w:pPr>
              <w:jc w:val="center"/>
              <w:rPr>
                <w:b/>
                <w:bCs/>
                <w:i/>
                <w:iCs/>
                <w:sz w:val="24"/>
                <w:szCs w:val="24"/>
              </w:rPr>
            </w:pPr>
          </w:p>
        </w:tc>
      </w:tr>
      <w:tr w:rsidR="0023705E" w:rsidRPr="001316F7">
        <w:tc>
          <w:tcPr>
            <w:tcW w:w="424" w:type="pct"/>
          </w:tcPr>
          <w:p w:rsidR="0023705E" w:rsidRPr="001316F7" w:rsidRDefault="0023705E" w:rsidP="00284699">
            <w:pPr>
              <w:jc w:val="center"/>
              <w:rPr>
                <w:sz w:val="24"/>
                <w:szCs w:val="24"/>
              </w:rPr>
            </w:pPr>
            <w:r w:rsidRPr="001316F7">
              <w:rPr>
                <w:sz w:val="24"/>
                <w:szCs w:val="24"/>
              </w:rPr>
              <w:t>1.1.1</w:t>
            </w:r>
          </w:p>
        </w:tc>
        <w:tc>
          <w:tcPr>
            <w:tcW w:w="1733" w:type="pct"/>
          </w:tcPr>
          <w:p w:rsidR="0023705E" w:rsidRPr="001316F7" w:rsidRDefault="0023705E" w:rsidP="00284699">
            <w:pPr>
              <w:rPr>
                <w:sz w:val="24"/>
                <w:szCs w:val="24"/>
              </w:rPr>
            </w:pPr>
            <w:r w:rsidRPr="001316F7">
              <w:rPr>
                <w:sz w:val="24"/>
                <w:szCs w:val="24"/>
              </w:rPr>
              <w:t>Работа актера над образом:</w:t>
            </w:r>
          </w:p>
        </w:tc>
        <w:tc>
          <w:tcPr>
            <w:tcW w:w="555" w:type="pct"/>
          </w:tcPr>
          <w:p w:rsidR="0023705E" w:rsidRPr="001316F7" w:rsidRDefault="0023705E" w:rsidP="00284699">
            <w:pPr>
              <w:rPr>
                <w:sz w:val="24"/>
                <w:szCs w:val="24"/>
              </w:rPr>
            </w:pPr>
            <w:r w:rsidRPr="001316F7">
              <w:rPr>
                <w:sz w:val="24"/>
                <w:szCs w:val="24"/>
              </w:rPr>
              <w:t>4</w:t>
            </w:r>
          </w:p>
        </w:tc>
        <w:tc>
          <w:tcPr>
            <w:tcW w:w="444" w:type="pct"/>
          </w:tcPr>
          <w:p w:rsidR="0023705E" w:rsidRPr="001316F7" w:rsidRDefault="0023705E" w:rsidP="00284699">
            <w:pPr>
              <w:rPr>
                <w:sz w:val="24"/>
                <w:szCs w:val="24"/>
              </w:rPr>
            </w:pPr>
            <w:r w:rsidRPr="001316F7">
              <w:rPr>
                <w:sz w:val="24"/>
                <w:szCs w:val="24"/>
              </w:rPr>
              <w:t>4</w:t>
            </w:r>
          </w:p>
        </w:tc>
        <w:tc>
          <w:tcPr>
            <w:tcW w:w="442" w:type="pct"/>
          </w:tcPr>
          <w:p w:rsidR="0023705E" w:rsidRPr="001316F7" w:rsidRDefault="0023705E" w:rsidP="00284699">
            <w:pPr>
              <w:rPr>
                <w:sz w:val="24"/>
                <w:szCs w:val="24"/>
              </w:rPr>
            </w:pPr>
            <w:r w:rsidRPr="001316F7">
              <w:rPr>
                <w:sz w:val="24"/>
                <w:szCs w:val="24"/>
              </w:rPr>
              <w:t>8</w:t>
            </w:r>
          </w:p>
        </w:tc>
        <w:tc>
          <w:tcPr>
            <w:tcW w:w="1402" w:type="pct"/>
          </w:tcPr>
          <w:p w:rsidR="0023705E" w:rsidRPr="001316F7" w:rsidRDefault="0023705E" w:rsidP="00284699">
            <w:pPr>
              <w:jc w:val="center"/>
              <w:rPr>
                <w:sz w:val="24"/>
                <w:szCs w:val="24"/>
              </w:rPr>
            </w:pPr>
            <w:r w:rsidRPr="001316F7">
              <w:rPr>
                <w:sz w:val="24"/>
                <w:szCs w:val="24"/>
              </w:rPr>
              <w:t>Творческое задание</w:t>
            </w:r>
          </w:p>
        </w:tc>
      </w:tr>
      <w:tr w:rsidR="0023705E" w:rsidRPr="001316F7">
        <w:tc>
          <w:tcPr>
            <w:tcW w:w="424" w:type="pct"/>
          </w:tcPr>
          <w:p w:rsidR="0023705E" w:rsidRPr="001316F7" w:rsidRDefault="0023705E" w:rsidP="00284699">
            <w:pPr>
              <w:jc w:val="center"/>
              <w:rPr>
                <w:sz w:val="24"/>
                <w:szCs w:val="24"/>
              </w:rPr>
            </w:pPr>
            <w:r w:rsidRPr="001316F7">
              <w:rPr>
                <w:sz w:val="24"/>
                <w:szCs w:val="24"/>
              </w:rPr>
              <w:t>1.1.2</w:t>
            </w:r>
          </w:p>
        </w:tc>
        <w:tc>
          <w:tcPr>
            <w:tcW w:w="1733" w:type="pct"/>
          </w:tcPr>
          <w:p w:rsidR="0023705E" w:rsidRPr="001316F7" w:rsidRDefault="0023705E" w:rsidP="00284699">
            <w:pPr>
              <w:rPr>
                <w:sz w:val="24"/>
                <w:szCs w:val="24"/>
              </w:rPr>
            </w:pPr>
            <w:r w:rsidRPr="001316F7">
              <w:rPr>
                <w:sz w:val="24"/>
                <w:szCs w:val="24"/>
              </w:rPr>
              <w:t>- Я - предмет;</w:t>
            </w:r>
          </w:p>
        </w:tc>
        <w:tc>
          <w:tcPr>
            <w:tcW w:w="555" w:type="pct"/>
          </w:tcPr>
          <w:p w:rsidR="0023705E" w:rsidRPr="001316F7" w:rsidRDefault="0023705E" w:rsidP="00284699">
            <w:pPr>
              <w:rPr>
                <w:sz w:val="24"/>
                <w:szCs w:val="24"/>
              </w:rPr>
            </w:pPr>
            <w:r w:rsidRPr="001316F7">
              <w:rPr>
                <w:sz w:val="24"/>
                <w:szCs w:val="24"/>
              </w:rPr>
              <w:t>1</w:t>
            </w:r>
          </w:p>
        </w:tc>
        <w:tc>
          <w:tcPr>
            <w:tcW w:w="444" w:type="pct"/>
          </w:tcPr>
          <w:p w:rsidR="0023705E" w:rsidRPr="001316F7" w:rsidRDefault="0023705E" w:rsidP="00284699">
            <w:pPr>
              <w:rPr>
                <w:sz w:val="24"/>
                <w:szCs w:val="24"/>
              </w:rPr>
            </w:pPr>
            <w:r w:rsidRPr="001316F7">
              <w:rPr>
                <w:sz w:val="24"/>
                <w:szCs w:val="24"/>
              </w:rPr>
              <w:t>3</w:t>
            </w:r>
          </w:p>
        </w:tc>
        <w:tc>
          <w:tcPr>
            <w:tcW w:w="442" w:type="pct"/>
          </w:tcPr>
          <w:p w:rsidR="0023705E" w:rsidRPr="001316F7" w:rsidRDefault="0023705E" w:rsidP="00284699">
            <w:pPr>
              <w:rPr>
                <w:sz w:val="24"/>
                <w:szCs w:val="24"/>
              </w:rPr>
            </w:pPr>
            <w:r w:rsidRPr="001316F7">
              <w:rPr>
                <w:sz w:val="24"/>
                <w:szCs w:val="24"/>
              </w:rPr>
              <w:t>4</w:t>
            </w:r>
          </w:p>
        </w:tc>
        <w:tc>
          <w:tcPr>
            <w:tcW w:w="1402" w:type="pct"/>
          </w:tcPr>
          <w:p w:rsidR="0023705E" w:rsidRPr="001316F7" w:rsidRDefault="0023705E" w:rsidP="00284699">
            <w:pPr>
              <w:jc w:val="center"/>
              <w:rPr>
                <w:sz w:val="24"/>
                <w:szCs w:val="24"/>
              </w:rPr>
            </w:pPr>
            <w:r w:rsidRPr="001316F7">
              <w:rPr>
                <w:sz w:val="24"/>
                <w:szCs w:val="24"/>
              </w:rPr>
              <w:t>Творческое задание</w:t>
            </w:r>
          </w:p>
        </w:tc>
      </w:tr>
      <w:tr w:rsidR="0023705E" w:rsidRPr="001316F7">
        <w:tc>
          <w:tcPr>
            <w:tcW w:w="424" w:type="pct"/>
          </w:tcPr>
          <w:p w:rsidR="0023705E" w:rsidRPr="001316F7" w:rsidRDefault="0023705E" w:rsidP="00284699">
            <w:pPr>
              <w:jc w:val="center"/>
              <w:rPr>
                <w:sz w:val="24"/>
                <w:szCs w:val="24"/>
              </w:rPr>
            </w:pPr>
            <w:r w:rsidRPr="001316F7">
              <w:rPr>
                <w:sz w:val="24"/>
                <w:szCs w:val="24"/>
              </w:rPr>
              <w:t>1.1.3</w:t>
            </w:r>
          </w:p>
        </w:tc>
        <w:tc>
          <w:tcPr>
            <w:tcW w:w="1733" w:type="pct"/>
          </w:tcPr>
          <w:p w:rsidR="0023705E" w:rsidRPr="001316F7" w:rsidRDefault="0023705E" w:rsidP="00284699">
            <w:pPr>
              <w:rPr>
                <w:sz w:val="24"/>
                <w:szCs w:val="24"/>
              </w:rPr>
            </w:pPr>
            <w:r w:rsidRPr="001316F7">
              <w:rPr>
                <w:sz w:val="24"/>
                <w:szCs w:val="24"/>
              </w:rPr>
              <w:t>- Я - стихия;</w:t>
            </w:r>
          </w:p>
        </w:tc>
        <w:tc>
          <w:tcPr>
            <w:tcW w:w="555" w:type="pct"/>
          </w:tcPr>
          <w:p w:rsidR="0023705E" w:rsidRPr="001316F7" w:rsidRDefault="0023705E" w:rsidP="00284699">
            <w:pPr>
              <w:rPr>
                <w:sz w:val="24"/>
                <w:szCs w:val="24"/>
              </w:rPr>
            </w:pPr>
            <w:r w:rsidRPr="001316F7">
              <w:rPr>
                <w:sz w:val="24"/>
                <w:szCs w:val="24"/>
              </w:rPr>
              <w:t>1</w:t>
            </w:r>
          </w:p>
        </w:tc>
        <w:tc>
          <w:tcPr>
            <w:tcW w:w="444" w:type="pct"/>
          </w:tcPr>
          <w:p w:rsidR="0023705E" w:rsidRPr="001316F7" w:rsidRDefault="0023705E" w:rsidP="00284699">
            <w:pPr>
              <w:rPr>
                <w:sz w:val="24"/>
                <w:szCs w:val="24"/>
              </w:rPr>
            </w:pPr>
            <w:r w:rsidRPr="001316F7">
              <w:rPr>
                <w:sz w:val="24"/>
                <w:szCs w:val="24"/>
              </w:rPr>
              <w:t>3</w:t>
            </w:r>
          </w:p>
        </w:tc>
        <w:tc>
          <w:tcPr>
            <w:tcW w:w="442" w:type="pct"/>
          </w:tcPr>
          <w:p w:rsidR="0023705E" w:rsidRPr="001316F7" w:rsidRDefault="0023705E" w:rsidP="00284699">
            <w:pPr>
              <w:rPr>
                <w:b/>
                <w:bCs/>
                <w:i/>
                <w:iCs/>
                <w:sz w:val="24"/>
                <w:szCs w:val="24"/>
              </w:rPr>
            </w:pPr>
            <w:r w:rsidRPr="001316F7">
              <w:rPr>
                <w:sz w:val="24"/>
                <w:szCs w:val="24"/>
              </w:rPr>
              <w:t>4</w:t>
            </w:r>
          </w:p>
        </w:tc>
        <w:tc>
          <w:tcPr>
            <w:tcW w:w="1402" w:type="pct"/>
          </w:tcPr>
          <w:p w:rsidR="0023705E" w:rsidRPr="001316F7" w:rsidRDefault="0023705E" w:rsidP="00284699">
            <w:pPr>
              <w:jc w:val="center"/>
              <w:rPr>
                <w:sz w:val="24"/>
                <w:szCs w:val="24"/>
              </w:rPr>
            </w:pPr>
            <w:r w:rsidRPr="001316F7">
              <w:rPr>
                <w:sz w:val="24"/>
                <w:szCs w:val="24"/>
              </w:rPr>
              <w:t>Творческое задание</w:t>
            </w:r>
          </w:p>
        </w:tc>
      </w:tr>
      <w:tr w:rsidR="0023705E" w:rsidRPr="001316F7">
        <w:tc>
          <w:tcPr>
            <w:tcW w:w="424" w:type="pct"/>
          </w:tcPr>
          <w:p w:rsidR="0023705E" w:rsidRPr="001316F7" w:rsidRDefault="0023705E" w:rsidP="00284699">
            <w:pPr>
              <w:jc w:val="center"/>
              <w:rPr>
                <w:sz w:val="24"/>
                <w:szCs w:val="24"/>
              </w:rPr>
            </w:pPr>
            <w:r w:rsidRPr="001316F7">
              <w:rPr>
                <w:sz w:val="24"/>
                <w:szCs w:val="24"/>
              </w:rPr>
              <w:t>1.1.4</w:t>
            </w:r>
          </w:p>
        </w:tc>
        <w:tc>
          <w:tcPr>
            <w:tcW w:w="1733" w:type="pct"/>
          </w:tcPr>
          <w:p w:rsidR="0023705E" w:rsidRPr="001316F7" w:rsidRDefault="0023705E" w:rsidP="00284699">
            <w:pPr>
              <w:rPr>
                <w:sz w:val="24"/>
                <w:szCs w:val="24"/>
              </w:rPr>
            </w:pPr>
            <w:r w:rsidRPr="001316F7">
              <w:rPr>
                <w:sz w:val="24"/>
                <w:szCs w:val="24"/>
              </w:rPr>
              <w:t>- Я — животное;</w:t>
            </w:r>
          </w:p>
        </w:tc>
        <w:tc>
          <w:tcPr>
            <w:tcW w:w="555" w:type="pct"/>
          </w:tcPr>
          <w:p w:rsidR="0023705E" w:rsidRPr="001316F7" w:rsidRDefault="0023705E" w:rsidP="00284699">
            <w:pPr>
              <w:rPr>
                <w:sz w:val="24"/>
                <w:szCs w:val="24"/>
              </w:rPr>
            </w:pPr>
            <w:r w:rsidRPr="001316F7">
              <w:rPr>
                <w:sz w:val="24"/>
                <w:szCs w:val="24"/>
              </w:rPr>
              <w:t>1</w:t>
            </w:r>
          </w:p>
        </w:tc>
        <w:tc>
          <w:tcPr>
            <w:tcW w:w="444" w:type="pct"/>
          </w:tcPr>
          <w:p w:rsidR="0023705E" w:rsidRPr="001316F7" w:rsidRDefault="0023705E" w:rsidP="00284699">
            <w:pPr>
              <w:rPr>
                <w:sz w:val="24"/>
                <w:szCs w:val="24"/>
              </w:rPr>
            </w:pPr>
            <w:r w:rsidRPr="001316F7">
              <w:rPr>
                <w:sz w:val="24"/>
                <w:szCs w:val="24"/>
              </w:rPr>
              <w:t>3</w:t>
            </w:r>
          </w:p>
        </w:tc>
        <w:tc>
          <w:tcPr>
            <w:tcW w:w="442" w:type="pct"/>
          </w:tcPr>
          <w:p w:rsidR="0023705E" w:rsidRPr="001316F7" w:rsidRDefault="0023705E" w:rsidP="00284699">
            <w:pPr>
              <w:rPr>
                <w:b/>
                <w:bCs/>
                <w:i/>
                <w:iCs/>
                <w:sz w:val="24"/>
                <w:szCs w:val="24"/>
              </w:rPr>
            </w:pPr>
            <w:r w:rsidRPr="001316F7">
              <w:rPr>
                <w:sz w:val="24"/>
                <w:szCs w:val="24"/>
              </w:rPr>
              <w:t>4</w:t>
            </w:r>
          </w:p>
        </w:tc>
        <w:tc>
          <w:tcPr>
            <w:tcW w:w="1402" w:type="pct"/>
          </w:tcPr>
          <w:p w:rsidR="0023705E" w:rsidRPr="001316F7" w:rsidRDefault="0023705E" w:rsidP="00284699">
            <w:pPr>
              <w:jc w:val="center"/>
              <w:rPr>
                <w:sz w:val="24"/>
                <w:szCs w:val="24"/>
              </w:rPr>
            </w:pPr>
            <w:r w:rsidRPr="001316F7">
              <w:rPr>
                <w:sz w:val="24"/>
                <w:szCs w:val="24"/>
              </w:rPr>
              <w:t>Творческое задание</w:t>
            </w:r>
          </w:p>
        </w:tc>
      </w:tr>
      <w:tr w:rsidR="0023705E" w:rsidRPr="001316F7">
        <w:tc>
          <w:tcPr>
            <w:tcW w:w="424" w:type="pct"/>
          </w:tcPr>
          <w:p w:rsidR="0023705E" w:rsidRPr="001316F7" w:rsidRDefault="0023705E" w:rsidP="00284699">
            <w:pPr>
              <w:rPr>
                <w:sz w:val="24"/>
                <w:szCs w:val="24"/>
              </w:rPr>
            </w:pPr>
            <w:r w:rsidRPr="001316F7">
              <w:rPr>
                <w:sz w:val="24"/>
                <w:szCs w:val="24"/>
              </w:rPr>
              <w:t>1.1.5</w:t>
            </w:r>
          </w:p>
        </w:tc>
        <w:tc>
          <w:tcPr>
            <w:tcW w:w="1733" w:type="pct"/>
          </w:tcPr>
          <w:p w:rsidR="0023705E" w:rsidRPr="001316F7" w:rsidRDefault="0023705E" w:rsidP="00284699">
            <w:pPr>
              <w:rPr>
                <w:sz w:val="24"/>
                <w:szCs w:val="24"/>
              </w:rPr>
            </w:pPr>
            <w:r w:rsidRPr="001316F7">
              <w:rPr>
                <w:sz w:val="24"/>
                <w:szCs w:val="24"/>
              </w:rPr>
              <w:t>- Я — фантастическое животное.</w:t>
            </w:r>
          </w:p>
        </w:tc>
        <w:tc>
          <w:tcPr>
            <w:tcW w:w="555" w:type="pct"/>
          </w:tcPr>
          <w:p w:rsidR="0023705E" w:rsidRPr="001316F7" w:rsidRDefault="0023705E" w:rsidP="00284699">
            <w:pPr>
              <w:rPr>
                <w:sz w:val="24"/>
                <w:szCs w:val="24"/>
              </w:rPr>
            </w:pPr>
            <w:r w:rsidRPr="001316F7">
              <w:rPr>
                <w:sz w:val="24"/>
                <w:szCs w:val="24"/>
              </w:rPr>
              <w:t>1</w:t>
            </w:r>
          </w:p>
        </w:tc>
        <w:tc>
          <w:tcPr>
            <w:tcW w:w="444" w:type="pct"/>
          </w:tcPr>
          <w:p w:rsidR="0023705E" w:rsidRPr="001316F7" w:rsidRDefault="0023705E" w:rsidP="00284699">
            <w:pPr>
              <w:rPr>
                <w:sz w:val="24"/>
                <w:szCs w:val="24"/>
              </w:rPr>
            </w:pPr>
            <w:r w:rsidRPr="001316F7">
              <w:rPr>
                <w:sz w:val="24"/>
                <w:szCs w:val="24"/>
              </w:rPr>
              <w:t>3</w:t>
            </w:r>
          </w:p>
        </w:tc>
        <w:tc>
          <w:tcPr>
            <w:tcW w:w="442" w:type="pct"/>
          </w:tcPr>
          <w:p w:rsidR="0023705E" w:rsidRPr="001316F7" w:rsidRDefault="0023705E" w:rsidP="00284699">
            <w:pPr>
              <w:rPr>
                <w:sz w:val="24"/>
                <w:szCs w:val="24"/>
              </w:rPr>
            </w:pPr>
            <w:r w:rsidRPr="001316F7">
              <w:rPr>
                <w:sz w:val="24"/>
                <w:szCs w:val="24"/>
              </w:rPr>
              <w:t>4</w:t>
            </w:r>
          </w:p>
        </w:tc>
        <w:tc>
          <w:tcPr>
            <w:tcW w:w="1402" w:type="pct"/>
          </w:tcPr>
          <w:p w:rsidR="0023705E" w:rsidRPr="001316F7" w:rsidRDefault="0023705E" w:rsidP="00284699">
            <w:pPr>
              <w:jc w:val="center"/>
              <w:rPr>
                <w:sz w:val="24"/>
                <w:szCs w:val="24"/>
              </w:rPr>
            </w:pPr>
            <w:r w:rsidRPr="001316F7">
              <w:rPr>
                <w:sz w:val="24"/>
                <w:szCs w:val="24"/>
              </w:rPr>
              <w:t>Творческое задание</w:t>
            </w:r>
          </w:p>
        </w:tc>
      </w:tr>
      <w:tr w:rsidR="0023705E" w:rsidRPr="001316F7">
        <w:tc>
          <w:tcPr>
            <w:tcW w:w="424" w:type="pct"/>
          </w:tcPr>
          <w:p w:rsidR="0023705E" w:rsidRPr="001316F7" w:rsidRDefault="0023705E" w:rsidP="00284699">
            <w:pPr>
              <w:rPr>
                <w:sz w:val="24"/>
                <w:szCs w:val="24"/>
              </w:rPr>
            </w:pPr>
            <w:r w:rsidRPr="001316F7">
              <w:rPr>
                <w:sz w:val="24"/>
                <w:szCs w:val="24"/>
              </w:rPr>
              <w:t>1.1.6</w:t>
            </w:r>
          </w:p>
        </w:tc>
        <w:tc>
          <w:tcPr>
            <w:tcW w:w="1733" w:type="pct"/>
          </w:tcPr>
          <w:p w:rsidR="0023705E" w:rsidRPr="001316F7" w:rsidRDefault="0023705E" w:rsidP="00284699">
            <w:pPr>
              <w:rPr>
                <w:sz w:val="24"/>
                <w:szCs w:val="24"/>
              </w:rPr>
            </w:pPr>
            <w:r w:rsidRPr="001316F7">
              <w:rPr>
                <w:sz w:val="24"/>
                <w:szCs w:val="24"/>
              </w:rPr>
              <w:t>Басни. Инсценировка басен</w:t>
            </w:r>
          </w:p>
        </w:tc>
        <w:tc>
          <w:tcPr>
            <w:tcW w:w="555" w:type="pct"/>
          </w:tcPr>
          <w:p w:rsidR="0023705E" w:rsidRPr="001316F7" w:rsidRDefault="0023705E" w:rsidP="00284699">
            <w:pPr>
              <w:rPr>
                <w:sz w:val="24"/>
                <w:szCs w:val="24"/>
              </w:rPr>
            </w:pPr>
            <w:r w:rsidRPr="001316F7">
              <w:rPr>
                <w:sz w:val="24"/>
                <w:szCs w:val="24"/>
              </w:rPr>
              <w:t>4</w:t>
            </w:r>
          </w:p>
        </w:tc>
        <w:tc>
          <w:tcPr>
            <w:tcW w:w="444" w:type="pct"/>
          </w:tcPr>
          <w:p w:rsidR="0023705E" w:rsidRPr="001316F7" w:rsidRDefault="0023705E" w:rsidP="00284699">
            <w:pPr>
              <w:rPr>
                <w:sz w:val="24"/>
                <w:szCs w:val="24"/>
              </w:rPr>
            </w:pPr>
            <w:r w:rsidRPr="001316F7">
              <w:rPr>
                <w:sz w:val="24"/>
                <w:szCs w:val="24"/>
              </w:rPr>
              <w:t>2</w:t>
            </w:r>
          </w:p>
        </w:tc>
        <w:tc>
          <w:tcPr>
            <w:tcW w:w="442" w:type="pct"/>
          </w:tcPr>
          <w:p w:rsidR="0023705E" w:rsidRPr="001316F7" w:rsidRDefault="0023705E" w:rsidP="00284699">
            <w:pPr>
              <w:rPr>
                <w:sz w:val="24"/>
                <w:szCs w:val="24"/>
              </w:rPr>
            </w:pPr>
            <w:r w:rsidRPr="001316F7">
              <w:rPr>
                <w:sz w:val="24"/>
                <w:szCs w:val="24"/>
              </w:rPr>
              <w:t>6</w:t>
            </w:r>
          </w:p>
        </w:tc>
        <w:tc>
          <w:tcPr>
            <w:tcW w:w="1402" w:type="pct"/>
          </w:tcPr>
          <w:p w:rsidR="0023705E" w:rsidRPr="001316F7" w:rsidRDefault="0023705E" w:rsidP="00284699">
            <w:pPr>
              <w:jc w:val="center"/>
              <w:rPr>
                <w:sz w:val="24"/>
                <w:szCs w:val="24"/>
              </w:rPr>
            </w:pPr>
            <w:r w:rsidRPr="001316F7">
              <w:rPr>
                <w:sz w:val="24"/>
                <w:szCs w:val="24"/>
              </w:rPr>
              <w:t>Фронтальный опрос слушание наблюдение</w:t>
            </w:r>
          </w:p>
        </w:tc>
      </w:tr>
      <w:tr w:rsidR="0023705E" w:rsidRPr="001316F7">
        <w:tc>
          <w:tcPr>
            <w:tcW w:w="424" w:type="pct"/>
          </w:tcPr>
          <w:p w:rsidR="0023705E" w:rsidRPr="001316F7" w:rsidRDefault="0023705E" w:rsidP="00284699">
            <w:pPr>
              <w:ind w:right="-111"/>
              <w:jc w:val="center"/>
              <w:rPr>
                <w:sz w:val="24"/>
                <w:szCs w:val="24"/>
              </w:rPr>
            </w:pPr>
            <w:r w:rsidRPr="001316F7">
              <w:rPr>
                <w:sz w:val="24"/>
                <w:szCs w:val="24"/>
              </w:rPr>
              <w:t>1.1.7.</w:t>
            </w:r>
          </w:p>
        </w:tc>
        <w:tc>
          <w:tcPr>
            <w:tcW w:w="1733" w:type="pct"/>
          </w:tcPr>
          <w:p w:rsidR="0023705E" w:rsidRPr="001316F7" w:rsidRDefault="0023705E" w:rsidP="00284699">
            <w:pPr>
              <w:rPr>
                <w:sz w:val="24"/>
                <w:szCs w:val="24"/>
              </w:rPr>
            </w:pPr>
            <w:r w:rsidRPr="001316F7">
              <w:rPr>
                <w:sz w:val="24"/>
                <w:szCs w:val="24"/>
              </w:rPr>
              <w:t xml:space="preserve"> Компоновка, репетиция и показ басен</w:t>
            </w:r>
          </w:p>
        </w:tc>
        <w:tc>
          <w:tcPr>
            <w:tcW w:w="555" w:type="pct"/>
          </w:tcPr>
          <w:p w:rsidR="0023705E" w:rsidRPr="001316F7" w:rsidRDefault="0023705E" w:rsidP="00284699">
            <w:pPr>
              <w:rPr>
                <w:sz w:val="24"/>
                <w:szCs w:val="24"/>
              </w:rPr>
            </w:pPr>
            <w:r w:rsidRPr="001316F7">
              <w:rPr>
                <w:sz w:val="24"/>
                <w:szCs w:val="24"/>
              </w:rPr>
              <w:t>-</w:t>
            </w:r>
          </w:p>
        </w:tc>
        <w:tc>
          <w:tcPr>
            <w:tcW w:w="444" w:type="pct"/>
          </w:tcPr>
          <w:p w:rsidR="0023705E" w:rsidRPr="001316F7" w:rsidRDefault="0023705E" w:rsidP="00284699">
            <w:pPr>
              <w:rPr>
                <w:sz w:val="24"/>
                <w:szCs w:val="24"/>
              </w:rPr>
            </w:pPr>
            <w:r w:rsidRPr="001316F7">
              <w:rPr>
                <w:sz w:val="24"/>
                <w:szCs w:val="24"/>
              </w:rPr>
              <w:t>18</w:t>
            </w:r>
          </w:p>
        </w:tc>
        <w:tc>
          <w:tcPr>
            <w:tcW w:w="442" w:type="pct"/>
          </w:tcPr>
          <w:p w:rsidR="0023705E" w:rsidRPr="001316F7" w:rsidRDefault="0023705E" w:rsidP="00284699">
            <w:pPr>
              <w:rPr>
                <w:sz w:val="24"/>
                <w:szCs w:val="24"/>
              </w:rPr>
            </w:pPr>
            <w:r w:rsidRPr="001316F7">
              <w:rPr>
                <w:sz w:val="24"/>
                <w:szCs w:val="24"/>
              </w:rPr>
              <w:t>18</w:t>
            </w:r>
          </w:p>
        </w:tc>
        <w:tc>
          <w:tcPr>
            <w:tcW w:w="1402" w:type="pct"/>
          </w:tcPr>
          <w:p w:rsidR="0023705E" w:rsidRPr="001316F7" w:rsidRDefault="0023705E" w:rsidP="00284699">
            <w:pPr>
              <w:jc w:val="center"/>
              <w:rPr>
                <w:sz w:val="24"/>
                <w:szCs w:val="24"/>
              </w:rPr>
            </w:pPr>
            <w:r w:rsidRPr="001316F7">
              <w:rPr>
                <w:sz w:val="24"/>
                <w:szCs w:val="24"/>
              </w:rPr>
              <w:t>Просмотр</w:t>
            </w:r>
          </w:p>
          <w:p w:rsidR="0023705E" w:rsidRPr="001316F7" w:rsidRDefault="0023705E" w:rsidP="00284699">
            <w:pPr>
              <w:jc w:val="center"/>
              <w:rPr>
                <w:sz w:val="24"/>
                <w:szCs w:val="24"/>
              </w:rPr>
            </w:pPr>
            <w:r w:rsidRPr="001316F7">
              <w:rPr>
                <w:sz w:val="24"/>
                <w:szCs w:val="24"/>
              </w:rPr>
              <w:t>показ</w:t>
            </w:r>
          </w:p>
        </w:tc>
      </w:tr>
      <w:tr w:rsidR="0023705E" w:rsidRPr="001316F7">
        <w:trPr>
          <w:trHeight w:val="731"/>
        </w:trPr>
        <w:tc>
          <w:tcPr>
            <w:tcW w:w="424" w:type="pct"/>
          </w:tcPr>
          <w:p w:rsidR="0023705E" w:rsidRPr="001316F7" w:rsidRDefault="0023705E" w:rsidP="00284699">
            <w:pPr>
              <w:jc w:val="center"/>
              <w:rPr>
                <w:sz w:val="24"/>
                <w:szCs w:val="24"/>
              </w:rPr>
            </w:pPr>
            <w:r w:rsidRPr="001316F7">
              <w:rPr>
                <w:b/>
                <w:bCs/>
                <w:i/>
                <w:iCs/>
                <w:sz w:val="24"/>
                <w:szCs w:val="24"/>
              </w:rPr>
              <w:t>1.2.</w:t>
            </w:r>
          </w:p>
        </w:tc>
        <w:tc>
          <w:tcPr>
            <w:tcW w:w="1733" w:type="pct"/>
          </w:tcPr>
          <w:p w:rsidR="0023705E" w:rsidRPr="001316F7" w:rsidRDefault="0023705E" w:rsidP="00284699">
            <w:pPr>
              <w:rPr>
                <w:sz w:val="24"/>
                <w:szCs w:val="24"/>
              </w:rPr>
            </w:pPr>
            <w:r w:rsidRPr="001316F7">
              <w:rPr>
                <w:b/>
                <w:bCs/>
                <w:i/>
                <w:iCs/>
                <w:sz w:val="24"/>
                <w:szCs w:val="24"/>
              </w:rPr>
              <w:t>«Я» в предлагаемых обстоятельствах</w:t>
            </w:r>
          </w:p>
        </w:tc>
        <w:tc>
          <w:tcPr>
            <w:tcW w:w="555" w:type="pct"/>
          </w:tcPr>
          <w:p w:rsidR="0023705E" w:rsidRPr="001316F7" w:rsidRDefault="0023705E" w:rsidP="00284699">
            <w:pPr>
              <w:rPr>
                <w:sz w:val="24"/>
                <w:szCs w:val="24"/>
              </w:rPr>
            </w:pPr>
            <w:r w:rsidRPr="001316F7">
              <w:rPr>
                <w:b/>
                <w:bCs/>
                <w:i/>
                <w:iCs/>
                <w:sz w:val="24"/>
                <w:szCs w:val="24"/>
              </w:rPr>
              <w:t>2</w:t>
            </w:r>
          </w:p>
        </w:tc>
        <w:tc>
          <w:tcPr>
            <w:tcW w:w="444" w:type="pct"/>
          </w:tcPr>
          <w:p w:rsidR="0023705E" w:rsidRPr="001316F7" w:rsidRDefault="0023705E" w:rsidP="00284699">
            <w:pPr>
              <w:rPr>
                <w:sz w:val="24"/>
                <w:szCs w:val="24"/>
              </w:rPr>
            </w:pPr>
            <w:r w:rsidRPr="001316F7">
              <w:rPr>
                <w:b/>
                <w:bCs/>
                <w:i/>
                <w:iCs/>
                <w:sz w:val="24"/>
                <w:szCs w:val="24"/>
              </w:rPr>
              <w:t>22</w:t>
            </w:r>
          </w:p>
        </w:tc>
        <w:tc>
          <w:tcPr>
            <w:tcW w:w="442" w:type="pct"/>
          </w:tcPr>
          <w:p w:rsidR="0023705E" w:rsidRPr="001316F7" w:rsidRDefault="0023705E" w:rsidP="00284699">
            <w:pPr>
              <w:rPr>
                <w:sz w:val="24"/>
                <w:szCs w:val="24"/>
              </w:rPr>
            </w:pPr>
            <w:r w:rsidRPr="001316F7">
              <w:rPr>
                <w:b/>
                <w:bCs/>
                <w:i/>
                <w:iCs/>
                <w:sz w:val="24"/>
                <w:szCs w:val="24"/>
              </w:rPr>
              <w:t>24</w:t>
            </w:r>
          </w:p>
        </w:tc>
        <w:tc>
          <w:tcPr>
            <w:tcW w:w="1402" w:type="pct"/>
          </w:tcPr>
          <w:p w:rsidR="0023705E" w:rsidRPr="001316F7" w:rsidRDefault="0023705E" w:rsidP="00284699">
            <w:pPr>
              <w:jc w:val="center"/>
              <w:rPr>
                <w:b/>
                <w:bCs/>
                <w:i/>
                <w:iCs/>
                <w:sz w:val="24"/>
                <w:szCs w:val="24"/>
              </w:rPr>
            </w:pPr>
          </w:p>
        </w:tc>
      </w:tr>
      <w:tr w:rsidR="0023705E" w:rsidRPr="001316F7">
        <w:trPr>
          <w:trHeight w:val="820"/>
        </w:trPr>
        <w:tc>
          <w:tcPr>
            <w:tcW w:w="424" w:type="pct"/>
          </w:tcPr>
          <w:p w:rsidR="0023705E" w:rsidRPr="001316F7" w:rsidRDefault="0023705E" w:rsidP="00284699">
            <w:pPr>
              <w:ind w:right="-111"/>
              <w:jc w:val="center"/>
              <w:rPr>
                <w:b/>
                <w:bCs/>
                <w:i/>
                <w:iCs/>
                <w:sz w:val="24"/>
                <w:szCs w:val="24"/>
              </w:rPr>
            </w:pPr>
            <w:r w:rsidRPr="001316F7">
              <w:rPr>
                <w:sz w:val="24"/>
                <w:szCs w:val="24"/>
              </w:rPr>
              <w:t>1.2.1.</w:t>
            </w:r>
          </w:p>
        </w:tc>
        <w:tc>
          <w:tcPr>
            <w:tcW w:w="1733" w:type="pct"/>
          </w:tcPr>
          <w:p w:rsidR="0023705E" w:rsidRPr="001316F7" w:rsidRDefault="0023705E" w:rsidP="00284699">
            <w:pPr>
              <w:rPr>
                <w:b/>
                <w:bCs/>
                <w:i/>
                <w:iCs/>
                <w:sz w:val="24"/>
                <w:szCs w:val="24"/>
              </w:rPr>
            </w:pPr>
            <w:r w:rsidRPr="001316F7">
              <w:rPr>
                <w:sz w:val="24"/>
                <w:szCs w:val="24"/>
              </w:rPr>
              <w:t xml:space="preserve"> Работа над образом по методу физических действий</w:t>
            </w:r>
          </w:p>
        </w:tc>
        <w:tc>
          <w:tcPr>
            <w:tcW w:w="555" w:type="pct"/>
          </w:tcPr>
          <w:p w:rsidR="0023705E" w:rsidRPr="001316F7" w:rsidRDefault="0023705E" w:rsidP="00284699">
            <w:pPr>
              <w:rPr>
                <w:b/>
                <w:bCs/>
                <w:i/>
                <w:iCs/>
                <w:sz w:val="24"/>
                <w:szCs w:val="24"/>
              </w:rPr>
            </w:pPr>
            <w:r w:rsidRPr="001316F7">
              <w:rPr>
                <w:sz w:val="24"/>
                <w:szCs w:val="24"/>
              </w:rPr>
              <w:t>2</w:t>
            </w:r>
          </w:p>
        </w:tc>
        <w:tc>
          <w:tcPr>
            <w:tcW w:w="444" w:type="pct"/>
          </w:tcPr>
          <w:p w:rsidR="0023705E" w:rsidRPr="001316F7" w:rsidRDefault="0023705E" w:rsidP="00284699">
            <w:pPr>
              <w:rPr>
                <w:b/>
                <w:bCs/>
                <w:i/>
                <w:iCs/>
                <w:sz w:val="24"/>
                <w:szCs w:val="24"/>
              </w:rPr>
            </w:pPr>
            <w:r w:rsidRPr="001316F7">
              <w:rPr>
                <w:sz w:val="24"/>
                <w:szCs w:val="24"/>
              </w:rPr>
              <w:t>6</w:t>
            </w:r>
          </w:p>
        </w:tc>
        <w:tc>
          <w:tcPr>
            <w:tcW w:w="442" w:type="pct"/>
          </w:tcPr>
          <w:p w:rsidR="0023705E" w:rsidRPr="001316F7" w:rsidRDefault="0023705E" w:rsidP="00284699">
            <w:pPr>
              <w:rPr>
                <w:b/>
                <w:bCs/>
                <w:i/>
                <w:iCs/>
                <w:sz w:val="24"/>
                <w:szCs w:val="24"/>
              </w:rPr>
            </w:pPr>
            <w:r w:rsidRPr="001316F7">
              <w:rPr>
                <w:sz w:val="24"/>
                <w:szCs w:val="24"/>
              </w:rPr>
              <w:t>8</w:t>
            </w:r>
          </w:p>
        </w:tc>
        <w:tc>
          <w:tcPr>
            <w:tcW w:w="1402" w:type="pct"/>
          </w:tcPr>
          <w:p w:rsidR="0023705E" w:rsidRPr="001316F7" w:rsidRDefault="0023705E" w:rsidP="00284699">
            <w:pPr>
              <w:jc w:val="center"/>
              <w:rPr>
                <w:sz w:val="24"/>
                <w:szCs w:val="24"/>
              </w:rPr>
            </w:pPr>
            <w:r w:rsidRPr="001316F7">
              <w:rPr>
                <w:sz w:val="24"/>
                <w:szCs w:val="24"/>
              </w:rPr>
              <w:t>Опрос, наблюдение,</w:t>
            </w:r>
          </w:p>
          <w:p w:rsidR="0023705E" w:rsidRPr="001316F7" w:rsidRDefault="0023705E" w:rsidP="00284699">
            <w:pPr>
              <w:jc w:val="center"/>
              <w:rPr>
                <w:sz w:val="24"/>
                <w:szCs w:val="24"/>
              </w:rPr>
            </w:pPr>
            <w:r w:rsidRPr="001316F7">
              <w:rPr>
                <w:sz w:val="24"/>
                <w:szCs w:val="24"/>
              </w:rPr>
              <w:t>просмотр</w:t>
            </w:r>
          </w:p>
        </w:tc>
      </w:tr>
      <w:tr w:rsidR="0023705E" w:rsidRPr="001316F7">
        <w:tc>
          <w:tcPr>
            <w:tcW w:w="424" w:type="pct"/>
          </w:tcPr>
          <w:p w:rsidR="0023705E" w:rsidRPr="001316F7" w:rsidRDefault="0023705E" w:rsidP="00284699">
            <w:pPr>
              <w:ind w:right="-111"/>
              <w:jc w:val="center"/>
              <w:rPr>
                <w:sz w:val="24"/>
                <w:szCs w:val="24"/>
              </w:rPr>
            </w:pPr>
            <w:r w:rsidRPr="001316F7">
              <w:rPr>
                <w:sz w:val="24"/>
                <w:szCs w:val="24"/>
              </w:rPr>
              <w:t>1.2.2</w:t>
            </w:r>
          </w:p>
        </w:tc>
        <w:tc>
          <w:tcPr>
            <w:tcW w:w="1733" w:type="pct"/>
          </w:tcPr>
          <w:p w:rsidR="0023705E" w:rsidRPr="001316F7" w:rsidRDefault="0023705E" w:rsidP="00284699">
            <w:pPr>
              <w:rPr>
                <w:sz w:val="24"/>
                <w:szCs w:val="24"/>
              </w:rPr>
            </w:pPr>
            <w:r w:rsidRPr="001316F7">
              <w:rPr>
                <w:sz w:val="24"/>
                <w:szCs w:val="24"/>
              </w:rPr>
              <w:t>Компоновка, репетиция и показ спектакля по прозаическим отрывкам</w:t>
            </w:r>
          </w:p>
        </w:tc>
        <w:tc>
          <w:tcPr>
            <w:tcW w:w="555" w:type="pct"/>
          </w:tcPr>
          <w:p w:rsidR="0023705E" w:rsidRPr="001316F7" w:rsidRDefault="0023705E" w:rsidP="00284699">
            <w:pPr>
              <w:rPr>
                <w:sz w:val="24"/>
                <w:szCs w:val="24"/>
              </w:rPr>
            </w:pPr>
            <w:r w:rsidRPr="001316F7">
              <w:rPr>
                <w:sz w:val="24"/>
                <w:szCs w:val="24"/>
              </w:rPr>
              <w:t>1</w:t>
            </w:r>
          </w:p>
        </w:tc>
        <w:tc>
          <w:tcPr>
            <w:tcW w:w="444" w:type="pct"/>
          </w:tcPr>
          <w:p w:rsidR="0023705E" w:rsidRPr="001316F7" w:rsidRDefault="0023705E" w:rsidP="00284699">
            <w:pPr>
              <w:rPr>
                <w:sz w:val="24"/>
                <w:szCs w:val="24"/>
              </w:rPr>
            </w:pPr>
            <w:r w:rsidRPr="001316F7">
              <w:rPr>
                <w:sz w:val="24"/>
                <w:szCs w:val="24"/>
              </w:rPr>
              <w:t>15</w:t>
            </w:r>
          </w:p>
        </w:tc>
        <w:tc>
          <w:tcPr>
            <w:tcW w:w="442" w:type="pct"/>
          </w:tcPr>
          <w:p w:rsidR="0023705E" w:rsidRPr="001316F7" w:rsidRDefault="0023705E" w:rsidP="00284699">
            <w:pPr>
              <w:rPr>
                <w:sz w:val="24"/>
                <w:szCs w:val="24"/>
              </w:rPr>
            </w:pPr>
            <w:r w:rsidRPr="001316F7">
              <w:rPr>
                <w:sz w:val="24"/>
                <w:szCs w:val="24"/>
              </w:rPr>
              <w:t>16</w:t>
            </w:r>
          </w:p>
        </w:tc>
        <w:tc>
          <w:tcPr>
            <w:tcW w:w="1402" w:type="pct"/>
          </w:tcPr>
          <w:p w:rsidR="0023705E" w:rsidRPr="001316F7" w:rsidRDefault="0023705E" w:rsidP="00284699">
            <w:pPr>
              <w:jc w:val="center"/>
              <w:rPr>
                <w:sz w:val="24"/>
                <w:szCs w:val="24"/>
              </w:rPr>
            </w:pPr>
            <w:r w:rsidRPr="001316F7">
              <w:rPr>
                <w:sz w:val="24"/>
                <w:szCs w:val="24"/>
              </w:rPr>
              <w:t>Опрос,</w:t>
            </w:r>
          </w:p>
          <w:p w:rsidR="0023705E" w:rsidRPr="001316F7" w:rsidRDefault="0023705E" w:rsidP="00284699">
            <w:pPr>
              <w:jc w:val="center"/>
              <w:rPr>
                <w:sz w:val="24"/>
                <w:szCs w:val="24"/>
              </w:rPr>
            </w:pPr>
            <w:r w:rsidRPr="001316F7">
              <w:rPr>
                <w:sz w:val="24"/>
                <w:szCs w:val="24"/>
              </w:rPr>
              <w:t>наблюдение,</w:t>
            </w:r>
          </w:p>
          <w:p w:rsidR="0023705E" w:rsidRPr="001316F7" w:rsidRDefault="0023705E" w:rsidP="00284699">
            <w:pPr>
              <w:jc w:val="center"/>
              <w:rPr>
                <w:sz w:val="24"/>
                <w:szCs w:val="24"/>
              </w:rPr>
            </w:pPr>
            <w:r w:rsidRPr="001316F7">
              <w:rPr>
                <w:sz w:val="24"/>
                <w:szCs w:val="24"/>
              </w:rPr>
              <w:t>показ</w:t>
            </w:r>
          </w:p>
        </w:tc>
      </w:tr>
      <w:tr w:rsidR="0023705E" w:rsidRPr="001316F7">
        <w:tc>
          <w:tcPr>
            <w:tcW w:w="424" w:type="pct"/>
          </w:tcPr>
          <w:p w:rsidR="0023705E" w:rsidRPr="001316F7" w:rsidRDefault="0023705E" w:rsidP="00284699">
            <w:pPr>
              <w:jc w:val="center"/>
              <w:rPr>
                <w:b/>
                <w:bCs/>
                <w:i/>
                <w:iCs/>
                <w:sz w:val="24"/>
                <w:szCs w:val="24"/>
              </w:rPr>
            </w:pPr>
            <w:r w:rsidRPr="001316F7">
              <w:rPr>
                <w:b/>
                <w:bCs/>
                <w:i/>
                <w:iCs/>
                <w:sz w:val="24"/>
                <w:szCs w:val="24"/>
              </w:rPr>
              <w:t>1.3.</w:t>
            </w:r>
          </w:p>
        </w:tc>
        <w:tc>
          <w:tcPr>
            <w:tcW w:w="1733" w:type="pct"/>
          </w:tcPr>
          <w:p w:rsidR="0023705E" w:rsidRPr="001316F7" w:rsidRDefault="0023705E" w:rsidP="00284699">
            <w:pPr>
              <w:rPr>
                <w:b/>
                <w:bCs/>
                <w:i/>
                <w:iCs/>
                <w:sz w:val="24"/>
                <w:szCs w:val="24"/>
              </w:rPr>
            </w:pPr>
            <w:r w:rsidRPr="001316F7">
              <w:rPr>
                <w:b/>
                <w:bCs/>
                <w:i/>
                <w:iCs/>
                <w:sz w:val="24"/>
                <w:szCs w:val="24"/>
              </w:rPr>
              <w:t xml:space="preserve"> Работа над ролью</w:t>
            </w:r>
          </w:p>
        </w:tc>
        <w:tc>
          <w:tcPr>
            <w:tcW w:w="555" w:type="pct"/>
          </w:tcPr>
          <w:p w:rsidR="0023705E" w:rsidRPr="001316F7" w:rsidRDefault="0023705E" w:rsidP="00284699">
            <w:pPr>
              <w:rPr>
                <w:b/>
                <w:bCs/>
                <w:i/>
                <w:iCs/>
                <w:sz w:val="24"/>
                <w:szCs w:val="24"/>
              </w:rPr>
            </w:pPr>
            <w:r w:rsidRPr="001316F7">
              <w:rPr>
                <w:b/>
                <w:bCs/>
                <w:i/>
                <w:iCs/>
                <w:sz w:val="24"/>
                <w:szCs w:val="24"/>
              </w:rPr>
              <w:t>9</w:t>
            </w:r>
          </w:p>
        </w:tc>
        <w:tc>
          <w:tcPr>
            <w:tcW w:w="444" w:type="pct"/>
          </w:tcPr>
          <w:p w:rsidR="0023705E" w:rsidRPr="001316F7" w:rsidRDefault="0023705E" w:rsidP="00284699">
            <w:pPr>
              <w:rPr>
                <w:b/>
                <w:bCs/>
                <w:i/>
                <w:iCs/>
                <w:sz w:val="24"/>
                <w:szCs w:val="24"/>
              </w:rPr>
            </w:pPr>
            <w:r w:rsidRPr="001316F7">
              <w:rPr>
                <w:b/>
                <w:bCs/>
                <w:i/>
                <w:iCs/>
                <w:sz w:val="24"/>
                <w:szCs w:val="24"/>
              </w:rPr>
              <w:t>11</w:t>
            </w:r>
          </w:p>
        </w:tc>
        <w:tc>
          <w:tcPr>
            <w:tcW w:w="442" w:type="pct"/>
          </w:tcPr>
          <w:p w:rsidR="0023705E" w:rsidRPr="001316F7" w:rsidRDefault="0023705E" w:rsidP="00284699">
            <w:pPr>
              <w:rPr>
                <w:b/>
                <w:bCs/>
                <w:i/>
                <w:iCs/>
                <w:sz w:val="24"/>
                <w:szCs w:val="24"/>
              </w:rPr>
            </w:pPr>
            <w:r w:rsidRPr="001316F7">
              <w:rPr>
                <w:b/>
                <w:bCs/>
                <w:i/>
                <w:iCs/>
                <w:sz w:val="24"/>
                <w:szCs w:val="24"/>
              </w:rPr>
              <w:t>20</w:t>
            </w:r>
          </w:p>
        </w:tc>
        <w:tc>
          <w:tcPr>
            <w:tcW w:w="1402" w:type="pct"/>
          </w:tcPr>
          <w:p w:rsidR="0023705E" w:rsidRPr="001316F7" w:rsidRDefault="0023705E" w:rsidP="00284699">
            <w:pPr>
              <w:jc w:val="center"/>
              <w:rPr>
                <w:b/>
                <w:bCs/>
                <w:i/>
                <w:iCs/>
                <w:sz w:val="24"/>
                <w:szCs w:val="24"/>
              </w:rPr>
            </w:pPr>
          </w:p>
        </w:tc>
      </w:tr>
      <w:tr w:rsidR="0023705E" w:rsidRPr="001316F7">
        <w:tc>
          <w:tcPr>
            <w:tcW w:w="424" w:type="pct"/>
          </w:tcPr>
          <w:p w:rsidR="0023705E" w:rsidRPr="001316F7" w:rsidRDefault="0023705E" w:rsidP="00284699">
            <w:pPr>
              <w:ind w:right="-111"/>
              <w:jc w:val="center"/>
              <w:rPr>
                <w:sz w:val="24"/>
                <w:szCs w:val="24"/>
              </w:rPr>
            </w:pPr>
            <w:r w:rsidRPr="001316F7">
              <w:rPr>
                <w:sz w:val="24"/>
                <w:szCs w:val="24"/>
              </w:rPr>
              <w:t>1.3.1.</w:t>
            </w:r>
          </w:p>
        </w:tc>
        <w:tc>
          <w:tcPr>
            <w:tcW w:w="1733" w:type="pct"/>
          </w:tcPr>
          <w:p w:rsidR="0023705E" w:rsidRPr="001316F7" w:rsidRDefault="0023705E" w:rsidP="00284699">
            <w:pPr>
              <w:rPr>
                <w:sz w:val="24"/>
                <w:szCs w:val="24"/>
              </w:rPr>
            </w:pPr>
            <w:r w:rsidRPr="001316F7">
              <w:rPr>
                <w:sz w:val="24"/>
                <w:szCs w:val="24"/>
              </w:rPr>
              <w:t>Изучение жизни</w:t>
            </w:r>
          </w:p>
        </w:tc>
        <w:tc>
          <w:tcPr>
            <w:tcW w:w="555" w:type="pct"/>
          </w:tcPr>
          <w:p w:rsidR="0023705E" w:rsidRPr="001316F7" w:rsidRDefault="0023705E" w:rsidP="00284699">
            <w:pPr>
              <w:rPr>
                <w:sz w:val="24"/>
                <w:szCs w:val="24"/>
              </w:rPr>
            </w:pPr>
            <w:r w:rsidRPr="001316F7">
              <w:rPr>
                <w:sz w:val="24"/>
                <w:szCs w:val="24"/>
              </w:rPr>
              <w:t>1</w:t>
            </w:r>
          </w:p>
        </w:tc>
        <w:tc>
          <w:tcPr>
            <w:tcW w:w="444" w:type="pct"/>
          </w:tcPr>
          <w:p w:rsidR="0023705E" w:rsidRPr="001316F7" w:rsidRDefault="0023705E" w:rsidP="00284699">
            <w:pPr>
              <w:rPr>
                <w:sz w:val="24"/>
                <w:szCs w:val="24"/>
              </w:rPr>
            </w:pPr>
            <w:r w:rsidRPr="001316F7">
              <w:rPr>
                <w:sz w:val="24"/>
                <w:szCs w:val="24"/>
              </w:rPr>
              <w:t>1</w:t>
            </w:r>
          </w:p>
        </w:tc>
        <w:tc>
          <w:tcPr>
            <w:tcW w:w="442" w:type="pct"/>
          </w:tcPr>
          <w:p w:rsidR="0023705E" w:rsidRPr="001316F7" w:rsidRDefault="0023705E" w:rsidP="00284699">
            <w:pPr>
              <w:rPr>
                <w:sz w:val="24"/>
                <w:szCs w:val="24"/>
              </w:rPr>
            </w:pPr>
            <w:r w:rsidRPr="001316F7">
              <w:rPr>
                <w:sz w:val="24"/>
                <w:szCs w:val="24"/>
              </w:rPr>
              <w:t>2</w:t>
            </w:r>
          </w:p>
        </w:tc>
        <w:tc>
          <w:tcPr>
            <w:tcW w:w="1402" w:type="pct"/>
          </w:tcPr>
          <w:p w:rsidR="0023705E" w:rsidRPr="001316F7" w:rsidRDefault="0023705E" w:rsidP="00284699">
            <w:pPr>
              <w:jc w:val="center"/>
              <w:rPr>
                <w:sz w:val="24"/>
                <w:szCs w:val="24"/>
              </w:rPr>
            </w:pPr>
            <w:r w:rsidRPr="001316F7">
              <w:rPr>
                <w:sz w:val="24"/>
                <w:szCs w:val="24"/>
              </w:rPr>
              <w:t>Беседа</w:t>
            </w:r>
          </w:p>
        </w:tc>
      </w:tr>
      <w:tr w:rsidR="0023705E" w:rsidRPr="001316F7">
        <w:tc>
          <w:tcPr>
            <w:tcW w:w="424" w:type="pct"/>
          </w:tcPr>
          <w:p w:rsidR="0023705E" w:rsidRPr="001316F7" w:rsidRDefault="0023705E" w:rsidP="00284699">
            <w:pPr>
              <w:ind w:right="-111"/>
              <w:jc w:val="center"/>
              <w:rPr>
                <w:sz w:val="24"/>
                <w:szCs w:val="24"/>
              </w:rPr>
            </w:pPr>
            <w:r w:rsidRPr="001316F7">
              <w:rPr>
                <w:sz w:val="24"/>
                <w:szCs w:val="24"/>
              </w:rPr>
              <w:t>1.3.2</w:t>
            </w:r>
          </w:p>
        </w:tc>
        <w:tc>
          <w:tcPr>
            <w:tcW w:w="1733" w:type="pct"/>
          </w:tcPr>
          <w:p w:rsidR="0023705E" w:rsidRPr="001316F7" w:rsidRDefault="0023705E" w:rsidP="00284699">
            <w:pPr>
              <w:rPr>
                <w:sz w:val="24"/>
                <w:szCs w:val="24"/>
              </w:rPr>
            </w:pPr>
            <w:r w:rsidRPr="001316F7">
              <w:rPr>
                <w:sz w:val="24"/>
                <w:szCs w:val="24"/>
              </w:rPr>
              <w:t xml:space="preserve"> Фантазирование о роли</w:t>
            </w:r>
          </w:p>
        </w:tc>
        <w:tc>
          <w:tcPr>
            <w:tcW w:w="555" w:type="pct"/>
          </w:tcPr>
          <w:p w:rsidR="0023705E" w:rsidRPr="001316F7" w:rsidRDefault="0023705E" w:rsidP="00284699">
            <w:pPr>
              <w:rPr>
                <w:sz w:val="24"/>
                <w:szCs w:val="24"/>
              </w:rPr>
            </w:pPr>
            <w:r w:rsidRPr="001316F7">
              <w:rPr>
                <w:sz w:val="24"/>
                <w:szCs w:val="24"/>
              </w:rPr>
              <w:t>1</w:t>
            </w:r>
          </w:p>
        </w:tc>
        <w:tc>
          <w:tcPr>
            <w:tcW w:w="444" w:type="pct"/>
          </w:tcPr>
          <w:p w:rsidR="0023705E" w:rsidRPr="001316F7" w:rsidRDefault="0023705E" w:rsidP="00284699">
            <w:pPr>
              <w:rPr>
                <w:sz w:val="24"/>
                <w:szCs w:val="24"/>
              </w:rPr>
            </w:pPr>
            <w:r w:rsidRPr="001316F7">
              <w:rPr>
                <w:sz w:val="24"/>
                <w:szCs w:val="24"/>
              </w:rPr>
              <w:t>1</w:t>
            </w:r>
          </w:p>
        </w:tc>
        <w:tc>
          <w:tcPr>
            <w:tcW w:w="442" w:type="pct"/>
          </w:tcPr>
          <w:p w:rsidR="0023705E" w:rsidRPr="001316F7" w:rsidRDefault="0023705E" w:rsidP="00284699">
            <w:pPr>
              <w:rPr>
                <w:sz w:val="24"/>
                <w:szCs w:val="24"/>
              </w:rPr>
            </w:pPr>
            <w:r w:rsidRPr="001316F7">
              <w:rPr>
                <w:sz w:val="24"/>
                <w:szCs w:val="24"/>
              </w:rPr>
              <w:t>2</w:t>
            </w:r>
          </w:p>
        </w:tc>
        <w:tc>
          <w:tcPr>
            <w:tcW w:w="1402" w:type="pct"/>
          </w:tcPr>
          <w:p w:rsidR="0023705E" w:rsidRPr="001316F7" w:rsidRDefault="0023705E" w:rsidP="00284699">
            <w:pPr>
              <w:jc w:val="center"/>
              <w:rPr>
                <w:sz w:val="24"/>
                <w:szCs w:val="24"/>
              </w:rPr>
            </w:pPr>
            <w:r w:rsidRPr="001316F7">
              <w:rPr>
                <w:sz w:val="24"/>
                <w:szCs w:val="24"/>
              </w:rPr>
              <w:t>Слушание</w:t>
            </w:r>
          </w:p>
        </w:tc>
      </w:tr>
      <w:tr w:rsidR="0023705E" w:rsidRPr="001316F7">
        <w:tc>
          <w:tcPr>
            <w:tcW w:w="424" w:type="pct"/>
          </w:tcPr>
          <w:p w:rsidR="0023705E" w:rsidRPr="001316F7" w:rsidRDefault="0023705E" w:rsidP="00284699">
            <w:pPr>
              <w:ind w:right="-111"/>
              <w:jc w:val="center"/>
              <w:rPr>
                <w:sz w:val="24"/>
                <w:szCs w:val="24"/>
              </w:rPr>
            </w:pPr>
            <w:r w:rsidRPr="001316F7">
              <w:rPr>
                <w:sz w:val="24"/>
                <w:szCs w:val="24"/>
              </w:rPr>
              <w:t>1.3.3.</w:t>
            </w:r>
          </w:p>
        </w:tc>
        <w:tc>
          <w:tcPr>
            <w:tcW w:w="1733" w:type="pct"/>
          </w:tcPr>
          <w:p w:rsidR="0023705E" w:rsidRPr="001316F7" w:rsidRDefault="0023705E" w:rsidP="00284699">
            <w:pPr>
              <w:rPr>
                <w:sz w:val="24"/>
                <w:szCs w:val="24"/>
              </w:rPr>
            </w:pPr>
            <w:r w:rsidRPr="001316F7">
              <w:rPr>
                <w:sz w:val="24"/>
                <w:szCs w:val="24"/>
              </w:rPr>
              <w:t xml:space="preserve"> Вскрытие подтекста</w:t>
            </w:r>
          </w:p>
        </w:tc>
        <w:tc>
          <w:tcPr>
            <w:tcW w:w="555" w:type="pct"/>
          </w:tcPr>
          <w:p w:rsidR="0023705E" w:rsidRPr="001316F7" w:rsidRDefault="0023705E" w:rsidP="00284699">
            <w:pPr>
              <w:rPr>
                <w:sz w:val="24"/>
                <w:szCs w:val="24"/>
              </w:rPr>
            </w:pPr>
            <w:r w:rsidRPr="001316F7">
              <w:rPr>
                <w:sz w:val="24"/>
                <w:szCs w:val="24"/>
              </w:rPr>
              <w:t>1</w:t>
            </w:r>
          </w:p>
        </w:tc>
        <w:tc>
          <w:tcPr>
            <w:tcW w:w="444" w:type="pct"/>
          </w:tcPr>
          <w:p w:rsidR="0023705E" w:rsidRPr="001316F7" w:rsidRDefault="0023705E" w:rsidP="00284699">
            <w:pPr>
              <w:rPr>
                <w:sz w:val="24"/>
                <w:szCs w:val="24"/>
              </w:rPr>
            </w:pPr>
            <w:r w:rsidRPr="001316F7">
              <w:rPr>
                <w:sz w:val="24"/>
                <w:szCs w:val="24"/>
              </w:rPr>
              <w:t>3</w:t>
            </w:r>
          </w:p>
        </w:tc>
        <w:tc>
          <w:tcPr>
            <w:tcW w:w="442" w:type="pct"/>
          </w:tcPr>
          <w:p w:rsidR="0023705E" w:rsidRPr="001316F7" w:rsidRDefault="0023705E" w:rsidP="00284699">
            <w:pPr>
              <w:rPr>
                <w:sz w:val="24"/>
                <w:szCs w:val="24"/>
              </w:rPr>
            </w:pPr>
            <w:r w:rsidRPr="001316F7">
              <w:rPr>
                <w:sz w:val="24"/>
                <w:szCs w:val="24"/>
              </w:rPr>
              <w:t>4</w:t>
            </w:r>
          </w:p>
        </w:tc>
        <w:tc>
          <w:tcPr>
            <w:tcW w:w="1402" w:type="pct"/>
          </w:tcPr>
          <w:p w:rsidR="0023705E" w:rsidRPr="001316F7" w:rsidRDefault="0023705E" w:rsidP="00284699">
            <w:pPr>
              <w:jc w:val="center"/>
              <w:rPr>
                <w:sz w:val="24"/>
                <w:szCs w:val="24"/>
              </w:rPr>
            </w:pPr>
            <w:r w:rsidRPr="001316F7">
              <w:rPr>
                <w:sz w:val="24"/>
                <w:szCs w:val="24"/>
              </w:rPr>
              <w:t>Слушание</w:t>
            </w:r>
          </w:p>
        </w:tc>
      </w:tr>
      <w:tr w:rsidR="0023705E" w:rsidRPr="001316F7">
        <w:tc>
          <w:tcPr>
            <w:tcW w:w="424" w:type="pct"/>
          </w:tcPr>
          <w:p w:rsidR="0023705E" w:rsidRPr="001316F7" w:rsidRDefault="0023705E" w:rsidP="00284699">
            <w:pPr>
              <w:ind w:right="-111"/>
              <w:jc w:val="center"/>
              <w:rPr>
                <w:sz w:val="24"/>
                <w:szCs w:val="24"/>
              </w:rPr>
            </w:pPr>
            <w:r w:rsidRPr="001316F7">
              <w:rPr>
                <w:sz w:val="24"/>
                <w:szCs w:val="24"/>
              </w:rPr>
              <w:t>1.3.4.</w:t>
            </w:r>
          </w:p>
        </w:tc>
        <w:tc>
          <w:tcPr>
            <w:tcW w:w="1733" w:type="pct"/>
          </w:tcPr>
          <w:p w:rsidR="0023705E" w:rsidRPr="001316F7" w:rsidRDefault="0023705E" w:rsidP="00284699">
            <w:pPr>
              <w:rPr>
                <w:sz w:val="24"/>
                <w:szCs w:val="24"/>
              </w:rPr>
            </w:pPr>
            <w:r w:rsidRPr="001316F7">
              <w:rPr>
                <w:sz w:val="24"/>
                <w:szCs w:val="24"/>
              </w:rPr>
              <w:t xml:space="preserve"> Работа над внешностью, характерностью</w:t>
            </w:r>
          </w:p>
        </w:tc>
        <w:tc>
          <w:tcPr>
            <w:tcW w:w="555" w:type="pct"/>
          </w:tcPr>
          <w:p w:rsidR="0023705E" w:rsidRPr="001316F7" w:rsidRDefault="0023705E" w:rsidP="00284699">
            <w:pPr>
              <w:rPr>
                <w:sz w:val="24"/>
                <w:szCs w:val="24"/>
              </w:rPr>
            </w:pPr>
            <w:r w:rsidRPr="001316F7">
              <w:rPr>
                <w:sz w:val="24"/>
                <w:szCs w:val="24"/>
              </w:rPr>
              <w:t>1</w:t>
            </w:r>
          </w:p>
        </w:tc>
        <w:tc>
          <w:tcPr>
            <w:tcW w:w="444" w:type="pct"/>
          </w:tcPr>
          <w:p w:rsidR="0023705E" w:rsidRPr="001316F7" w:rsidRDefault="0023705E" w:rsidP="00284699">
            <w:pPr>
              <w:rPr>
                <w:sz w:val="24"/>
                <w:szCs w:val="24"/>
              </w:rPr>
            </w:pPr>
            <w:r w:rsidRPr="001316F7">
              <w:rPr>
                <w:sz w:val="24"/>
                <w:szCs w:val="24"/>
              </w:rPr>
              <w:t>3</w:t>
            </w:r>
          </w:p>
        </w:tc>
        <w:tc>
          <w:tcPr>
            <w:tcW w:w="442" w:type="pct"/>
          </w:tcPr>
          <w:p w:rsidR="0023705E" w:rsidRPr="001316F7" w:rsidRDefault="0023705E" w:rsidP="00284699">
            <w:pPr>
              <w:rPr>
                <w:sz w:val="24"/>
                <w:szCs w:val="24"/>
              </w:rPr>
            </w:pPr>
            <w:r w:rsidRPr="001316F7">
              <w:rPr>
                <w:sz w:val="24"/>
                <w:szCs w:val="24"/>
              </w:rPr>
              <w:t>4</w:t>
            </w:r>
          </w:p>
        </w:tc>
        <w:tc>
          <w:tcPr>
            <w:tcW w:w="1402" w:type="pct"/>
          </w:tcPr>
          <w:p w:rsidR="0023705E" w:rsidRPr="001316F7" w:rsidRDefault="0023705E" w:rsidP="00284699">
            <w:pPr>
              <w:jc w:val="center"/>
              <w:rPr>
                <w:sz w:val="24"/>
                <w:szCs w:val="24"/>
              </w:rPr>
            </w:pPr>
            <w:r w:rsidRPr="001316F7">
              <w:rPr>
                <w:sz w:val="24"/>
                <w:szCs w:val="24"/>
              </w:rPr>
              <w:t>Опрос наблюдение</w:t>
            </w:r>
          </w:p>
        </w:tc>
      </w:tr>
      <w:tr w:rsidR="0023705E" w:rsidRPr="001316F7">
        <w:tc>
          <w:tcPr>
            <w:tcW w:w="424" w:type="pct"/>
          </w:tcPr>
          <w:p w:rsidR="0023705E" w:rsidRPr="001316F7" w:rsidRDefault="0023705E" w:rsidP="00284699">
            <w:pPr>
              <w:ind w:right="-111"/>
              <w:jc w:val="center"/>
              <w:rPr>
                <w:sz w:val="24"/>
                <w:szCs w:val="24"/>
              </w:rPr>
            </w:pPr>
            <w:r w:rsidRPr="001316F7">
              <w:rPr>
                <w:sz w:val="24"/>
                <w:szCs w:val="24"/>
              </w:rPr>
              <w:t>1.3.5.</w:t>
            </w:r>
          </w:p>
        </w:tc>
        <w:tc>
          <w:tcPr>
            <w:tcW w:w="1733" w:type="pct"/>
          </w:tcPr>
          <w:p w:rsidR="0023705E" w:rsidRPr="001316F7" w:rsidRDefault="0023705E" w:rsidP="00284699">
            <w:pPr>
              <w:rPr>
                <w:sz w:val="24"/>
                <w:szCs w:val="24"/>
              </w:rPr>
            </w:pPr>
            <w:r w:rsidRPr="001316F7">
              <w:rPr>
                <w:sz w:val="24"/>
                <w:szCs w:val="24"/>
              </w:rPr>
              <w:t xml:space="preserve"> Домашние этюды</w:t>
            </w:r>
          </w:p>
        </w:tc>
        <w:tc>
          <w:tcPr>
            <w:tcW w:w="555" w:type="pct"/>
          </w:tcPr>
          <w:p w:rsidR="0023705E" w:rsidRPr="001316F7" w:rsidRDefault="0023705E" w:rsidP="00284699">
            <w:pPr>
              <w:rPr>
                <w:sz w:val="24"/>
                <w:szCs w:val="24"/>
              </w:rPr>
            </w:pPr>
            <w:r w:rsidRPr="001316F7">
              <w:rPr>
                <w:sz w:val="24"/>
                <w:szCs w:val="24"/>
              </w:rPr>
              <w:t>1</w:t>
            </w:r>
          </w:p>
        </w:tc>
        <w:tc>
          <w:tcPr>
            <w:tcW w:w="444" w:type="pct"/>
          </w:tcPr>
          <w:p w:rsidR="0023705E" w:rsidRPr="001316F7" w:rsidRDefault="0023705E" w:rsidP="00284699">
            <w:pPr>
              <w:rPr>
                <w:sz w:val="24"/>
                <w:szCs w:val="24"/>
              </w:rPr>
            </w:pPr>
            <w:r w:rsidRPr="001316F7">
              <w:rPr>
                <w:sz w:val="24"/>
                <w:szCs w:val="24"/>
              </w:rPr>
              <w:t>3</w:t>
            </w:r>
          </w:p>
        </w:tc>
        <w:tc>
          <w:tcPr>
            <w:tcW w:w="442" w:type="pct"/>
          </w:tcPr>
          <w:p w:rsidR="0023705E" w:rsidRPr="001316F7" w:rsidRDefault="0023705E" w:rsidP="00284699">
            <w:pPr>
              <w:rPr>
                <w:sz w:val="24"/>
                <w:szCs w:val="24"/>
              </w:rPr>
            </w:pPr>
            <w:r w:rsidRPr="001316F7">
              <w:rPr>
                <w:sz w:val="24"/>
                <w:szCs w:val="24"/>
              </w:rPr>
              <w:t>4</w:t>
            </w:r>
          </w:p>
        </w:tc>
        <w:tc>
          <w:tcPr>
            <w:tcW w:w="1402" w:type="pct"/>
          </w:tcPr>
          <w:p w:rsidR="0023705E" w:rsidRPr="001316F7" w:rsidRDefault="0023705E" w:rsidP="00284699">
            <w:pPr>
              <w:jc w:val="center"/>
              <w:rPr>
                <w:sz w:val="24"/>
                <w:szCs w:val="24"/>
              </w:rPr>
            </w:pPr>
            <w:r w:rsidRPr="001316F7">
              <w:rPr>
                <w:sz w:val="24"/>
                <w:szCs w:val="24"/>
              </w:rPr>
              <w:t>Опрос наблюдение</w:t>
            </w:r>
          </w:p>
        </w:tc>
      </w:tr>
      <w:tr w:rsidR="0023705E" w:rsidRPr="001316F7">
        <w:tc>
          <w:tcPr>
            <w:tcW w:w="424" w:type="pct"/>
          </w:tcPr>
          <w:p w:rsidR="0023705E" w:rsidRPr="001316F7" w:rsidRDefault="0023705E" w:rsidP="00284699">
            <w:pPr>
              <w:ind w:right="-111"/>
              <w:jc w:val="center"/>
              <w:rPr>
                <w:sz w:val="24"/>
                <w:szCs w:val="24"/>
              </w:rPr>
            </w:pPr>
            <w:r w:rsidRPr="001316F7">
              <w:rPr>
                <w:sz w:val="24"/>
                <w:szCs w:val="24"/>
              </w:rPr>
              <w:t>1.3.6.</w:t>
            </w:r>
          </w:p>
        </w:tc>
        <w:tc>
          <w:tcPr>
            <w:tcW w:w="1733" w:type="pct"/>
          </w:tcPr>
          <w:p w:rsidR="0023705E" w:rsidRPr="001316F7" w:rsidRDefault="0023705E" w:rsidP="00284699">
            <w:pPr>
              <w:rPr>
                <w:sz w:val="24"/>
                <w:szCs w:val="24"/>
              </w:rPr>
            </w:pPr>
            <w:r w:rsidRPr="001316F7">
              <w:rPr>
                <w:sz w:val="24"/>
                <w:szCs w:val="24"/>
              </w:rPr>
              <w:t xml:space="preserve"> Постановка одноактовой пьесы</w:t>
            </w:r>
          </w:p>
        </w:tc>
        <w:tc>
          <w:tcPr>
            <w:tcW w:w="555" w:type="pct"/>
          </w:tcPr>
          <w:p w:rsidR="0023705E" w:rsidRPr="001316F7" w:rsidRDefault="0023705E" w:rsidP="00284699">
            <w:pPr>
              <w:rPr>
                <w:sz w:val="24"/>
                <w:szCs w:val="24"/>
              </w:rPr>
            </w:pPr>
            <w:r w:rsidRPr="001316F7">
              <w:rPr>
                <w:sz w:val="24"/>
                <w:szCs w:val="24"/>
              </w:rPr>
              <w:t>2</w:t>
            </w:r>
          </w:p>
        </w:tc>
        <w:tc>
          <w:tcPr>
            <w:tcW w:w="444" w:type="pct"/>
          </w:tcPr>
          <w:p w:rsidR="0023705E" w:rsidRPr="001316F7" w:rsidRDefault="0023705E" w:rsidP="00284699">
            <w:pPr>
              <w:rPr>
                <w:sz w:val="24"/>
                <w:szCs w:val="24"/>
              </w:rPr>
            </w:pPr>
            <w:r w:rsidRPr="001316F7">
              <w:rPr>
                <w:sz w:val="24"/>
                <w:szCs w:val="24"/>
              </w:rPr>
              <w:t>2</w:t>
            </w:r>
          </w:p>
        </w:tc>
        <w:tc>
          <w:tcPr>
            <w:tcW w:w="442" w:type="pct"/>
          </w:tcPr>
          <w:p w:rsidR="0023705E" w:rsidRPr="001316F7" w:rsidRDefault="0023705E" w:rsidP="00284699">
            <w:pPr>
              <w:rPr>
                <w:sz w:val="24"/>
                <w:szCs w:val="24"/>
              </w:rPr>
            </w:pPr>
            <w:r w:rsidRPr="001316F7">
              <w:rPr>
                <w:sz w:val="24"/>
                <w:szCs w:val="24"/>
              </w:rPr>
              <w:t>4</w:t>
            </w:r>
          </w:p>
        </w:tc>
        <w:tc>
          <w:tcPr>
            <w:tcW w:w="1402" w:type="pct"/>
          </w:tcPr>
          <w:p w:rsidR="0023705E" w:rsidRPr="001316F7" w:rsidRDefault="0023705E" w:rsidP="00284699">
            <w:pPr>
              <w:jc w:val="center"/>
              <w:rPr>
                <w:sz w:val="24"/>
                <w:szCs w:val="24"/>
              </w:rPr>
            </w:pPr>
            <w:r w:rsidRPr="001316F7">
              <w:rPr>
                <w:sz w:val="24"/>
                <w:szCs w:val="24"/>
              </w:rPr>
              <w:t>Опрос наблюдение</w:t>
            </w:r>
          </w:p>
        </w:tc>
      </w:tr>
      <w:tr w:rsidR="0023705E" w:rsidRPr="001316F7">
        <w:tc>
          <w:tcPr>
            <w:tcW w:w="424" w:type="pct"/>
          </w:tcPr>
          <w:p w:rsidR="0023705E" w:rsidRPr="001316F7" w:rsidRDefault="0023705E" w:rsidP="00284699">
            <w:pPr>
              <w:jc w:val="center"/>
              <w:rPr>
                <w:b/>
                <w:bCs/>
                <w:i/>
                <w:iCs/>
                <w:sz w:val="24"/>
                <w:szCs w:val="24"/>
              </w:rPr>
            </w:pPr>
            <w:r w:rsidRPr="001316F7">
              <w:rPr>
                <w:b/>
                <w:bCs/>
                <w:i/>
                <w:iCs/>
                <w:sz w:val="24"/>
                <w:szCs w:val="24"/>
              </w:rPr>
              <w:t>1.4.</w:t>
            </w:r>
          </w:p>
        </w:tc>
        <w:tc>
          <w:tcPr>
            <w:tcW w:w="1733" w:type="pct"/>
          </w:tcPr>
          <w:p w:rsidR="0023705E" w:rsidRPr="001316F7" w:rsidRDefault="0023705E" w:rsidP="00284699">
            <w:pPr>
              <w:rPr>
                <w:i/>
                <w:iCs/>
                <w:sz w:val="24"/>
                <w:szCs w:val="24"/>
              </w:rPr>
            </w:pPr>
            <w:r w:rsidRPr="001316F7">
              <w:rPr>
                <w:b/>
                <w:bCs/>
                <w:i/>
                <w:iCs/>
                <w:sz w:val="24"/>
                <w:szCs w:val="24"/>
              </w:rPr>
              <w:t>Репетиционно-постановочная работа</w:t>
            </w:r>
          </w:p>
        </w:tc>
        <w:tc>
          <w:tcPr>
            <w:tcW w:w="555" w:type="pct"/>
          </w:tcPr>
          <w:p w:rsidR="0023705E" w:rsidRPr="001316F7" w:rsidRDefault="0023705E" w:rsidP="00284699">
            <w:pPr>
              <w:rPr>
                <w:sz w:val="24"/>
                <w:szCs w:val="24"/>
              </w:rPr>
            </w:pPr>
            <w:r w:rsidRPr="001316F7">
              <w:rPr>
                <w:sz w:val="24"/>
                <w:szCs w:val="24"/>
              </w:rPr>
              <w:t>-</w:t>
            </w:r>
          </w:p>
        </w:tc>
        <w:tc>
          <w:tcPr>
            <w:tcW w:w="444" w:type="pct"/>
          </w:tcPr>
          <w:p w:rsidR="0023705E" w:rsidRPr="001316F7" w:rsidRDefault="0023705E" w:rsidP="00284699">
            <w:pPr>
              <w:rPr>
                <w:b/>
                <w:bCs/>
                <w:i/>
                <w:iCs/>
                <w:sz w:val="24"/>
                <w:szCs w:val="24"/>
              </w:rPr>
            </w:pPr>
            <w:r w:rsidRPr="001316F7">
              <w:rPr>
                <w:b/>
                <w:bCs/>
                <w:i/>
                <w:iCs/>
                <w:sz w:val="24"/>
                <w:szCs w:val="24"/>
              </w:rPr>
              <w:t>30</w:t>
            </w:r>
          </w:p>
        </w:tc>
        <w:tc>
          <w:tcPr>
            <w:tcW w:w="442" w:type="pct"/>
          </w:tcPr>
          <w:p w:rsidR="0023705E" w:rsidRPr="001316F7" w:rsidRDefault="0023705E" w:rsidP="00284699">
            <w:pPr>
              <w:rPr>
                <w:b/>
                <w:bCs/>
                <w:i/>
                <w:iCs/>
                <w:sz w:val="24"/>
                <w:szCs w:val="24"/>
              </w:rPr>
            </w:pPr>
            <w:r w:rsidRPr="001316F7">
              <w:rPr>
                <w:b/>
                <w:bCs/>
                <w:i/>
                <w:iCs/>
                <w:sz w:val="24"/>
                <w:szCs w:val="24"/>
              </w:rPr>
              <w:t>30</w:t>
            </w:r>
          </w:p>
        </w:tc>
        <w:tc>
          <w:tcPr>
            <w:tcW w:w="1402" w:type="pct"/>
          </w:tcPr>
          <w:p w:rsidR="0023705E" w:rsidRPr="001316F7" w:rsidRDefault="0023705E" w:rsidP="00284699">
            <w:pPr>
              <w:jc w:val="center"/>
              <w:rPr>
                <w:b/>
                <w:bCs/>
                <w:i/>
                <w:iCs/>
                <w:sz w:val="24"/>
                <w:szCs w:val="24"/>
              </w:rPr>
            </w:pPr>
          </w:p>
        </w:tc>
      </w:tr>
      <w:tr w:rsidR="0023705E" w:rsidRPr="001316F7">
        <w:tc>
          <w:tcPr>
            <w:tcW w:w="424" w:type="pct"/>
          </w:tcPr>
          <w:p w:rsidR="0023705E" w:rsidRPr="001316F7" w:rsidRDefault="0023705E" w:rsidP="00284699">
            <w:pPr>
              <w:jc w:val="center"/>
              <w:rPr>
                <w:b/>
                <w:bCs/>
                <w:sz w:val="24"/>
                <w:szCs w:val="24"/>
              </w:rPr>
            </w:pPr>
            <w:r w:rsidRPr="001316F7">
              <w:rPr>
                <w:b/>
                <w:bCs/>
                <w:sz w:val="24"/>
                <w:szCs w:val="24"/>
                <w:lang w:val="en-US"/>
              </w:rPr>
              <w:t>II</w:t>
            </w:r>
            <w:r w:rsidRPr="001316F7">
              <w:rPr>
                <w:b/>
                <w:bCs/>
                <w:sz w:val="24"/>
                <w:szCs w:val="24"/>
              </w:rPr>
              <w:t>.</w:t>
            </w:r>
          </w:p>
        </w:tc>
        <w:tc>
          <w:tcPr>
            <w:tcW w:w="1733" w:type="pct"/>
          </w:tcPr>
          <w:p w:rsidR="0023705E" w:rsidRPr="001316F7" w:rsidRDefault="0023705E" w:rsidP="00284699">
            <w:pPr>
              <w:rPr>
                <w:b/>
                <w:bCs/>
                <w:sz w:val="24"/>
                <w:szCs w:val="24"/>
              </w:rPr>
            </w:pPr>
            <w:r w:rsidRPr="001316F7">
              <w:rPr>
                <w:b/>
                <w:bCs/>
                <w:sz w:val="24"/>
                <w:szCs w:val="24"/>
              </w:rPr>
              <w:t>Художественное слово</w:t>
            </w:r>
          </w:p>
        </w:tc>
        <w:tc>
          <w:tcPr>
            <w:tcW w:w="555" w:type="pct"/>
          </w:tcPr>
          <w:p w:rsidR="0023705E" w:rsidRPr="001316F7" w:rsidRDefault="0023705E" w:rsidP="00284699">
            <w:pPr>
              <w:rPr>
                <w:b/>
                <w:bCs/>
                <w:sz w:val="24"/>
                <w:szCs w:val="24"/>
              </w:rPr>
            </w:pPr>
            <w:r w:rsidRPr="001316F7">
              <w:rPr>
                <w:b/>
                <w:bCs/>
                <w:sz w:val="24"/>
                <w:szCs w:val="24"/>
              </w:rPr>
              <w:t>6,5</w:t>
            </w:r>
          </w:p>
        </w:tc>
        <w:tc>
          <w:tcPr>
            <w:tcW w:w="444" w:type="pct"/>
          </w:tcPr>
          <w:p w:rsidR="0023705E" w:rsidRPr="001316F7" w:rsidRDefault="0023705E" w:rsidP="00284699">
            <w:pPr>
              <w:rPr>
                <w:b/>
                <w:bCs/>
                <w:sz w:val="24"/>
                <w:szCs w:val="24"/>
              </w:rPr>
            </w:pPr>
            <w:r w:rsidRPr="001316F7">
              <w:rPr>
                <w:b/>
                <w:bCs/>
                <w:sz w:val="24"/>
                <w:szCs w:val="24"/>
              </w:rPr>
              <w:t>49,5</w:t>
            </w:r>
          </w:p>
        </w:tc>
        <w:tc>
          <w:tcPr>
            <w:tcW w:w="442" w:type="pct"/>
          </w:tcPr>
          <w:p w:rsidR="0023705E" w:rsidRPr="001316F7" w:rsidRDefault="0023705E" w:rsidP="00284699">
            <w:pPr>
              <w:rPr>
                <w:b/>
                <w:bCs/>
                <w:sz w:val="24"/>
                <w:szCs w:val="24"/>
              </w:rPr>
            </w:pPr>
            <w:r w:rsidRPr="001316F7">
              <w:rPr>
                <w:b/>
                <w:bCs/>
                <w:sz w:val="24"/>
                <w:szCs w:val="24"/>
              </w:rPr>
              <w:t>56</w:t>
            </w:r>
          </w:p>
        </w:tc>
        <w:tc>
          <w:tcPr>
            <w:tcW w:w="1402" w:type="pct"/>
          </w:tcPr>
          <w:p w:rsidR="0023705E" w:rsidRPr="001316F7" w:rsidRDefault="0023705E" w:rsidP="00284699">
            <w:pPr>
              <w:jc w:val="center"/>
              <w:rPr>
                <w:b/>
                <w:bCs/>
                <w:i/>
                <w:iCs/>
                <w:sz w:val="24"/>
                <w:szCs w:val="24"/>
              </w:rPr>
            </w:pPr>
          </w:p>
        </w:tc>
      </w:tr>
      <w:tr w:rsidR="0023705E" w:rsidRPr="001316F7">
        <w:tc>
          <w:tcPr>
            <w:tcW w:w="424" w:type="pct"/>
          </w:tcPr>
          <w:p w:rsidR="0023705E" w:rsidRPr="001316F7" w:rsidRDefault="0023705E" w:rsidP="00284699">
            <w:pPr>
              <w:jc w:val="center"/>
              <w:rPr>
                <w:b/>
                <w:bCs/>
                <w:sz w:val="24"/>
                <w:szCs w:val="24"/>
              </w:rPr>
            </w:pPr>
            <w:r w:rsidRPr="001316F7">
              <w:rPr>
                <w:b/>
                <w:bCs/>
                <w:sz w:val="24"/>
                <w:szCs w:val="24"/>
              </w:rPr>
              <w:t>2.1.</w:t>
            </w:r>
          </w:p>
        </w:tc>
        <w:tc>
          <w:tcPr>
            <w:tcW w:w="1733" w:type="pct"/>
          </w:tcPr>
          <w:p w:rsidR="0023705E" w:rsidRPr="001316F7" w:rsidRDefault="0023705E" w:rsidP="00284699">
            <w:pPr>
              <w:rPr>
                <w:b/>
                <w:bCs/>
                <w:i/>
                <w:iCs/>
                <w:sz w:val="24"/>
                <w:szCs w:val="24"/>
              </w:rPr>
            </w:pPr>
            <w:r w:rsidRPr="001316F7">
              <w:rPr>
                <w:b/>
                <w:bCs/>
                <w:i/>
                <w:iCs/>
                <w:sz w:val="24"/>
                <w:szCs w:val="24"/>
              </w:rPr>
              <w:t xml:space="preserve">Техника речи </w:t>
            </w:r>
          </w:p>
        </w:tc>
        <w:tc>
          <w:tcPr>
            <w:tcW w:w="555" w:type="pct"/>
          </w:tcPr>
          <w:p w:rsidR="0023705E" w:rsidRPr="001316F7" w:rsidRDefault="0023705E" w:rsidP="00284699">
            <w:pPr>
              <w:rPr>
                <w:b/>
                <w:bCs/>
                <w:i/>
                <w:iCs/>
                <w:sz w:val="24"/>
                <w:szCs w:val="24"/>
              </w:rPr>
            </w:pPr>
            <w:r w:rsidRPr="001316F7">
              <w:rPr>
                <w:b/>
                <w:bCs/>
                <w:i/>
                <w:iCs/>
                <w:sz w:val="24"/>
                <w:szCs w:val="24"/>
              </w:rPr>
              <w:t>1</w:t>
            </w:r>
          </w:p>
        </w:tc>
        <w:tc>
          <w:tcPr>
            <w:tcW w:w="444" w:type="pct"/>
          </w:tcPr>
          <w:p w:rsidR="0023705E" w:rsidRPr="001316F7" w:rsidRDefault="0023705E" w:rsidP="00284699">
            <w:pPr>
              <w:rPr>
                <w:b/>
                <w:bCs/>
                <w:i/>
                <w:iCs/>
                <w:sz w:val="24"/>
                <w:szCs w:val="24"/>
              </w:rPr>
            </w:pPr>
            <w:r w:rsidRPr="001316F7">
              <w:rPr>
                <w:b/>
                <w:bCs/>
                <w:i/>
                <w:iCs/>
                <w:sz w:val="24"/>
                <w:szCs w:val="24"/>
              </w:rPr>
              <w:t>5</w:t>
            </w:r>
          </w:p>
        </w:tc>
        <w:tc>
          <w:tcPr>
            <w:tcW w:w="442" w:type="pct"/>
          </w:tcPr>
          <w:p w:rsidR="0023705E" w:rsidRPr="001316F7" w:rsidRDefault="0023705E" w:rsidP="00284699">
            <w:pPr>
              <w:rPr>
                <w:b/>
                <w:bCs/>
                <w:i/>
                <w:iCs/>
                <w:sz w:val="24"/>
                <w:szCs w:val="24"/>
              </w:rPr>
            </w:pPr>
            <w:r w:rsidRPr="001316F7">
              <w:rPr>
                <w:b/>
                <w:bCs/>
                <w:i/>
                <w:iCs/>
                <w:sz w:val="24"/>
                <w:szCs w:val="24"/>
              </w:rPr>
              <w:t>6</w:t>
            </w:r>
          </w:p>
        </w:tc>
        <w:tc>
          <w:tcPr>
            <w:tcW w:w="1402" w:type="pct"/>
          </w:tcPr>
          <w:p w:rsidR="0023705E" w:rsidRPr="001316F7" w:rsidRDefault="0023705E" w:rsidP="00284699">
            <w:pPr>
              <w:jc w:val="center"/>
              <w:rPr>
                <w:b/>
                <w:bCs/>
                <w:i/>
                <w:iCs/>
                <w:sz w:val="24"/>
                <w:szCs w:val="24"/>
              </w:rPr>
            </w:pPr>
          </w:p>
        </w:tc>
      </w:tr>
      <w:tr w:rsidR="0023705E" w:rsidRPr="001316F7">
        <w:tc>
          <w:tcPr>
            <w:tcW w:w="424" w:type="pct"/>
          </w:tcPr>
          <w:p w:rsidR="0023705E" w:rsidRPr="001316F7" w:rsidRDefault="0023705E" w:rsidP="00284699">
            <w:pPr>
              <w:ind w:right="-111"/>
              <w:jc w:val="center"/>
              <w:rPr>
                <w:sz w:val="24"/>
                <w:szCs w:val="24"/>
              </w:rPr>
            </w:pPr>
            <w:r w:rsidRPr="001316F7">
              <w:rPr>
                <w:sz w:val="24"/>
                <w:szCs w:val="24"/>
              </w:rPr>
              <w:t>2.1.1.</w:t>
            </w:r>
          </w:p>
        </w:tc>
        <w:tc>
          <w:tcPr>
            <w:tcW w:w="1733" w:type="pct"/>
          </w:tcPr>
          <w:p w:rsidR="0023705E" w:rsidRPr="001316F7" w:rsidRDefault="0023705E" w:rsidP="00284699">
            <w:pPr>
              <w:rPr>
                <w:b/>
                <w:bCs/>
                <w:sz w:val="24"/>
                <w:szCs w:val="24"/>
              </w:rPr>
            </w:pPr>
            <w:r w:rsidRPr="001316F7">
              <w:rPr>
                <w:sz w:val="24"/>
                <w:szCs w:val="24"/>
              </w:rPr>
              <w:t>Техника речи и ее значение. Тренировка дыхания для речи</w:t>
            </w:r>
          </w:p>
        </w:tc>
        <w:tc>
          <w:tcPr>
            <w:tcW w:w="555" w:type="pct"/>
          </w:tcPr>
          <w:p w:rsidR="0023705E" w:rsidRPr="001316F7" w:rsidRDefault="0023705E" w:rsidP="00284699">
            <w:pPr>
              <w:jc w:val="center"/>
              <w:rPr>
                <w:sz w:val="24"/>
                <w:szCs w:val="24"/>
              </w:rPr>
            </w:pPr>
          </w:p>
        </w:tc>
        <w:tc>
          <w:tcPr>
            <w:tcW w:w="444" w:type="pct"/>
          </w:tcPr>
          <w:p w:rsidR="0023705E" w:rsidRPr="001316F7" w:rsidRDefault="0023705E" w:rsidP="00284699">
            <w:pPr>
              <w:jc w:val="center"/>
              <w:rPr>
                <w:sz w:val="24"/>
                <w:szCs w:val="24"/>
              </w:rPr>
            </w:pPr>
          </w:p>
        </w:tc>
        <w:tc>
          <w:tcPr>
            <w:tcW w:w="442" w:type="pct"/>
          </w:tcPr>
          <w:p w:rsidR="0023705E" w:rsidRPr="001316F7" w:rsidRDefault="0023705E" w:rsidP="00284699">
            <w:pPr>
              <w:jc w:val="center"/>
              <w:rPr>
                <w:sz w:val="24"/>
                <w:szCs w:val="24"/>
              </w:rPr>
            </w:pPr>
          </w:p>
        </w:tc>
        <w:tc>
          <w:tcPr>
            <w:tcW w:w="1402" w:type="pct"/>
          </w:tcPr>
          <w:p w:rsidR="0023705E" w:rsidRPr="001316F7" w:rsidRDefault="0023705E" w:rsidP="00284699">
            <w:pPr>
              <w:jc w:val="center"/>
              <w:rPr>
                <w:sz w:val="24"/>
                <w:szCs w:val="24"/>
              </w:rPr>
            </w:pPr>
            <w:r w:rsidRPr="001316F7">
              <w:rPr>
                <w:sz w:val="24"/>
                <w:szCs w:val="24"/>
              </w:rPr>
              <w:t>Слуховой анализ</w:t>
            </w:r>
          </w:p>
          <w:p w:rsidR="0023705E" w:rsidRPr="001316F7" w:rsidRDefault="0023705E" w:rsidP="00284699">
            <w:pPr>
              <w:jc w:val="center"/>
              <w:rPr>
                <w:sz w:val="24"/>
                <w:szCs w:val="24"/>
              </w:rPr>
            </w:pPr>
            <w:r w:rsidRPr="001316F7">
              <w:rPr>
                <w:sz w:val="24"/>
                <w:szCs w:val="24"/>
              </w:rPr>
              <w:t>упражнение</w:t>
            </w:r>
          </w:p>
        </w:tc>
      </w:tr>
      <w:tr w:rsidR="0023705E" w:rsidRPr="001316F7">
        <w:tc>
          <w:tcPr>
            <w:tcW w:w="424" w:type="pct"/>
          </w:tcPr>
          <w:p w:rsidR="0023705E" w:rsidRPr="001316F7" w:rsidRDefault="0023705E" w:rsidP="00284699">
            <w:pPr>
              <w:ind w:right="-111"/>
              <w:jc w:val="center"/>
              <w:rPr>
                <w:sz w:val="24"/>
                <w:szCs w:val="24"/>
              </w:rPr>
            </w:pPr>
            <w:r w:rsidRPr="001316F7">
              <w:rPr>
                <w:sz w:val="24"/>
                <w:szCs w:val="24"/>
              </w:rPr>
              <w:t>2.1.2.</w:t>
            </w:r>
          </w:p>
        </w:tc>
        <w:tc>
          <w:tcPr>
            <w:tcW w:w="1733" w:type="pct"/>
          </w:tcPr>
          <w:p w:rsidR="0023705E" w:rsidRPr="001316F7" w:rsidRDefault="0023705E" w:rsidP="00284699">
            <w:pPr>
              <w:jc w:val="center"/>
              <w:rPr>
                <w:sz w:val="24"/>
                <w:szCs w:val="24"/>
              </w:rPr>
            </w:pPr>
            <w:r w:rsidRPr="001316F7">
              <w:rPr>
                <w:sz w:val="24"/>
                <w:szCs w:val="24"/>
              </w:rPr>
              <w:t>Виды дыхания</w:t>
            </w:r>
          </w:p>
        </w:tc>
        <w:tc>
          <w:tcPr>
            <w:tcW w:w="555" w:type="pct"/>
          </w:tcPr>
          <w:p w:rsidR="0023705E" w:rsidRPr="001316F7" w:rsidRDefault="0023705E" w:rsidP="00284699">
            <w:pPr>
              <w:rPr>
                <w:sz w:val="24"/>
                <w:szCs w:val="24"/>
              </w:rPr>
            </w:pPr>
            <w:r w:rsidRPr="001316F7">
              <w:rPr>
                <w:sz w:val="24"/>
                <w:szCs w:val="24"/>
              </w:rPr>
              <w:t>1</w:t>
            </w:r>
          </w:p>
        </w:tc>
        <w:tc>
          <w:tcPr>
            <w:tcW w:w="444" w:type="pct"/>
          </w:tcPr>
          <w:p w:rsidR="0023705E" w:rsidRPr="001316F7" w:rsidRDefault="0023705E" w:rsidP="00284699">
            <w:pPr>
              <w:rPr>
                <w:sz w:val="24"/>
                <w:szCs w:val="24"/>
              </w:rPr>
            </w:pPr>
            <w:r w:rsidRPr="001316F7">
              <w:rPr>
                <w:sz w:val="24"/>
                <w:szCs w:val="24"/>
              </w:rPr>
              <w:t>1</w:t>
            </w:r>
          </w:p>
        </w:tc>
        <w:tc>
          <w:tcPr>
            <w:tcW w:w="442" w:type="pct"/>
          </w:tcPr>
          <w:p w:rsidR="0023705E" w:rsidRPr="001316F7" w:rsidRDefault="0023705E" w:rsidP="00284699">
            <w:pPr>
              <w:rPr>
                <w:sz w:val="24"/>
                <w:szCs w:val="24"/>
              </w:rPr>
            </w:pPr>
            <w:r w:rsidRPr="001316F7">
              <w:rPr>
                <w:sz w:val="24"/>
                <w:szCs w:val="24"/>
              </w:rPr>
              <w:t>2</w:t>
            </w:r>
          </w:p>
        </w:tc>
        <w:tc>
          <w:tcPr>
            <w:tcW w:w="1402" w:type="pct"/>
          </w:tcPr>
          <w:p w:rsidR="0023705E" w:rsidRPr="001316F7" w:rsidRDefault="0023705E" w:rsidP="00284699">
            <w:pPr>
              <w:jc w:val="center"/>
              <w:rPr>
                <w:sz w:val="24"/>
                <w:szCs w:val="24"/>
              </w:rPr>
            </w:pPr>
            <w:r w:rsidRPr="001316F7">
              <w:rPr>
                <w:sz w:val="24"/>
                <w:szCs w:val="24"/>
              </w:rPr>
              <w:t>Опрос</w:t>
            </w:r>
          </w:p>
          <w:p w:rsidR="0023705E" w:rsidRPr="001316F7" w:rsidRDefault="0023705E" w:rsidP="00284699">
            <w:pPr>
              <w:jc w:val="center"/>
              <w:rPr>
                <w:sz w:val="24"/>
                <w:szCs w:val="24"/>
              </w:rPr>
            </w:pPr>
            <w:r w:rsidRPr="001316F7">
              <w:rPr>
                <w:sz w:val="24"/>
                <w:szCs w:val="24"/>
              </w:rPr>
              <w:t>упражнение</w:t>
            </w:r>
          </w:p>
        </w:tc>
      </w:tr>
      <w:tr w:rsidR="0023705E" w:rsidRPr="001316F7">
        <w:tc>
          <w:tcPr>
            <w:tcW w:w="424" w:type="pct"/>
          </w:tcPr>
          <w:p w:rsidR="0023705E" w:rsidRPr="001316F7" w:rsidRDefault="0023705E" w:rsidP="00284699">
            <w:pPr>
              <w:ind w:right="-111"/>
              <w:jc w:val="center"/>
              <w:rPr>
                <w:sz w:val="24"/>
                <w:szCs w:val="24"/>
              </w:rPr>
            </w:pPr>
            <w:r w:rsidRPr="001316F7">
              <w:rPr>
                <w:sz w:val="24"/>
                <w:szCs w:val="24"/>
              </w:rPr>
              <w:t>2.1.3.</w:t>
            </w:r>
          </w:p>
        </w:tc>
        <w:tc>
          <w:tcPr>
            <w:tcW w:w="1733" w:type="pct"/>
          </w:tcPr>
          <w:p w:rsidR="0023705E" w:rsidRPr="001316F7" w:rsidRDefault="0023705E" w:rsidP="00284699">
            <w:pPr>
              <w:jc w:val="center"/>
              <w:rPr>
                <w:sz w:val="24"/>
                <w:szCs w:val="24"/>
              </w:rPr>
            </w:pPr>
            <w:r w:rsidRPr="001316F7">
              <w:rPr>
                <w:sz w:val="24"/>
                <w:szCs w:val="24"/>
              </w:rPr>
              <w:t>Системы дыхания</w:t>
            </w:r>
          </w:p>
        </w:tc>
        <w:tc>
          <w:tcPr>
            <w:tcW w:w="555" w:type="pct"/>
          </w:tcPr>
          <w:p w:rsidR="0023705E" w:rsidRPr="001316F7" w:rsidRDefault="0023705E" w:rsidP="00284699">
            <w:pPr>
              <w:rPr>
                <w:sz w:val="24"/>
                <w:szCs w:val="24"/>
              </w:rPr>
            </w:pPr>
            <w:r w:rsidRPr="001316F7">
              <w:rPr>
                <w:sz w:val="24"/>
                <w:szCs w:val="24"/>
              </w:rPr>
              <w:t>1</w:t>
            </w:r>
          </w:p>
        </w:tc>
        <w:tc>
          <w:tcPr>
            <w:tcW w:w="444" w:type="pct"/>
          </w:tcPr>
          <w:p w:rsidR="0023705E" w:rsidRPr="001316F7" w:rsidRDefault="0023705E" w:rsidP="00284699">
            <w:pPr>
              <w:rPr>
                <w:sz w:val="24"/>
                <w:szCs w:val="24"/>
              </w:rPr>
            </w:pPr>
            <w:r w:rsidRPr="001316F7">
              <w:rPr>
                <w:sz w:val="24"/>
                <w:szCs w:val="24"/>
              </w:rPr>
              <w:t>3</w:t>
            </w:r>
          </w:p>
        </w:tc>
        <w:tc>
          <w:tcPr>
            <w:tcW w:w="442" w:type="pct"/>
          </w:tcPr>
          <w:p w:rsidR="0023705E" w:rsidRPr="001316F7" w:rsidRDefault="0023705E" w:rsidP="00284699">
            <w:pPr>
              <w:rPr>
                <w:sz w:val="24"/>
                <w:szCs w:val="24"/>
              </w:rPr>
            </w:pPr>
            <w:r w:rsidRPr="001316F7">
              <w:rPr>
                <w:sz w:val="24"/>
                <w:szCs w:val="24"/>
              </w:rPr>
              <w:t>4</w:t>
            </w:r>
          </w:p>
        </w:tc>
        <w:tc>
          <w:tcPr>
            <w:tcW w:w="1402" w:type="pct"/>
          </w:tcPr>
          <w:p w:rsidR="0023705E" w:rsidRPr="001316F7" w:rsidRDefault="0023705E" w:rsidP="00284699">
            <w:pPr>
              <w:jc w:val="center"/>
              <w:rPr>
                <w:sz w:val="24"/>
                <w:szCs w:val="24"/>
              </w:rPr>
            </w:pPr>
            <w:r w:rsidRPr="001316F7">
              <w:rPr>
                <w:sz w:val="24"/>
                <w:szCs w:val="24"/>
              </w:rPr>
              <w:t>Опрос</w:t>
            </w:r>
          </w:p>
          <w:p w:rsidR="0023705E" w:rsidRPr="001316F7" w:rsidRDefault="0023705E" w:rsidP="00284699">
            <w:pPr>
              <w:jc w:val="center"/>
              <w:rPr>
                <w:sz w:val="24"/>
                <w:szCs w:val="24"/>
              </w:rPr>
            </w:pPr>
            <w:r w:rsidRPr="001316F7">
              <w:rPr>
                <w:sz w:val="24"/>
                <w:szCs w:val="24"/>
              </w:rPr>
              <w:t>упражнение</w:t>
            </w:r>
          </w:p>
        </w:tc>
      </w:tr>
      <w:tr w:rsidR="0023705E" w:rsidRPr="001316F7">
        <w:tc>
          <w:tcPr>
            <w:tcW w:w="424" w:type="pct"/>
          </w:tcPr>
          <w:p w:rsidR="0023705E" w:rsidRPr="001316F7" w:rsidRDefault="0023705E" w:rsidP="00284699">
            <w:pPr>
              <w:jc w:val="center"/>
              <w:rPr>
                <w:b/>
                <w:bCs/>
                <w:i/>
                <w:iCs/>
                <w:sz w:val="24"/>
                <w:szCs w:val="24"/>
              </w:rPr>
            </w:pPr>
            <w:r w:rsidRPr="001316F7">
              <w:rPr>
                <w:b/>
                <w:bCs/>
                <w:i/>
                <w:iCs/>
                <w:sz w:val="24"/>
                <w:szCs w:val="24"/>
              </w:rPr>
              <w:t>2.2.</w:t>
            </w:r>
          </w:p>
        </w:tc>
        <w:tc>
          <w:tcPr>
            <w:tcW w:w="1733" w:type="pct"/>
          </w:tcPr>
          <w:p w:rsidR="0023705E" w:rsidRPr="001316F7" w:rsidRDefault="0023705E" w:rsidP="00284699">
            <w:pPr>
              <w:shd w:val="clear" w:color="auto" w:fill="FFFFFF"/>
              <w:spacing w:before="100" w:beforeAutospacing="1" w:after="100" w:afterAutospacing="1"/>
              <w:rPr>
                <w:b/>
                <w:bCs/>
                <w:i/>
                <w:iCs/>
                <w:color w:val="000000"/>
                <w:sz w:val="24"/>
                <w:szCs w:val="24"/>
              </w:rPr>
            </w:pPr>
            <w:r w:rsidRPr="001316F7">
              <w:rPr>
                <w:b/>
                <w:bCs/>
                <w:i/>
                <w:iCs/>
                <w:color w:val="000000"/>
                <w:sz w:val="24"/>
                <w:szCs w:val="24"/>
              </w:rPr>
              <w:t>Основы голосоведения</w:t>
            </w:r>
          </w:p>
        </w:tc>
        <w:tc>
          <w:tcPr>
            <w:tcW w:w="555" w:type="pct"/>
          </w:tcPr>
          <w:p w:rsidR="0023705E" w:rsidRPr="001316F7" w:rsidRDefault="0023705E" w:rsidP="00284699">
            <w:pPr>
              <w:rPr>
                <w:b/>
                <w:bCs/>
                <w:i/>
                <w:iCs/>
                <w:sz w:val="24"/>
                <w:szCs w:val="24"/>
              </w:rPr>
            </w:pPr>
            <w:r w:rsidRPr="001316F7">
              <w:rPr>
                <w:b/>
                <w:bCs/>
                <w:i/>
                <w:iCs/>
                <w:sz w:val="24"/>
                <w:szCs w:val="24"/>
              </w:rPr>
              <w:t>1</w:t>
            </w:r>
          </w:p>
        </w:tc>
        <w:tc>
          <w:tcPr>
            <w:tcW w:w="444" w:type="pct"/>
          </w:tcPr>
          <w:p w:rsidR="0023705E" w:rsidRPr="001316F7" w:rsidRDefault="0023705E" w:rsidP="00284699">
            <w:pPr>
              <w:rPr>
                <w:b/>
                <w:bCs/>
                <w:i/>
                <w:iCs/>
                <w:sz w:val="24"/>
                <w:szCs w:val="24"/>
              </w:rPr>
            </w:pPr>
            <w:r w:rsidRPr="001316F7">
              <w:rPr>
                <w:b/>
                <w:bCs/>
                <w:i/>
                <w:iCs/>
                <w:sz w:val="24"/>
                <w:szCs w:val="24"/>
              </w:rPr>
              <w:t>13</w:t>
            </w:r>
          </w:p>
        </w:tc>
        <w:tc>
          <w:tcPr>
            <w:tcW w:w="442" w:type="pct"/>
          </w:tcPr>
          <w:p w:rsidR="0023705E" w:rsidRPr="001316F7" w:rsidRDefault="0023705E" w:rsidP="00284699">
            <w:pPr>
              <w:rPr>
                <w:b/>
                <w:bCs/>
                <w:i/>
                <w:iCs/>
                <w:sz w:val="24"/>
                <w:szCs w:val="24"/>
              </w:rPr>
            </w:pPr>
            <w:r w:rsidRPr="001316F7">
              <w:rPr>
                <w:b/>
                <w:bCs/>
                <w:i/>
                <w:iCs/>
                <w:sz w:val="24"/>
                <w:szCs w:val="24"/>
              </w:rPr>
              <w:t>14</w:t>
            </w:r>
          </w:p>
        </w:tc>
        <w:tc>
          <w:tcPr>
            <w:tcW w:w="1402" w:type="pct"/>
          </w:tcPr>
          <w:p w:rsidR="0023705E" w:rsidRPr="001316F7" w:rsidRDefault="0023705E" w:rsidP="00284699">
            <w:pPr>
              <w:jc w:val="center"/>
              <w:rPr>
                <w:b/>
                <w:bCs/>
                <w:i/>
                <w:iCs/>
                <w:sz w:val="24"/>
                <w:szCs w:val="24"/>
              </w:rPr>
            </w:pPr>
          </w:p>
        </w:tc>
      </w:tr>
      <w:tr w:rsidR="0023705E" w:rsidRPr="001316F7">
        <w:tc>
          <w:tcPr>
            <w:tcW w:w="424" w:type="pct"/>
          </w:tcPr>
          <w:p w:rsidR="0023705E" w:rsidRPr="001316F7" w:rsidRDefault="0023705E" w:rsidP="00284699">
            <w:pPr>
              <w:ind w:right="-111"/>
              <w:jc w:val="center"/>
              <w:rPr>
                <w:sz w:val="24"/>
                <w:szCs w:val="24"/>
              </w:rPr>
            </w:pPr>
            <w:r w:rsidRPr="001316F7">
              <w:rPr>
                <w:sz w:val="24"/>
                <w:szCs w:val="24"/>
              </w:rPr>
              <w:t>2.2.1.</w:t>
            </w:r>
          </w:p>
        </w:tc>
        <w:tc>
          <w:tcPr>
            <w:tcW w:w="1733" w:type="pct"/>
          </w:tcPr>
          <w:p w:rsidR="0023705E" w:rsidRPr="001316F7" w:rsidRDefault="0023705E" w:rsidP="00284699">
            <w:pPr>
              <w:rPr>
                <w:sz w:val="24"/>
                <w:szCs w:val="24"/>
              </w:rPr>
            </w:pPr>
            <w:r w:rsidRPr="001316F7">
              <w:rPr>
                <w:sz w:val="24"/>
                <w:szCs w:val="24"/>
              </w:rPr>
              <w:t xml:space="preserve"> Голос и дикция Певческая и речевая постановка голоса</w:t>
            </w:r>
          </w:p>
        </w:tc>
        <w:tc>
          <w:tcPr>
            <w:tcW w:w="555" w:type="pct"/>
          </w:tcPr>
          <w:p w:rsidR="0023705E" w:rsidRPr="001316F7" w:rsidRDefault="0023705E" w:rsidP="00284699">
            <w:pPr>
              <w:rPr>
                <w:sz w:val="24"/>
                <w:szCs w:val="24"/>
              </w:rPr>
            </w:pPr>
            <w:r w:rsidRPr="001316F7">
              <w:rPr>
                <w:sz w:val="24"/>
                <w:szCs w:val="24"/>
              </w:rPr>
              <w:t>-</w:t>
            </w:r>
          </w:p>
          <w:p w:rsidR="0023705E" w:rsidRPr="001316F7" w:rsidRDefault="0023705E" w:rsidP="00284699">
            <w:pPr>
              <w:jc w:val="center"/>
              <w:rPr>
                <w:sz w:val="24"/>
                <w:szCs w:val="24"/>
              </w:rPr>
            </w:pPr>
          </w:p>
        </w:tc>
        <w:tc>
          <w:tcPr>
            <w:tcW w:w="444" w:type="pct"/>
          </w:tcPr>
          <w:p w:rsidR="0023705E" w:rsidRPr="001316F7" w:rsidRDefault="0023705E" w:rsidP="00284699">
            <w:pPr>
              <w:rPr>
                <w:sz w:val="24"/>
                <w:szCs w:val="24"/>
              </w:rPr>
            </w:pPr>
            <w:r w:rsidRPr="001316F7">
              <w:rPr>
                <w:sz w:val="24"/>
                <w:szCs w:val="24"/>
              </w:rPr>
              <w:t>4</w:t>
            </w:r>
          </w:p>
        </w:tc>
        <w:tc>
          <w:tcPr>
            <w:tcW w:w="442" w:type="pct"/>
          </w:tcPr>
          <w:p w:rsidR="0023705E" w:rsidRPr="001316F7" w:rsidRDefault="0023705E" w:rsidP="00284699">
            <w:pPr>
              <w:rPr>
                <w:sz w:val="24"/>
                <w:szCs w:val="24"/>
              </w:rPr>
            </w:pPr>
            <w:r w:rsidRPr="001316F7">
              <w:rPr>
                <w:sz w:val="24"/>
                <w:szCs w:val="24"/>
              </w:rPr>
              <w:t>4</w:t>
            </w:r>
          </w:p>
        </w:tc>
        <w:tc>
          <w:tcPr>
            <w:tcW w:w="1402" w:type="pct"/>
          </w:tcPr>
          <w:p w:rsidR="0023705E" w:rsidRPr="001316F7" w:rsidRDefault="0023705E" w:rsidP="00284699">
            <w:pPr>
              <w:jc w:val="center"/>
              <w:rPr>
                <w:sz w:val="24"/>
                <w:szCs w:val="24"/>
              </w:rPr>
            </w:pPr>
            <w:r w:rsidRPr="001316F7">
              <w:rPr>
                <w:sz w:val="24"/>
                <w:szCs w:val="24"/>
              </w:rPr>
              <w:t>Слуховой анализ</w:t>
            </w:r>
          </w:p>
          <w:p w:rsidR="0023705E" w:rsidRPr="001316F7" w:rsidRDefault="0023705E" w:rsidP="00284699">
            <w:pPr>
              <w:jc w:val="center"/>
              <w:rPr>
                <w:sz w:val="24"/>
                <w:szCs w:val="24"/>
              </w:rPr>
            </w:pPr>
            <w:r w:rsidRPr="001316F7">
              <w:rPr>
                <w:sz w:val="24"/>
                <w:szCs w:val="24"/>
              </w:rPr>
              <w:t>упражнение</w:t>
            </w:r>
          </w:p>
        </w:tc>
      </w:tr>
      <w:tr w:rsidR="0023705E" w:rsidRPr="001316F7">
        <w:trPr>
          <w:trHeight w:val="1192"/>
        </w:trPr>
        <w:tc>
          <w:tcPr>
            <w:tcW w:w="424" w:type="pct"/>
          </w:tcPr>
          <w:p w:rsidR="0023705E" w:rsidRPr="001316F7" w:rsidRDefault="0023705E" w:rsidP="00284699">
            <w:pPr>
              <w:ind w:right="-111"/>
              <w:jc w:val="center"/>
              <w:rPr>
                <w:sz w:val="24"/>
                <w:szCs w:val="24"/>
              </w:rPr>
            </w:pPr>
            <w:r w:rsidRPr="001316F7">
              <w:rPr>
                <w:sz w:val="24"/>
                <w:szCs w:val="24"/>
              </w:rPr>
              <w:t>2.2.2.</w:t>
            </w:r>
          </w:p>
        </w:tc>
        <w:tc>
          <w:tcPr>
            <w:tcW w:w="1733" w:type="pct"/>
          </w:tcPr>
          <w:p w:rsidR="0023705E" w:rsidRPr="001316F7" w:rsidRDefault="0023705E" w:rsidP="00284699">
            <w:pPr>
              <w:rPr>
                <w:sz w:val="24"/>
                <w:szCs w:val="24"/>
              </w:rPr>
            </w:pPr>
            <w:r w:rsidRPr="001316F7">
              <w:rPr>
                <w:sz w:val="24"/>
                <w:szCs w:val="24"/>
              </w:rPr>
              <w:t>Дикция: упражнения по предупреждению недостатков произношения</w:t>
            </w:r>
          </w:p>
        </w:tc>
        <w:tc>
          <w:tcPr>
            <w:tcW w:w="555" w:type="pct"/>
          </w:tcPr>
          <w:p w:rsidR="0023705E" w:rsidRPr="001316F7" w:rsidRDefault="0023705E" w:rsidP="00284699">
            <w:pPr>
              <w:rPr>
                <w:sz w:val="24"/>
                <w:szCs w:val="24"/>
              </w:rPr>
            </w:pPr>
            <w:r w:rsidRPr="001316F7">
              <w:rPr>
                <w:sz w:val="24"/>
                <w:szCs w:val="24"/>
              </w:rPr>
              <w:t>1</w:t>
            </w:r>
          </w:p>
        </w:tc>
        <w:tc>
          <w:tcPr>
            <w:tcW w:w="444" w:type="pct"/>
          </w:tcPr>
          <w:p w:rsidR="0023705E" w:rsidRPr="001316F7" w:rsidRDefault="0023705E" w:rsidP="00284699">
            <w:pPr>
              <w:rPr>
                <w:sz w:val="24"/>
                <w:szCs w:val="24"/>
              </w:rPr>
            </w:pPr>
            <w:r w:rsidRPr="001316F7">
              <w:rPr>
                <w:sz w:val="24"/>
                <w:szCs w:val="24"/>
              </w:rPr>
              <w:t>1</w:t>
            </w:r>
          </w:p>
        </w:tc>
        <w:tc>
          <w:tcPr>
            <w:tcW w:w="442" w:type="pct"/>
          </w:tcPr>
          <w:p w:rsidR="0023705E" w:rsidRPr="001316F7" w:rsidRDefault="0023705E" w:rsidP="00284699">
            <w:pPr>
              <w:rPr>
                <w:sz w:val="24"/>
                <w:szCs w:val="24"/>
              </w:rPr>
            </w:pPr>
            <w:r w:rsidRPr="001316F7">
              <w:rPr>
                <w:sz w:val="24"/>
                <w:szCs w:val="24"/>
              </w:rPr>
              <w:t>2</w:t>
            </w:r>
          </w:p>
        </w:tc>
        <w:tc>
          <w:tcPr>
            <w:tcW w:w="1402" w:type="pct"/>
          </w:tcPr>
          <w:p w:rsidR="0023705E" w:rsidRPr="001316F7" w:rsidRDefault="0023705E" w:rsidP="00284699">
            <w:pPr>
              <w:jc w:val="center"/>
              <w:rPr>
                <w:sz w:val="24"/>
                <w:szCs w:val="24"/>
              </w:rPr>
            </w:pPr>
            <w:r w:rsidRPr="001316F7">
              <w:rPr>
                <w:sz w:val="24"/>
                <w:szCs w:val="24"/>
              </w:rPr>
              <w:t>Опрос упражнение</w:t>
            </w:r>
          </w:p>
        </w:tc>
      </w:tr>
      <w:tr w:rsidR="0023705E" w:rsidRPr="001316F7">
        <w:tc>
          <w:tcPr>
            <w:tcW w:w="424" w:type="pct"/>
          </w:tcPr>
          <w:p w:rsidR="0023705E" w:rsidRPr="001316F7" w:rsidRDefault="0023705E" w:rsidP="00284699">
            <w:pPr>
              <w:ind w:right="-111"/>
              <w:jc w:val="center"/>
              <w:rPr>
                <w:sz w:val="24"/>
                <w:szCs w:val="24"/>
              </w:rPr>
            </w:pPr>
            <w:r w:rsidRPr="001316F7">
              <w:rPr>
                <w:sz w:val="24"/>
                <w:szCs w:val="24"/>
              </w:rPr>
              <w:t>2.2.3.</w:t>
            </w:r>
          </w:p>
        </w:tc>
        <w:tc>
          <w:tcPr>
            <w:tcW w:w="1733" w:type="pct"/>
          </w:tcPr>
          <w:p w:rsidR="0023705E" w:rsidRPr="001316F7" w:rsidRDefault="0023705E" w:rsidP="00284699">
            <w:pPr>
              <w:rPr>
                <w:sz w:val="24"/>
                <w:szCs w:val="24"/>
              </w:rPr>
            </w:pPr>
            <w:r w:rsidRPr="001316F7">
              <w:rPr>
                <w:color w:val="000000"/>
                <w:sz w:val="24"/>
                <w:szCs w:val="24"/>
              </w:rPr>
              <w:t>Дикционные комплексы</w:t>
            </w:r>
            <w:r w:rsidRPr="001316F7">
              <w:rPr>
                <w:sz w:val="24"/>
                <w:szCs w:val="24"/>
              </w:rPr>
              <w:t xml:space="preserve"> Дыхание и звук (практические занятия по дыханию и зкукопроизношению)</w:t>
            </w:r>
          </w:p>
        </w:tc>
        <w:tc>
          <w:tcPr>
            <w:tcW w:w="555" w:type="pct"/>
          </w:tcPr>
          <w:p w:rsidR="0023705E" w:rsidRPr="001316F7" w:rsidRDefault="0023705E" w:rsidP="00284699">
            <w:pPr>
              <w:rPr>
                <w:sz w:val="24"/>
                <w:szCs w:val="24"/>
              </w:rPr>
            </w:pPr>
            <w:r w:rsidRPr="001316F7">
              <w:rPr>
                <w:sz w:val="24"/>
                <w:szCs w:val="24"/>
              </w:rPr>
              <w:t>-</w:t>
            </w:r>
          </w:p>
        </w:tc>
        <w:tc>
          <w:tcPr>
            <w:tcW w:w="444" w:type="pct"/>
          </w:tcPr>
          <w:p w:rsidR="0023705E" w:rsidRPr="001316F7" w:rsidRDefault="0023705E" w:rsidP="00284699">
            <w:pPr>
              <w:rPr>
                <w:sz w:val="24"/>
                <w:szCs w:val="24"/>
              </w:rPr>
            </w:pPr>
            <w:r w:rsidRPr="001316F7">
              <w:rPr>
                <w:sz w:val="24"/>
                <w:szCs w:val="24"/>
              </w:rPr>
              <w:t>4</w:t>
            </w:r>
          </w:p>
        </w:tc>
        <w:tc>
          <w:tcPr>
            <w:tcW w:w="442" w:type="pct"/>
          </w:tcPr>
          <w:p w:rsidR="0023705E" w:rsidRPr="001316F7" w:rsidRDefault="0023705E" w:rsidP="00284699">
            <w:pPr>
              <w:rPr>
                <w:sz w:val="24"/>
                <w:szCs w:val="24"/>
              </w:rPr>
            </w:pPr>
            <w:r w:rsidRPr="001316F7">
              <w:rPr>
                <w:sz w:val="24"/>
                <w:szCs w:val="24"/>
              </w:rPr>
              <w:t>4</w:t>
            </w:r>
          </w:p>
        </w:tc>
        <w:tc>
          <w:tcPr>
            <w:tcW w:w="1402" w:type="pct"/>
          </w:tcPr>
          <w:p w:rsidR="0023705E" w:rsidRPr="001316F7" w:rsidRDefault="0023705E" w:rsidP="00284699">
            <w:pPr>
              <w:jc w:val="center"/>
              <w:rPr>
                <w:sz w:val="24"/>
                <w:szCs w:val="24"/>
              </w:rPr>
            </w:pPr>
            <w:r w:rsidRPr="001316F7">
              <w:rPr>
                <w:sz w:val="24"/>
                <w:szCs w:val="24"/>
              </w:rPr>
              <w:t>Упражнение слуховой анализ</w:t>
            </w:r>
          </w:p>
        </w:tc>
      </w:tr>
      <w:tr w:rsidR="0023705E" w:rsidRPr="001316F7">
        <w:trPr>
          <w:trHeight w:val="691"/>
        </w:trPr>
        <w:tc>
          <w:tcPr>
            <w:tcW w:w="424" w:type="pct"/>
          </w:tcPr>
          <w:p w:rsidR="0023705E" w:rsidRPr="001316F7" w:rsidRDefault="0023705E" w:rsidP="00284699">
            <w:pPr>
              <w:ind w:right="-111"/>
              <w:jc w:val="center"/>
              <w:rPr>
                <w:sz w:val="24"/>
                <w:szCs w:val="24"/>
              </w:rPr>
            </w:pPr>
            <w:r w:rsidRPr="001316F7">
              <w:rPr>
                <w:sz w:val="24"/>
                <w:szCs w:val="24"/>
              </w:rPr>
              <w:t>2.2.4.</w:t>
            </w:r>
          </w:p>
        </w:tc>
        <w:tc>
          <w:tcPr>
            <w:tcW w:w="1733" w:type="pct"/>
            <w:vAlign w:val="center"/>
          </w:tcPr>
          <w:p w:rsidR="0023705E" w:rsidRPr="001316F7" w:rsidRDefault="0023705E" w:rsidP="00284699">
            <w:pPr>
              <w:shd w:val="clear" w:color="auto" w:fill="FFFFFF"/>
              <w:spacing w:before="100" w:beforeAutospacing="1" w:after="100" w:afterAutospacing="1"/>
              <w:rPr>
                <w:color w:val="000000"/>
                <w:sz w:val="24"/>
                <w:szCs w:val="24"/>
              </w:rPr>
            </w:pPr>
            <w:r w:rsidRPr="001316F7">
              <w:rPr>
                <w:color w:val="000000"/>
                <w:sz w:val="24"/>
                <w:szCs w:val="24"/>
              </w:rPr>
              <w:t>Развитие полётности голоса</w:t>
            </w:r>
          </w:p>
        </w:tc>
        <w:tc>
          <w:tcPr>
            <w:tcW w:w="555" w:type="pct"/>
            <w:vAlign w:val="center"/>
          </w:tcPr>
          <w:p w:rsidR="0023705E" w:rsidRPr="001316F7" w:rsidRDefault="0023705E" w:rsidP="00284699">
            <w:pPr>
              <w:rPr>
                <w:sz w:val="24"/>
                <w:szCs w:val="24"/>
              </w:rPr>
            </w:pPr>
            <w:r w:rsidRPr="001316F7">
              <w:rPr>
                <w:sz w:val="24"/>
                <w:szCs w:val="24"/>
              </w:rPr>
              <w:t>-</w:t>
            </w:r>
          </w:p>
        </w:tc>
        <w:tc>
          <w:tcPr>
            <w:tcW w:w="444" w:type="pct"/>
            <w:vAlign w:val="center"/>
          </w:tcPr>
          <w:p w:rsidR="0023705E" w:rsidRPr="001316F7" w:rsidRDefault="0023705E" w:rsidP="00284699">
            <w:pPr>
              <w:rPr>
                <w:sz w:val="24"/>
                <w:szCs w:val="24"/>
              </w:rPr>
            </w:pPr>
            <w:r w:rsidRPr="001316F7">
              <w:rPr>
                <w:sz w:val="24"/>
                <w:szCs w:val="24"/>
              </w:rPr>
              <w:t>4</w:t>
            </w:r>
          </w:p>
        </w:tc>
        <w:tc>
          <w:tcPr>
            <w:tcW w:w="442" w:type="pct"/>
            <w:vAlign w:val="center"/>
          </w:tcPr>
          <w:p w:rsidR="0023705E" w:rsidRPr="001316F7" w:rsidRDefault="0023705E" w:rsidP="00284699">
            <w:pPr>
              <w:rPr>
                <w:sz w:val="24"/>
                <w:szCs w:val="24"/>
              </w:rPr>
            </w:pPr>
            <w:r w:rsidRPr="001316F7">
              <w:rPr>
                <w:sz w:val="24"/>
                <w:szCs w:val="24"/>
              </w:rPr>
              <w:t>4</w:t>
            </w:r>
          </w:p>
        </w:tc>
        <w:tc>
          <w:tcPr>
            <w:tcW w:w="1402" w:type="pct"/>
            <w:vAlign w:val="center"/>
          </w:tcPr>
          <w:p w:rsidR="0023705E" w:rsidRPr="001316F7" w:rsidRDefault="0023705E" w:rsidP="00284699">
            <w:pPr>
              <w:jc w:val="center"/>
              <w:rPr>
                <w:sz w:val="24"/>
                <w:szCs w:val="24"/>
              </w:rPr>
            </w:pPr>
            <w:r w:rsidRPr="001316F7">
              <w:rPr>
                <w:sz w:val="24"/>
                <w:szCs w:val="24"/>
              </w:rPr>
              <w:t>Упражнение</w:t>
            </w:r>
          </w:p>
        </w:tc>
      </w:tr>
      <w:tr w:rsidR="0023705E" w:rsidRPr="001316F7">
        <w:trPr>
          <w:trHeight w:val="435"/>
        </w:trPr>
        <w:tc>
          <w:tcPr>
            <w:tcW w:w="424" w:type="pct"/>
          </w:tcPr>
          <w:p w:rsidR="0023705E" w:rsidRPr="001316F7" w:rsidRDefault="0023705E" w:rsidP="00284699">
            <w:pPr>
              <w:jc w:val="center"/>
              <w:rPr>
                <w:b/>
                <w:bCs/>
                <w:i/>
                <w:iCs/>
                <w:sz w:val="24"/>
                <w:szCs w:val="24"/>
              </w:rPr>
            </w:pPr>
            <w:r w:rsidRPr="001316F7">
              <w:rPr>
                <w:b/>
                <w:bCs/>
                <w:i/>
                <w:iCs/>
                <w:sz w:val="24"/>
                <w:szCs w:val="24"/>
              </w:rPr>
              <w:t>2.3.</w:t>
            </w:r>
          </w:p>
        </w:tc>
        <w:tc>
          <w:tcPr>
            <w:tcW w:w="1733" w:type="pct"/>
            <w:vAlign w:val="center"/>
          </w:tcPr>
          <w:p w:rsidR="0023705E" w:rsidRPr="001316F7" w:rsidRDefault="0023705E" w:rsidP="00284699">
            <w:pPr>
              <w:rPr>
                <w:rStyle w:val="Emphasis"/>
                <w:b/>
                <w:bCs/>
                <w:i w:val="0"/>
                <w:iCs w:val="0"/>
                <w:sz w:val="24"/>
                <w:szCs w:val="24"/>
              </w:rPr>
            </w:pPr>
            <w:r w:rsidRPr="001316F7">
              <w:rPr>
                <w:b/>
                <w:bCs/>
                <w:i/>
                <w:iCs/>
                <w:sz w:val="24"/>
                <w:szCs w:val="24"/>
              </w:rPr>
              <w:t xml:space="preserve"> Орфоэпия</w:t>
            </w:r>
          </w:p>
        </w:tc>
        <w:tc>
          <w:tcPr>
            <w:tcW w:w="555" w:type="pct"/>
            <w:vAlign w:val="center"/>
          </w:tcPr>
          <w:p w:rsidR="0023705E" w:rsidRPr="001316F7" w:rsidRDefault="0023705E" w:rsidP="00284699">
            <w:pPr>
              <w:rPr>
                <w:b/>
                <w:bCs/>
                <w:i/>
                <w:iCs/>
                <w:sz w:val="24"/>
                <w:szCs w:val="24"/>
              </w:rPr>
            </w:pPr>
            <w:r w:rsidRPr="001316F7">
              <w:rPr>
                <w:b/>
                <w:bCs/>
                <w:i/>
                <w:iCs/>
                <w:sz w:val="24"/>
                <w:szCs w:val="24"/>
              </w:rPr>
              <w:t>1</w:t>
            </w:r>
          </w:p>
        </w:tc>
        <w:tc>
          <w:tcPr>
            <w:tcW w:w="444" w:type="pct"/>
            <w:vAlign w:val="center"/>
          </w:tcPr>
          <w:p w:rsidR="0023705E" w:rsidRPr="001316F7" w:rsidRDefault="0023705E" w:rsidP="00284699">
            <w:pPr>
              <w:rPr>
                <w:b/>
                <w:bCs/>
                <w:i/>
                <w:iCs/>
                <w:sz w:val="24"/>
                <w:szCs w:val="24"/>
              </w:rPr>
            </w:pPr>
            <w:r w:rsidRPr="001316F7">
              <w:rPr>
                <w:b/>
                <w:bCs/>
                <w:i/>
                <w:iCs/>
                <w:sz w:val="24"/>
                <w:szCs w:val="24"/>
              </w:rPr>
              <w:t>3</w:t>
            </w:r>
          </w:p>
        </w:tc>
        <w:tc>
          <w:tcPr>
            <w:tcW w:w="442" w:type="pct"/>
            <w:vAlign w:val="center"/>
          </w:tcPr>
          <w:p w:rsidR="0023705E" w:rsidRPr="001316F7" w:rsidRDefault="0023705E" w:rsidP="00284699">
            <w:pPr>
              <w:rPr>
                <w:b/>
                <w:bCs/>
                <w:i/>
                <w:iCs/>
                <w:sz w:val="24"/>
                <w:szCs w:val="24"/>
              </w:rPr>
            </w:pPr>
            <w:r w:rsidRPr="001316F7">
              <w:rPr>
                <w:b/>
                <w:bCs/>
                <w:i/>
                <w:iCs/>
                <w:sz w:val="24"/>
                <w:szCs w:val="24"/>
              </w:rPr>
              <w:t>4</w:t>
            </w:r>
          </w:p>
        </w:tc>
        <w:tc>
          <w:tcPr>
            <w:tcW w:w="1402" w:type="pct"/>
            <w:vAlign w:val="center"/>
          </w:tcPr>
          <w:p w:rsidR="0023705E" w:rsidRPr="001316F7" w:rsidRDefault="0023705E" w:rsidP="00284699">
            <w:pPr>
              <w:jc w:val="center"/>
              <w:rPr>
                <w:b/>
                <w:bCs/>
                <w:i/>
                <w:iCs/>
                <w:sz w:val="24"/>
                <w:szCs w:val="24"/>
              </w:rPr>
            </w:pPr>
          </w:p>
        </w:tc>
      </w:tr>
      <w:tr w:rsidR="0023705E" w:rsidRPr="001316F7">
        <w:trPr>
          <w:trHeight w:val="427"/>
        </w:trPr>
        <w:tc>
          <w:tcPr>
            <w:tcW w:w="424" w:type="pct"/>
          </w:tcPr>
          <w:p w:rsidR="0023705E" w:rsidRPr="001316F7" w:rsidRDefault="0023705E" w:rsidP="00284699">
            <w:pPr>
              <w:ind w:right="-111"/>
              <w:jc w:val="center"/>
              <w:rPr>
                <w:sz w:val="24"/>
                <w:szCs w:val="24"/>
              </w:rPr>
            </w:pPr>
            <w:r w:rsidRPr="001316F7">
              <w:rPr>
                <w:sz w:val="24"/>
                <w:szCs w:val="24"/>
              </w:rPr>
              <w:t>2.3.1.</w:t>
            </w:r>
          </w:p>
        </w:tc>
        <w:tc>
          <w:tcPr>
            <w:tcW w:w="1733" w:type="pct"/>
            <w:vAlign w:val="center"/>
          </w:tcPr>
          <w:p w:rsidR="0023705E" w:rsidRPr="001316F7" w:rsidRDefault="0023705E" w:rsidP="00284699">
            <w:pPr>
              <w:rPr>
                <w:sz w:val="24"/>
                <w:szCs w:val="24"/>
              </w:rPr>
            </w:pPr>
            <w:r w:rsidRPr="001316F7">
              <w:rPr>
                <w:sz w:val="24"/>
                <w:szCs w:val="24"/>
              </w:rPr>
              <w:t>Содержание и понятие орфоэпия</w:t>
            </w:r>
          </w:p>
        </w:tc>
        <w:tc>
          <w:tcPr>
            <w:tcW w:w="555" w:type="pct"/>
            <w:vAlign w:val="center"/>
          </w:tcPr>
          <w:p w:rsidR="0023705E" w:rsidRPr="001316F7" w:rsidRDefault="0023705E" w:rsidP="00284699">
            <w:pPr>
              <w:rPr>
                <w:sz w:val="24"/>
                <w:szCs w:val="24"/>
              </w:rPr>
            </w:pPr>
            <w:r w:rsidRPr="001316F7">
              <w:rPr>
                <w:sz w:val="24"/>
                <w:szCs w:val="24"/>
              </w:rPr>
              <w:t>1</w:t>
            </w:r>
          </w:p>
        </w:tc>
        <w:tc>
          <w:tcPr>
            <w:tcW w:w="444" w:type="pct"/>
            <w:vAlign w:val="center"/>
          </w:tcPr>
          <w:p w:rsidR="0023705E" w:rsidRPr="001316F7" w:rsidRDefault="0023705E" w:rsidP="00284699">
            <w:pPr>
              <w:rPr>
                <w:sz w:val="24"/>
                <w:szCs w:val="24"/>
              </w:rPr>
            </w:pPr>
            <w:r w:rsidRPr="001316F7">
              <w:rPr>
                <w:sz w:val="24"/>
                <w:szCs w:val="24"/>
              </w:rPr>
              <w:t>3</w:t>
            </w:r>
          </w:p>
        </w:tc>
        <w:tc>
          <w:tcPr>
            <w:tcW w:w="442" w:type="pct"/>
            <w:vAlign w:val="center"/>
          </w:tcPr>
          <w:p w:rsidR="0023705E" w:rsidRPr="001316F7" w:rsidRDefault="0023705E" w:rsidP="00284699">
            <w:pPr>
              <w:rPr>
                <w:sz w:val="24"/>
                <w:szCs w:val="24"/>
              </w:rPr>
            </w:pPr>
            <w:r w:rsidRPr="001316F7">
              <w:rPr>
                <w:sz w:val="24"/>
                <w:szCs w:val="24"/>
              </w:rPr>
              <w:t>4</w:t>
            </w:r>
          </w:p>
        </w:tc>
        <w:tc>
          <w:tcPr>
            <w:tcW w:w="1402" w:type="pct"/>
            <w:vAlign w:val="center"/>
          </w:tcPr>
          <w:p w:rsidR="0023705E" w:rsidRPr="001316F7" w:rsidRDefault="0023705E" w:rsidP="00284699">
            <w:pPr>
              <w:jc w:val="center"/>
              <w:rPr>
                <w:sz w:val="24"/>
                <w:szCs w:val="24"/>
              </w:rPr>
            </w:pPr>
            <w:r w:rsidRPr="001316F7">
              <w:rPr>
                <w:sz w:val="24"/>
                <w:szCs w:val="24"/>
              </w:rPr>
              <w:t>Опрос</w:t>
            </w:r>
          </w:p>
        </w:tc>
      </w:tr>
      <w:tr w:rsidR="0023705E" w:rsidRPr="001316F7">
        <w:trPr>
          <w:trHeight w:val="391"/>
        </w:trPr>
        <w:tc>
          <w:tcPr>
            <w:tcW w:w="424" w:type="pct"/>
          </w:tcPr>
          <w:p w:rsidR="0023705E" w:rsidRPr="001316F7" w:rsidRDefault="0023705E" w:rsidP="00284699">
            <w:pPr>
              <w:ind w:right="-111"/>
              <w:jc w:val="center"/>
              <w:rPr>
                <w:sz w:val="24"/>
                <w:szCs w:val="24"/>
              </w:rPr>
            </w:pPr>
            <w:r w:rsidRPr="001316F7">
              <w:rPr>
                <w:sz w:val="24"/>
                <w:szCs w:val="24"/>
              </w:rPr>
              <w:t>2.3.2.</w:t>
            </w:r>
          </w:p>
        </w:tc>
        <w:tc>
          <w:tcPr>
            <w:tcW w:w="1733" w:type="pct"/>
            <w:vAlign w:val="center"/>
          </w:tcPr>
          <w:p w:rsidR="0023705E" w:rsidRPr="001316F7" w:rsidRDefault="0023705E" w:rsidP="00284699">
            <w:pPr>
              <w:shd w:val="clear" w:color="auto" w:fill="FFFFFF"/>
              <w:spacing w:before="100" w:beforeAutospacing="1" w:after="100" w:afterAutospacing="1"/>
              <w:rPr>
                <w:color w:val="000000"/>
                <w:sz w:val="24"/>
                <w:szCs w:val="24"/>
              </w:rPr>
            </w:pPr>
            <w:r w:rsidRPr="001316F7">
              <w:rPr>
                <w:color w:val="000000"/>
                <w:sz w:val="24"/>
                <w:szCs w:val="24"/>
              </w:rPr>
              <w:t>Произносительные нормы современного русского языка и ошибки в бытовой речи</w:t>
            </w:r>
          </w:p>
        </w:tc>
        <w:tc>
          <w:tcPr>
            <w:tcW w:w="555" w:type="pct"/>
            <w:vAlign w:val="center"/>
          </w:tcPr>
          <w:p w:rsidR="0023705E" w:rsidRPr="001316F7" w:rsidRDefault="0023705E" w:rsidP="00284699">
            <w:pPr>
              <w:rPr>
                <w:b/>
                <w:bCs/>
                <w:i/>
                <w:iCs/>
                <w:sz w:val="24"/>
                <w:szCs w:val="24"/>
              </w:rPr>
            </w:pPr>
            <w:r w:rsidRPr="001316F7">
              <w:rPr>
                <w:b/>
                <w:bCs/>
                <w:i/>
                <w:iCs/>
                <w:sz w:val="24"/>
                <w:szCs w:val="24"/>
              </w:rPr>
              <w:t>2</w:t>
            </w:r>
          </w:p>
        </w:tc>
        <w:tc>
          <w:tcPr>
            <w:tcW w:w="444" w:type="pct"/>
            <w:vAlign w:val="center"/>
          </w:tcPr>
          <w:p w:rsidR="0023705E" w:rsidRPr="001316F7" w:rsidRDefault="0023705E" w:rsidP="00284699">
            <w:pPr>
              <w:rPr>
                <w:b/>
                <w:bCs/>
                <w:i/>
                <w:iCs/>
                <w:sz w:val="24"/>
                <w:szCs w:val="24"/>
              </w:rPr>
            </w:pPr>
            <w:r w:rsidRPr="001316F7">
              <w:rPr>
                <w:b/>
                <w:bCs/>
                <w:i/>
                <w:iCs/>
                <w:sz w:val="24"/>
                <w:szCs w:val="24"/>
              </w:rPr>
              <w:t>4</w:t>
            </w:r>
          </w:p>
        </w:tc>
        <w:tc>
          <w:tcPr>
            <w:tcW w:w="442" w:type="pct"/>
            <w:vAlign w:val="center"/>
          </w:tcPr>
          <w:p w:rsidR="0023705E" w:rsidRPr="001316F7" w:rsidRDefault="0023705E" w:rsidP="00284699">
            <w:pPr>
              <w:rPr>
                <w:b/>
                <w:bCs/>
                <w:i/>
                <w:iCs/>
                <w:sz w:val="24"/>
                <w:szCs w:val="24"/>
              </w:rPr>
            </w:pPr>
            <w:r w:rsidRPr="001316F7">
              <w:rPr>
                <w:b/>
                <w:bCs/>
                <w:i/>
                <w:iCs/>
                <w:sz w:val="24"/>
                <w:szCs w:val="24"/>
              </w:rPr>
              <w:t>6</w:t>
            </w:r>
          </w:p>
        </w:tc>
        <w:tc>
          <w:tcPr>
            <w:tcW w:w="1402" w:type="pct"/>
            <w:vAlign w:val="center"/>
          </w:tcPr>
          <w:p w:rsidR="0023705E" w:rsidRPr="001316F7" w:rsidRDefault="0023705E" w:rsidP="00284699">
            <w:pPr>
              <w:jc w:val="center"/>
              <w:rPr>
                <w:b/>
                <w:bCs/>
                <w:i/>
                <w:iCs/>
                <w:sz w:val="24"/>
                <w:szCs w:val="24"/>
              </w:rPr>
            </w:pPr>
            <w:r w:rsidRPr="001316F7">
              <w:rPr>
                <w:sz w:val="24"/>
                <w:szCs w:val="24"/>
              </w:rPr>
              <w:t>Слуховой анализ , упражнение</w:t>
            </w:r>
          </w:p>
        </w:tc>
      </w:tr>
      <w:tr w:rsidR="0023705E" w:rsidRPr="001316F7">
        <w:trPr>
          <w:trHeight w:val="425"/>
        </w:trPr>
        <w:tc>
          <w:tcPr>
            <w:tcW w:w="424" w:type="pct"/>
          </w:tcPr>
          <w:p w:rsidR="0023705E" w:rsidRPr="001316F7" w:rsidRDefault="0023705E" w:rsidP="00284699">
            <w:pPr>
              <w:ind w:right="-111"/>
              <w:jc w:val="center"/>
              <w:rPr>
                <w:sz w:val="24"/>
                <w:szCs w:val="24"/>
              </w:rPr>
            </w:pPr>
            <w:r w:rsidRPr="001316F7">
              <w:rPr>
                <w:sz w:val="24"/>
                <w:szCs w:val="24"/>
              </w:rPr>
              <w:t>2.3.3.</w:t>
            </w:r>
          </w:p>
        </w:tc>
        <w:tc>
          <w:tcPr>
            <w:tcW w:w="1733" w:type="pct"/>
            <w:vAlign w:val="center"/>
          </w:tcPr>
          <w:p w:rsidR="0023705E" w:rsidRPr="001316F7" w:rsidRDefault="0023705E" w:rsidP="00284699">
            <w:pPr>
              <w:shd w:val="clear" w:color="auto" w:fill="FFFFFF"/>
              <w:spacing w:before="100" w:beforeAutospacing="1" w:after="100" w:afterAutospacing="1"/>
              <w:rPr>
                <w:color w:val="000000"/>
                <w:sz w:val="24"/>
                <w:szCs w:val="24"/>
              </w:rPr>
            </w:pPr>
            <w:r w:rsidRPr="001316F7">
              <w:rPr>
                <w:color w:val="000000"/>
                <w:sz w:val="24"/>
                <w:szCs w:val="24"/>
              </w:rPr>
              <w:t xml:space="preserve"> Зависимость произносительных норм от ударения в слове</w:t>
            </w:r>
          </w:p>
          <w:p w:rsidR="0023705E" w:rsidRPr="001316F7" w:rsidRDefault="0023705E" w:rsidP="00284699">
            <w:pPr>
              <w:rPr>
                <w:sz w:val="24"/>
                <w:szCs w:val="24"/>
              </w:rPr>
            </w:pPr>
          </w:p>
        </w:tc>
        <w:tc>
          <w:tcPr>
            <w:tcW w:w="555" w:type="pct"/>
            <w:vAlign w:val="center"/>
          </w:tcPr>
          <w:p w:rsidR="0023705E" w:rsidRPr="001316F7" w:rsidRDefault="0023705E" w:rsidP="00284699">
            <w:pPr>
              <w:rPr>
                <w:sz w:val="24"/>
                <w:szCs w:val="24"/>
              </w:rPr>
            </w:pPr>
            <w:r w:rsidRPr="001316F7">
              <w:rPr>
                <w:sz w:val="24"/>
                <w:szCs w:val="24"/>
              </w:rPr>
              <w:t>1</w:t>
            </w:r>
          </w:p>
        </w:tc>
        <w:tc>
          <w:tcPr>
            <w:tcW w:w="444" w:type="pct"/>
            <w:vAlign w:val="center"/>
          </w:tcPr>
          <w:p w:rsidR="0023705E" w:rsidRPr="001316F7" w:rsidRDefault="0023705E" w:rsidP="00284699">
            <w:pPr>
              <w:rPr>
                <w:sz w:val="24"/>
                <w:szCs w:val="24"/>
              </w:rPr>
            </w:pPr>
            <w:r w:rsidRPr="001316F7">
              <w:rPr>
                <w:sz w:val="24"/>
                <w:szCs w:val="24"/>
              </w:rPr>
              <w:t>1</w:t>
            </w:r>
          </w:p>
        </w:tc>
        <w:tc>
          <w:tcPr>
            <w:tcW w:w="442" w:type="pct"/>
            <w:vAlign w:val="center"/>
          </w:tcPr>
          <w:p w:rsidR="0023705E" w:rsidRPr="001316F7" w:rsidRDefault="0023705E" w:rsidP="00284699">
            <w:pPr>
              <w:rPr>
                <w:sz w:val="24"/>
                <w:szCs w:val="24"/>
              </w:rPr>
            </w:pPr>
            <w:r w:rsidRPr="001316F7">
              <w:rPr>
                <w:sz w:val="24"/>
                <w:szCs w:val="24"/>
              </w:rPr>
              <w:t>2</w:t>
            </w:r>
          </w:p>
        </w:tc>
        <w:tc>
          <w:tcPr>
            <w:tcW w:w="1402" w:type="pct"/>
            <w:vAlign w:val="center"/>
          </w:tcPr>
          <w:p w:rsidR="0023705E" w:rsidRPr="001316F7" w:rsidRDefault="0023705E" w:rsidP="00284699">
            <w:pPr>
              <w:jc w:val="center"/>
              <w:rPr>
                <w:sz w:val="24"/>
                <w:szCs w:val="24"/>
              </w:rPr>
            </w:pPr>
            <w:r w:rsidRPr="001316F7">
              <w:rPr>
                <w:sz w:val="24"/>
                <w:szCs w:val="24"/>
              </w:rPr>
              <w:t>Опрос</w:t>
            </w:r>
          </w:p>
          <w:p w:rsidR="0023705E" w:rsidRPr="001316F7" w:rsidRDefault="0023705E" w:rsidP="00284699">
            <w:pPr>
              <w:jc w:val="center"/>
              <w:rPr>
                <w:sz w:val="24"/>
                <w:szCs w:val="24"/>
              </w:rPr>
            </w:pPr>
            <w:r w:rsidRPr="001316F7">
              <w:rPr>
                <w:sz w:val="24"/>
                <w:szCs w:val="24"/>
              </w:rPr>
              <w:t>упражнение</w:t>
            </w:r>
          </w:p>
        </w:tc>
      </w:tr>
      <w:tr w:rsidR="0023705E" w:rsidRPr="001316F7">
        <w:trPr>
          <w:trHeight w:val="377"/>
        </w:trPr>
        <w:tc>
          <w:tcPr>
            <w:tcW w:w="424" w:type="pct"/>
          </w:tcPr>
          <w:p w:rsidR="0023705E" w:rsidRPr="001316F7" w:rsidRDefault="0023705E" w:rsidP="00284699">
            <w:pPr>
              <w:jc w:val="center"/>
              <w:rPr>
                <w:sz w:val="24"/>
                <w:szCs w:val="24"/>
              </w:rPr>
            </w:pPr>
            <w:r w:rsidRPr="001316F7">
              <w:rPr>
                <w:b/>
                <w:bCs/>
                <w:i/>
                <w:iCs/>
                <w:sz w:val="24"/>
                <w:szCs w:val="24"/>
              </w:rPr>
              <w:t>2.4</w:t>
            </w:r>
          </w:p>
        </w:tc>
        <w:tc>
          <w:tcPr>
            <w:tcW w:w="1733" w:type="pct"/>
            <w:vAlign w:val="center"/>
          </w:tcPr>
          <w:p w:rsidR="0023705E" w:rsidRPr="001316F7" w:rsidRDefault="0023705E" w:rsidP="00284699">
            <w:pPr>
              <w:shd w:val="clear" w:color="auto" w:fill="FFFFFF"/>
              <w:spacing w:before="100" w:beforeAutospacing="1" w:after="100" w:afterAutospacing="1"/>
              <w:rPr>
                <w:sz w:val="24"/>
                <w:szCs w:val="24"/>
              </w:rPr>
            </w:pPr>
            <w:r w:rsidRPr="001316F7">
              <w:rPr>
                <w:b/>
                <w:bCs/>
                <w:i/>
                <w:iCs/>
                <w:sz w:val="24"/>
                <w:szCs w:val="24"/>
              </w:rPr>
              <w:t>Звуки</w:t>
            </w:r>
          </w:p>
        </w:tc>
        <w:tc>
          <w:tcPr>
            <w:tcW w:w="555" w:type="pct"/>
            <w:vAlign w:val="center"/>
          </w:tcPr>
          <w:p w:rsidR="0023705E" w:rsidRPr="001316F7" w:rsidRDefault="0023705E" w:rsidP="00284699">
            <w:pPr>
              <w:rPr>
                <w:b/>
                <w:bCs/>
                <w:i/>
                <w:iCs/>
                <w:sz w:val="24"/>
                <w:szCs w:val="24"/>
              </w:rPr>
            </w:pPr>
            <w:r w:rsidRPr="001316F7">
              <w:rPr>
                <w:b/>
                <w:bCs/>
                <w:i/>
                <w:iCs/>
                <w:sz w:val="24"/>
                <w:szCs w:val="24"/>
              </w:rPr>
              <w:t>1</w:t>
            </w:r>
          </w:p>
        </w:tc>
        <w:tc>
          <w:tcPr>
            <w:tcW w:w="444" w:type="pct"/>
            <w:vAlign w:val="center"/>
          </w:tcPr>
          <w:p w:rsidR="0023705E" w:rsidRPr="001316F7" w:rsidRDefault="0023705E" w:rsidP="00284699">
            <w:pPr>
              <w:rPr>
                <w:b/>
                <w:bCs/>
                <w:i/>
                <w:iCs/>
                <w:sz w:val="24"/>
                <w:szCs w:val="24"/>
              </w:rPr>
            </w:pPr>
            <w:r w:rsidRPr="001316F7">
              <w:rPr>
                <w:b/>
                <w:bCs/>
                <w:i/>
                <w:iCs/>
                <w:sz w:val="24"/>
                <w:szCs w:val="24"/>
              </w:rPr>
              <w:t>3</w:t>
            </w:r>
          </w:p>
        </w:tc>
        <w:tc>
          <w:tcPr>
            <w:tcW w:w="442" w:type="pct"/>
            <w:vAlign w:val="center"/>
          </w:tcPr>
          <w:p w:rsidR="0023705E" w:rsidRPr="001316F7" w:rsidRDefault="0023705E" w:rsidP="00284699">
            <w:pPr>
              <w:rPr>
                <w:b/>
                <w:bCs/>
                <w:i/>
                <w:iCs/>
                <w:sz w:val="24"/>
                <w:szCs w:val="24"/>
              </w:rPr>
            </w:pPr>
            <w:r w:rsidRPr="001316F7">
              <w:rPr>
                <w:b/>
                <w:bCs/>
                <w:i/>
                <w:iCs/>
                <w:sz w:val="24"/>
                <w:szCs w:val="24"/>
              </w:rPr>
              <w:t>4</w:t>
            </w:r>
          </w:p>
        </w:tc>
        <w:tc>
          <w:tcPr>
            <w:tcW w:w="1402" w:type="pct"/>
            <w:vAlign w:val="center"/>
          </w:tcPr>
          <w:p w:rsidR="0023705E" w:rsidRPr="001316F7" w:rsidRDefault="0023705E" w:rsidP="00284699">
            <w:pPr>
              <w:jc w:val="center"/>
              <w:rPr>
                <w:sz w:val="24"/>
                <w:szCs w:val="24"/>
              </w:rPr>
            </w:pPr>
          </w:p>
        </w:tc>
      </w:tr>
      <w:tr w:rsidR="0023705E" w:rsidRPr="001316F7">
        <w:trPr>
          <w:trHeight w:val="377"/>
        </w:trPr>
        <w:tc>
          <w:tcPr>
            <w:tcW w:w="424" w:type="pct"/>
          </w:tcPr>
          <w:p w:rsidR="0023705E" w:rsidRPr="001316F7" w:rsidRDefault="0023705E" w:rsidP="00284699">
            <w:pPr>
              <w:jc w:val="center"/>
              <w:rPr>
                <w:sz w:val="24"/>
                <w:szCs w:val="24"/>
              </w:rPr>
            </w:pPr>
            <w:r w:rsidRPr="001316F7">
              <w:rPr>
                <w:sz w:val="24"/>
                <w:szCs w:val="24"/>
              </w:rPr>
              <w:t>2.4.1</w:t>
            </w:r>
          </w:p>
        </w:tc>
        <w:tc>
          <w:tcPr>
            <w:tcW w:w="1733" w:type="pct"/>
          </w:tcPr>
          <w:p w:rsidR="0023705E" w:rsidRPr="001316F7" w:rsidRDefault="0023705E" w:rsidP="00284699">
            <w:pPr>
              <w:rPr>
                <w:sz w:val="24"/>
                <w:szCs w:val="24"/>
              </w:rPr>
            </w:pPr>
            <w:r w:rsidRPr="001316F7">
              <w:rPr>
                <w:sz w:val="24"/>
                <w:szCs w:val="24"/>
              </w:rPr>
              <w:t>Гласные звуки</w:t>
            </w:r>
          </w:p>
        </w:tc>
        <w:tc>
          <w:tcPr>
            <w:tcW w:w="555" w:type="pct"/>
            <w:vAlign w:val="center"/>
          </w:tcPr>
          <w:p w:rsidR="0023705E" w:rsidRPr="001316F7" w:rsidRDefault="0023705E" w:rsidP="00284699">
            <w:pPr>
              <w:rPr>
                <w:sz w:val="24"/>
                <w:szCs w:val="24"/>
              </w:rPr>
            </w:pPr>
            <w:r w:rsidRPr="001316F7">
              <w:rPr>
                <w:sz w:val="24"/>
                <w:szCs w:val="24"/>
              </w:rPr>
              <w:t>0,5</w:t>
            </w:r>
          </w:p>
        </w:tc>
        <w:tc>
          <w:tcPr>
            <w:tcW w:w="444" w:type="pct"/>
          </w:tcPr>
          <w:p w:rsidR="0023705E" w:rsidRPr="001316F7" w:rsidRDefault="0023705E" w:rsidP="00284699">
            <w:pPr>
              <w:rPr>
                <w:sz w:val="24"/>
                <w:szCs w:val="24"/>
              </w:rPr>
            </w:pPr>
            <w:r w:rsidRPr="001316F7">
              <w:rPr>
                <w:sz w:val="24"/>
                <w:szCs w:val="24"/>
              </w:rPr>
              <w:t>1,5</w:t>
            </w:r>
          </w:p>
        </w:tc>
        <w:tc>
          <w:tcPr>
            <w:tcW w:w="442" w:type="pct"/>
          </w:tcPr>
          <w:p w:rsidR="0023705E" w:rsidRPr="001316F7" w:rsidRDefault="0023705E" w:rsidP="00284699">
            <w:pPr>
              <w:rPr>
                <w:sz w:val="24"/>
                <w:szCs w:val="24"/>
              </w:rPr>
            </w:pPr>
            <w:r w:rsidRPr="001316F7">
              <w:rPr>
                <w:sz w:val="24"/>
                <w:szCs w:val="24"/>
              </w:rPr>
              <w:t>2</w:t>
            </w:r>
          </w:p>
        </w:tc>
        <w:tc>
          <w:tcPr>
            <w:tcW w:w="1402" w:type="pct"/>
            <w:vAlign w:val="center"/>
          </w:tcPr>
          <w:p w:rsidR="0023705E" w:rsidRPr="001316F7" w:rsidRDefault="0023705E" w:rsidP="00284699">
            <w:pPr>
              <w:jc w:val="center"/>
              <w:rPr>
                <w:b/>
                <w:bCs/>
                <w:i/>
                <w:iCs/>
                <w:sz w:val="24"/>
                <w:szCs w:val="24"/>
              </w:rPr>
            </w:pPr>
            <w:r w:rsidRPr="001316F7">
              <w:rPr>
                <w:sz w:val="24"/>
                <w:szCs w:val="24"/>
              </w:rPr>
              <w:t>Слуховой анализ упражнение</w:t>
            </w:r>
          </w:p>
        </w:tc>
      </w:tr>
      <w:tr w:rsidR="0023705E" w:rsidRPr="001316F7">
        <w:tc>
          <w:tcPr>
            <w:tcW w:w="424" w:type="pct"/>
          </w:tcPr>
          <w:p w:rsidR="0023705E" w:rsidRPr="001316F7" w:rsidRDefault="0023705E" w:rsidP="00284699">
            <w:pPr>
              <w:jc w:val="center"/>
              <w:rPr>
                <w:sz w:val="24"/>
                <w:szCs w:val="24"/>
              </w:rPr>
            </w:pPr>
            <w:r w:rsidRPr="001316F7">
              <w:rPr>
                <w:sz w:val="24"/>
                <w:szCs w:val="24"/>
              </w:rPr>
              <w:t>2.4.2</w:t>
            </w:r>
          </w:p>
        </w:tc>
        <w:tc>
          <w:tcPr>
            <w:tcW w:w="1733" w:type="pct"/>
          </w:tcPr>
          <w:p w:rsidR="0023705E" w:rsidRPr="001316F7" w:rsidRDefault="0023705E" w:rsidP="00284699">
            <w:pPr>
              <w:rPr>
                <w:sz w:val="24"/>
                <w:szCs w:val="24"/>
              </w:rPr>
            </w:pPr>
            <w:r w:rsidRPr="001316F7">
              <w:rPr>
                <w:sz w:val="24"/>
                <w:szCs w:val="24"/>
              </w:rPr>
              <w:t>Согласные звуки</w:t>
            </w:r>
          </w:p>
        </w:tc>
        <w:tc>
          <w:tcPr>
            <w:tcW w:w="555" w:type="pct"/>
          </w:tcPr>
          <w:p w:rsidR="0023705E" w:rsidRPr="001316F7" w:rsidRDefault="0023705E" w:rsidP="00284699">
            <w:pPr>
              <w:rPr>
                <w:sz w:val="24"/>
                <w:szCs w:val="24"/>
              </w:rPr>
            </w:pPr>
            <w:r w:rsidRPr="001316F7">
              <w:rPr>
                <w:sz w:val="24"/>
                <w:szCs w:val="24"/>
              </w:rPr>
              <w:t>0,5</w:t>
            </w:r>
          </w:p>
        </w:tc>
        <w:tc>
          <w:tcPr>
            <w:tcW w:w="444" w:type="pct"/>
          </w:tcPr>
          <w:p w:rsidR="0023705E" w:rsidRPr="001316F7" w:rsidRDefault="0023705E" w:rsidP="00284699">
            <w:pPr>
              <w:rPr>
                <w:sz w:val="24"/>
                <w:szCs w:val="24"/>
              </w:rPr>
            </w:pPr>
            <w:r w:rsidRPr="001316F7">
              <w:rPr>
                <w:sz w:val="24"/>
                <w:szCs w:val="24"/>
              </w:rPr>
              <w:t>1,5</w:t>
            </w:r>
          </w:p>
        </w:tc>
        <w:tc>
          <w:tcPr>
            <w:tcW w:w="442" w:type="pct"/>
          </w:tcPr>
          <w:p w:rsidR="0023705E" w:rsidRPr="001316F7" w:rsidRDefault="0023705E" w:rsidP="00284699">
            <w:pPr>
              <w:rPr>
                <w:sz w:val="24"/>
                <w:szCs w:val="24"/>
              </w:rPr>
            </w:pPr>
            <w:r w:rsidRPr="001316F7">
              <w:rPr>
                <w:sz w:val="24"/>
                <w:szCs w:val="24"/>
              </w:rPr>
              <w:t>2</w:t>
            </w:r>
          </w:p>
        </w:tc>
        <w:tc>
          <w:tcPr>
            <w:tcW w:w="1402" w:type="pct"/>
          </w:tcPr>
          <w:p w:rsidR="0023705E" w:rsidRPr="001316F7" w:rsidRDefault="0023705E" w:rsidP="00284699">
            <w:pPr>
              <w:jc w:val="center"/>
              <w:rPr>
                <w:sz w:val="24"/>
                <w:szCs w:val="24"/>
              </w:rPr>
            </w:pPr>
            <w:r w:rsidRPr="001316F7">
              <w:rPr>
                <w:sz w:val="24"/>
                <w:szCs w:val="24"/>
              </w:rPr>
              <w:t>Слуховой анализ упражнение</w:t>
            </w:r>
          </w:p>
        </w:tc>
      </w:tr>
      <w:tr w:rsidR="0023705E" w:rsidRPr="001316F7">
        <w:tc>
          <w:tcPr>
            <w:tcW w:w="424" w:type="pct"/>
          </w:tcPr>
          <w:p w:rsidR="0023705E" w:rsidRPr="001316F7" w:rsidRDefault="0023705E" w:rsidP="00284699">
            <w:pPr>
              <w:shd w:val="clear" w:color="auto" w:fill="FFFFFF"/>
              <w:spacing w:before="100" w:beforeAutospacing="1" w:after="100" w:afterAutospacing="1"/>
              <w:jc w:val="center"/>
              <w:rPr>
                <w:b/>
                <w:bCs/>
                <w:i/>
                <w:iCs/>
                <w:sz w:val="24"/>
                <w:szCs w:val="24"/>
              </w:rPr>
            </w:pPr>
            <w:r w:rsidRPr="001316F7">
              <w:rPr>
                <w:b/>
                <w:bCs/>
                <w:i/>
                <w:iCs/>
                <w:sz w:val="24"/>
                <w:szCs w:val="24"/>
              </w:rPr>
              <w:t>2.5</w:t>
            </w:r>
          </w:p>
        </w:tc>
        <w:tc>
          <w:tcPr>
            <w:tcW w:w="1733" w:type="pct"/>
          </w:tcPr>
          <w:p w:rsidR="0023705E" w:rsidRPr="001316F7" w:rsidRDefault="0023705E" w:rsidP="00284699">
            <w:pPr>
              <w:shd w:val="clear" w:color="auto" w:fill="FFFFFF"/>
              <w:spacing w:before="100" w:beforeAutospacing="1" w:after="100" w:afterAutospacing="1"/>
              <w:rPr>
                <w:color w:val="000000"/>
                <w:sz w:val="24"/>
                <w:szCs w:val="24"/>
              </w:rPr>
            </w:pPr>
            <w:r w:rsidRPr="001316F7">
              <w:rPr>
                <w:b/>
                <w:bCs/>
                <w:i/>
                <w:iCs/>
                <w:color w:val="000000"/>
                <w:sz w:val="24"/>
                <w:szCs w:val="24"/>
              </w:rPr>
              <w:t>Логический анализ текст</w:t>
            </w:r>
          </w:p>
        </w:tc>
        <w:tc>
          <w:tcPr>
            <w:tcW w:w="555" w:type="pct"/>
          </w:tcPr>
          <w:p w:rsidR="0023705E" w:rsidRPr="001316F7" w:rsidRDefault="0023705E" w:rsidP="00284699">
            <w:pPr>
              <w:rPr>
                <w:b/>
                <w:bCs/>
                <w:i/>
                <w:iCs/>
                <w:sz w:val="24"/>
                <w:szCs w:val="24"/>
              </w:rPr>
            </w:pPr>
            <w:r w:rsidRPr="001316F7">
              <w:rPr>
                <w:b/>
                <w:bCs/>
                <w:i/>
                <w:iCs/>
                <w:sz w:val="24"/>
                <w:szCs w:val="24"/>
              </w:rPr>
              <w:t>4,5</w:t>
            </w:r>
          </w:p>
        </w:tc>
        <w:tc>
          <w:tcPr>
            <w:tcW w:w="444" w:type="pct"/>
          </w:tcPr>
          <w:p w:rsidR="0023705E" w:rsidRPr="001316F7" w:rsidRDefault="0023705E" w:rsidP="00284699">
            <w:pPr>
              <w:jc w:val="center"/>
              <w:rPr>
                <w:b/>
                <w:bCs/>
                <w:i/>
                <w:iCs/>
                <w:sz w:val="24"/>
                <w:szCs w:val="24"/>
              </w:rPr>
            </w:pPr>
            <w:r w:rsidRPr="001316F7">
              <w:rPr>
                <w:b/>
                <w:bCs/>
                <w:i/>
                <w:iCs/>
                <w:sz w:val="24"/>
                <w:szCs w:val="24"/>
              </w:rPr>
              <w:t>31,5</w:t>
            </w:r>
          </w:p>
        </w:tc>
        <w:tc>
          <w:tcPr>
            <w:tcW w:w="442" w:type="pct"/>
          </w:tcPr>
          <w:p w:rsidR="0023705E" w:rsidRPr="001316F7" w:rsidRDefault="0023705E" w:rsidP="00284699">
            <w:pPr>
              <w:rPr>
                <w:b/>
                <w:bCs/>
                <w:i/>
                <w:iCs/>
                <w:sz w:val="24"/>
                <w:szCs w:val="24"/>
              </w:rPr>
            </w:pPr>
            <w:r w:rsidRPr="001316F7">
              <w:rPr>
                <w:b/>
                <w:bCs/>
                <w:i/>
                <w:iCs/>
                <w:sz w:val="24"/>
                <w:szCs w:val="24"/>
              </w:rPr>
              <w:t>36</w:t>
            </w:r>
          </w:p>
        </w:tc>
        <w:tc>
          <w:tcPr>
            <w:tcW w:w="1402" w:type="pct"/>
          </w:tcPr>
          <w:p w:rsidR="0023705E" w:rsidRPr="001316F7" w:rsidRDefault="0023705E" w:rsidP="00284699">
            <w:pPr>
              <w:jc w:val="center"/>
              <w:rPr>
                <w:sz w:val="24"/>
                <w:szCs w:val="24"/>
              </w:rPr>
            </w:pPr>
          </w:p>
        </w:tc>
      </w:tr>
      <w:tr w:rsidR="0023705E" w:rsidRPr="001316F7">
        <w:tc>
          <w:tcPr>
            <w:tcW w:w="424" w:type="pct"/>
          </w:tcPr>
          <w:p w:rsidR="0023705E" w:rsidRPr="001316F7" w:rsidRDefault="0023705E" w:rsidP="00284699">
            <w:pPr>
              <w:jc w:val="center"/>
              <w:rPr>
                <w:b/>
                <w:bCs/>
                <w:sz w:val="24"/>
                <w:szCs w:val="24"/>
              </w:rPr>
            </w:pPr>
            <w:r w:rsidRPr="001316F7">
              <w:rPr>
                <w:color w:val="000000"/>
                <w:sz w:val="24"/>
                <w:szCs w:val="24"/>
              </w:rPr>
              <w:t>2.5.1</w:t>
            </w:r>
          </w:p>
        </w:tc>
        <w:tc>
          <w:tcPr>
            <w:tcW w:w="1733" w:type="pct"/>
          </w:tcPr>
          <w:p w:rsidR="0023705E" w:rsidRPr="001316F7" w:rsidRDefault="0023705E" w:rsidP="00284699">
            <w:pPr>
              <w:shd w:val="clear" w:color="auto" w:fill="FFFFFF"/>
              <w:spacing w:before="100" w:beforeAutospacing="1" w:after="100" w:afterAutospacing="1"/>
              <w:rPr>
                <w:color w:val="000000"/>
                <w:sz w:val="24"/>
                <w:szCs w:val="24"/>
              </w:rPr>
            </w:pPr>
            <w:r w:rsidRPr="001316F7">
              <w:rPr>
                <w:color w:val="000000"/>
                <w:sz w:val="24"/>
                <w:szCs w:val="24"/>
              </w:rPr>
              <w:t>Речевые такты и логические паузы</w:t>
            </w:r>
          </w:p>
        </w:tc>
        <w:tc>
          <w:tcPr>
            <w:tcW w:w="555" w:type="pct"/>
          </w:tcPr>
          <w:p w:rsidR="0023705E" w:rsidRPr="001316F7" w:rsidRDefault="0023705E" w:rsidP="00284699">
            <w:pPr>
              <w:rPr>
                <w:sz w:val="24"/>
                <w:szCs w:val="24"/>
              </w:rPr>
            </w:pPr>
            <w:r w:rsidRPr="001316F7">
              <w:rPr>
                <w:sz w:val="24"/>
                <w:szCs w:val="24"/>
              </w:rPr>
              <w:t>4,5</w:t>
            </w:r>
          </w:p>
        </w:tc>
        <w:tc>
          <w:tcPr>
            <w:tcW w:w="444" w:type="pct"/>
          </w:tcPr>
          <w:p w:rsidR="0023705E" w:rsidRPr="001316F7" w:rsidRDefault="0023705E" w:rsidP="00284699">
            <w:pPr>
              <w:jc w:val="center"/>
              <w:rPr>
                <w:sz w:val="24"/>
                <w:szCs w:val="24"/>
              </w:rPr>
            </w:pPr>
            <w:r w:rsidRPr="001316F7">
              <w:rPr>
                <w:sz w:val="24"/>
                <w:szCs w:val="24"/>
              </w:rPr>
              <w:t>31,5</w:t>
            </w:r>
          </w:p>
        </w:tc>
        <w:tc>
          <w:tcPr>
            <w:tcW w:w="442" w:type="pct"/>
          </w:tcPr>
          <w:p w:rsidR="0023705E" w:rsidRPr="001316F7" w:rsidRDefault="0023705E" w:rsidP="00284699">
            <w:pPr>
              <w:rPr>
                <w:sz w:val="24"/>
                <w:szCs w:val="24"/>
              </w:rPr>
            </w:pPr>
            <w:r w:rsidRPr="001316F7">
              <w:rPr>
                <w:sz w:val="24"/>
                <w:szCs w:val="24"/>
              </w:rPr>
              <w:t>36</w:t>
            </w:r>
          </w:p>
        </w:tc>
        <w:tc>
          <w:tcPr>
            <w:tcW w:w="1402" w:type="pct"/>
          </w:tcPr>
          <w:p w:rsidR="0023705E" w:rsidRPr="001316F7" w:rsidRDefault="0023705E" w:rsidP="00284699">
            <w:pPr>
              <w:jc w:val="center"/>
              <w:rPr>
                <w:b/>
                <w:bCs/>
                <w:sz w:val="24"/>
                <w:szCs w:val="24"/>
              </w:rPr>
            </w:pPr>
            <w:r w:rsidRPr="001316F7">
              <w:rPr>
                <w:sz w:val="24"/>
                <w:szCs w:val="24"/>
              </w:rPr>
              <w:t>Слуховой анализ упражнение</w:t>
            </w:r>
          </w:p>
        </w:tc>
      </w:tr>
      <w:tr w:rsidR="0023705E" w:rsidRPr="001316F7">
        <w:trPr>
          <w:trHeight w:val="1228"/>
        </w:trPr>
        <w:tc>
          <w:tcPr>
            <w:tcW w:w="424" w:type="pct"/>
          </w:tcPr>
          <w:p w:rsidR="0023705E" w:rsidRPr="001316F7" w:rsidRDefault="0023705E" w:rsidP="00284699">
            <w:pPr>
              <w:shd w:val="clear" w:color="auto" w:fill="FFFFFF"/>
              <w:spacing w:before="100" w:beforeAutospacing="1" w:after="100" w:afterAutospacing="1"/>
              <w:jc w:val="center"/>
              <w:rPr>
                <w:color w:val="000000"/>
                <w:sz w:val="24"/>
                <w:szCs w:val="24"/>
              </w:rPr>
            </w:pPr>
            <w:r w:rsidRPr="001316F7">
              <w:rPr>
                <w:color w:val="000000"/>
                <w:sz w:val="24"/>
                <w:szCs w:val="24"/>
              </w:rPr>
              <w:t>2.5.2</w:t>
            </w:r>
          </w:p>
          <w:p w:rsidR="0023705E" w:rsidRPr="001316F7" w:rsidRDefault="0023705E" w:rsidP="00284699">
            <w:pPr>
              <w:jc w:val="center"/>
              <w:rPr>
                <w:b/>
                <w:bCs/>
                <w:i/>
                <w:iCs/>
                <w:sz w:val="24"/>
                <w:szCs w:val="24"/>
              </w:rPr>
            </w:pPr>
          </w:p>
        </w:tc>
        <w:tc>
          <w:tcPr>
            <w:tcW w:w="1733" w:type="pct"/>
          </w:tcPr>
          <w:p w:rsidR="0023705E" w:rsidRPr="001316F7" w:rsidRDefault="0023705E" w:rsidP="00284699">
            <w:pPr>
              <w:shd w:val="clear" w:color="auto" w:fill="FFFFFF"/>
              <w:spacing w:before="100" w:beforeAutospacing="1" w:after="100" w:afterAutospacing="1"/>
              <w:rPr>
                <w:color w:val="000000"/>
                <w:sz w:val="24"/>
                <w:szCs w:val="24"/>
              </w:rPr>
            </w:pPr>
            <w:r w:rsidRPr="001316F7">
              <w:rPr>
                <w:color w:val="000000"/>
                <w:sz w:val="24"/>
                <w:szCs w:val="24"/>
              </w:rPr>
              <w:t>Логические ударения. Главное слово или словосочетание в речевом такте</w:t>
            </w:r>
          </w:p>
        </w:tc>
        <w:tc>
          <w:tcPr>
            <w:tcW w:w="555" w:type="pct"/>
          </w:tcPr>
          <w:p w:rsidR="0023705E" w:rsidRPr="001316F7" w:rsidRDefault="0023705E" w:rsidP="00284699">
            <w:pPr>
              <w:rPr>
                <w:sz w:val="24"/>
                <w:szCs w:val="24"/>
              </w:rPr>
            </w:pPr>
            <w:r w:rsidRPr="001316F7">
              <w:rPr>
                <w:sz w:val="24"/>
                <w:szCs w:val="24"/>
              </w:rPr>
              <w:t>1,5</w:t>
            </w:r>
          </w:p>
        </w:tc>
        <w:tc>
          <w:tcPr>
            <w:tcW w:w="444" w:type="pct"/>
          </w:tcPr>
          <w:p w:rsidR="0023705E" w:rsidRPr="001316F7" w:rsidRDefault="0023705E" w:rsidP="00284699">
            <w:pPr>
              <w:rPr>
                <w:sz w:val="24"/>
                <w:szCs w:val="24"/>
              </w:rPr>
            </w:pPr>
            <w:r w:rsidRPr="001316F7">
              <w:rPr>
                <w:sz w:val="24"/>
                <w:szCs w:val="24"/>
              </w:rPr>
              <w:t>8,5</w:t>
            </w:r>
          </w:p>
        </w:tc>
        <w:tc>
          <w:tcPr>
            <w:tcW w:w="442" w:type="pct"/>
          </w:tcPr>
          <w:p w:rsidR="0023705E" w:rsidRPr="001316F7" w:rsidRDefault="0023705E" w:rsidP="00284699">
            <w:pPr>
              <w:rPr>
                <w:sz w:val="24"/>
                <w:szCs w:val="24"/>
              </w:rPr>
            </w:pPr>
            <w:r w:rsidRPr="001316F7">
              <w:rPr>
                <w:sz w:val="24"/>
                <w:szCs w:val="24"/>
              </w:rPr>
              <w:t>10</w:t>
            </w:r>
          </w:p>
        </w:tc>
        <w:tc>
          <w:tcPr>
            <w:tcW w:w="1402" w:type="pct"/>
          </w:tcPr>
          <w:p w:rsidR="0023705E" w:rsidRPr="001316F7" w:rsidRDefault="0023705E" w:rsidP="00284699">
            <w:pPr>
              <w:jc w:val="center"/>
              <w:rPr>
                <w:b/>
                <w:bCs/>
                <w:i/>
                <w:iCs/>
                <w:sz w:val="24"/>
                <w:szCs w:val="24"/>
              </w:rPr>
            </w:pPr>
            <w:r w:rsidRPr="001316F7">
              <w:rPr>
                <w:sz w:val="24"/>
                <w:szCs w:val="24"/>
              </w:rPr>
              <w:t>Слуховой анализ упражнение</w:t>
            </w:r>
          </w:p>
        </w:tc>
      </w:tr>
      <w:tr w:rsidR="0023705E" w:rsidRPr="001316F7">
        <w:trPr>
          <w:trHeight w:val="900"/>
        </w:trPr>
        <w:tc>
          <w:tcPr>
            <w:tcW w:w="424" w:type="pct"/>
          </w:tcPr>
          <w:p w:rsidR="0023705E" w:rsidRPr="001316F7" w:rsidRDefault="0023705E" w:rsidP="00284699">
            <w:pPr>
              <w:jc w:val="center"/>
              <w:rPr>
                <w:sz w:val="24"/>
                <w:szCs w:val="24"/>
              </w:rPr>
            </w:pPr>
            <w:r w:rsidRPr="001316F7">
              <w:rPr>
                <w:sz w:val="24"/>
                <w:szCs w:val="24"/>
              </w:rPr>
              <w:t>2.5.3</w:t>
            </w:r>
          </w:p>
        </w:tc>
        <w:tc>
          <w:tcPr>
            <w:tcW w:w="1733" w:type="pct"/>
          </w:tcPr>
          <w:p w:rsidR="0023705E" w:rsidRPr="001316F7" w:rsidRDefault="0023705E" w:rsidP="00284699">
            <w:pPr>
              <w:shd w:val="clear" w:color="auto" w:fill="FFFFFF"/>
              <w:spacing w:before="100" w:beforeAutospacing="1" w:after="100" w:afterAutospacing="1"/>
              <w:jc w:val="center"/>
              <w:rPr>
                <w:color w:val="000000"/>
                <w:sz w:val="24"/>
                <w:szCs w:val="24"/>
              </w:rPr>
            </w:pPr>
            <w:r w:rsidRPr="001316F7">
              <w:rPr>
                <w:color w:val="000000"/>
                <w:sz w:val="24"/>
                <w:szCs w:val="24"/>
              </w:rPr>
              <w:t>Тема. Идея. Сверхзадача</w:t>
            </w:r>
          </w:p>
        </w:tc>
        <w:tc>
          <w:tcPr>
            <w:tcW w:w="555" w:type="pct"/>
          </w:tcPr>
          <w:p w:rsidR="0023705E" w:rsidRPr="001316F7" w:rsidRDefault="0023705E" w:rsidP="00284699">
            <w:pPr>
              <w:rPr>
                <w:sz w:val="24"/>
                <w:szCs w:val="24"/>
              </w:rPr>
            </w:pPr>
            <w:r w:rsidRPr="001316F7">
              <w:rPr>
                <w:sz w:val="24"/>
                <w:szCs w:val="24"/>
              </w:rPr>
              <w:t>0,5</w:t>
            </w:r>
          </w:p>
        </w:tc>
        <w:tc>
          <w:tcPr>
            <w:tcW w:w="444" w:type="pct"/>
          </w:tcPr>
          <w:p w:rsidR="0023705E" w:rsidRPr="001316F7" w:rsidRDefault="0023705E" w:rsidP="00284699">
            <w:pPr>
              <w:rPr>
                <w:sz w:val="24"/>
                <w:szCs w:val="24"/>
              </w:rPr>
            </w:pPr>
            <w:r w:rsidRPr="001316F7">
              <w:rPr>
                <w:sz w:val="24"/>
                <w:szCs w:val="24"/>
              </w:rPr>
              <w:t>1,5</w:t>
            </w:r>
          </w:p>
        </w:tc>
        <w:tc>
          <w:tcPr>
            <w:tcW w:w="442" w:type="pct"/>
          </w:tcPr>
          <w:p w:rsidR="0023705E" w:rsidRPr="001316F7" w:rsidRDefault="0023705E" w:rsidP="00284699">
            <w:pPr>
              <w:rPr>
                <w:sz w:val="24"/>
                <w:szCs w:val="24"/>
              </w:rPr>
            </w:pPr>
            <w:r w:rsidRPr="001316F7">
              <w:rPr>
                <w:sz w:val="24"/>
                <w:szCs w:val="24"/>
              </w:rPr>
              <w:t>2</w:t>
            </w:r>
          </w:p>
        </w:tc>
        <w:tc>
          <w:tcPr>
            <w:tcW w:w="1402" w:type="pct"/>
          </w:tcPr>
          <w:p w:rsidR="0023705E" w:rsidRPr="001316F7" w:rsidRDefault="0023705E" w:rsidP="00284699">
            <w:pPr>
              <w:jc w:val="center"/>
              <w:rPr>
                <w:sz w:val="24"/>
                <w:szCs w:val="24"/>
              </w:rPr>
            </w:pPr>
            <w:r w:rsidRPr="001316F7">
              <w:rPr>
                <w:sz w:val="24"/>
                <w:szCs w:val="24"/>
              </w:rPr>
              <w:t>Опрос наблюдение</w:t>
            </w:r>
          </w:p>
        </w:tc>
      </w:tr>
      <w:tr w:rsidR="0023705E" w:rsidRPr="001316F7">
        <w:tc>
          <w:tcPr>
            <w:tcW w:w="424" w:type="pct"/>
          </w:tcPr>
          <w:p w:rsidR="0023705E" w:rsidRPr="001316F7" w:rsidRDefault="0023705E" w:rsidP="00284699">
            <w:pPr>
              <w:jc w:val="center"/>
              <w:rPr>
                <w:sz w:val="24"/>
                <w:szCs w:val="24"/>
              </w:rPr>
            </w:pPr>
            <w:r w:rsidRPr="001316F7">
              <w:rPr>
                <w:sz w:val="24"/>
                <w:szCs w:val="24"/>
              </w:rPr>
              <w:t>2.5.4</w:t>
            </w:r>
          </w:p>
        </w:tc>
        <w:tc>
          <w:tcPr>
            <w:tcW w:w="1733" w:type="pct"/>
          </w:tcPr>
          <w:p w:rsidR="0023705E" w:rsidRPr="001316F7" w:rsidRDefault="0023705E" w:rsidP="00284699">
            <w:pPr>
              <w:shd w:val="clear" w:color="auto" w:fill="FFFFFF"/>
              <w:spacing w:before="100" w:beforeAutospacing="1" w:after="100" w:afterAutospacing="1"/>
              <w:rPr>
                <w:color w:val="000000"/>
                <w:sz w:val="24"/>
                <w:szCs w:val="24"/>
              </w:rPr>
            </w:pPr>
            <w:r w:rsidRPr="001316F7">
              <w:rPr>
                <w:color w:val="000000"/>
                <w:sz w:val="24"/>
                <w:szCs w:val="24"/>
              </w:rPr>
              <w:t>Разбор произведений. Исполнение басен и стихотворений малых форм</w:t>
            </w:r>
          </w:p>
        </w:tc>
        <w:tc>
          <w:tcPr>
            <w:tcW w:w="555" w:type="pct"/>
          </w:tcPr>
          <w:p w:rsidR="0023705E" w:rsidRPr="001316F7" w:rsidRDefault="0023705E" w:rsidP="00284699">
            <w:pPr>
              <w:rPr>
                <w:sz w:val="24"/>
                <w:szCs w:val="24"/>
              </w:rPr>
            </w:pPr>
            <w:r w:rsidRPr="001316F7">
              <w:rPr>
                <w:sz w:val="24"/>
                <w:szCs w:val="24"/>
              </w:rPr>
              <w:t>0,5</w:t>
            </w:r>
          </w:p>
        </w:tc>
        <w:tc>
          <w:tcPr>
            <w:tcW w:w="444" w:type="pct"/>
          </w:tcPr>
          <w:p w:rsidR="0023705E" w:rsidRPr="001316F7" w:rsidRDefault="0023705E" w:rsidP="00284699">
            <w:pPr>
              <w:rPr>
                <w:sz w:val="24"/>
                <w:szCs w:val="24"/>
              </w:rPr>
            </w:pPr>
            <w:r w:rsidRPr="001316F7">
              <w:rPr>
                <w:sz w:val="24"/>
                <w:szCs w:val="24"/>
              </w:rPr>
              <w:t>3,5</w:t>
            </w:r>
          </w:p>
        </w:tc>
        <w:tc>
          <w:tcPr>
            <w:tcW w:w="442" w:type="pct"/>
          </w:tcPr>
          <w:p w:rsidR="0023705E" w:rsidRPr="001316F7" w:rsidRDefault="0023705E" w:rsidP="00284699">
            <w:pPr>
              <w:rPr>
                <w:sz w:val="24"/>
                <w:szCs w:val="24"/>
              </w:rPr>
            </w:pPr>
            <w:r w:rsidRPr="001316F7">
              <w:rPr>
                <w:sz w:val="24"/>
                <w:szCs w:val="24"/>
              </w:rPr>
              <w:t>4</w:t>
            </w:r>
          </w:p>
        </w:tc>
        <w:tc>
          <w:tcPr>
            <w:tcW w:w="1402" w:type="pct"/>
          </w:tcPr>
          <w:p w:rsidR="0023705E" w:rsidRPr="001316F7" w:rsidRDefault="0023705E" w:rsidP="00284699">
            <w:pPr>
              <w:jc w:val="center"/>
              <w:rPr>
                <w:sz w:val="24"/>
                <w:szCs w:val="24"/>
              </w:rPr>
            </w:pPr>
            <w:r w:rsidRPr="001316F7">
              <w:rPr>
                <w:sz w:val="24"/>
                <w:szCs w:val="24"/>
              </w:rPr>
              <w:t>опрос наблюдение</w:t>
            </w:r>
          </w:p>
        </w:tc>
      </w:tr>
      <w:tr w:rsidR="0023705E" w:rsidRPr="001316F7">
        <w:trPr>
          <w:trHeight w:val="545"/>
        </w:trPr>
        <w:tc>
          <w:tcPr>
            <w:tcW w:w="424" w:type="pct"/>
          </w:tcPr>
          <w:p w:rsidR="0023705E" w:rsidRPr="001316F7" w:rsidRDefault="0023705E" w:rsidP="00284699">
            <w:pPr>
              <w:jc w:val="center"/>
              <w:rPr>
                <w:sz w:val="24"/>
                <w:szCs w:val="24"/>
              </w:rPr>
            </w:pPr>
            <w:r w:rsidRPr="001316F7">
              <w:rPr>
                <w:sz w:val="24"/>
                <w:szCs w:val="24"/>
              </w:rPr>
              <w:t>2.5.5</w:t>
            </w:r>
          </w:p>
        </w:tc>
        <w:tc>
          <w:tcPr>
            <w:tcW w:w="1733" w:type="pct"/>
          </w:tcPr>
          <w:p w:rsidR="0023705E" w:rsidRPr="001316F7" w:rsidRDefault="0023705E" w:rsidP="00284699">
            <w:pPr>
              <w:rPr>
                <w:sz w:val="24"/>
                <w:szCs w:val="24"/>
              </w:rPr>
            </w:pPr>
            <w:r w:rsidRPr="001316F7">
              <w:rPr>
                <w:color w:val="000000"/>
                <w:sz w:val="24"/>
                <w:szCs w:val="24"/>
              </w:rPr>
              <w:t>Создание рассказчиком атмосферы произведения</w:t>
            </w:r>
          </w:p>
        </w:tc>
        <w:tc>
          <w:tcPr>
            <w:tcW w:w="555" w:type="pct"/>
          </w:tcPr>
          <w:p w:rsidR="0023705E" w:rsidRPr="001316F7" w:rsidRDefault="0023705E" w:rsidP="00284699">
            <w:pPr>
              <w:rPr>
                <w:sz w:val="24"/>
                <w:szCs w:val="24"/>
              </w:rPr>
            </w:pPr>
            <w:r w:rsidRPr="001316F7">
              <w:rPr>
                <w:sz w:val="24"/>
                <w:szCs w:val="24"/>
              </w:rPr>
              <w:t>0,5</w:t>
            </w:r>
          </w:p>
        </w:tc>
        <w:tc>
          <w:tcPr>
            <w:tcW w:w="444" w:type="pct"/>
          </w:tcPr>
          <w:p w:rsidR="0023705E" w:rsidRPr="001316F7" w:rsidRDefault="0023705E" w:rsidP="00284699">
            <w:pPr>
              <w:rPr>
                <w:sz w:val="24"/>
                <w:szCs w:val="24"/>
              </w:rPr>
            </w:pPr>
            <w:r w:rsidRPr="001316F7">
              <w:rPr>
                <w:sz w:val="24"/>
                <w:szCs w:val="24"/>
              </w:rPr>
              <w:t>3,5</w:t>
            </w:r>
          </w:p>
        </w:tc>
        <w:tc>
          <w:tcPr>
            <w:tcW w:w="442" w:type="pct"/>
          </w:tcPr>
          <w:p w:rsidR="0023705E" w:rsidRPr="001316F7" w:rsidRDefault="0023705E" w:rsidP="00284699">
            <w:pPr>
              <w:rPr>
                <w:sz w:val="24"/>
                <w:szCs w:val="24"/>
              </w:rPr>
            </w:pPr>
            <w:r w:rsidRPr="001316F7">
              <w:rPr>
                <w:sz w:val="24"/>
                <w:szCs w:val="24"/>
              </w:rPr>
              <w:t>4</w:t>
            </w:r>
          </w:p>
        </w:tc>
        <w:tc>
          <w:tcPr>
            <w:tcW w:w="1402" w:type="pct"/>
          </w:tcPr>
          <w:p w:rsidR="0023705E" w:rsidRPr="001316F7" w:rsidRDefault="0023705E" w:rsidP="00284699">
            <w:pPr>
              <w:jc w:val="center"/>
              <w:rPr>
                <w:sz w:val="24"/>
                <w:szCs w:val="24"/>
              </w:rPr>
            </w:pPr>
            <w:r w:rsidRPr="001316F7">
              <w:rPr>
                <w:sz w:val="24"/>
                <w:szCs w:val="24"/>
              </w:rPr>
              <w:t>опрос</w:t>
            </w:r>
          </w:p>
          <w:p w:rsidR="0023705E" w:rsidRPr="001316F7" w:rsidRDefault="0023705E" w:rsidP="00284699">
            <w:pPr>
              <w:jc w:val="center"/>
              <w:rPr>
                <w:sz w:val="24"/>
                <w:szCs w:val="24"/>
              </w:rPr>
            </w:pPr>
            <w:r w:rsidRPr="001316F7">
              <w:rPr>
                <w:sz w:val="24"/>
                <w:szCs w:val="24"/>
              </w:rPr>
              <w:t>наблюдение</w:t>
            </w:r>
          </w:p>
        </w:tc>
      </w:tr>
      <w:tr w:rsidR="0023705E" w:rsidRPr="001316F7">
        <w:trPr>
          <w:trHeight w:val="707"/>
        </w:trPr>
        <w:tc>
          <w:tcPr>
            <w:tcW w:w="424" w:type="pct"/>
          </w:tcPr>
          <w:p w:rsidR="0023705E" w:rsidRPr="001316F7" w:rsidRDefault="0023705E" w:rsidP="00284699">
            <w:pPr>
              <w:jc w:val="center"/>
              <w:rPr>
                <w:sz w:val="24"/>
                <w:szCs w:val="24"/>
              </w:rPr>
            </w:pPr>
            <w:r w:rsidRPr="001316F7">
              <w:rPr>
                <w:sz w:val="24"/>
                <w:szCs w:val="24"/>
              </w:rPr>
              <w:t>2.5.6</w:t>
            </w:r>
          </w:p>
        </w:tc>
        <w:tc>
          <w:tcPr>
            <w:tcW w:w="1733" w:type="pct"/>
          </w:tcPr>
          <w:p w:rsidR="0023705E" w:rsidRPr="001316F7" w:rsidRDefault="0023705E" w:rsidP="00284699">
            <w:pPr>
              <w:rPr>
                <w:sz w:val="24"/>
                <w:szCs w:val="24"/>
              </w:rPr>
            </w:pPr>
            <w:r w:rsidRPr="001316F7">
              <w:rPr>
                <w:sz w:val="24"/>
                <w:szCs w:val="24"/>
              </w:rPr>
              <w:t>Темпо ритм произведения.</w:t>
            </w:r>
          </w:p>
        </w:tc>
        <w:tc>
          <w:tcPr>
            <w:tcW w:w="555" w:type="pct"/>
          </w:tcPr>
          <w:p w:rsidR="0023705E" w:rsidRPr="001316F7" w:rsidRDefault="0023705E" w:rsidP="00284699">
            <w:pPr>
              <w:rPr>
                <w:sz w:val="24"/>
                <w:szCs w:val="24"/>
              </w:rPr>
            </w:pPr>
            <w:r w:rsidRPr="001316F7">
              <w:rPr>
                <w:sz w:val="24"/>
                <w:szCs w:val="24"/>
              </w:rPr>
              <w:t>1</w:t>
            </w:r>
          </w:p>
        </w:tc>
        <w:tc>
          <w:tcPr>
            <w:tcW w:w="444" w:type="pct"/>
          </w:tcPr>
          <w:p w:rsidR="0023705E" w:rsidRPr="001316F7" w:rsidRDefault="0023705E" w:rsidP="00284699">
            <w:pPr>
              <w:rPr>
                <w:sz w:val="24"/>
                <w:szCs w:val="24"/>
              </w:rPr>
            </w:pPr>
            <w:r w:rsidRPr="001316F7">
              <w:rPr>
                <w:sz w:val="24"/>
                <w:szCs w:val="24"/>
              </w:rPr>
              <w:t>5</w:t>
            </w:r>
          </w:p>
        </w:tc>
        <w:tc>
          <w:tcPr>
            <w:tcW w:w="442" w:type="pct"/>
          </w:tcPr>
          <w:p w:rsidR="0023705E" w:rsidRPr="001316F7" w:rsidRDefault="0023705E" w:rsidP="00284699">
            <w:pPr>
              <w:rPr>
                <w:sz w:val="24"/>
                <w:szCs w:val="24"/>
              </w:rPr>
            </w:pPr>
            <w:r w:rsidRPr="001316F7">
              <w:rPr>
                <w:sz w:val="24"/>
                <w:szCs w:val="24"/>
              </w:rPr>
              <w:t>6</w:t>
            </w:r>
          </w:p>
        </w:tc>
        <w:tc>
          <w:tcPr>
            <w:tcW w:w="1402" w:type="pct"/>
          </w:tcPr>
          <w:p w:rsidR="0023705E" w:rsidRPr="001316F7" w:rsidRDefault="0023705E" w:rsidP="00284699">
            <w:pPr>
              <w:jc w:val="center"/>
              <w:rPr>
                <w:sz w:val="24"/>
                <w:szCs w:val="24"/>
              </w:rPr>
            </w:pPr>
            <w:r w:rsidRPr="001316F7">
              <w:rPr>
                <w:sz w:val="24"/>
                <w:szCs w:val="24"/>
              </w:rPr>
              <w:t>опрос наблюдение</w:t>
            </w:r>
          </w:p>
          <w:p w:rsidR="0023705E" w:rsidRPr="001316F7" w:rsidRDefault="0023705E" w:rsidP="00284699">
            <w:pPr>
              <w:jc w:val="center"/>
              <w:rPr>
                <w:sz w:val="24"/>
                <w:szCs w:val="24"/>
              </w:rPr>
            </w:pPr>
          </w:p>
        </w:tc>
      </w:tr>
      <w:tr w:rsidR="0023705E" w:rsidRPr="001316F7">
        <w:trPr>
          <w:trHeight w:val="437"/>
        </w:trPr>
        <w:tc>
          <w:tcPr>
            <w:tcW w:w="424" w:type="pct"/>
          </w:tcPr>
          <w:p w:rsidR="0023705E" w:rsidRPr="001316F7" w:rsidRDefault="0023705E" w:rsidP="00284699">
            <w:pPr>
              <w:jc w:val="center"/>
              <w:rPr>
                <w:b/>
                <w:bCs/>
                <w:i/>
                <w:iCs/>
                <w:sz w:val="24"/>
                <w:szCs w:val="24"/>
              </w:rPr>
            </w:pPr>
            <w:r w:rsidRPr="001316F7">
              <w:rPr>
                <w:b/>
                <w:bCs/>
                <w:i/>
                <w:iCs/>
                <w:sz w:val="24"/>
                <w:szCs w:val="24"/>
              </w:rPr>
              <w:t>2.6</w:t>
            </w:r>
          </w:p>
        </w:tc>
        <w:tc>
          <w:tcPr>
            <w:tcW w:w="1733" w:type="pct"/>
          </w:tcPr>
          <w:p w:rsidR="0023705E" w:rsidRPr="001316F7" w:rsidRDefault="0023705E" w:rsidP="00284699">
            <w:pPr>
              <w:rPr>
                <w:b/>
                <w:bCs/>
                <w:i/>
                <w:iCs/>
                <w:sz w:val="24"/>
                <w:szCs w:val="24"/>
              </w:rPr>
            </w:pPr>
            <w:r w:rsidRPr="001316F7">
              <w:rPr>
                <w:b/>
                <w:bCs/>
                <w:i/>
                <w:iCs/>
                <w:color w:val="000000"/>
                <w:sz w:val="24"/>
                <w:szCs w:val="24"/>
              </w:rPr>
              <w:t>Культура речевого общения</w:t>
            </w:r>
          </w:p>
        </w:tc>
        <w:tc>
          <w:tcPr>
            <w:tcW w:w="555" w:type="pct"/>
          </w:tcPr>
          <w:p w:rsidR="0023705E" w:rsidRPr="001316F7" w:rsidRDefault="0023705E" w:rsidP="00284699">
            <w:pPr>
              <w:rPr>
                <w:b/>
                <w:bCs/>
                <w:i/>
                <w:iCs/>
                <w:sz w:val="24"/>
                <w:szCs w:val="24"/>
              </w:rPr>
            </w:pPr>
            <w:r w:rsidRPr="001316F7">
              <w:rPr>
                <w:b/>
                <w:bCs/>
                <w:i/>
                <w:iCs/>
                <w:sz w:val="24"/>
                <w:szCs w:val="24"/>
              </w:rPr>
              <w:t>1</w:t>
            </w:r>
          </w:p>
        </w:tc>
        <w:tc>
          <w:tcPr>
            <w:tcW w:w="444" w:type="pct"/>
          </w:tcPr>
          <w:p w:rsidR="0023705E" w:rsidRPr="001316F7" w:rsidRDefault="0023705E" w:rsidP="00284699">
            <w:pPr>
              <w:rPr>
                <w:b/>
                <w:bCs/>
                <w:i/>
                <w:iCs/>
                <w:sz w:val="24"/>
                <w:szCs w:val="24"/>
              </w:rPr>
            </w:pPr>
            <w:r w:rsidRPr="001316F7">
              <w:rPr>
                <w:b/>
                <w:bCs/>
                <w:i/>
                <w:iCs/>
                <w:sz w:val="24"/>
                <w:szCs w:val="24"/>
              </w:rPr>
              <w:t>7</w:t>
            </w:r>
          </w:p>
        </w:tc>
        <w:tc>
          <w:tcPr>
            <w:tcW w:w="442" w:type="pct"/>
          </w:tcPr>
          <w:p w:rsidR="0023705E" w:rsidRPr="001316F7" w:rsidRDefault="0023705E" w:rsidP="00284699">
            <w:pPr>
              <w:rPr>
                <w:b/>
                <w:bCs/>
                <w:i/>
                <w:iCs/>
                <w:sz w:val="24"/>
                <w:szCs w:val="24"/>
              </w:rPr>
            </w:pPr>
            <w:r w:rsidRPr="001316F7">
              <w:rPr>
                <w:b/>
                <w:bCs/>
                <w:i/>
                <w:iCs/>
                <w:sz w:val="24"/>
                <w:szCs w:val="24"/>
              </w:rPr>
              <w:t>8</w:t>
            </w:r>
          </w:p>
        </w:tc>
        <w:tc>
          <w:tcPr>
            <w:tcW w:w="1402" w:type="pct"/>
          </w:tcPr>
          <w:p w:rsidR="0023705E" w:rsidRPr="001316F7" w:rsidRDefault="0023705E" w:rsidP="00284699">
            <w:pPr>
              <w:jc w:val="center"/>
              <w:rPr>
                <w:b/>
                <w:bCs/>
                <w:i/>
                <w:iCs/>
                <w:sz w:val="24"/>
                <w:szCs w:val="24"/>
              </w:rPr>
            </w:pPr>
          </w:p>
        </w:tc>
      </w:tr>
      <w:tr w:rsidR="0023705E" w:rsidRPr="001316F7">
        <w:trPr>
          <w:trHeight w:val="405"/>
        </w:trPr>
        <w:tc>
          <w:tcPr>
            <w:tcW w:w="424" w:type="pct"/>
          </w:tcPr>
          <w:p w:rsidR="0023705E" w:rsidRPr="001316F7" w:rsidRDefault="0023705E" w:rsidP="00284699">
            <w:pPr>
              <w:jc w:val="center"/>
              <w:rPr>
                <w:sz w:val="24"/>
                <w:szCs w:val="24"/>
              </w:rPr>
            </w:pPr>
            <w:r w:rsidRPr="001316F7">
              <w:rPr>
                <w:sz w:val="24"/>
                <w:szCs w:val="24"/>
              </w:rPr>
              <w:t>2.6.1</w:t>
            </w:r>
          </w:p>
        </w:tc>
        <w:tc>
          <w:tcPr>
            <w:tcW w:w="1733" w:type="pct"/>
          </w:tcPr>
          <w:p w:rsidR="0023705E" w:rsidRPr="001316F7" w:rsidRDefault="0023705E" w:rsidP="00284699">
            <w:pPr>
              <w:rPr>
                <w:sz w:val="24"/>
                <w:szCs w:val="24"/>
              </w:rPr>
            </w:pPr>
            <w:r w:rsidRPr="001316F7">
              <w:rPr>
                <w:color w:val="000000"/>
                <w:sz w:val="24"/>
                <w:szCs w:val="24"/>
              </w:rPr>
              <w:t>Умение владеть грамотной речью в основных жизненных ситуациях. Словесные этюды «Знакомство», «Прощание», «Покупка», «Поездка» и т.п</w:t>
            </w:r>
          </w:p>
        </w:tc>
        <w:tc>
          <w:tcPr>
            <w:tcW w:w="555" w:type="pct"/>
          </w:tcPr>
          <w:p w:rsidR="0023705E" w:rsidRPr="001316F7" w:rsidRDefault="0023705E" w:rsidP="00284699">
            <w:pPr>
              <w:rPr>
                <w:sz w:val="24"/>
                <w:szCs w:val="24"/>
              </w:rPr>
            </w:pPr>
            <w:r w:rsidRPr="001316F7">
              <w:rPr>
                <w:sz w:val="24"/>
                <w:szCs w:val="24"/>
              </w:rPr>
              <w:t>1</w:t>
            </w:r>
          </w:p>
        </w:tc>
        <w:tc>
          <w:tcPr>
            <w:tcW w:w="444" w:type="pct"/>
          </w:tcPr>
          <w:p w:rsidR="0023705E" w:rsidRPr="001316F7" w:rsidRDefault="0023705E" w:rsidP="00284699">
            <w:pPr>
              <w:rPr>
                <w:sz w:val="24"/>
                <w:szCs w:val="24"/>
              </w:rPr>
            </w:pPr>
            <w:r w:rsidRPr="001316F7">
              <w:rPr>
                <w:sz w:val="24"/>
                <w:szCs w:val="24"/>
              </w:rPr>
              <w:t>11</w:t>
            </w:r>
          </w:p>
        </w:tc>
        <w:tc>
          <w:tcPr>
            <w:tcW w:w="442" w:type="pct"/>
          </w:tcPr>
          <w:p w:rsidR="0023705E" w:rsidRPr="001316F7" w:rsidRDefault="0023705E" w:rsidP="00284699">
            <w:pPr>
              <w:rPr>
                <w:sz w:val="24"/>
                <w:szCs w:val="24"/>
              </w:rPr>
            </w:pPr>
            <w:r w:rsidRPr="001316F7">
              <w:rPr>
                <w:sz w:val="24"/>
                <w:szCs w:val="24"/>
              </w:rPr>
              <w:t>12</w:t>
            </w:r>
          </w:p>
        </w:tc>
        <w:tc>
          <w:tcPr>
            <w:tcW w:w="1402" w:type="pct"/>
          </w:tcPr>
          <w:p w:rsidR="0023705E" w:rsidRPr="001316F7" w:rsidRDefault="0023705E" w:rsidP="00284699">
            <w:pPr>
              <w:jc w:val="center"/>
              <w:rPr>
                <w:sz w:val="24"/>
                <w:szCs w:val="24"/>
              </w:rPr>
            </w:pPr>
            <w:r w:rsidRPr="001316F7">
              <w:rPr>
                <w:sz w:val="24"/>
                <w:szCs w:val="24"/>
              </w:rPr>
              <w:t>опрос, наблюдение</w:t>
            </w:r>
          </w:p>
          <w:p w:rsidR="0023705E" w:rsidRPr="001316F7" w:rsidRDefault="0023705E" w:rsidP="00284699">
            <w:pPr>
              <w:jc w:val="center"/>
              <w:rPr>
                <w:sz w:val="24"/>
                <w:szCs w:val="24"/>
              </w:rPr>
            </w:pPr>
          </w:p>
        </w:tc>
      </w:tr>
      <w:tr w:rsidR="0023705E" w:rsidRPr="001316F7">
        <w:trPr>
          <w:trHeight w:val="405"/>
        </w:trPr>
        <w:tc>
          <w:tcPr>
            <w:tcW w:w="424" w:type="pct"/>
          </w:tcPr>
          <w:p w:rsidR="0023705E" w:rsidRPr="001316F7" w:rsidRDefault="0023705E" w:rsidP="00284699">
            <w:pPr>
              <w:jc w:val="center"/>
              <w:rPr>
                <w:b/>
                <w:bCs/>
                <w:sz w:val="24"/>
                <w:szCs w:val="24"/>
                <w:lang w:val="en-US"/>
              </w:rPr>
            </w:pPr>
            <w:r w:rsidRPr="001316F7">
              <w:rPr>
                <w:b/>
                <w:bCs/>
                <w:sz w:val="24"/>
                <w:szCs w:val="24"/>
                <w:lang w:val="en-US"/>
              </w:rPr>
              <w:t>IV</w:t>
            </w:r>
          </w:p>
        </w:tc>
        <w:tc>
          <w:tcPr>
            <w:tcW w:w="1733" w:type="pct"/>
          </w:tcPr>
          <w:p w:rsidR="0023705E" w:rsidRPr="001316F7" w:rsidRDefault="0023705E" w:rsidP="00284699">
            <w:pPr>
              <w:rPr>
                <w:b/>
                <w:bCs/>
                <w:sz w:val="24"/>
                <w:szCs w:val="24"/>
              </w:rPr>
            </w:pPr>
            <w:r w:rsidRPr="001316F7">
              <w:rPr>
                <w:b/>
                <w:bCs/>
                <w:sz w:val="24"/>
                <w:szCs w:val="24"/>
              </w:rPr>
              <w:t>Предметно-практическая</w:t>
            </w:r>
          </w:p>
          <w:p w:rsidR="0023705E" w:rsidRPr="001316F7" w:rsidRDefault="0023705E" w:rsidP="00284699">
            <w:pPr>
              <w:rPr>
                <w:b/>
                <w:bCs/>
                <w:sz w:val="24"/>
                <w:szCs w:val="24"/>
              </w:rPr>
            </w:pPr>
            <w:r w:rsidRPr="001316F7">
              <w:rPr>
                <w:b/>
                <w:bCs/>
                <w:sz w:val="24"/>
                <w:szCs w:val="24"/>
              </w:rPr>
              <w:t>деятельность</w:t>
            </w:r>
          </w:p>
        </w:tc>
        <w:tc>
          <w:tcPr>
            <w:tcW w:w="555" w:type="pct"/>
          </w:tcPr>
          <w:p w:rsidR="0023705E" w:rsidRPr="001316F7" w:rsidRDefault="0023705E" w:rsidP="00284699">
            <w:pPr>
              <w:rPr>
                <w:sz w:val="24"/>
                <w:szCs w:val="24"/>
                <w:lang w:val="en-US"/>
              </w:rPr>
            </w:pPr>
            <w:r w:rsidRPr="001316F7">
              <w:rPr>
                <w:sz w:val="24"/>
                <w:szCs w:val="24"/>
                <w:lang w:val="en-US"/>
              </w:rPr>
              <w:t>-</w:t>
            </w:r>
          </w:p>
        </w:tc>
        <w:tc>
          <w:tcPr>
            <w:tcW w:w="444" w:type="pct"/>
          </w:tcPr>
          <w:p w:rsidR="0023705E" w:rsidRPr="001316F7" w:rsidRDefault="0023705E" w:rsidP="00284699">
            <w:pPr>
              <w:rPr>
                <w:b/>
                <w:bCs/>
                <w:sz w:val="24"/>
                <w:szCs w:val="24"/>
              </w:rPr>
            </w:pPr>
            <w:r w:rsidRPr="001316F7">
              <w:rPr>
                <w:b/>
                <w:bCs/>
                <w:sz w:val="24"/>
                <w:szCs w:val="24"/>
              </w:rPr>
              <w:t>14</w:t>
            </w:r>
          </w:p>
        </w:tc>
        <w:tc>
          <w:tcPr>
            <w:tcW w:w="442" w:type="pct"/>
          </w:tcPr>
          <w:p w:rsidR="0023705E" w:rsidRPr="001316F7" w:rsidRDefault="0023705E" w:rsidP="00284699">
            <w:pPr>
              <w:rPr>
                <w:b/>
                <w:bCs/>
                <w:sz w:val="24"/>
                <w:szCs w:val="24"/>
              </w:rPr>
            </w:pPr>
            <w:r w:rsidRPr="001316F7">
              <w:rPr>
                <w:b/>
                <w:bCs/>
                <w:sz w:val="24"/>
                <w:szCs w:val="24"/>
              </w:rPr>
              <w:t>14</w:t>
            </w:r>
          </w:p>
        </w:tc>
        <w:tc>
          <w:tcPr>
            <w:tcW w:w="1402" w:type="pct"/>
          </w:tcPr>
          <w:p w:rsidR="0023705E" w:rsidRPr="001316F7" w:rsidRDefault="0023705E" w:rsidP="00284699">
            <w:pPr>
              <w:jc w:val="center"/>
              <w:rPr>
                <w:sz w:val="24"/>
                <w:szCs w:val="24"/>
              </w:rPr>
            </w:pPr>
            <w:r w:rsidRPr="001316F7">
              <w:rPr>
                <w:sz w:val="24"/>
                <w:szCs w:val="24"/>
              </w:rPr>
              <w:t>Грамоты, дипломы</w:t>
            </w:r>
          </w:p>
          <w:p w:rsidR="0023705E" w:rsidRPr="001316F7" w:rsidRDefault="0023705E" w:rsidP="00284699">
            <w:pPr>
              <w:jc w:val="center"/>
              <w:rPr>
                <w:sz w:val="24"/>
                <w:szCs w:val="24"/>
              </w:rPr>
            </w:pPr>
          </w:p>
        </w:tc>
      </w:tr>
      <w:tr w:rsidR="0023705E" w:rsidRPr="001316F7">
        <w:trPr>
          <w:trHeight w:val="405"/>
        </w:trPr>
        <w:tc>
          <w:tcPr>
            <w:tcW w:w="424" w:type="pct"/>
          </w:tcPr>
          <w:p w:rsidR="0023705E" w:rsidRPr="001316F7" w:rsidRDefault="0023705E" w:rsidP="00284699">
            <w:pPr>
              <w:jc w:val="center"/>
              <w:rPr>
                <w:b/>
                <w:bCs/>
                <w:sz w:val="24"/>
                <w:szCs w:val="24"/>
                <w:lang w:val="en-US"/>
              </w:rPr>
            </w:pPr>
            <w:r w:rsidRPr="001316F7">
              <w:rPr>
                <w:b/>
                <w:bCs/>
                <w:sz w:val="24"/>
                <w:szCs w:val="24"/>
                <w:lang w:val="en-US"/>
              </w:rPr>
              <w:t>V</w:t>
            </w:r>
          </w:p>
        </w:tc>
        <w:tc>
          <w:tcPr>
            <w:tcW w:w="1733" w:type="pct"/>
          </w:tcPr>
          <w:p w:rsidR="0023705E" w:rsidRPr="001316F7" w:rsidRDefault="0023705E" w:rsidP="00284699">
            <w:pPr>
              <w:rPr>
                <w:b/>
                <w:bCs/>
                <w:sz w:val="24"/>
                <w:szCs w:val="24"/>
              </w:rPr>
            </w:pPr>
            <w:r w:rsidRPr="001316F7">
              <w:rPr>
                <w:b/>
                <w:bCs/>
                <w:sz w:val="24"/>
                <w:szCs w:val="24"/>
              </w:rPr>
              <w:t>Познавательно-развивающая деятельность</w:t>
            </w:r>
          </w:p>
        </w:tc>
        <w:tc>
          <w:tcPr>
            <w:tcW w:w="555" w:type="pct"/>
          </w:tcPr>
          <w:p w:rsidR="0023705E" w:rsidRPr="001316F7" w:rsidRDefault="0023705E" w:rsidP="00284699">
            <w:pPr>
              <w:rPr>
                <w:sz w:val="24"/>
                <w:szCs w:val="24"/>
              </w:rPr>
            </w:pPr>
            <w:r w:rsidRPr="001316F7">
              <w:rPr>
                <w:sz w:val="24"/>
                <w:szCs w:val="24"/>
              </w:rPr>
              <w:t>-</w:t>
            </w:r>
          </w:p>
        </w:tc>
        <w:tc>
          <w:tcPr>
            <w:tcW w:w="444" w:type="pct"/>
          </w:tcPr>
          <w:p w:rsidR="0023705E" w:rsidRPr="001316F7" w:rsidRDefault="0023705E" w:rsidP="00284699">
            <w:pPr>
              <w:rPr>
                <w:b/>
                <w:bCs/>
                <w:sz w:val="24"/>
                <w:szCs w:val="24"/>
              </w:rPr>
            </w:pPr>
            <w:r w:rsidRPr="001316F7">
              <w:rPr>
                <w:b/>
                <w:bCs/>
                <w:sz w:val="24"/>
                <w:szCs w:val="24"/>
              </w:rPr>
              <w:t>4</w:t>
            </w:r>
          </w:p>
        </w:tc>
        <w:tc>
          <w:tcPr>
            <w:tcW w:w="442" w:type="pct"/>
          </w:tcPr>
          <w:p w:rsidR="0023705E" w:rsidRPr="001316F7" w:rsidRDefault="0023705E" w:rsidP="00284699">
            <w:pPr>
              <w:rPr>
                <w:b/>
                <w:bCs/>
                <w:sz w:val="24"/>
                <w:szCs w:val="24"/>
              </w:rPr>
            </w:pPr>
            <w:r w:rsidRPr="001316F7">
              <w:rPr>
                <w:b/>
                <w:bCs/>
                <w:sz w:val="24"/>
                <w:szCs w:val="24"/>
              </w:rPr>
              <w:t>4</w:t>
            </w:r>
          </w:p>
        </w:tc>
        <w:tc>
          <w:tcPr>
            <w:tcW w:w="1402" w:type="pct"/>
          </w:tcPr>
          <w:p w:rsidR="0023705E" w:rsidRPr="001316F7" w:rsidRDefault="0023705E" w:rsidP="00284699">
            <w:pPr>
              <w:jc w:val="center"/>
              <w:rPr>
                <w:b/>
                <w:bCs/>
                <w:sz w:val="24"/>
                <w:szCs w:val="24"/>
              </w:rPr>
            </w:pPr>
            <w:r w:rsidRPr="001316F7">
              <w:rPr>
                <w:sz w:val="24"/>
                <w:szCs w:val="24"/>
              </w:rPr>
              <w:t>Беседы,</w:t>
            </w:r>
          </w:p>
        </w:tc>
      </w:tr>
      <w:tr w:rsidR="0023705E" w:rsidRPr="001316F7">
        <w:trPr>
          <w:trHeight w:val="405"/>
        </w:trPr>
        <w:tc>
          <w:tcPr>
            <w:tcW w:w="424" w:type="pct"/>
          </w:tcPr>
          <w:p w:rsidR="0023705E" w:rsidRPr="001316F7" w:rsidRDefault="0023705E" w:rsidP="00284699">
            <w:pPr>
              <w:jc w:val="center"/>
              <w:rPr>
                <w:b/>
                <w:bCs/>
                <w:sz w:val="24"/>
                <w:szCs w:val="24"/>
              </w:rPr>
            </w:pPr>
            <w:r w:rsidRPr="001316F7">
              <w:rPr>
                <w:b/>
                <w:bCs/>
                <w:sz w:val="24"/>
                <w:szCs w:val="24"/>
                <w:lang w:val="en-US"/>
              </w:rPr>
              <w:t>VI</w:t>
            </w:r>
          </w:p>
        </w:tc>
        <w:tc>
          <w:tcPr>
            <w:tcW w:w="1733" w:type="pct"/>
          </w:tcPr>
          <w:p w:rsidR="0023705E" w:rsidRPr="001316F7" w:rsidRDefault="0023705E" w:rsidP="00284699">
            <w:pPr>
              <w:rPr>
                <w:b/>
                <w:bCs/>
                <w:sz w:val="24"/>
                <w:szCs w:val="24"/>
              </w:rPr>
            </w:pPr>
            <w:r w:rsidRPr="001316F7">
              <w:rPr>
                <w:b/>
                <w:bCs/>
                <w:sz w:val="24"/>
                <w:szCs w:val="24"/>
              </w:rPr>
              <w:t xml:space="preserve">Итоговое занятия </w:t>
            </w:r>
          </w:p>
        </w:tc>
        <w:tc>
          <w:tcPr>
            <w:tcW w:w="555" w:type="pct"/>
          </w:tcPr>
          <w:p w:rsidR="0023705E" w:rsidRPr="001316F7" w:rsidRDefault="0023705E" w:rsidP="00284699">
            <w:pPr>
              <w:rPr>
                <w:b/>
                <w:bCs/>
                <w:sz w:val="24"/>
                <w:szCs w:val="24"/>
              </w:rPr>
            </w:pPr>
            <w:r w:rsidRPr="001316F7">
              <w:rPr>
                <w:b/>
                <w:bCs/>
                <w:sz w:val="24"/>
                <w:szCs w:val="24"/>
              </w:rPr>
              <w:t>2</w:t>
            </w:r>
          </w:p>
        </w:tc>
        <w:tc>
          <w:tcPr>
            <w:tcW w:w="444" w:type="pct"/>
          </w:tcPr>
          <w:p w:rsidR="0023705E" w:rsidRPr="001316F7" w:rsidRDefault="0023705E" w:rsidP="00284699">
            <w:pPr>
              <w:jc w:val="center"/>
              <w:rPr>
                <w:b/>
                <w:bCs/>
                <w:sz w:val="24"/>
                <w:szCs w:val="24"/>
              </w:rPr>
            </w:pPr>
            <w:r w:rsidRPr="001316F7">
              <w:rPr>
                <w:b/>
                <w:bCs/>
                <w:sz w:val="24"/>
                <w:szCs w:val="24"/>
              </w:rPr>
              <w:t>-</w:t>
            </w:r>
          </w:p>
        </w:tc>
        <w:tc>
          <w:tcPr>
            <w:tcW w:w="442" w:type="pct"/>
          </w:tcPr>
          <w:p w:rsidR="0023705E" w:rsidRPr="001316F7" w:rsidRDefault="0023705E" w:rsidP="00284699">
            <w:pPr>
              <w:rPr>
                <w:b/>
                <w:bCs/>
                <w:sz w:val="24"/>
                <w:szCs w:val="24"/>
              </w:rPr>
            </w:pPr>
            <w:r w:rsidRPr="001316F7">
              <w:rPr>
                <w:b/>
                <w:bCs/>
                <w:sz w:val="24"/>
                <w:szCs w:val="24"/>
              </w:rPr>
              <w:t>2</w:t>
            </w:r>
          </w:p>
        </w:tc>
        <w:tc>
          <w:tcPr>
            <w:tcW w:w="1402" w:type="pct"/>
          </w:tcPr>
          <w:p w:rsidR="0023705E" w:rsidRPr="001316F7" w:rsidRDefault="0023705E" w:rsidP="00284699">
            <w:pPr>
              <w:jc w:val="center"/>
              <w:rPr>
                <w:sz w:val="24"/>
                <w:szCs w:val="24"/>
              </w:rPr>
            </w:pPr>
            <w:r w:rsidRPr="001316F7">
              <w:rPr>
                <w:sz w:val="24"/>
                <w:szCs w:val="24"/>
              </w:rPr>
              <w:t>Творческий отчет</w:t>
            </w:r>
          </w:p>
        </w:tc>
      </w:tr>
      <w:tr w:rsidR="0023705E" w:rsidRPr="001316F7">
        <w:trPr>
          <w:trHeight w:val="405"/>
        </w:trPr>
        <w:tc>
          <w:tcPr>
            <w:tcW w:w="424" w:type="pct"/>
          </w:tcPr>
          <w:p w:rsidR="0023705E" w:rsidRPr="001316F7" w:rsidRDefault="0023705E" w:rsidP="00284699">
            <w:pPr>
              <w:jc w:val="center"/>
              <w:rPr>
                <w:sz w:val="24"/>
                <w:szCs w:val="24"/>
              </w:rPr>
            </w:pPr>
          </w:p>
        </w:tc>
        <w:tc>
          <w:tcPr>
            <w:tcW w:w="1733" w:type="pct"/>
          </w:tcPr>
          <w:p w:rsidR="0023705E" w:rsidRPr="001316F7" w:rsidRDefault="0023705E" w:rsidP="00284699">
            <w:pPr>
              <w:rPr>
                <w:sz w:val="24"/>
                <w:szCs w:val="24"/>
              </w:rPr>
            </w:pPr>
            <w:r w:rsidRPr="001316F7">
              <w:rPr>
                <w:b/>
                <w:bCs/>
                <w:sz w:val="24"/>
                <w:szCs w:val="24"/>
              </w:rPr>
              <w:t>ИТОГО:</w:t>
            </w:r>
          </w:p>
        </w:tc>
        <w:tc>
          <w:tcPr>
            <w:tcW w:w="555" w:type="pct"/>
          </w:tcPr>
          <w:p w:rsidR="0023705E" w:rsidRPr="001316F7" w:rsidRDefault="0023705E" w:rsidP="00284699">
            <w:pPr>
              <w:rPr>
                <w:b/>
                <w:bCs/>
                <w:sz w:val="24"/>
                <w:szCs w:val="24"/>
              </w:rPr>
            </w:pPr>
            <w:r w:rsidRPr="001316F7">
              <w:rPr>
                <w:b/>
                <w:bCs/>
                <w:sz w:val="24"/>
                <w:szCs w:val="24"/>
              </w:rPr>
              <w:t>38</w:t>
            </w:r>
          </w:p>
        </w:tc>
        <w:tc>
          <w:tcPr>
            <w:tcW w:w="444" w:type="pct"/>
          </w:tcPr>
          <w:p w:rsidR="0023705E" w:rsidRPr="001316F7" w:rsidRDefault="0023705E" w:rsidP="00284699">
            <w:pPr>
              <w:rPr>
                <w:b/>
                <w:bCs/>
                <w:sz w:val="24"/>
                <w:szCs w:val="24"/>
              </w:rPr>
            </w:pPr>
            <w:r w:rsidRPr="001316F7">
              <w:rPr>
                <w:b/>
                <w:bCs/>
                <w:sz w:val="24"/>
                <w:szCs w:val="24"/>
              </w:rPr>
              <w:t>178</w:t>
            </w:r>
          </w:p>
        </w:tc>
        <w:tc>
          <w:tcPr>
            <w:tcW w:w="442" w:type="pct"/>
          </w:tcPr>
          <w:p w:rsidR="0023705E" w:rsidRPr="001316F7" w:rsidRDefault="0023705E" w:rsidP="00284699">
            <w:pPr>
              <w:rPr>
                <w:b/>
                <w:bCs/>
                <w:sz w:val="24"/>
                <w:szCs w:val="24"/>
              </w:rPr>
            </w:pPr>
            <w:r w:rsidRPr="001316F7">
              <w:rPr>
                <w:b/>
                <w:bCs/>
                <w:sz w:val="24"/>
                <w:szCs w:val="24"/>
              </w:rPr>
              <w:t>216</w:t>
            </w:r>
          </w:p>
        </w:tc>
        <w:tc>
          <w:tcPr>
            <w:tcW w:w="1402" w:type="pct"/>
          </w:tcPr>
          <w:p w:rsidR="0023705E" w:rsidRPr="001316F7" w:rsidRDefault="0023705E" w:rsidP="00284699">
            <w:pPr>
              <w:jc w:val="center"/>
              <w:rPr>
                <w:b/>
                <w:bCs/>
                <w:sz w:val="24"/>
                <w:szCs w:val="24"/>
              </w:rPr>
            </w:pPr>
          </w:p>
        </w:tc>
      </w:tr>
    </w:tbl>
    <w:p w:rsidR="0023705E" w:rsidRPr="001316F7" w:rsidRDefault="0023705E" w:rsidP="008918BA">
      <w:pPr>
        <w:rPr>
          <w:b/>
          <w:bCs/>
          <w:sz w:val="24"/>
          <w:szCs w:val="24"/>
        </w:rPr>
      </w:pPr>
    </w:p>
    <w:p w:rsidR="0023705E" w:rsidRPr="001316F7" w:rsidRDefault="0023705E" w:rsidP="00B71AAD">
      <w:pPr>
        <w:rPr>
          <w:b/>
          <w:bCs/>
          <w:sz w:val="24"/>
          <w:szCs w:val="24"/>
        </w:rPr>
      </w:pPr>
    </w:p>
    <w:p w:rsidR="0023705E" w:rsidRPr="001316F7" w:rsidRDefault="0023705E" w:rsidP="008918BA">
      <w:pPr>
        <w:jc w:val="center"/>
        <w:rPr>
          <w:b/>
          <w:bCs/>
          <w:sz w:val="24"/>
          <w:szCs w:val="24"/>
        </w:rPr>
      </w:pPr>
      <w:r w:rsidRPr="001316F7">
        <w:rPr>
          <w:b/>
          <w:bCs/>
          <w:sz w:val="24"/>
          <w:szCs w:val="24"/>
        </w:rPr>
        <w:t>3 год обучения</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
        <w:gridCol w:w="916"/>
        <w:gridCol w:w="3160"/>
        <w:gridCol w:w="1208"/>
        <w:gridCol w:w="1451"/>
        <w:gridCol w:w="967"/>
        <w:gridCol w:w="1864"/>
      </w:tblGrid>
      <w:tr w:rsidR="0023705E" w:rsidRPr="001316F7">
        <w:tc>
          <w:tcPr>
            <w:tcW w:w="479" w:type="pct"/>
            <w:gridSpan w:val="2"/>
            <w:vMerge w:val="restart"/>
          </w:tcPr>
          <w:p w:rsidR="0023705E" w:rsidRPr="001316F7" w:rsidRDefault="0023705E" w:rsidP="00284699">
            <w:pPr>
              <w:jc w:val="center"/>
              <w:rPr>
                <w:sz w:val="24"/>
                <w:szCs w:val="24"/>
              </w:rPr>
            </w:pPr>
            <w:r w:rsidRPr="001316F7">
              <w:rPr>
                <w:b/>
                <w:bCs/>
                <w:i/>
                <w:iCs/>
                <w:sz w:val="24"/>
                <w:szCs w:val="24"/>
              </w:rPr>
              <w:t>№</w:t>
            </w:r>
          </w:p>
        </w:tc>
        <w:tc>
          <w:tcPr>
            <w:tcW w:w="1652" w:type="pct"/>
            <w:vMerge w:val="restart"/>
          </w:tcPr>
          <w:p w:rsidR="0023705E" w:rsidRPr="001316F7" w:rsidRDefault="0023705E" w:rsidP="00284699">
            <w:pPr>
              <w:jc w:val="center"/>
              <w:rPr>
                <w:sz w:val="24"/>
                <w:szCs w:val="24"/>
              </w:rPr>
            </w:pPr>
            <w:r w:rsidRPr="001316F7">
              <w:rPr>
                <w:b/>
                <w:bCs/>
                <w:i/>
                <w:iCs/>
                <w:sz w:val="24"/>
                <w:szCs w:val="24"/>
              </w:rPr>
              <w:t>Модули, разделы, темы</w:t>
            </w:r>
          </w:p>
        </w:tc>
        <w:tc>
          <w:tcPr>
            <w:tcW w:w="1894" w:type="pct"/>
            <w:gridSpan w:val="3"/>
          </w:tcPr>
          <w:p w:rsidR="0023705E" w:rsidRPr="001316F7" w:rsidRDefault="0023705E" w:rsidP="00284699">
            <w:pPr>
              <w:jc w:val="center"/>
              <w:rPr>
                <w:b/>
                <w:bCs/>
                <w:i/>
                <w:iCs/>
                <w:sz w:val="24"/>
                <w:szCs w:val="24"/>
              </w:rPr>
            </w:pPr>
            <w:r w:rsidRPr="001316F7">
              <w:rPr>
                <w:b/>
                <w:bCs/>
                <w:i/>
                <w:iCs/>
                <w:sz w:val="24"/>
                <w:szCs w:val="24"/>
              </w:rPr>
              <w:t>Количество</w:t>
            </w:r>
          </w:p>
          <w:p w:rsidR="0023705E" w:rsidRPr="001316F7" w:rsidRDefault="0023705E" w:rsidP="00284699">
            <w:pPr>
              <w:jc w:val="center"/>
              <w:rPr>
                <w:b/>
                <w:bCs/>
                <w:i/>
                <w:iCs/>
                <w:sz w:val="24"/>
                <w:szCs w:val="24"/>
              </w:rPr>
            </w:pPr>
            <w:r w:rsidRPr="001316F7">
              <w:rPr>
                <w:b/>
                <w:bCs/>
                <w:i/>
                <w:iCs/>
                <w:sz w:val="24"/>
                <w:szCs w:val="24"/>
              </w:rPr>
              <w:t>часов</w:t>
            </w:r>
          </w:p>
        </w:tc>
        <w:tc>
          <w:tcPr>
            <w:tcW w:w="975" w:type="pct"/>
          </w:tcPr>
          <w:p w:rsidR="0023705E" w:rsidRPr="001316F7" w:rsidRDefault="0023705E" w:rsidP="00284699">
            <w:pPr>
              <w:jc w:val="center"/>
              <w:rPr>
                <w:b/>
                <w:bCs/>
                <w:i/>
                <w:iCs/>
                <w:sz w:val="24"/>
                <w:szCs w:val="24"/>
              </w:rPr>
            </w:pPr>
            <w:r w:rsidRPr="001316F7">
              <w:rPr>
                <w:b/>
                <w:bCs/>
                <w:i/>
                <w:iCs/>
                <w:sz w:val="24"/>
                <w:szCs w:val="24"/>
              </w:rPr>
              <w:t>Форма аттестации контроля</w:t>
            </w:r>
          </w:p>
        </w:tc>
      </w:tr>
      <w:tr w:rsidR="0023705E" w:rsidRPr="001316F7">
        <w:tc>
          <w:tcPr>
            <w:tcW w:w="479" w:type="pct"/>
            <w:gridSpan w:val="2"/>
            <w:vMerge/>
          </w:tcPr>
          <w:p w:rsidR="0023705E" w:rsidRPr="001316F7" w:rsidRDefault="0023705E" w:rsidP="00284699">
            <w:pPr>
              <w:jc w:val="center"/>
              <w:rPr>
                <w:sz w:val="24"/>
                <w:szCs w:val="24"/>
              </w:rPr>
            </w:pPr>
          </w:p>
        </w:tc>
        <w:tc>
          <w:tcPr>
            <w:tcW w:w="1652" w:type="pct"/>
            <w:vMerge/>
          </w:tcPr>
          <w:p w:rsidR="0023705E" w:rsidRPr="001316F7" w:rsidRDefault="0023705E" w:rsidP="00284699">
            <w:pPr>
              <w:rPr>
                <w:sz w:val="24"/>
                <w:szCs w:val="24"/>
              </w:rPr>
            </w:pPr>
          </w:p>
        </w:tc>
        <w:tc>
          <w:tcPr>
            <w:tcW w:w="631" w:type="pct"/>
          </w:tcPr>
          <w:p w:rsidR="0023705E" w:rsidRPr="001316F7" w:rsidRDefault="0023705E" w:rsidP="00284699">
            <w:pPr>
              <w:jc w:val="center"/>
              <w:rPr>
                <w:sz w:val="24"/>
                <w:szCs w:val="24"/>
              </w:rPr>
            </w:pPr>
            <w:r w:rsidRPr="001316F7">
              <w:rPr>
                <w:b/>
                <w:bCs/>
                <w:i/>
                <w:iCs/>
                <w:sz w:val="24"/>
                <w:szCs w:val="24"/>
              </w:rPr>
              <w:t>теория</w:t>
            </w:r>
          </w:p>
        </w:tc>
        <w:tc>
          <w:tcPr>
            <w:tcW w:w="758" w:type="pct"/>
          </w:tcPr>
          <w:p w:rsidR="0023705E" w:rsidRPr="001316F7" w:rsidRDefault="0023705E" w:rsidP="00284699">
            <w:pPr>
              <w:jc w:val="center"/>
              <w:rPr>
                <w:sz w:val="24"/>
                <w:szCs w:val="24"/>
              </w:rPr>
            </w:pPr>
            <w:r w:rsidRPr="001316F7">
              <w:rPr>
                <w:b/>
                <w:bCs/>
                <w:i/>
                <w:iCs/>
                <w:sz w:val="24"/>
                <w:szCs w:val="24"/>
              </w:rPr>
              <w:t>практика</w:t>
            </w:r>
          </w:p>
        </w:tc>
        <w:tc>
          <w:tcPr>
            <w:tcW w:w="505" w:type="pct"/>
          </w:tcPr>
          <w:p w:rsidR="0023705E" w:rsidRPr="001316F7" w:rsidRDefault="0023705E" w:rsidP="00284699">
            <w:pPr>
              <w:jc w:val="center"/>
              <w:rPr>
                <w:sz w:val="24"/>
                <w:szCs w:val="24"/>
              </w:rPr>
            </w:pPr>
            <w:r w:rsidRPr="001316F7">
              <w:rPr>
                <w:b/>
                <w:bCs/>
                <w:i/>
                <w:iCs/>
                <w:sz w:val="24"/>
                <w:szCs w:val="24"/>
              </w:rPr>
              <w:t>Всего.</w:t>
            </w:r>
          </w:p>
        </w:tc>
        <w:tc>
          <w:tcPr>
            <w:tcW w:w="975" w:type="pct"/>
          </w:tcPr>
          <w:p w:rsidR="0023705E" w:rsidRPr="001316F7" w:rsidRDefault="0023705E" w:rsidP="00284699">
            <w:pPr>
              <w:jc w:val="center"/>
              <w:rPr>
                <w:b/>
                <w:bCs/>
                <w:i/>
                <w:iCs/>
                <w:sz w:val="24"/>
                <w:szCs w:val="24"/>
              </w:rPr>
            </w:pPr>
          </w:p>
        </w:tc>
      </w:tr>
      <w:tr w:rsidR="0023705E" w:rsidRPr="001316F7">
        <w:tc>
          <w:tcPr>
            <w:tcW w:w="479" w:type="pct"/>
            <w:gridSpan w:val="2"/>
          </w:tcPr>
          <w:p w:rsidR="0023705E" w:rsidRPr="001316F7" w:rsidRDefault="0023705E" w:rsidP="00284699">
            <w:pPr>
              <w:jc w:val="center"/>
              <w:rPr>
                <w:b/>
                <w:bCs/>
                <w:sz w:val="24"/>
                <w:szCs w:val="24"/>
              </w:rPr>
            </w:pPr>
            <w:r w:rsidRPr="001316F7">
              <w:rPr>
                <w:b/>
                <w:bCs/>
                <w:sz w:val="24"/>
                <w:szCs w:val="24"/>
                <w:lang w:val="en-US"/>
              </w:rPr>
              <w:t>I</w:t>
            </w:r>
            <w:r w:rsidRPr="001316F7">
              <w:rPr>
                <w:b/>
                <w:bCs/>
                <w:sz w:val="24"/>
                <w:szCs w:val="24"/>
              </w:rPr>
              <w:t>.</w:t>
            </w:r>
          </w:p>
        </w:tc>
        <w:tc>
          <w:tcPr>
            <w:tcW w:w="1652" w:type="pct"/>
          </w:tcPr>
          <w:p w:rsidR="0023705E" w:rsidRPr="001316F7" w:rsidRDefault="0023705E" w:rsidP="00284699">
            <w:pPr>
              <w:rPr>
                <w:b/>
                <w:bCs/>
                <w:sz w:val="24"/>
                <w:szCs w:val="24"/>
              </w:rPr>
            </w:pPr>
            <w:r w:rsidRPr="001316F7">
              <w:rPr>
                <w:b/>
                <w:bCs/>
                <w:sz w:val="24"/>
                <w:szCs w:val="24"/>
              </w:rPr>
              <w:t>Актерское мастерство</w:t>
            </w:r>
          </w:p>
        </w:tc>
        <w:tc>
          <w:tcPr>
            <w:tcW w:w="631" w:type="pct"/>
          </w:tcPr>
          <w:p w:rsidR="0023705E" w:rsidRPr="001316F7" w:rsidRDefault="0023705E" w:rsidP="00284699">
            <w:pPr>
              <w:rPr>
                <w:b/>
                <w:bCs/>
                <w:sz w:val="24"/>
                <w:szCs w:val="24"/>
              </w:rPr>
            </w:pPr>
            <w:r w:rsidRPr="001316F7">
              <w:rPr>
                <w:b/>
                <w:bCs/>
                <w:sz w:val="24"/>
                <w:szCs w:val="24"/>
              </w:rPr>
              <w:t>6</w:t>
            </w:r>
          </w:p>
        </w:tc>
        <w:tc>
          <w:tcPr>
            <w:tcW w:w="758" w:type="pct"/>
          </w:tcPr>
          <w:p w:rsidR="0023705E" w:rsidRPr="001316F7" w:rsidRDefault="0023705E" w:rsidP="00284699">
            <w:pPr>
              <w:rPr>
                <w:b/>
                <w:bCs/>
                <w:sz w:val="24"/>
                <w:szCs w:val="24"/>
              </w:rPr>
            </w:pPr>
            <w:r w:rsidRPr="001316F7">
              <w:rPr>
                <w:b/>
                <w:bCs/>
                <w:sz w:val="24"/>
                <w:szCs w:val="24"/>
              </w:rPr>
              <w:t>98</w:t>
            </w:r>
          </w:p>
        </w:tc>
        <w:tc>
          <w:tcPr>
            <w:tcW w:w="505" w:type="pct"/>
          </w:tcPr>
          <w:p w:rsidR="0023705E" w:rsidRPr="001316F7" w:rsidRDefault="0023705E" w:rsidP="00284699">
            <w:pPr>
              <w:rPr>
                <w:b/>
                <w:bCs/>
                <w:sz w:val="24"/>
                <w:szCs w:val="24"/>
              </w:rPr>
            </w:pPr>
            <w:r w:rsidRPr="001316F7">
              <w:rPr>
                <w:b/>
                <w:bCs/>
                <w:sz w:val="24"/>
                <w:szCs w:val="24"/>
              </w:rPr>
              <w:t>104</w:t>
            </w:r>
          </w:p>
        </w:tc>
        <w:tc>
          <w:tcPr>
            <w:tcW w:w="975" w:type="pct"/>
          </w:tcPr>
          <w:p w:rsidR="0023705E" w:rsidRPr="001316F7" w:rsidRDefault="0023705E" w:rsidP="00284699">
            <w:pPr>
              <w:jc w:val="center"/>
              <w:rPr>
                <w:b/>
                <w:bCs/>
                <w:sz w:val="24"/>
                <w:szCs w:val="24"/>
              </w:rPr>
            </w:pPr>
          </w:p>
        </w:tc>
      </w:tr>
      <w:tr w:rsidR="0023705E" w:rsidRPr="001316F7">
        <w:tc>
          <w:tcPr>
            <w:tcW w:w="479" w:type="pct"/>
            <w:gridSpan w:val="2"/>
          </w:tcPr>
          <w:p w:rsidR="0023705E" w:rsidRPr="001316F7" w:rsidRDefault="0023705E" w:rsidP="00284699">
            <w:pPr>
              <w:jc w:val="center"/>
              <w:rPr>
                <w:b/>
                <w:bCs/>
                <w:i/>
                <w:iCs/>
                <w:sz w:val="24"/>
                <w:szCs w:val="24"/>
              </w:rPr>
            </w:pPr>
          </w:p>
        </w:tc>
        <w:tc>
          <w:tcPr>
            <w:tcW w:w="1652" w:type="pct"/>
          </w:tcPr>
          <w:p w:rsidR="0023705E" w:rsidRPr="001316F7" w:rsidRDefault="0023705E" w:rsidP="00284699">
            <w:pPr>
              <w:rPr>
                <w:b/>
                <w:bCs/>
                <w:i/>
                <w:iCs/>
                <w:sz w:val="24"/>
                <w:szCs w:val="24"/>
              </w:rPr>
            </w:pPr>
          </w:p>
        </w:tc>
        <w:tc>
          <w:tcPr>
            <w:tcW w:w="631" w:type="pct"/>
          </w:tcPr>
          <w:p w:rsidR="0023705E" w:rsidRPr="001316F7" w:rsidRDefault="0023705E" w:rsidP="00284699">
            <w:pPr>
              <w:jc w:val="center"/>
              <w:rPr>
                <w:b/>
                <w:bCs/>
                <w:sz w:val="24"/>
                <w:szCs w:val="24"/>
              </w:rPr>
            </w:pPr>
          </w:p>
        </w:tc>
        <w:tc>
          <w:tcPr>
            <w:tcW w:w="758" w:type="pct"/>
          </w:tcPr>
          <w:p w:rsidR="0023705E" w:rsidRPr="001316F7" w:rsidRDefault="0023705E" w:rsidP="00284699">
            <w:pPr>
              <w:jc w:val="center"/>
              <w:rPr>
                <w:b/>
                <w:bCs/>
                <w:sz w:val="24"/>
                <w:szCs w:val="24"/>
              </w:rPr>
            </w:pPr>
          </w:p>
        </w:tc>
        <w:tc>
          <w:tcPr>
            <w:tcW w:w="505" w:type="pct"/>
          </w:tcPr>
          <w:p w:rsidR="0023705E" w:rsidRPr="001316F7" w:rsidRDefault="0023705E" w:rsidP="00284699">
            <w:pPr>
              <w:jc w:val="center"/>
              <w:rPr>
                <w:b/>
                <w:bCs/>
                <w:sz w:val="24"/>
                <w:szCs w:val="24"/>
              </w:rPr>
            </w:pPr>
          </w:p>
        </w:tc>
        <w:tc>
          <w:tcPr>
            <w:tcW w:w="975" w:type="pct"/>
          </w:tcPr>
          <w:p w:rsidR="0023705E" w:rsidRPr="001316F7" w:rsidRDefault="0023705E" w:rsidP="00284699">
            <w:pPr>
              <w:jc w:val="center"/>
              <w:rPr>
                <w:sz w:val="24"/>
                <w:szCs w:val="24"/>
              </w:rPr>
            </w:pPr>
          </w:p>
        </w:tc>
      </w:tr>
      <w:tr w:rsidR="0023705E" w:rsidRPr="001316F7">
        <w:trPr>
          <w:trHeight w:val="291"/>
        </w:trPr>
        <w:tc>
          <w:tcPr>
            <w:tcW w:w="479" w:type="pct"/>
            <w:gridSpan w:val="2"/>
          </w:tcPr>
          <w:p w:rsidR="0023705E" w:rsidRPr="001316F7" w:rsidRDefault="0023705E" w:rsidP="00284699">
            <w:pPr>
              <w:jc w:val="center"/>
              <w:rPr>
                <w:b/>
                <w:bCs/>
                <w:i/>
                <w:iCs/>
                <w:sz w:val="24"/>
                <w:szCs w:val="24"/>
              </w:rPr>
            </w:pPr>
            <w:r w:rsidRPr="001316F7">
              <w:rPr>
                <w:b/>
                <w:bCs/>
                <w:i/>
                <w:iCs/>
                <w:sz w:val="24"/>
                <w:szCs w:val="24"/>
              </w:rPr>
              <w:t>1.1.</w:t>
            </w:r>
          </w:p>
        </w:tc>
        <w:tc>
          <w:tcPr>
            <w:tcW w:w="1652" w:type="pct"/>
          </w:tcPr>
          <w:p w:rsidR="0023705E" w:rsidRPr="001316F7" w:rsidRDefault="0023705E" w:rsidP="00284699">
            <w:pPr>
              <w:rPr>
                <w:b/>
                <w:bCs/>
                <w:i/>
                <w:iCs/>
                <w:sz w:val="24"/>
                <w:szCs w:val="24"/>
              </w:rPr>
            </w:pPr>
            <w:r w:rsidRPr="001316F7">
              <w:rPr>
                <w:b/>
                <w:bCs/>
                <w:i/>
                <w:iCs/>
                <w:sz w:val="24"/>
                <w:szCs w:val="24"/>
              </w:rPr>
              <w:t>Работа над пьесой</w:t>
            </w:r>
          </w:p>
        </w:tc>
        <w:tc>
          <w:tcPr>
            <w:tcW w:w="631" w:type="pct"/>
          </w:tcPr>
          <w:p w:rsidR="0023705E" w:rsidRPr="001316F7" w:rsidRDefault="0023705E" w:rsidP="00284699">
            <w:pPr>
              <w:rPr>
                <w:b/>
                <w:bCs/>
                <w:i/>
                <w:iCs/>
                <w:sz w:val="24"/>
                <w:szCs w:val="24"/>
              </w:rPr>
            </w:pPr>
            <w:r w:rsidRPr="001316F7">
              <w:rPr>
                <w:b/>
                <w:bCs/>
                <w:i/>
                <w:iCs/>
                <w:sz w:val="24"/>
                <w:szCs w:val="24"/>
              </w:rPr>
              <w:t>2</w:t>
            </w:r>
          </w:p>
        </w:tc>
        <w:tc>
          <w:tcPr>
            <w:tcW w:w="758" w:type="pct"/>
          </w:tcPr>
          <w:p w:rsidR="0023705E" w:rsidRPr="001316F7" w:rsidRDefault="0023705E" w:rsidP="00284699">
            <w:pPr>
              <w:rPr>
                <w:b/>
                <w:bCs/>
                <w:i/>
                <w:iCs/>
                <w:sz w:val="24"/>
                <w:szCs w:val="24"/>
              </w:rPr>
            </w:pPr>
            <w:r w:rsidRPr="001316F7">
              <w:rPr>
                <w:b/>
                <w:bCs/>
                <w:i/>
                <w:iCs/>
                <w:sz w:val="24"/>
                <w:szCs w:val="24"/>
              </w:rPr>
              <w:t>12</w:t>
            </w:r>
          </w:p>
        </w:tc>
        <w:tc>
          <w:tcPr>
            <w:tcW w:w="505" w:type="pct"/>
          </w:tcPr>
          <w:p w:rsidR="0023705E" w:rsidRPr="001316F7" w:rsidRDefault="0023705E" w:rsidP="00284699">
            <w:pPr>
              <w:rPr>
                <w:b/>
                <w:bCs/>
                <w:i/>
                <w:iCs/>
                <w:sz w:val="24"/>
                <w:szCs w:val="24"/>
              </w:rPr>
            </w:pPr>
            <w:r w:rsidRPr="001316F7">
              <w:rPr>
                <w:b/>
                <w:bCs/>
                <w:i/>
                <w:iCs/>
                <w:sz w:val="24"/>
                <w:szCs w:val="24"/>
              </w:rPr>
              <w:t>14</w:t>
            </w:r>
          </w:p>
        </w:tc>
        <w:tc>
          <w:tcPr>
            <w:tcW w:w="975" w:type="pct"/>
          </w:tcPr>
          <w:p w:rsidR="0023705E" w:rsidRPr="001316F7" w:rsidRDefault="0023705E" w:rsidP="00284699">
            <w:pPr>
              <w:jc w:val="center"/>
              <w:rPr>
                <w:b/>
                <w:bCs/>
                <w:i/>
                <w:iCs/>
                <w:sz w:val="24"/>
                <w:szCs w:val="24"/>
              </w:rPr>
            </w:pPr>
          </w:p>
        </w:tc>
      </w:tr>
      <w:tr w:rsidR="0023705E" w:rsidRPr="001316F7">
        <w:trPr>
          <w:trHeight w:val="351"/>
        </w:trPr>
        <w:tc>
          <w:tcPr>
            <w:tcW w:w="479" w:type="pct"/>
            <w:gridSpan w:val="2"/>
          </w:tcPr>
          <w:p w:rsidR="0023705E" w:rsidRPr="001316F7" w:rsidRDefault="0023705E" w:rsidP="00284699">
            <w:pPr>
              <w:jc w:val="center"/>
              <w:rPr>
                <w:sz w:val="24"/>
                <w:szCs w:val="24"/>
              </w:rPr>
            </w:pPr>
            <w:r w:rsidRPr="001316F7">
              <w:rPr>
                <w:sz w:val="24"/>
                <w:szCs w:val="24"/>
              </w:rPr>
              <w:t>1.1.1.</w:t>
            </w:r>
          </w:p>
        </w:tc>
        <w:tc>
          <w:tcPr>
            <w:tcW w:w="1652" w:type="pct"/>
          </w:tcPr>
          <w:p w:rsidR="0023705E" w:rsidRPr="001316F7" w:rsidRDefault="0023705E" w:rsidP="00284699">
            <w:pPr>
              <w:rPr>
                <w:b/>
                <w:bCs/>
                <w:sz w:val="24"/>
                <w:szCs w:val="24"/>
              </w:rPr>
            </w:pPr>
            <w:r w:rsidRPr="001316F7">
              <w:rPr>
                <w:sz w:val="24"/>
                <w:szCs w:val="24"/>
              </w:rPr>
              <w:t>Первое впечатление</w:t>
            </w:r>
          </w:p>
        </w:tc>
        <w:tc>
          <w:tcPr>
            <w:tcW w:w="631" w:type="pct"/>
          </w:tcPr>
          <w:p w:rsidR="0023705E" w:rsidRPr="001316F7" w:rsidRDefault="0023705E" w:rsidP="00284699">
            <w:pPr>
              <w:rPr>
                <w:sz w:val="24"/>
                <w:szCs w:val="24"/>
              </w:rPr>
            </w:pPr>
            <w:r w:rsidRPr="001316F7">
              <w:rPr>
                <w:sz w:val="24"/>
                <w:szCs w:val="24"/>
              </w:rPr>
              <w:t>1</w:t>
            </w:r>
          </w:p>
        </w:tc>
        <w:tc>
          <w:tcPr>
            <w:tcW w:w="758" w:type="pct"/>
          </w:tcPr>
          <w:p w:rsidR="0023705E" w:rsidRPr="001316F7" w:rsidRDefault="0023705E" w:rsidP="00284699">
            <w:pPr>
              <w:rPr>
                <w:sz w:val="24"/>
                <w:szCs w:val="24"/>
              </w:rPr>
            </w:pPr>
            <w:r w:rsidRPr="001316F7">
              <w:rPr>
                <w:sz w:val="24"/>
                <w:szCs w:val="24"/>
              </w:rPr>
              <w:t>1</w:t>
            </w:r>
          </w:p>
        </w:tc>
        <w:tc>
          <w:tcPr>
            <w:tcW w:w="505" w:type="pct"/>
          </w:tcPr>
          <w:p w:rsidR="0023705E" w:rsidRPr="001316F7" w:rsidRDefault="0023705E" w:rsidP="00284699">
            <w:pPr>
              <w:rPr>
                <w:sz w:val="24"/>
                <w:szCs w:val="24"/>
              </w:rPr>
            </w:pPr>
            <w:r w:rsidRPr="001316F7">
              <w:rPr>
                <w:sz w:val="24"/>
                <w:szCs w:val="24"/>
              </w:rPr>
              <w:t>2</w:t>
            </w:r>
          </w:p>
        </w:tc>
        <w:tc>
          <w:tcPr>
            <w:tcW w:w="975" w:type="pct"/>
          </w:tcPr>
          <w:p w:rsidR="0023705E" w:rsidRPr="001316F7" w:rsidRDefault="0023705E" w:rsidP="00284699">
            <w:pPr>
              <w:jc w:val="center"/>
              <w:rPr>
                <w:sz w:val="24"/>
                <w:szCs w:val="24"/>
              </w:rPr>
            </w:pPr>
            <w:r w:rsidRPr="001316F7">
              <w:rPr>
                <w:sz w:val="24"/>
                <w:szCs w:val="24"/>
              </w:rPr>
              <w:t>Беседа, фронтальный опрос</w:t>
            </w:r>
          </w:p>
        </w:tc>
      </w:tr>
      <w:tr w:rsidR="0023705E" w:rsidRPr="001316F7">
        <w:trPr>
          <w:trHeight w:val="417"/>
        </w:trPr>
        <w:tc>
          <w:tcPr>
            <w:tcW w:w="479" w:type="pct"/>
            <w:gridSpan w:val="2"/>
          </w:tcPr>
          <w:p w:rsidR="0023705E" w:rsidRPr="001316F7" w:rsidRDefault="0023705E" w:rsidP="00284699">
            <w:pPr>
              <w:jc w:val="center"/>
              <w:rPr>
                <w:sz w:val="24"/>
                <w:szCs w:val="24"/>
              </w:rPr>
            </w:pPr>
            <w:r w:rsidRPr="001316F7">
              <w:rPr>
                <w:sz w:val="24"/>
                <w:szCs w:val="24"/>
              </w:rPr>
              <w:t>1.1.2.</w:t>
            </w:r>
          </w:p>
        </w:tc>
        <w:tc>
          <w:tcPr>
            <w:tcW w:w="1652" w:type="pct"/>
          </w:tcPr>
          <w:p w:rsidR="0023705E" w:rsidRPr="001316F7" w:rsidRDefault="0023705E" w:rsidP="00284699">
            <w:pPr>
              <w:rPr>
                <w:sz w:val="24"/>
                <w:szCs w:val="24"/>
              </w:rPr>
            </w:pPr>
            <w:r w:rsidRPr="001316F7">
              <w:rPr>
                <w:sz w:val="24"/>
                <w:szCs w:val="24"/>
              </w:rPr>
              <w:t>Застольный период</w:t>
            </w:r>
          </w:p>
        </w:tc>
        <w:tc>
          <w:tcPr>
            <w:tcW w:w="631" w:type="pct"/>
          </w:tcPr>
          <w:p w:rsidR="0023705E" w:rsidRPr="001316F7" w:rsidRDefault="0023705E" w:rsidP="00284699">
            <w:pPr>
              <w:rPr>
                <w:sz w:val="24"/>
                <w:szCs w:val="24"/>
              </w:rPr>
            </w:pPr>
            <w:r w:rsidRPr="001316F7">
              <w:rPr>
                <w:sz w:val="24"/>
                <w:szCs w:val="24"/>
              </w:rPr>
              <w:t>1</w:t>
            </w:r>
          </w:p>
        </w:tc>
        <w:tc>
          <w:tcPr>
            <w:tcW w:w="758" w:type="pct"/>
          </w:tcPr>
          <w:p w:rsidR="0023705E" w:rsidRPr="001316F7" w:rsidRDefault="0023705E" w:rsidP="00284699">
            <w:pPr>
              <w:rPr>
                <w:sz w:val="24"/>
                <w:szCs w:val="24"/>
              </w:rPr>
            </w:pPr>
            <w:r w:rsidRPr="001316F7">
              <w:rPr>
                <w:sz w:val="24"/>
                <w:szCs w:val="24"/>
              </w:rPr>
              <w:t>3</w:t>
            </w:r>
          </w:p>
        </w:tc>
        <w:tc>
          <w:tcPr>
            <w:tcW w:w="505" w:type="pct"/>
          </w:tcPr>
          <w:p w:rsidR="0023705E" w:rsidRPr="001316F7" w:rsidRDefault="0023705E" w:rsidP="00284699">
            <w:pPr>
              <w:rPr>
                <w:sz w:val="24"/>
                <w:szCs w:val="24"/>
              </w:rPr>
            </w:pPr>
            <w:r w:rsidRPr="001316F7">
              <w:rPr>
                <w:sz w:val="24"/>
                <w:szCs w:val="24"/>
              </w:rPr>
              <w:t>4</w:t>
            </w:r>
          </w:p>
        </w:tc>
        <w:tc>
          <w:tcPr>
            <w:tcW w:w="975" w:type="pct"/>
          </w:tcPr>
          <w:p w:rsidR="0023705E" w:rsidRPr="001316F7" w:rsidRDefault="0023705E" w:rsidP="00284699">
            <w:pPr>
              <w:jc w:val="center"/>
              <w:rPr>
                <w:sz w:val="24"/>
                <w:szCs w:val="24"/>
              </w:rPr>
            </w:pPr>
            <w:r w:rsidRPr="001316F7">
              <w:rPr>
                <w:sz w:val="24"/>
                <w:szCs w:val="24"/>
              </w:rPr>
              <w:t>Опрос наблюдение</w:t>
            </w:r>
          </w:p>
        </w:tc>
      </w:tr>
      <w:tr w:rsidR="0023705E" w:rsidRPr="001316F7">
        <w:trPr>
          <w:trHeight w:val="335"/>
        </w:trPr>
        <w:tc>
          <w:tcPr>
            <w:tcW w:w="479" w:type="pct"/>
            <w:gridSpan w:val="2"/>
          </w:tcPr>
          <w:p w:rsidR="0023705E" w:rsidRPr="001316F7" w:rsidRDefault="0023705E" w:rsidP="00284699">
            <w:pPr>
              <w:jc w:val="center"/>
              <w:rPr>
                <w:sz w:val="24"/>
                <w:szCs w:val="24"/>
              </w:rPr>
            </w:pPr>
            <w:r w:rsidRPr="001316F7">
              <w:rPr>
                <w:sz w:val="24"/>
                <w:szCs w:val="24"/>
              </w:rPr>
              <w:t>1.1.3.</w:t>
            </w:r>
          </w:p>
        </w:tc>
        <w:tc>
          <w:tcPr>
            <w:tcW w:w="1652" w:type="pct"/>
          </w:tcPr>
          <w:p w:rsidR="0023705E" w:rsidRPr="001316F7" w:rsidRDefault="0023705E" w:rsidP="00284699">
            <w:pPr>
              <w:rPr>
                <w:sz w:val="24"/>
                <w:szCs w:val="24"/>
              </w:rPr>
            </w:pPr>
            <w:r w:rsidRPr="001316F7">
              <w:rPr>
                <w:sz w:val="24"/>
                <w:szCs w:val="24"/>
              </w:rPr>
              <w:t>Репетиция в выгородке</w:t>
            </w:r>
          </w:p>
        </w:tc>
        <w:tc>
          <w:tcPr>
            <w:tcW w:w="631" w:type="pct"/>
          </w:tcPr>
          <w:p w:rsidR="0023705E" w:rsidRPr="001316F7" w:rsidRDefault="0023705E" w:rsidP="00284699">
            <w:pPr>
              <w:rPr>
                <w:sz w:val="24"/>
                <w:szCs w:val="24"/>
              </w:rPr>
            </w:pPr>
            <w:r w:rsidRPr="001316F7">
              <w:rPr>
                <w:sz w:val="24"/>
                <w:szCs w:val="24"/>
              </w:rPr>
              <w:t>-</w:t>
            </w:r>
          </w:p>
        </w:tc>
        <w:tc>
          <w:tcPr>
            <w:tcW w:w="758" w:type="pct"/>
          </w:tcPr>
          <w:p w:rsidR="0023705E" w:rsidRPr="001316F7" w:rsidRDefault="0023705E" w:rsidP="00284699">
            <w:pPr>
              <w:rPr>
                <w:sz w:val="24"/>
                <w:szCs w:val="24"/>
              </w:rPr>
            </w:pPr>
            <w:r w:rsidRPr="001316F7">
              <w:rPr>
                <w:sz w:val="24"/>
                <w:szCs w:val="24"/>
              </w:rPr>
              <w:t>8</w:t>
            </w:r>
          </w:p>
        </w:tc>
        <w:tc>
          <w:tcPr>
            <w:tcW w:w="505" w:type="pct"/>
          </w:tcPr>
          <w:p w:rsidR="0023705E" w:rsidRPr="001316F7" w:rsidRDefault="0023705E" w:rsidP="00284699">
            <w:pPr>
              <w:rPr>
                <w:sz w:val="24"/>
                <w:szCs w:val="24"/>
              </w:rPr>
            </w:pPr>
            <w:r w:rsidRPr="001316F7">
              <w:rPr>
                <w:sz w:val="24"/>
                <w:szCs w:val="24"/>
              </w:rPr>
              <w:t>8</w:t>
            </w:r>
          </w:p>
        </w:tc>
        <w:tc>
          <w:tcPr>
            <w:tcW w:w="975" w:type="pct"/>
          </w:tcPr>
          <w:p w:rsidR="0023705E" w:rsidRPr="001316F7" w:rsidRDefault="0023705E" w:rsidP="00284699">
            <w:pPr>
              <w:jc w:val="center"/>
              <w:rPr>
                <w:sz w:val="24"/>
                <w:szCs w:val="24"/>
              </w:rPr>
            </w:pPr>
            <w:r w:rsidRPr="001316F7">
              <w:rPr>
                <w:sz w:val="24"/>
                <w:szCs w:val="24"/>
              </w:rPr>
              <w:t>Наблюдение</w:t>
            </w:r>
          </w:p>
          <w:p w:rsidR="0023705E" w:rsidRPr="001316F7" w:rsidRDefault="0023705E" w:rsidP="00284699">
            <w:pPr>
              <w:spacing w:line="240" w:lineRule="atLeast"/>
              <w:ind w:left="-57" w:right="-57"/>
              <w:rPr>
                <w:sz w:val="24"/>
                <w:szCs w:val="24"/>
              </w:rPr>
            </w:pPr>
            <w:r w:rsidRPr="001316F7">
              <w:rPr>
                <w:sz w:val="24"/>
                <w:szCs w:val="24"/>
              </w:rPr>
              <w:t>творческое</w:t>
            </w:r>
          </w:p>
          <w:p w:rsidR="0023705E" w:rsidRPr="001316F7" w:rsidRDefault="0023705E" w:rsidP="00284699">
            <w:pPr>
              <w:jc w:val="center"/>
              <w:rPr>
                <w:sz w:val="24"/>
                <w:szCs w:val="24"/>
                <w:lang w:val="en-US"/>
              </w:rPr>
            </w:pPr>
            <w:r w:rsidRPr="001316F7">
              <w:rPr>
                <w:sz w:val="24"/>
                <w:szCs w:val="24"/>
              </w:rPr>
              <w:t>задание</w:t>
            </w:r>
          </w:p>
        </w:tc>
      </w:tr>
      <w:tr w:rsidR="0023705E" w:rsidRPr="001316F7">
        <w:tc>
          <w:tcPr>
            <w:tcW w:w="479" w:type="pct"/>
            <w:gridSpan w:val="2"/>
          </w:tcPr>
          <w:p w:rsidR="0023705E" w:rsidRPr="001316F7" w:rsidRDefault="0023705E" w:rsidP="00284699">
            <w:pPr>
              <w:jc w:val="center"/>
              <w:rPr>
                <w:b/>
                <w:bCs/>
                <w:i/>
                <w:iCs/>
                <w:sz w:val="24"/>
                <w:szCs w:val="24"/>
              </w:rPr>
            </w:pPr>
            <w:r w:rsidRPr="001316F7">
              <w:rPr>
                <w:b/>
                <w:bCs/>
                <w:i/>
                <w:iCs/>
                <w:sz w:val="24"/>
                <w:szCs w:val="24"/>
              </w:rPr>
              <w:t>1.2.</w:t>
            </w:r>
          </w:p>
        </w:tc>
        <w:tc>
          <w:tcPr>
            <w:tcW w:w="1652" w:type="pct"/>
          </w:tcPr>
          <w:p w:rsidR="0023705E" w:rsidRPr="001316F7" w:rsidRDefault="0023705E" w:rsidP="00284699">
            <w:pPr>
              <w:rPr>
                <w:i/>
                <w:iCs/>
                <w:sz w:val="24"/>
                <w:szCs w:val="24"/>
              </w:rPr>
            </w:pPr>
            <w:r w:rsidRPr="001316F7">
              <w:rPr>
                <w:b/>
                <w:bCs/>
                <w:i/>
                <w:iCs/>
                <w:sz w:val="24"/>
                <w:szCs w:val="24"/>
              </w:rPr>
              <w:t>Работа над ролью в процессе проката спектакля</w:t>
            </w:r>
          </w:p>
        </w:tc>
        <w:tc>
          <w:tcPr>
            <w:tcW w:w="631" w:type="pct"/>
          </w:tcPr>
          <w:p w:rsidR="0023705E" w:rsidRPr="001316F7" w:rsidRDefault="0023705E" w:rsidP="00284699">
            <w:pPr>
              <w:rPr>
                <w:b/>
                <w:bCs/>
                <w:i/>
                <w:iCs/>
                <w:sz w:val="24"/>
                <w:szCs w:val="24"/>
              </w:rPr>
            </w:pPr>
            <w:r w:rsidRPr="001316F7">
              <w:rPr>
                <w:b/>
                <w:bCs/>
                <w:i/>
                <w:iCs/>
                <w:sz w:val="24"/>
                <w:szCs w:val="24"/>
              </w:rPr>
              <w:t>3</w:t>
            </w:r>
          </w:p>
        </w:tc>
        <w:tc>
          <w:tcPr>
            <w:tcW w:w="758" w:type="pct"/>
          </w:tcPr>
          <w:p w:rsidR="0023705E" w:rsidRPr="001316F7" w:rsidRDefault="0023705E" w:rsidP="00284699">
            <w:pPr>
              <w:rPr>
                <w:b/>
                <w:bCs/>
                <w:i/>
                <w:iCs/>
                <w:sz w:val="24"/>
                <w:szCs w:val="24"/>
              </w:rPr>
            </w:pPr>
            <w:r w:rsidRPr="001316F7">
              <w:rPr>
                <w:b/>
                <w:bCs/>
                <w:i/>
                <w:iCs/>
                <w:sz w:val="24"/>
                <w:szCs w:val="24"/>
              </w:rPr>
              <w:t>9</w:t>
            </w:r>
          </w:p>
        </w:tc>
        <w:tc>
          <w:tcPr>
            <w:tcW w:w="505" w:type="pct"/>
          </w:tcPr>
          <w:p w:rsidR="0023705E" w:rsidRPr="001316F7" w:rsidRDefault="0023705E" w:rsidP="00284699">
            <w:pPr>
              <w:rPr>
                <w:b/>
                <w:bCs/>
                <w:i/>
                <w:iCs/>
                <w:sz w:val="24"/>
                <w:szCs w:val="24"/>
              </w:rPr>
            </w:pPr>
            <w:r w:rsidRPr="001316F7">
              <w:rPr>
                <w:b/>
                <w:bCs/>
                <w:i/>
                <w:iCs/>
                <w:sz w:val="24"/>
                <w:szCs w:val="24"/>
              </w:rPr>
              <w:t>12</w:t>
            </w:r>
          </w:p>
        </w:tc>
        <w:tc>
          <w:tcPr>
            <w:tcW w:w="975" w:type="pct"/>
          </w:tcPr>
          <w:p w:rsidR="0023705E" w:rsidRPr="001316F7" w:rsidRDefault="0023705E" w:rsidP="00284699">
            <w:pPr>
              <w:jc w:val="center"/>
              <w:rPr>
                <w:sz w:val="24"/>
                <w:szCs w:val="24"/>
              </w:rPr>
            </w:pPr>
          </w:p>
        </w:tc>
      </w:tr>
      <w:tr w:rsidR="0023705E" w:rsidRPr="001316F7">
        <w:trPr>
          <w:trHeight w:val="1040"/>
        </w:trPr>
        <w:tc>
          <w:tcPr>
            <w:tcW w:w="479" w:type="pct"/>
            <w:gridSpan w:val="2"/>
          </w:tcPr>
          <w:p w:rsidR="0023705E" w:rsidRPr="001316F7" w:rsidRDefault="0023705E" w:rsidP="00284699">
            <w:pPr>
              <w:jc w:val="center"/>
              <w:rPr>
                <w:sz w:val="24"/>
                <w:szCs w:val="24"/>
              </w:rPr>
            </w:pPr>
            <w:r w:rsidRPr="001316F7">
              <w:rPr>
                <w:sz w:val="24"/>
                <w:szCs w:val="24"/>
              </w:rPr>
              <w:t>1.2.1.</w:t>
            </w:r>
          </w:p>
        </w:tc>
        <w:tc>
          <w:tcPr>
            <w:tcW w:w="1652" w:type="pct"/>
          </w:tcPr>
          <w:p w:rsidR="0023705E" w:rsidRPr="001316F7" w:rsidRDefault="0023705E" w:rsidP="00284699">
            <w:pPr>
              <w:rPr>
                <w:sz w:val="24"/>
                <w:szCs w:val="24"/>
              </w:rPr>
            </w:pPr>
            <w:r w:rsidRPr="001316F7">
              <w:rPr>
                <w:sz w:val="24"/>
                <w:szCs w:val="24"/>
              </w:rPr>
              <w:t>Постановка и показ спектаклей по жанрам (трагедия комедия)</w:t>
            </w:r>
          </w:p>
        </w:tc>
        <w:tc>
          <w:tcPr>
            <w:tcW w:w="631" w:type="pct"/>
          </w:tcPr>
          <w:p w:rsidR="0023705E" w:rsidRPr="001316F7" w:rsidRDefault="0023705E" w:rsidP="00284699">
            <w:pPr>
              <w:rPr>
                <w:sz w:val="24"/>
                <w:szCs w:val="24"/>
              </w:rPr>
            </w:pPr>
            <w:r w:rsidRPr="001316F7">
              <w:rPr>
                <w:sz w:val="24"/>
                <w:szCs w:val="24"/>
              </w:rPr>
              <w:t>1</w:t>
            </w:r>
          </w:p>
        </w:tc>
        <w:tc>
          <w:tcPr>
            <w:tcW w:w="758" w:type="pct"/>
          </w:tcPr>
          <w:p w:rsidR="0023705E" w:rsidRPr="001316F7" w:rsidRDefault="0023705E" w:rsidP="00284699">
            <w:pPr>
              <w:rPr>
                <w:sz w:val="24"/>
                <w:szCs w:val="24"/>
              </w:rPr>
            </w:pPr>
            <w:r w:rsidRPr="001316F7">
              <w:rPr>
                <w:sz w:val="24"/>
                <w:szCs w:val="24"/>
              </w:rPr>
              <w:t>5</w:t>
            </w:r>
          </w:p>
        </w:tc>
        <w:tc>
          <w:tcPr>
            <w:tcW w:w="505" w:type="pct"/>
          </w:tcPr>
          <w:p w:rsidR="0023705E" w:rsidRPr="001316F7" w:rsidRDefault="0023705E" w:rsidP="00284699">
            <w:pPr>
              <w:rPr>
                <w:sz w:val="24"/>
                <w:szCs w:val="24"/>
              </w:rPr>
            </w:pPr>
            <w:r w:rsidRPr="001316F7">
              <w:rPr>
                <w:sz w:val="24"/>
                <w:szCs w:val="24"/>
              </w:rPr>
              <w:t>6</w:t>
            </w:r>
          </w:p>
        </w:tc>
        <w:tc>
          <w:tcPr>
            <w:tcW w:w="975" w:type="pct"/>
          </w:tcPr>
          <w:p w:rsidR="0023705E" w:rsidRPr="001316F7" w:rsidRDefault="0023705E" w:rsidP="00284699">
            <w:pPr>
              <w:jc w:val="center"/>
              <w:rPr>
                <w:sz w:val="24"/>
                <w:szCs w:val="24"/>
              </w:rPr>
            </w:pPr>
            <w:r w:rsidRPr="001316F7">
              <w:rPr>
                <w:sz w:val="24"/>
                <w:szCs w:val="24"/>
              </w:rPr>
              <w:t>Наблюдение творческое</w:t>
            </w:r>
          </w:p>
          <w:p w:rsidR="0023705E" w:rsidRPr="001316F7" w:rsidRDefault="0023705E" w:rsidP="00284699">
            <w:pPr>
              <w:jc w:val="center"/>
              <w:rPr>
                <w:sz w:val="24"/>
                <w:szCs w:val="24"/>
              </w:rPr>
            </w:pPr>
            <w:r w:rsidRPr="001316F7">
              <w:rPr>
                <w:sz w:val="24"/>
                <w:szCs w:val="24"/>
              </w:rPr>
              <w:t>задание</w:t>
            </w:r>
          </w:p>
        </w:tc>
      </w:tr>
      <w:tr w:rsidR="0023705E" w:rsidRPr="001316F7">
        <w:tc>
          <w:tcPr>
            <w:tcW w:w="479" w:type="pct"/>
            <w:gridSpan w:val="2"/>
          </w:tcPr>
          <w:p w:rsidR="0023705E" w:rsidRPr="001316F7" w:rsidRDefault="0023705E" w:rsidP="00284699">
            <w:pPr>
              <w:jc w:val="center"/>
              <w:rPr>
                <w:sz w:val="24"/>
                <w:szCs w:val="24"/>
              </w:rPr>
            </w:pPr>
            <w:r w:rsidRPr="001316F7">
              <w:rPr>
                <w:sz w:val="24"/>
                <w:szCs w:val="24"/>
              </w:rPr>
              <w:t>1.2.2.</w:t>
            </w:r>
          </w:p>
        </w:tc>
        <w:tc>
          <w:tcPr>
            <w:tcW w:w="1652" w:type="pct"/>
          </w:tcPr>
          <w:p w:rsidR="0023705E" w:rsidRPr="001316F7" w:rsidRDefault="0023705E" w:rsidP="00284699">
            <w:pPr>
              <w:rPr>
                <w:sz w:val="24"/>
                <w:szCs w:val="24"/>
              </w:rPr>
            </w:pPr>
            <w:r w:rsidRPr="001316F7">
              <w:rPr>
                <w:sz w:val="24"/>
                <w:szCs w:val="24"/>
              </w:rPr>
              <w:t>Первое впечатление</w:t>
            </w:r>
          </w:p>
        </w:tc>
        <w:tc>
          <w:tcPr>
            <w:tcW w:w="631" w:type="pct"/>
          </w:tcPr>
          <w:p w:rsidR="0023705E" w:rsidRPr="001316F7" w:rsidRDefault="0023705E" w:rsidP="00284699">
            <w:pPr>
              <w:rPr>
                <w:sz w:val="24"/>
                <w:szCs w:val="24"/>
              </w:rPr>
            </w:pPr>
            <w:r w:rsidRPr="001316F7">
              <w:rPr>
                <w:sz w:val="24"/>
                <w:szCs w:val="24"/>
              </w:rPr>
              <w:t>2</w:t>
            </w:r>
          </w:p>
        </w:tc>
        <w:tc>
          <w:tcPr>
            <w:tcW w:w="758" w:type="pct"/>
          </w:tcPr>
          <w:p w:rsidR="0023705E" w:rsidRPr="001316F7" w:rsidRDefault="0023705E" w:rsidP="00284699">
            <w:pPr>
              <w:rPr>
                <w:sz w:val="24"/>
                <w:szCs w:val="24"/>
              </w:rPr>
            </w:pPr>
            <w:r w:rsidRPr="001316F7">
              <w:rPr>
                <w:sz w:val="24"/>
                <w:szCs w:val="24"/>
              </w:rPr>
              <w:t>-</w:t>
            </w:r>
          </w:p>
        </w:tc>
        <w:tc>
          <w:tcPr>
            <w:tcW w:w="505" w:type="pct"/>
          </w:tcPr>
          <w:p w:rsidR="0023705E" w:rsidRPr="001316F7" w:rsidRDefault="0023705E" w:rsidP="00284699">
            <w:pPr>
              <w:rPr>
                <w:sz w:val="24"/>
                <w:szCs w:val="24"/>
              </w:rPr>
            </w:pPr>
            <w:r w:rsidRPr="001316F7">
              <w:rPr>
                <w:sz w:val="24"/>
                <w:szCs w:val="24"/>
              </w:rPr>
              <w:t>2</w:t>
            </w:r>
          </w:p>
        </w:tc>
        <w:tc>
          <w:tcPr>
            <w:tcW w:w="975" w:type="pct"/>
          </w:tcPr>
          <w:p w:rsidR="0023705E" w:rsidRPr="001316F7" w:rsidRDefault="0023705E" w:rsidP="00284699">
            <w:pPr>
              <w:jc w:val="center"/>
              <w:rPr>
                <w:sz w:val="24"/>
                <w:szCs w:val="24"/>
              </w:rPr>
            </w:pPr>
            <w:r w:rsidRPr="001316F7">
              <w:rPr>
                <w:sz w:val="24"/>
                <w:szCs w:val="24"/>
              </w:rPr>
              <w:t>Беседа</w:t>
            </w:r>
          </w:p>
        </w:tc>
      </w:tr>
      <w:tr w:rsidR="0023705E" w:rsidRPr="001316F7">
        <w:tc>
          <w:tcPr>
            <w:tcW w:w="479" w:type="pct"/>
            <w:gridSpan w:val="2"/>
          </w:tcPr>
          <w:p w:rsidR="0023705E" w:rsidRPr="001316F7" w:rsidRDefault="0023705E" w:rsidP="00284699">
            <w:pPr>
              <w:jc w:val="center"/>
              <w:rPr>
                <w:sz w:val="24"/>
                <w:szCs w:val="24"/>
              </w:rPr>
            </w:pPr>
            <w:r w:rsidRPr="001316F7">
              <w:rPr>
                <w:sz w:val="24"/>
                <w:szCs w:val="24"/>
              </w:rPr>
              <w:t>1.2.3.</w:t>
            </w:r>
          </w:p>
        </w:tc>
        <w:tc>
          <w:tcPr>
            <w:tcW w:w="1652" w:type="pct"/>
          </w:tcPr>
          <w:p w:rsidR="0023705E" w:rsidRPr="001316F7" w:rsidRDefault="0023705E" w:rsidP="00284699">
            <w:pPr>
              <w:rPr>
                <w:sz w:val="24"/>
                <w:szCs w:val="24"/>
              </w:rPr>
            </w:pPr>
            <w:r w:rsidRPr="001316F7">
              <w:rPr>
                <w:sz w:val="24"/>
                <w:szCs w:val="24"/>
              </w:rPr>
              <w:t>Застольный период</w:t>
            </w:r>
          </w:p>
        </w:tc>
        <w:tc>
          <w:tcPr>
            <w:tcW w:w="631" w:type="pct"/>
          </w:tcPr>
          <w:p w:rsidR="0023705E" w:rsidRPr="001316F7" w:rsidRDefault="0023705E" w:rsidP="00284699">
            <w:pPr>
              <w:rPr>
                <w:sz w:val="24"/>
                <w:szCs w:val="24"/>
              </w:rPr>
            </w:pPr>
            <w:r w:rsidRPr="001316F7">
              <w:rPr>
                <w:sz w:val="24"/>
                <w:szCs w:val="24"/>
              </w:rPr>
              <w:t>-</w:t>
            </w:r>
          </w:p>
        </w:tc>
        <w:tc>
          <w:tcPr>
            <w:tcW w:w="758" w:type="pct"/>
          </w:tcPr>
          <w:p w:rsidR="0023705E" w:rsidRPr="001316F7" w:rsidRDefault="0023705E" w:rsidP="00284699">
            <w:pPr>
              <w:rPr>
                <w:sz w:val="24"/>
                <w:szCs w:val="24"/>
              </w:rPr>
            </w:pPr>
            <w:r w:rsidRPr="001316F7">
              <w:rPr>
                <w:sz w:val="24"/>
                <w:szCs w:val="24"/>
              </w:rPr>
              <w:t>2</w:t>
            </w:r>
          </w:p>
        </w:tc>
        <w:tc>
          <w:tcPr>
            <w:tcW w:w="505" w:type="pct"/>
          </w:tcPr>
          <w:p w:rsidR="0023705E" w:rsidRPr="001316F7" w:rsidRDefault="0023705E" w:rsidP="00284699">
            <w:pPr>
              <w:rPr>
                <w:sz w:val="24"/>
                <w:szCs w:val="24"/>
              </w:rPr>
            </w:pPr>
            <w:r w:rsidRPr="001316F7">
              <w:rPr>
                <w:sz w:val="24"/>
                <w:szCs w:val="24"/>
              </w:rPr>
              <w:t>2</w:t>
            </w:r>
          </w:p>
        </w:tc>
        <w:tc>
          <w:tcPr>
            <w:tcW w:w="975" w:type="pct"/>
          </w:tcPr>
          <w:p w:rsidR="0023705E" w:rsidRPr="001316F7" w:rsidRDefault="0023705E" w:rsidP="00284699">
            <w:pPr>
              <w:jc w:val="center"/>
              <w:rPr>
                <w:sz w:val="24"/>
                <w:szCs w:val="24"/>
              </w:rPr>
            </w:pPr>
            <w:r w:rsidRPr="001316F7">
              <w:rPr>
                <w:sz w:val="24"/>
                <w:szCs w:val="24"/>
              </w:rPr>
              <w:t>Слушание</w:t>
            </w:r>
          </w:p>
        </w:tc>
      </w:tr>
      <w:tr w:rsidR="0023705E" w:rsidRPr="001316F7">
        <w:tc>
          <w:tcPr>
            <w:tcW w:w="479" w:type="pct"/>
            <w:gridSpan w:val="2"/>
          </w:tcPr>
          <w:p w:rsidR="0023705E" w:rsidRPr="001316F7" w:rsidRDefault="0023705E" w:rsidP="00284699">
            <w:pPr>
              <w:jc w:val="center"/>
              <w:rPr>
                <w:sz w:val="24"/>
                <w:szCs w:val="24"/>
              </w:rPr>
            </w:pPr>
            <w:r w:rsidRPr="001316F7">
              <w:rPr>
                <w:sz w:val="24"/>
                <w:szCs w:val="24"/>
              </w:rPr>
              <w:t>1.2.4.</w:t>
            </w:r>
          </w:p>
        </w:tc>
        <w:tc>
          <w:tcPr>
            <w:tcW w:w="1652" w:type="pct"/>
          </w:tcPr>
          <w:p w:rsidR="0023705E" w:rsidRPr="001316F7" w:rsidRDefault="0023705E" w:rsidP="00284699">
            <w:pPr>
              <w:rPr>
                <w:sz w:val="24"/>
                <w:szCs w:val="24"/>
              </w:rPr>
            </w:pPr>
            <w:r w:rsidRPr="001316F7">
              <w:rPr>
                <w:sz w:val="24"/>
                <w:szCs w:val="24"/>
              </w:rPr>
              <w:t>Репетиция в выгородке</w:t>
            </w:r>
          </w:p>
        </w:tc>
        <w:tc>
          <w:tcPr>
            <w:tcW w:w="631" w:type="pct"/>
          </w:tcPr>
          <w:p w:rsidR="0023705E" w:rsidRPr="001316F7" w:rsidRDefault="0023705E" w:rsidP="00284699">
            <w:pPr>
              <w:rPr>
                <w:sz w:val="24"/>
                <w:szCs w:val="24"/>
              </w:rPr>
            </w:pPr>
            <w:r w:rsidRPr="001316F7">
              <w:rPr>
                <w:sz w:val="24"/>
                <w:szCs w:val="24"/>
              </w:rPr>
              <w:t>-</w:t>
            </w:r>
          </w:p>
        </w:tc>
        <w:tc>
          <w:tcPr>
            <w:tcW w:w="758" w:type="pct"/>
          </w:tcPr>
          <w:p w:rsidR="0023705E" w:rsidRPr="001316F7" w:rsidRDefault="0023705E" w:rsidP="00284699">
            <w:pPr>
              <w:rPr>
                <w:sz w:val="24"/>
                <w:szCs w:val="24"/>
              </w:rPr>
            </w:pPr>
            <w:r w:rsidRPr="001316F7">
              <w:rPr>
                <w:sz w:val="24"/>
                <w:szCs w:val="24"/>
              </w:rPr>
              <w:t>6</w:t>
            </w:r>
          </w:p>
        </w:tc>
        <w:tc>
          <w:tcPr>
            <w:tcW w:w="505" w:type="pct"/>
          </w:tcPr>
          <w:p w:rsidR="0023705E" w:rsidRPr="001316F7" w:rsidRDefault="0023705E" w:rsidP="00284699">
            <w:pPr>
              <w:rPr>
                <w:sz w:val="24"/>
                <w:szCs w:val="24"/>
              </w:rPr>
            </w:pPr>
            <w:r w:rsidRPr="001316F7">
              <w:rPr>
                <w:sz w:val="24"/>
                <w:szCs w:val="24"/>
              </w:rPr>
              <w:t>6</w:t>
            </w:r>
          </w:p>
        </w:tc>
        <w:tc>
          <w:tcPr>
            <w:tcW w:w="975" w:type="pct"/>
          </w:tcPr>
          <w:p w:rsidR="0023705E" w:rsidRPr="001316F7" w:rsidRDefault="0023705E" w:rsidP="00284699">
            <w:pPr>
              <w:jc w:val="center"/>
              <w:rPr>
                <w:sz w:val="24"/>
                <w:szCs w:val="24"/>
              </w:rPr>
            </w:pPr>
            <w:r w:rsidRPr="001316F7">
              <w:rPr>
                <w:sz w:val="24"/>
                <w:szCs w:val="24"/>
              </w:rPr>
              <w:t>Наблюдение</w:t>
            </w:r>
          </w:p>
        </w:tc>
      </w:tr>
      <w:tr w:rsidR="0023705E" w:rsidRPr="001316F7">
        <w:tc>
          <w:tcPr>
            <w:tcW w:w="479" w:type="pct"/>
            <w:gridSpan w:val="2"/>
          </w:tcPr>
          <w:p w:rsidR="0023705E" w:rsidRPr="001316F7" w:rsidRDefault="0023705E" w:rsidP="00284699">
            <w:pPr>
              <w:jc w:val="center"/>
              <w:rPr>
                <w:sz w:val="24"/>
                <w:szCs w:val="24"/>
              </w:rPr>
            </w:pPr>
            <w:r w:rsidRPr="001316F7">
              <w:rPr>
                <w:sz w:val="24"/>
                <w:szCs w:val="24"/>
              </w:rPr>
              <w:t>1..</w:t>
            </w:r>
          </w:p>
        </w:tc>
        <w:tc>
          <w:tcPr>
            <w:tcW w:w="1652" w:type="pct"/>
          </w:tcPr>
          <w:p w:rsidR="0023705E" w:rsidRPr="001316F7" w:rsidRDefault="0023705E" w:rsidP="00284699">
            <w:pPr>
              <w:rPr>
                <w:sz w:val="24"/>
                <w:szCs w:val="24"/>
              </w:rPr>
            </w:pPr>
            <w:r w:rsidRPr="001316F7">
              <w:rPr>
                <w:b/>
                <w:bCs/>
                <w:i/>
                <w:iCs/>
                <w:sz w:val="24"/>
                <w:szCs w:val="24"/>
              </w:rPr>
              <w:t>Репетиционно- постановочная  работа</w:t>
            </w:r>
          </w:p>
        </w:tc>
        <w:tc>
          <w:tcPr>
            <w:tcW w:w="631" w:type="pct"/>
          </w:tcPr>
          <w:p w:rsidR="0023705E" w:rsidRPr="001316F7" w:rsidRDefault="0023705E" w:rsidP="00284699">
            <w:pPr>
              <w:rPr>
                <w:b/>
                <w:bCs/>
                <w:i/>
                <w:iCs/>
                <w:sz w:val="24"/>
                <w:szCs w:val="24"/>
              </w:rPr>
            </w:pPr>
            <w:r w:rsidRPr="001316F7">
              <w:rPr>
                <w:b/>
                <w:bCs/>
                <w:i/>
                <w:iCs/>
                <w:sz w:val="24"/>
                <w:szCs w:val="24"/>
              </w:rPr>
              <w:t>-</w:t>
            </w:r>
          </w:p>
        </w:tc>
        <w:tc>
          <w:tcPr>
            <w:tcW w:w="758" w:type="pct"/>
          </w:tcPr>
          <w:p w:rsidR="0023705E" w:rsidRPr="001316F7" w:rsidRDefault="0023705E" w:rsidP="00284699">
            <w:pPr>
              <w:rPr>
                <w:b/>
                <w:bCs/>
                <w:i/>
                <w:iCs/>
                <w:sz w:val="24"/>
                <w:szCs w:val="24"/>
              </w:rPr>
            </w:pPr>
            <w:r w:rsidRPr="001316F7">
              <w:rPr>
                <w:b/>
                <w:bCs/>
                <w:i/>
                <w:iCs/>
                <w:sz w:val="24"/>
                <w:szCs w:val="24"/>
              </w:rPr>
              <w:t>78</w:t>
            </w:r>
          </w:p>
        </w:tc>
        <w:tc>
          <w:tcPr>
            <w:tcW w:w="505" w:type="pct"/>
          </w:tcPr>
          <w:p w:rsidR="0023705E" w:rsidRPr="001316F7" w:rsidRDefault="0023705E" w:rsidP="00284699">
            <w:pPr>
              <w:rPr>
                <w:b/>
                <w:bCs/>
                <w:i/>
                <w:iCs/>
                <w:sz w:val="24"/>
                <w:szCs w:val="24"/>
              </w:rPr>
            </w:pPr>
            <w:r w:rsidRPr="001316F7">
              <w:rPr>
                <w:b/>
                <w:bCs/>
                <w:i/>
                <w:iCs/>
                <w:sz w:val="24"/>
                <w:szCs w:val="24"/>
              </w:rPr>
              <w:t>78</w:t>
            </w:r>
          </w:p>
        </w:tc>
        <w:tc>
          <w:tcPr>
            <w:tcW w:w="975" w:type="pct"/>
          </w:tcPr>
          <w:p w:rsidR="0023705E" w:rsidRPr="001316F7" w:rsidRDefault="0023705E" w:rsidP="00284699">
            <w:pPr>
              <w:jc w:val="center"/>
              <w:rPr>
                <w:sz w:val="24"/>
                <w:szCs w:val="24"/>
              </w:rPr>
            </w:pPr>
            <w:r w:rsidRPr="001316F7">
              <w:rPr>
                <w:sz w:val="24"/>
                <w:szCs w:val="24"/>
              </w:rPr>
              <w:t>опрос  наблюдение,</w:t>
            </w:r>
          </w:p>
          <w:p w:rsidR="0023705E" w:rsidRPr="001316F7" w:rsidRDefault="0023705E" w:rsidP="00284699">
            <w:pPr>
              <w:jc w:val="center"/>
              <w:rPr>
                <w:sz w:val="24"/>
                <w:szCs w:val="24"/>
              </w:rPr>
            </w:pPr>
            <w:r w:rsidRPr="001316F7">
              <w:rPr>
                <w:sz w:val="24"/>
                <w:szCs w:val="24"/>
              </w:rPr>
              <w:t>показ</w:t>
            </w:r>
          </w:p>
        </w:tc>
      </w:tr>
      <w:tr w:rsidR="0023705E" w:rsidRPr="001316F7">
        <w:tc>
          <w:tcPr>
            <w:tcW w:w="479" w:type="pct"/>
            <w:gridSpan w:val="2"/>
          </w:tcPr>
          <w:p w:rsidR="0023705E" w:rsidRPr="001316F7" w:rsidRDefault="0023705E" w:rsidP="00284699">
            <w:pPr>
              <w:jc w:val="center"/>
              <w:rPr>
                <w:b/>
                <w:bCs/>
                <w:sz w:val="24"/>
                <w:szCs w:val="24"/>
              </w:rPr>
            </w:pPr>
            <w:r w:rsidRPr="001316F7">
              <w:rPr>
                <w:b/>
                <w:bCs/>
                <w:sz w:val="24"/>
                <w:szCs w:val="24"/>
                <w:lang w:val="en-US"/>
              </w:rPr>
              <w:t>II</w:t>
            </w:r>
            <w:r w:rsidRPr="001316F7">
              <w:rPr>
                <w:b/>
                <w:bCs/>
                <w:sz w:val="24"/>
                <w:szCs w:val="24"/>
              </w:rPr>
              <w:t>.</w:t>
            </w:r>
          </w:p>
        </w:tc>
        <w:tc>
          <w:tcPr>
            <w:tcW w:w="1652" w:type="pct"/>
          </w:tcPr>
          <w:p w:rsidR="0023705E" w:rsidRPr="001316F7" w:rsidRDefault="0023705E" w:rsidP="00284699">
            <w:pPr>
              <w:rPr>
                <w:b/>
                <w:bCs/>
                <w:sz w:val="24"/>
                <w:szCs w:val="24"/>
              </w:rPr>
            </w:pPr>
            <w:r w:rsidRPr="001316F7">
              <w:rPr>
                <w:b/>
                <w:bCs/>
                <w:sz w:val="24"/>
                <w:szCs w:val="24"/>
              </w:rPr>
              <w:t>Художественное слово</w:t>
            </w:r>
          </w:p>
        </w:tc>
        <w:tc>
          <w:tcPr>
            <w:tcW w:w="631" w:type="pct"/>
          </w:tcPr>
          <w:p w:rsidR="0023705E" w:rsidRPr="001316F7" w:rsidRDefault="0023705E" w:rsidP="00284699">
            <w:pPr>
              <w:rPr>
                <w:b/>
                <w:bCs/>
                <w:sz w:val="24"/>
                <w:szCs w:val="24"/>
              </w:rPr>
            </w:pPr>
            <w:r w:rsidRPr="001316F7">
              <w:rPr>
                <w:b/>
                <w:bCs/>
                <w:sz w:val="24"/>
                <w:szCs w:val="24"/>
              </w:rPr>
              <w:t>4</w:t>
            </w:r>
          </w:p>
        </w:tc>
        <w:tc>
          <w:tcPr>
            <w:tcW w:w="758" w:type="pct"/>
          </w:tcPr>
          <w:p w:rsidR="0023705E" w:rsidRPr="001316F7" w:rsidRDefault="0023705E" w:rsidP="00284699">
            <w:pPr>
              <w:rPr>
                <w:b/>
                <w:bCs/>
                <w:sz w:val="24"/>
                <w:szCs w:val="24"/>
              </w:rPr>
            </w:pPr>
            <w:r w:rsidRPr="001316F7">
              <w:rPr>
                <w:b/>
                <w:bCs/>
                <w:sz w:val="24"/>
                <w:szCs w:val="24"/>
              </w:rPr>
              <w:t>16</w:t>
            </w:r>
          </w:p>
        </w:tc>
        <w:tc>
          <w:tcPr>
            <w:tcW w:w="505" w:type="pct"/>
          </w:tcPr>
          <w:p w:rsidR="0023705E" w:rsidRPr="001316F7" w:rsidRDefault="0023705E" w:rsidP="00284699">
            <w:pPr>
              <w:rPr>
                <w:b/>
                <w:bCs/>
                <w:sz w:val="24"/>
                <w:szCs w:val="24"/>
              </w:rPr>
            </w:pPr>
            <w:r w:rsidRPr="001316F7">
              <w:rPr>
                <w:b/>
                <w:bCs/>
                <w:sz w:val="24"/>
                <w:szCs w:val="24"/>
              </w:rPr>
              <w:t>20</w:t>
            </w:r>
          </w:p>
        </w:tc>
        <w:tc>
          <w:tcPr>
            <w:tcW w:w="975" w:type="pct"/>
          </w:tcPr>
          <w:p w:rsidR="0023705E" w:rsidRPr="001316F7" w:rsidRDefault="0023705E" w:rsidP="00284699">
            <w:pPr>
              <w:jc w:val="center"/>
              <w:rPr>
                <w:sz w:val="24"/>
                <w:szCs w:val="24"/>
              </w:rPr>
            </w:pPr>
            <w:r w:rsidRPr="001316F7">
              <w:rPr>
                <w:sz w:val="24"/>
                <w:szCs w:val="24"/>
              </w:rPr>
              <w:t>Показ</w:t>
            </w:r>
          </w:p>
        </w:tc>
      </w:tr>
      <w:tr w:rsidR="0023705E" w:rsidRPr="001316F7">
        <w:trPr>
          <w:trHeight w:val="303"/>
        </w:trPr>
        <w:tc>
          <w:tcPr>
            <w:tcW w:w="479" w:type="pct"/>
            <w:gridSpan w:val="2"/>
          </w:tcPr>
          <w:p w:rsidR="0023705E" w:rsidRPr="001316F7" w:rsidRDefault="0023705E" w:rsidP="00284699">
            <w:pPr>
              <w:jc w:val="center"/>
              <w:rPr>
                <w:b/>
                <w:bCs/>
                <w:i/>
                <w:iCs/>
                <w:sz w:val="24"/>
                <w:szCs w:val="24"/>
              </w:rPr>
            </w:pPr>
            <w:r w:rsidRPr="001316F7">
              <w:rPr>
                <w:b/>
                <w:bCs/>
                <w:i/>
                <w:iCs/>
                <w:sz w:val="24"/>
                <w:szCs w:val="24"/>
              </w:rPr>
              <w:t>2.1.</w:t>
            </w:r>
          </w:p>
        </w:tc>
        <w:tc>
          <w:tcPr>
            <w:tcW w:w="1652" w:type="pct"/>
          </w:tcPr>
          <w:p w:rsidR="0023705E" w:rsidRPr="001316F7" w:rsidRDefault="0023705E" w:rsidP="00284699">
            <w:pPr>
              <w:jc w:val="center"/>
              <w:rPr>
                <w:b/>
                <w:bCs/>
                <w:i/>
                <w:iCs/>
                <w:sz w:val="24"/>
                <w:szCs w:val="24"/>
              </w:rPr>
            </w:pPr>
            <w:r w:rsidRPr="001316F7">
              <w:rPr>
                <w:b/>
                <w:bCs/>
                <w:i/>
                <w:iCs/>
                <w:sz w:val="24"/>
                <w:szCs w:val="24"/>
              </w:rPr>
              <w:t>Сценическая речь</w:t>
            </w:r>
          </w:p>
        </w:tc>
        <w:tc>
          <w:tcPr>
            <w:tcW w:w="631" w:type="pct"/>
          </w:tcPr>
          <w:p w:rsidR="0023705E" w:rsidRPr="001316F7" w:rsidRDefault="0023705E" w:rsidP="00284699">
            <w:pPr>
              <w:rPr>
                <w:b/>
                <w:bCs/>
                <w:i/>
                <w:iCs/>
                <w:sz w:val="24"/>
                <w:szCs w:val="24"/>
              </w:rPr>
            </w:pPr>
            <w:r w:rsidRPr="001316F7">
              <w:rPr>
                <w:b/>
                <w:bCs/>
                <w:i/>
                <w:iCs/>
                <w:sz w:val="24"/>
                <w:szCs w:val="24"/>
              </w:rPr>
              <w:t>2</w:t>
            </w:r>
          </w:p>
        </w:tc>
        <w:tc>
          <w:tcPr>
            <w:tcW w:w="758" w:type="pct"/>
          </w:tcPr>
          <w:p w:rsidR="0023705E" w:rsidRPr="001316F7" w:rsidRDefault="0023705E" w:rsidP="00284699">
            <w:pPr>
              <w:rPr>
                <w:b/>
                <w:bCs/>
                <w:i/>
                <w:iCs/>
                <w:sz w:val="24"/>
                <w:szCs w:val="24"/>
              </w:rPr>
            </w:pPr>
            <w:r w:rsidRPr="001316F7">
              <w:rPr>
                <w:b/>
                <w:bCs/>
                <w:i/>
                <w:iCs/>
                <w:sz w:val="24"/>
                <w:szCs w:val="24"/>
              </w:rPr>
              <w:t>12</w:t>
            </w:r>
          </w:p>
        </w:tc>
        <w:tc>
          <w:tcPr>
            <w:tcW w:w="505" w:type="pct"/>
          </w:tcPr>
          <w:p w:rsidR="0023705E" w:rsidRPr="001316F7" w:rsidRDefault="0023705E" w:rsidP="00284699">
            <w:pPr>
              <w:rPr>
                <w:b/>
                <w:bCs/>
                <w:i/>
                <w:iCs/>
                <w:sz w:val="24"/>
                <w:szCs w:val="24"/>
              </w:rPr>
            </w:pPr>
            <w:r w:rsidRPr="001316F7">
              <w:rPr>
                <w:b/>
                <w:bCs/>
                <w:i/>
                <w:iCs/>
                <w:sz w:val="24"/>
                <w:szCs w:val="24"/>
              </w:rPr>
              <w:t>14</w:t>
            </w:r>
          </w:p>
        </w:tc>
        <w:tc>
          <w:tcPr>
            <w:tcW w:w="975" w:type="pct"/>
          </w:tcPr>
          <w:p w:rsidR="0023705E" w:rsidRPr="001316F7" w:rsidRDefault="0023705E" w:rsidP="00284699">
            <w:pPr>
              <w:jc w:val="center"/>
              <w:rPr>
                <w:b/>
                <w:bCs/>
                <w:i/>
                <w:iCs/>
                <w:sz w:val="24"/>
                <w:szCs w:val="24"/>
              </w:rPr>
            </w:pPr>
          </w:p>
        </w:tc>
      </w:tr>
      <w:tr w:rsidR="0023705E" w:rsidRPr="001316F7">
        <w:trPr>
          <w:trHeight w:val="556"/>
        </w:trPr>
        <w:tc>
          <w:tcPr>
            <w:tcW w:w="479" w:type="pct"/>
            <w:gridSpan w:val="2"/>
          </w:tcPr>
          <w:p w:rsidR="0023705E" w:rsidRPr="001316F7" w:rsidRDefault="0023705E" w:rsidP="00284699">
            <w:pPr>
              <w:jc w:val="center"/>
              <w:rPr>
                <w:sz w:val="24"/>
                <w:szCs w:val="24"/>
              </w:rPr>
            </w:pPr>
            <w:r w:rsidRPr="001316F7">
              <w:rPr>
                <w:sz w:val="24"/>
                <w:szCs w:val="24"/>
              </w:rPr>
              <w:t>2.1.1.</w:t>
            </w:r>
          </w:p>
        </w:tc>
        <w:tc>
          <w:tcPr>
            <w:tcW w:w="1652" w:type="pct"/>
          </w:tcPr>
          <w:p w:rsidR="0023705E" w:rsidRPr="001316F7" w:rsidRDefault="0023705E" w:rsidP="00284699">
            <w:pPr>
              <w:rPr>
                <w:sz w:val="24"/>
                <w:szCs w:val="24"/>
              </w:rPr>
            </w:pPr>
            <w:r w:rsidRPr="001316F7">
              <w:rPr>
                <w:sz w:val="24"/>
                <w:szCs w:val="24"/>
              </w:rPr>
              <w:t>К.С .Станиславский о</w:t>
            </w:r>
          </w:p>
          <w:p w:rsidR="0023705E" w:rsidRPr="001316F7" w:rsidRDefault="0023705E" w:rsidP="00284699">
            <w:pPr>
              <w:rPr>
                <w:sz w:val="24"/>
                <w:szCs w:val="24"/>
              </w:rPr>
            </w:pPr>
            <w:r w:rsidRPr="001316F7">
              <w:rPr>
                <w:sz w:val="24"/>
                <w:szCs w:val="24"/>
              </w:rPr>
              <w:t>логике речи.</w:t>
            </w:r>
          </w:p>
          <w:p w:rsidR="0023705E" w:rsidRPr="001316F7" w:rsidRDefault="0023705E" w:rsidP="00284699">
            <w:pPr>
              <w:rPr>
                <w:sz w:val="24"/>
                <w:szCs w:val="24"/>
              </w:rPr>
            </w:pPr>
            <w:r w:rsidRPr="001316F7">
              <w:rPr>
                <w:sz w:val="24"/>
                <w:szCs w:val="24"/>
              </w:rPr>
              <w:t xml:space="preserve">Логика речи: </w:t>
            </w:r>
          </w:p>
          <w:p w:rsidR="0023705E" w:rsidRPr="001316F7" w:rsidRDefault="0023705E" w:rsidP="00284699">
            <w:pPr>
              <w:rPr>
                <w:sz w:val="24"/>
                <w:szCs w:val="24"/>
              </w:rPr>
            </w:pPr>
            <w:r w:rsidRPr="001316F7">
              <w:rPr>
                <w:sz w:val="24"/>
                <w:szCs w:val="24"/>
              </w:rPr>
              <w:t xml:space="preserve">- логическая выразительность; </w:t>
            </w:r>
          </w:p>
          <w:p w:rsidR="0023705E" w:rsidRPr="001316F7" w:rsidRDefault="0023705E" w:rsidP="00284699">
            <w:pPr>
              <w:rPr>
                <w:sz w:val="24"/>
                <w:szCs w:val="24"/>
              </w:rPr>
            </w:pPr>
            <w:r w:rsidRPr="001316F7">
              <w:rPr>
                <w:sz w:val="24"/>
                <w:szCs w:val="24"/>
              </w:rPr>
              <w:t>- чтение смысловых отрывков;</w:t>
            </w:r>
          </w:p>
          <w:p w:rsidR="0023705E" w:rsidRPr="001316F7" w:rsidRDefault="0023705E" w:rsidP="00284699">
            <w:pPr>
              <w:rPr>
                <w:sz w:val="24"/>
                <w:szCs w:val="24"/>
              </w:rPr>
            </w:pPr>
            <w:r w:rsidRPr="001316F7">
              <w:rPr>
                <w:sz w:val="24"/>
                <w:szCs w:val="24"/>
              </w:rPr>
              <w:t>- речевые такты, логическая пауза;</w:t>
            </w:r>
          </w:p>
          <w:p w:rsidR="0023705E" w:rsidRPr="001316F7" w:rsidRDefault="0023705E" w:rsidP="00284699">
            <w:pPr>
              <w:rPr>
                <w:sz w:val="24"/>
                <w:szCs w:val="24"/>
              </w:rPr>
            </w:pPr>
            <w:r w:rsidRPr="001316F7">
              <w:rPr>
                <w:sz w:val="24"/>
                <w:szCs w:val="24"/>
              </w:rPr>
              <w:t>- логическое ударение;</w:t>
            </w:r>
          </w:p>
          <w:p w:rsidR="0023705E" w:rsidRPr="001316F7" w:rsidRDefault="0023705E" w:rsidP="00284699">
            <w:pPr>
              <w:rPr>
                <w:i/>
                <w:iCs/>
                <w:sz w:val="24"/>
                <w:szCs w:val="24"/>
              </w:rPr>
            </w:pPr>
            <w:r w:rsidRPr="001316F7">
              <w:rPr>
                <w:sz w:val="24"/>
                <w:szCs w:val="24"/>
              </w:rPr>
              <w:t>- знаки препинания</w:t>
            </w:r>
          </w:p>
        </w:tc>
        <w:tc>
          <w:tcPr>
            <w:tcW w:w="631" w:type="pct"/>
          </w:tcPr>
          <w:p w:rsidR="0023705E" w:rsidRPr="001316F7" w:rsidRDefault="0023705E" w:rsidP="00284699">
            <w:pPr>
              <w:rPr>
                <w:sz w:val="24"/>
                <w:szCs w:val="24"/>
              </w:rPr>
            </w:pPr>
            <w:r w:rsidRPr="001316F7">
              <w:rPr>
                <w:sz w:val="24"/>
                <w:szCs w:val="24"/>
              </w:rPr>
              <w:t>2</w:t>
            </w:r>
          </w:p>
        </w:tc>
        <w:tc>
          <w:tcPr>
            <w:tcW w:w="758" w:type="pct"/>
          </w:tcPr>
          <w:p w:rsidR="0023705E" w:rsidRPr="001316F7" w:rsidRDefault="0023705E" w:rsidP="00284699">
            <w:pPr>
              <w:rPr>
                <w:sz w:val="24"/>
                <w:szCs w:val="24"/>
              </w:rPr>
            </w:pPr>
            <w:r w:rsidRPr="001316F7">
              <w:rPr>
                <w:sz w:val="24"/>
                <w:szCs w:val="24"/>
              </w:rPr>
              <w:t>12</w:t>
            </w:r>
          </w:p>
        </w:tc>
        <w:tc>
          <w:tcPr>
            <w:tcW w:w="505" w:type="pct"/>
          </w:tcPr>
          <w:p w:rsidR="0023705E" w:rsidRPr="001316F7" w:rsidRDefault="0023705E" w:rsidP="00284699">
            <w:pPr>
              <w:rPr>
                <w:sz w:val="24"/>
                <w:szCs w:val="24"/>
              </w:rPr>
            </w:pPr>
            <w:r w:rsidRPr="001316F7">
              <w:rPr>
                <w:sz w:val="24"/>
                <w:szCs w:val="24"/>
              </w:rPr>
              <w:t>14</w:t>
            </w:r>
          </w:p>
        </w:tc>
        <w:tc>
          <w:tcPr>
            <w:tcW w:w="975" w:type="pct"/>
          </w:tcPr>
          <w:p w:rsidR="0023705E" w:rsidRPr="001316F7" w:rsidRDefault="0023705E" w:rsidP="00284699">
            <w:pPr>
              <w:jc w:val="center"/>
              <w:rPr>
                <w:sz w:val="24"/>
                <w:szCs w:val="24"/>
              </w:rPr>
            </w:pPr>
            <w:r w:rsidRPr="001316F7">
              <w:rPr>
                <w:sz w:val="24"/>
                <w:szCs w:val="24"/>
              </w:rPr>
              <w:t>опрос,</w:t>
            </w:r>
          </w:p>
          <w:p w:rsidR="0023705E" w:rsidRPr="001316F7" w:rsidRDefault="0023705E" w:rsidP="00284699">
            <w:pPr>
              <w:jc w:val="center"/>
              <w:rPr>
                <w:sz w:val="24"/>
                <w:szCs w:val="24"/>
              </w:rPr>
            </w:pPr>
            <w:r w:rsidRPr="001316F7">
              <w:rPr>
                <w:sz w:val="24"/>
                <w:szCs w:val="24"/>
              </w:rPr>
              <w:t>слуховой анализ</w:t>
            </w:r>
          </w:p>
        </w:tc>
      </w:tr>
      <w:tr w:rsidR="0023705E" w:rsidRPr="001316F7">
        <w:trPr>
          <w:trHeight w:val="184"/>
        </w:trPr>
        <w:tc>
          <w:tcPr>
            <w:tcW w:w="479" w:type="pct"/>
            <w:gridSpan w:val="2"/>
          </w:tcPr>
          <w:p w:rsidR="0023705E" w:rsidRPr="001316F7" w:rsidRDefault="0023705E" w:rsidP="00284699">
            <w:pPr>
              <w:jc w:val="center"/>
              <w:rPr>
                <w:b/>
                <w:bCs/>
                <w:i/>
                <w:iCs/>
                <w:sz w:val="24"/>
                <w:szCs w:val="24"/>
              </w:rPr>
            </w:pPr>
            <w:r w:rsidRPr="001316F7">
              <w:rPr>
                <w:b/>
                <w:bCs/>
                <w:i/>
                <w:iCs/>
                <w:sz w:val="24"/>
                <w:szCs w:val="24"/>
              </w:rPr>
              <w:t>2.2.</w:t>
            </w:r>
          </w:p>
        </w:tc>
        <w:tc>
          <w:tcPr>
            <w:tcW w:w="1652" w:type="pct"/>
          </w:tcPr>
          <w:p w:rsidR="0023705E" w:rsidRPr="001316F7" w:rsidRDefault="0023705E" w:rsidP="00284699">
            <w:pPr>
              <w:rPr>
                <w:b/>
                <w:bCs/>
                <w:i/>
                <w:iCs/>
                <w:sz w:val="24"/>
                <w:szCs w:val="24"/>
              </w:rPr>
            </w:pPr>
            <w:r w:rsidRPr="001316F7">
              <w:rPr>
                <w:b/>
                <w:bCs/>
                <w:i/>
                <w:iCs/>
                <w:sz w:val="24"/>
                <w:szCs w:val="24"/>
              </w:rPr>
              <w:t>Работа над текстом</w:t>
            </w:r>
          </w:p>
        </w:tc>
        <w:tc>
          <w:tcPr>
            <w:tcW w:w="631" w:type="pct"/>
          </w:tcPr>
          <w:p w:rsidR="0023705E" w:rsidRPr="001316F7" w:rsidRDefault="0023705E" w:rsidP="00284699">
            <w:pPr>
              <w:rPr>
                <w:b/>
                <w:bCs/>
                <w:i/>
                <w:iCs/>
                <w:sz w:val="24"/>
                <w:szCs w:val="24"/>
              </w:rPr>
            </w:pPr>
            <w:r w:rsidRPr="001316F7">
              <w:rPr>
                <w:b/>
                <w:bCs/>
                <w:i/>
                <w:iCs/>
                <w:sz w:val="24"/>
                <w:szCs w:val="24"/>
              </w:rPr>
              <w:t>2</w:t>
            </w:r>
          </w:p>
        </w:tc>
        <w:tc>
          <w:tcPr>
            <w:tcW w:w="758" w:type="pct"/>
          </w:tcPr>
          <w:p w:rsidR="0023705E" w:rsidRPr="001316F7" w:rsidRDefault="0023705E" w:rsidP="00284699">
            <w:pPr>
              <w:rPr>
                <w:b/>
                <w:bCs/>
                <w:i/>
                <w:iCs/>
                <w:sz w:val="24"/>
                <w:szCs w:val="24"/>
              </w:rPr>
            </w:pPr>
            <w:r w:rsidRPr="001316F7">
              <w:rPr>
                <w:b/>
                <w:bCs/>
                <w:i/>
                <w:iCs/>
                <w:sz w:val="24"/>
                <w:szCs w:val="24"/>
              </w:rPr>
              <w:t>4</w:t>
            </w:r>
          </w:p>
        </w:tc>
        <w:tc>
          <w:tcPr>
            <w:tcW w:w="505" w:type="pct"/>
          </w:tcPr>
          <w:p w:rsidR="0023705E" w:rsidRPr="001316F7" w:rsidRDefault="0023705E" w:rsidP="00284699">
            <w:pPr>
              <w:rPr>
                <w:b/>
                <w:bCs/>
                <w:i/>
                <w:iCs/>
                <w:sz w:val="24"/>
                <w:szCs w:val="24"/>
              </w:rPr>
            </w:pPr>
            <w:r w:rsidRPr="001316F7">
              <w:rPr>
                <w:b/>
                <w:bCs/>
                <w:i/>
                <w:iCs/>
                <w:sz w:val="24"/>
                <w:szCs w:val="24"/>
              </w:rPr>
              <w:t>6</w:t>
            </w:r>
          </w:p>
        </w:tc>
        <w:tc>
          <w:tcPr>
            <w:tcW w:w="975" w:type="pct"/>
          </w:tcPr>
          <w:p w:rsidR="0023705E" w:rsidRPr="001316F7" w:rsidRDefault="0023705E" w:rsidP="00284699">
            <w:pPr>
              <w:jc w:val="center"/>
              <w:rPr>
                <w:sz w:val="24"/>
                <w:szCs w:val="24"/>
              </w:rPr>
            </w:pPr>
          </w:p>
        </w:tc>
      </w:tr>
      <w:tr w:rsidR="0023705E" w:rsidRPr="001316F7">
        <w:trPr>
          <w:trHeight w:val="452"/>
        </w:trPr>
        <w:tc>
          <w:tcPr>
            <w:tcW w:w="479" w:type="pct"/>
            <w:gridSpan w:val="2"/>
          </w:tcPr>
          <w:p w:rsidR="0023705E" w:rsidRPr="001316F7" w:rsidRDefault="0023705E" w:rsidP="00284699">
            <w:pPr>
              <w:jc w:val="center"/>
              <w:rPr>
                <w:sz w:val="24"/>
                <w:szCs w:val="24"/>
              </w:rPr>
            </w:pPr>
            <w:r w:rsidRPr="001316F7">
              <w:rPr>
                <w:sz w:val="24"/>
                <w:szCs w:val="24"/>
              </w:rPr>
              <w:t>2.2.1.</w:t>
            </w:r>
          </w:p>
        </w:tc>
        <w:tc>
          <w:tcPr>
            <w:tcW w:w="1652" w:type="pct"/>
          </w:tcPr>
          <w:p w:rsidR="0023705E" w:rsidRPr="001316F7" w:rsidRDefault="0023705E" w:rsidP="00284699">
            <w:pPr>
              <w:rPr>
                <w:i/>
                <w:iCs/>
                <w:sz w:val="24"/>
                <w:szCs w:val="24"/>
              </w:rPr>
            </w:pPr>
            <w:r w:rsidRPr="001316F7">
              <w:rPr>
                <w:sz w:val="24"/>
                <w:szCs w:val="24"/>
              </w:rPr>
              <w:t>Темпо - ритм речи в пьесе, спектакле</w:t>
            </w:r>
          </w:p>
        </w:tc>
        <w:tc>
          <w:tcPr>
            <w:tcW w:w="631" w:type="pct"/>
          </w:tcPr>
          <w:p w:rsidR="0023705E" w:rsidRPr="001316F7" w:rsidRDefault="0023705E" w:rsidP="00284699">
            <w:pPr>
              <w:rPr>
                <w:sz w:val="24"/>
                <w:szCs w:val="24"/>
              </w:rPr>
            </w:pPr>
            <w:r w:rsidRPr="001316F7">
              <w:rPr>
                <w:sz w:val="24"/>
                <w:szCs w:val="24"/>
              </w:rPr>
              <w:t>1</w:t>
            </w:r>
          </w:p>
        </w:tc>
        <w:tc>
          <w:tcPr>
            <w:tcW w:w="758" w:type="pct"/>
          </w:tcPr>
          <w:p w:rsidR="0023705E" w:rsidRPr="001316F7" w:rsidRDefault="0023705E" w:rsidP="00284699">
            <w:pPr>
              <w:rPr>
                <w:sz w:val="24"/>
                <w:szCs w:val="24"/>
              </w:rPr>
            </w:pPr>
            <w:r w:rsidRPr="001316F7">
              <w:rPr>
                <w:sz w:val="24"/>
                <w:szCs w:val="24"/>
              </w:rPr>
              <w:t>1</w:t>
            </w:r>
          </w:p>
        </w:tc>
        <w:tc>
          <w:tcPr>
            <w:tcW w:w="505" w:type="pct"/>
          </w:tcPr>
          <w:p w:rsidR="0023705E" w:rsidRPr="001316F7" w:rsidRDefault="0023705E" w:rsidP="00284699">
            <w:pPr>
              <w:rPr>
                <w:sz w:val="24"/>
                <w:szCs w:val="24"/>
              </w:rPr>
            </w:pPr>
            <w:r w:rsidRPr="001316F7">
              <w:rPr>
                <w:sz w:val="24"/>
                <w:szCs w:val="24"/>
              </w:rPr>
              <w:t>2</w:t>
            </w:r>
          </w:p>
        </w:tc>
        <w:tc>
          <w:tcPr>
            <w:tcW w:w="975" w:type="pct"/>
          </w:tcPr>
          <w:p w:rsidR="0023705E" w:rsidRPr="001316F7" w:rsidRDefault="0023705E" w:rsidP="00284699">
            <w:pPr>
              <w:jc w:val="center"/>
              <w:rPr>
                <w:sz w:val="24"/>
                <w:szCs w:val="24"/>
              </w:rPr>
            </w:pPr>
            <w:r w:rsidRPr="001316F7">
              <w:rPr>
                <w:sz w:val="24"/>
                <w:szCs w:val="24"/>
              </w:rPr>
              <w:t>Слушание</w:t>
            </w:r>
          </w:p>
        </w:tc>
      </w:tr>
      <w:tr w:rsidR="0023705E" w:rsidRPr="001316F7">
        <w:trPr>
          <w:trHeight w:val="954"/>
        </w:trPr>
        <w:tc>
          <w:tcPr>
            <w:tcW w:w="479" w:type="pct"/>
            <w:gridSpan w:val="2"/>
          </w:tcPr>
          <w:p w:rsidR="0023705E" w:rsidRPr="001316F7" w:rsidRDefault="0023705E" w:rsidP="00284699">
            <w:pPr>
              <w:jc w:val="center"/>
              <w:rPr>
                <w:sz w:val="24"/>
                <w:szCs w:val="24"/>
              </w:rPr>
            </w:pPr>
            <w:r w:rsidRPr="001316F7">
              <w:rPr>
                <w:sz w:val="24"/>
                <w:szCs w:val="24"/>
              </w:rPr>
              <w:t>2.2.2.</w:t>
            </w:r>
          </w:p>
        </w:tc>
        <w:tc>
          <w:tcPr>
            <w:tcW w:w="1652" w:type="pct"/>
          </w:tcPr>
          <w:p w:rsidR="0023705E" w:rsidRPr="001316F7" w:rsidRDefault="0023705E" w:rsidP="00284699">
            <w:pPr>
              <w:rPr>
                <w:i/>
                <w:iCs/>
                <w:sz w:val="24"/>
                <w:szCs w:val="24"/>
              </w:rPr>
            </w:pPr>
            <w:r w:rsidRPr="001316F7">
              <w:rPr>
                <w:sz w:val="24"/>
                <w:szCs w:val="24"/>
              </w:rPr>
              <w:t>Логический разбор пьесы как первый этап в работе над освоением авторского текста</w:t>
            </w:r>
          </w:p>
        </w:tc>
        <w:tc>
          <w:tcPr>
            <w:tcW w:w="631" w:type="pct"/>
          </w:tcPr>
          <w:p w:rsidR="0023705E" w:rsidRPr="001316F7" w:rsidRDefault="0023705E" w:rsidP="00284699">
            <w:pPr>
              <w:jc w:val="center"/>
              <w:rPr>
                <w:sz w:val="24"/>
                <w:szCs w:val="24"/>
              </w:rPr>
            </w:pPr>
          </w:p>
          <w:p w:rsidR="0023705E" w:rsidRPr="001316F7" w:rsidRDefault="0023705E" w:rsidP="00284699">
            <w:pPr>
              <w:rPr>
                <w:sz w:val="24"/>
                <w:szCs w:val="24"/>
              </w:rPr>
            </w:pPr>
            <w:r w:rsidRPr="001316F7">
              <w:rPr>
                <w:sz w:val="24"/>
                <w:szCs w:val="24"/>
              </w:rPr>
              <w:t>1</w:t>
            </w:r>
          </w:p>
        </w:tc>
        <w:tc>
          <w:tcPr>
            <w:tcW w:w="758" w:type="pct"/>
          </w:tcPr>
          <w:p w:rsidR="0023705E" w:rsidRPr="001316F7" w:rsidRDefault="0023705E" w:rsidP="00284699">
            <w:pPr>
              <w:jc w:val="center"/>
              <w:rPr>
                <w:sz w:val="24"/>
                <w:szCs w:val="24"/>
              </w:rPr>
            </w:pPr>
          </w:p>
          <w:p w:rsidR="0023705E" w:rsidRPr="001316F7" w:rsidRDefault="0023705E" w:rsidP="00284699">
            <w:pPr>
              <w:rPr>
                <w:sz w:val="24"/>
                <w:szCs w:val="24"/>
              </w:rPr>
            </w:pPr>
            <w:r w:rsidRPr="001316F7">
              <w:rPr>
                <w:sz w:val="24"/>
                <w:szCs w:val="24"/>
              </w:rPr>
              <w:t>3</w:t>
            </w:r>
          </w:p>
        </w:tc>
        <w:tc>
          <w:tcPr>
            <w:tcW w:w="505" w:type="pct"/>
          </w:tcPr>
          <w:p w:rsidR="0023705E" w:rsidRPr="001316F7" w:rsidRDefault="0023705E" w:rsidP="00284699">
            <w:pPr>
              <w:jc w:val="center"/>
              <w:rPr>
                <w:sz w:val="24"/>
                <w:szCs w:val="24"/>
              </w:rPr>
            </w:pPr>
          </w:p>
          <w:p w:rsidR="0023705E" w:rsidRPr="001316F7" w:rsidRDefault="0023705E" w:rsidP="00284699">
            <w:pPr>
              <w:rPr>
                <w:sz w:val="24"/>
                <w:szCs w:val="24"/>
              </w:rPr>
            </w:pPr>
            <w:r w:rsidRPr="001316F7">
              <w:rPr>
                <w:sz w:val="24"/>
                <w:szCs w:val="24"/>
              </w:rPr>
              <w:t>4</w:t>
            </w:r>
          </w:p>
        </w:tc>
        <w:tc>
          <w:tcPr>
            <w:tcW w:w="975" w:type="pct"/>
          </w:tcPr>
          <w:p w:rsidR="0023705E" w:rsidRPr="001316F7" w:rsidRDefault="0023705E" w:rsidP="00284699">
            <w:pPr>
              <w:jc w:val="center"/>
              <w:rPr>
                <w:sz w:val="24"/>
                <w:szCs w:val="24"/>
              </w:rPr>
            </w:pPr>
            <w:r w:rsidRPr="001316F7">
              <w:rPr>
                <w:sz w:val="24"/>
                <w:szCs w:val="24"/>
              </w:rPr>
              <w:t>Фронтальный опрос</w:t>
            </w:r>
          </w:p>
          <w:p w:rsidR="0023705E" w:rsidRPr="001316F7" w:rsidRDefault="0023705E" w:rsidP="00284699">
            <w:pPr>
              <w:jc w:val="center"/>
              <w:rPr>
                <w:sz w:val="24"/>
                <w:szCs w:val="24"/>
              </w:rPr>
            </w:pPr>
            <w:r w:rsidRPr="001316F7">
              <w:rPr>
                <w:sz w:val="24"/>
                <w:szCs w:val="24"/>
              </w:rPr>
              <w:t>наблюдение</w:t>
            </w:r>
          </w:p>
        </w:tc>
      </w:tr>
      <w:tr w:rsidR="0023705E" w:rsidRPr="001316F7">
        <w:tc>
          <w:tcPr>
            <w:tcW w:w="479" w:type="pct"/>
            <w:gridSpan w:val="2"/>
          </w:tcPr>
          <w:p w:rsidR="0023705E" w:rsidRPr="001316F7" w:rsidRDefault="0023705E" w:rsidP="00284699">
            <w:pPr>
              <w:jc w:val="center"/>
              <w:rPr>
                <w:b/>
                <w:bCs/>
                <w:sz w:val="24"/>
                <w:szCs w:val="24"/>
              </w:rPr>
            </w:pPr>
            <w:r w:rsidRPr="001316F7">
              <w:rPr>
                <w:b/>
                <w:bCs/>
                <w:sz w:val="24"/>
                <w:szCs w:val="24"/>
                <w:lang w:val="en-US"/>
              </w:rPr>
              <w:t>III</w:t>
            </w:r>
            <w:r w:rsidRPr="001316F7">
              <w:rPr>
                <w:b/>
                <w:bCs/>
                <w:sz w:val="24"/>
                <w:szCs w:val="24"/>
              </w:rPr>
              <w:t>.</w:t>
            </w:r>
          </w:p>
        </w:tc>
        <w:tc>
          <w:tcPr>
            <w:tcW w:w="1652" w:type="pct"/>
          </w:tcPr>
          <w:p w:rsidR="0023705E" w:rsidRPr="001316F7" w:rsidRDefault="0023705E" w:rsidP="00284699">
            <w:pPr>
              <w:rPr>
                <w:b/>
                <w:bCs/>
                <w:sz w:val="24"/>
                <w:szCs w:val="24"/>
              </w:rPr>
            </w:pPr>
            <w:r w:rsidRPr="001316F7">
              <w:rPr>
                <w:b/>
                <w:bCs/>
                <w:sz w:val="24"/>
                <w:szCs w:val="24"/>
              </w:rPr>
              <w:t>Сценическое движение</w:t>
            </w:r>
          </w:p>
        </w:tc>
        <w:tc>
          <w:tcPr>
            <w:tcW w:w="631" w:type="pct"/>
          </w:tcPr>
          <w:p w:rsidR="0023705E" w:rsidRPr="001316F7" w:rsidRDefault="0023705E" w:rsidP="00284699">
            <w:pPr>
              <w:rPr>
                <w:b/>
                <w:bCs/>
                <w:sz w:val="24"/>
                <w:szCs w:val="24"/>
              </w:rPr>
            </w:pPr>
            <w:r w:rsidRPr="001316F7">
              <w:rPr>
                <w:b/>
                <w:bCs/>
                <w:sz w:val="24"/>
                <w:szCs w:val="24"/>
              </w:rPr>
              <w:t>4,5</w:t>
            </w:r>
          </w:p>
        </w:tc>
        <w:tc>
          <w:tcPr>
            <w:tcW w:w="758" w:type="pct"/>
          </w:tcPr>
          <w:p w:rsidR="0023705E" w:rsidRPr="001316F7" w:rsidRDefault="0023705E" w:rsidP="00284699">
            <w:pPr>
              <w:rPr>
                <w:b/>
                <w:bCs/>
                <w:sz w:val="24"/>
                <w:szCs w:val="24"/>
              </w:rPr>
            </w:pPr>
            <w:r w:rsidRPr="001316F7">
              <w:rPr>
                <w:b/>
                <w:bCs/>
                <w:sz w:val="24"/>
                <w:szCs w:val="24"/>
              </w:rPr>
              <w:t>25,5</w:t>
            </w:r>
          </w:p>
        </w:tc>
        <w:tc>
          <w:tcPr>
            <w:tcW w:w="505" w:type="pct"/>
          </w:tcPr>
          <w:p w:rsidR="0023705E" w:rsidRPr="001316F7" w:rsidRDefault="0023705E" w:rsidP="00284699">
            <w:pPr>
              <w:rPr>
                <w:b/>
                <w:bCs/>
                <w:sz w:val="24"/>
                <w:szCs w:val="24"/>
              </w:rPr>
            </w:pPr>
            <w:r w:rsidRPr="001316F7">
              <w:rPr>
                <w:b/>
                <w:bCs/>
                <w:sz w:val="24"/>
                <w:szCs w:val="24"/>
              </w:rPr>
              <w:t>30</w:t>
            </w:r>
          </w:p>
        </w:tc>
        <w:tc>
          <w:tcPr>
            <w:tcW w:w="975" w:type="pct"/>
          </w:tcPr>
          <w:p w:rsidR="0023705E" w:rsidRPr="001316F7" w:rsidRDefault="0023705E" w:rsidP="00284699">
            <w:pPr>
              <w:jc w:val="center"/>
              <w:rPr>
                <w:sz w:val="24"/>
                <w:szCs w:val="24"/>
              </w:rPr>
            </w:pPr>
          </w:p>
        </w:tc>
      </w:tr>
      <w:tr w:rsidR="0023705E" w:rsidRPr="001316F7">
        <w:trPr>
          <w:trHeight w:val="301"/>
        </w:trPr>
        <w:tc>
          <w:tcPr>
            <w:tcW w:w="479" w:type="pct"/>
            <w:gridSpan w:val="2"/>
          </w:tcPr>
          <w:p w:rsidR="0023705E" w:rsidRPr="001316F7" w:rsidRDefault="0023705E" w:rsidP="00284699">
            <w:pPr>
              <w:jc w:val="center"/>
              <w:rPr>
                <w:b/>
                <w:bCs/>
                <w:i/>
                <w:iCs/>
                <w:sz w:val="24"/>
                <w:szCs w:val="24"/>
              </w:rPr>
            </w:pPr>
            <w:r w:rsidRPr="001316F7">
              <w:rPr>
                <w:b/>
                <w:bCs/>
                <w:i/>
                <w:iCs/>
                <w:sz w:val="24"/>
                <w:szCs w:val="24"/>
              </w:rPr>
              <w:t>3.1.</w:t>
            </w:r>
          </w:p>
        </w:tc>
        <w:tc>
          <w:tcPr>
            <w:tcW w:w="1652" w:type="pct"/>
          </w:tcPr>
          <w:p w:rsidR="0023705E" w:rsidRPr="001316F7" w:rsidRDefault="0023705E" w:rsidP="00284699">
            <w:pPr>
              <w:rPr>
                <w:b/>
                <w:bCs/>
                <w:i/>
                <w:iCs/>
                <w:sz w:val="24"/>
                <w:szCs w:val="24"/>
              </w:rPr>
            </w:pPr>
            <w:r w:rsidRPr="001316F7">
              <w:rPr>
                <w:b/>
                <w:bCs/>
                <w:i/>
                <w:iCs/>
                <w:sz w:val="24"/>
                <w:szCs w:val="24"/>
              </w:rPr>
              <w:t>Трюковая пластика</w:t>
            </w:r>
          </w:p>
        </w:tc>
        <w:tc>
          <w:tcPr>
            <w:tcW w:w="631" w:type="pct"/>
          </w:tcPr>
          <w:p w:rsidR="0023705E" w:rsidRPr="001316F7" w:rsidRDefault="0023705E" w:rsidP="00284699">
            <w:pPr>
              <w:rPr>
                <w:sz w:val="24"/>
                <w:szCs w:val="24"/>
              </w:rPr>
            </w:pPr>
            <w:r w:rsidRPr="001316F7">
              <w:rPr>
                <w:sz w:val="24"/>
                <w:szCs w:val="24"/>
                <w:lang w:val="en-US"/>
              </w:rPr>
              <w:t>1,5</w:t>
            </w:r>
          </w:p>
        </w:tc>
        <w:tc>
          <w:tcPr>
            <w:tcW w:w="758" w:type="pct"/>
          </w:tcPr>
          <w:p w:rsidR="0023705E" w:rsidRPr="001316F7" w:rsidRDefault="0023705E" w:rsidP="00284699">
            <w:pPr>
              <w:rPr>
                <w:b/>
                <w:bCs/>
                <w:i/>
                <w:iCs/>
                <w:sz w:val="24"/>
                <w:szCs w:val="24"/>
              </w:rPr>
            </w:pPr>
            <w:r w:rsidRPr="001316F7">
              <w:rPr>
                <w:b/>
                <w:bCs/>
                <w:i/>
                <w:iCs/>
                <w:sz w:val="24"/>
                <w:szCs w:val="24"/>
              </w:rPr>
              <w:t>8,5</w:t>
            </w:r>
          </w:p>
        </w:tc>
        <w:tc>
          <w:tcPr>
            <w:tcW w:w="505" w:type="pct"/>
          </w:tcPr>
          <w:p w:rsidR="0023705E" w:rsidRPr="001316F7" w:rsidRDefault="0023705E" w:rsidP="00284699">
            <w:pPr>
              <w:rPr>
                <w:b/>
                <w:bCs/>
                <w:i/>
                <w:iCs/>
                <w:sz w:val="24"/>
                <w:szCs w:val="24"/>
                <w:lang w:val="en-US"/>
              </w:rPr>
            </w:pPr>
            <w:r w:rsidRPr="001316F7">
              <w:rPr>
                <w:b/>
                <w:bCs/>
                <w:i/>
                <w:iCs/>
                <w:sz w:val="24"/>
                <w:szCs w:val="24"/>
              </w:rPr>
              <w:t>1</w:t>
            </w:r>
            <w:r w:rsidRPr="001316F7">
              <w:rPr>
                <w:b/>
                <w:bCs/>
                <w:i/>
                <w:iCs/>
                <w:sz w:val="24"/>
                <w:szCs w:val="24"/>
                <w:lang w:val="en-US"/>
              </w:rPr>
              <w:t>0</w:t>
            </w:r>
          </w:p>
        </w:tc>
        <w:tc>
          <w:tcPr>
            <w:tcW w:w="975" w:type="pct"/>
          </w:tcPr>
          <w:p w:rsidR="0023705E" w:rsidRPr="001316F7" w:rsidRDefault="0023705E" w:rsidP="00284699">
            <w:pPr>
              <w:jc w:val="center"/>
              <w:rPr>
                <w:sz w:val="24"/>
                <w:szCs w:val="24"/>
              </w:rPr>
            </w:pPr>
          </w:p>
        </w:tc>
      </w:tr>
      <w:tr w:rsidR="0023705E" w:rsidRPr="001316F7">
        <w:trPr>
          <w:trHeight w:val="352"/>
        </w:trPr>
        <w:tc>
          <w:tcPr>
            <w:tcW w:w="479" w:type="pct"/>
            <w:gridSpan w:val="2"/>
          </w:tcPr>
          <w:p w:rsidR="0023705E" w:rsidRPr="001316F7" w:rsidRDefault="0023705E" w:rsidP="00284699">
            <w:pPr>
              <w:jc w:val="center"/>
              <w:rPr>
                <w:sz w:val="24"/>
                <w:szCs w:val="24"/>
              </w:rPr>
            </w:pPr>
            <w:r w:rsidRPr="001316F7">
              <w:rPr>
                <w:sz w:val="24"/>
                <w:szCs w:val="24"/>
              </w:rPr>
              <w:t>3.1.1.</w:t>
            </w:r>
          </w:p>
        </w:tc>
        <w:tc>
          <w:tcPr>
            <w:tcW w:w="1652" w:type="pct"/>
          </w:tcPr>
          <w:p w:rsidR="0023705E" w:rsidRPr="001316F7" w:rsidRDefault="0023705E" w:rsidP="00284699">
            <w:pPr>
              <w:rPr>
                <w:sz w:val="24"/>
                <w:szCs w:val="24"/>
              </w:rPr>
            </w:pPr>
            <w:r w:rsidRPr="001316F7">
              <w:rPr>
                <w:sz w:val="24"/>
                <w:szCs w:val="24"/>
              </w:rPr>
              <w:t>Приемы падений</w:t>
            </w:r>
          </w:p>
        </w:tc>
        <w:tc>
          <w:tcPr>
            <w:tcW w:w="631" w:type="pct"/>
          </w:tcPr>
          <w:p w:rsidR="0023705E" w:rsidRPr="001316F7" w:rsidRDefault="0023705E" w:rsidP="00284699">
            <w:pPr>
              <w:rPr>
                <w:sz w:val="24"/>
                <w:szCs w:val="24"/>
              </w:rPr>
            </w:pPr>
            <w:r w:rsidRPr="001316F7">
              <w:rPr>
                <w:sz w:val="24"/>
                <w:szCs w:val="24"/>
              </w:rPr>
              <w:t>0,5</w:t>
            </w:r>
          </w:p>
        </w:tc>
        <w:tc>
          <w:tcPr>
            <w:tcW w:w="758" w:type="pct"/>
          </w:tcPr>
          <w:p w:rsidR="0023705E" w:rsidRPr="001316F7" w:rsidRDefault="0023705E" w:rsidP="00284699">
            <w:pPr>
              <w:rPr>
                <w:sz w:val="24"/>
                <w:szCs w:val="24"/>
              </w:rPr>
            </w:pPr>
            <w:r w:rsidRPr="001316F7">
              <w:rPr>
                <w:sz w:val="24"/>
                <w:szCs w:val="24"/>
              </w:rPr>
              <w:t>1,5</w:t>
            </w:r>
          </w:p>
        </w:tc>
        <w:tc>
          <w:tcPr>
            <w:tcW w:w="505" w:type="pct"/>
          </w:tcPr>
          <w:p w:rsidR="0023705E" w:rsidRPr="001316F7" w:rsidRDefault="0023705E" w:rsidP="00284699">
            <w:pPr>
              <w:rPr>
                <w:sz w:val="24"/>
                <w:szCs w:val="24"/>
              </w:rPr>
            </w:pPr>
            <w:r w:rsidRPr="001316F7">
              <w:rPr>
                <w:sz w:val="24"/>
                <w:szCs w:val="24"/>
              </w:rPr>
              <w:t>4</w:t>
            </w:r>
          </w:p>
        </w:tc>
        <w:tc>
          <w:tcPr>
            <w:tcW w:w="975" w:type="pct"/>
          </w:tcPr>
          <w:p w:rsidR="0023705E" w:rsidRPr="001316F7" w:rsidRDefault="0023705E" w:rsidP="00284699">
            <w:pPr>
              <w:jc w:val="center"/>
              <w:rPr>
                <w:sz w:val="24"/>
                <w:szCs w:val="24"/>
              </w:rPr>
            </w:pPr>
            <w:r w:rsidRPr="001316F7">
              <w:rPr>
                <w:sz w:val="24"/>
                <w:szCs w:val="24"/>
              </w:rPr>
              <w:t>Наблюдение</w:t>
            </w:r>
          </w:p>
          <w:p w:rsidR="0023705E" w:rsidRPr="001316F7" w:rsidRDefault="0023705E" w:rsidP="00284699">
            <w:pPr>
              <w:jc w:val="center"/>
              <w:rPr>
                <w:sz w:val="24"/>
                <w:szCs w:val="24"/>
              </w:rPr>
            </w:pPr>
          </w:p>
        </w:tc>
      </w:tr>
      <w:tr w:rsidR="0023705E" w:rsidRPr="001316F7">
        <w:trPr>
          <w:trHeight w:val="603"/>
        </w:trPr>
        <w:tc>
          <w:tcPr>
            <w:tcW w:w="479" w:type="pct"/>
            <w:gridSpan w:val="2"/>
          </w:tcPr>
          <w:p w:rsidR="0023705E" w:rsidRPr="001316F7" w:rsidRDefault="0023705E" w:rsidP="00284699">
            <w:pPr>
              <w:jc w:val="center"/>
              <w:rPr>
                <w:sz w:val="24"/>
                <w:szCs w:val="24"/>
              </w:rPr>
            </w:pPr>
            <w:r w:rsidRPr="001316F7">
              <w:rPr>
                <w:sz w:val="24"/>
                <w:szCs w:val="24"/>
              </w:rPr>
              <w:t>3.1.2.</w:t>
            </w:r>
          </w:p>
        </w:tc>
        <w:tc>
          <w:tcPr>
            <w:tcW w:w="1652" w:type="pct"/>
          </w:tcPr>
          <w:p w:rsidR="0023705E" w:rsidRPr="001316F7" w:rsidRDefault="0023705E" w:rsidP="00284699">
            <w:pPr>
              <w:rPr>
                <w:sz w:val="24"/>
                <w:szCs w:val="24"/>
              </w:rPr>
            </w:pPr>
            <w:r w:rsidRPr="001316F7">
              <w:rPr>
                <w:sz w:val="24"/>
                <w:szCs w:val="24"/>
              </w:rPr>
              <w:t>Пощёчина</w:t>
            </w:r>
          </w:p>
          <w:p w:rsidR="0023705E" w:rsidRPr="001316F7" w:rsidRDefault="0023705E" w:rsidP="00284699">
            <w:pPr>
              <w:rPr>
                <w:sz w:val="24"/>
                <w:szCs w:val="24"/>
              </w:rPr>
            </w:pPr>
            <w:r w:rsidRPr="001316F7">
              <w:rPr>
                <w:sz w:val="24"/>
                <w:szCs w:val="24"/>
              </w:rPr>
              <w:t>(сценическая)</w:t>
            </w:r>
          </w:p>
        </w:tc>
        <w:tc>
          <w:tcPr>
            <w:tcW w:w="631" w:type="pct"/>
          </w:tcPr>
          <w:p w:rsidR="0023705E" w:rsidRPr="001316F7" w:rsidRDefault="0023705E" w:rsidP="00284699">
            <w:pPr>
              <w:rPr>
                <w:sz w:val="24"/>
                <w:szCs w:val="24"/>
              </w:rPr>
            </w:pPr>
            <w:r w:rsidRPr="001316F7">
              <w:rPr>
                <w:sz w:val="24"/>
                <w:szCs w:val="24"/>
              </w:rPr>
              <w:t>0,5</w:t>
            </w:r>
          </w:p>
        </w:tc>
        <w:tc>
          <w:tcPr>
            <w:tcW w:w="758" w:type="pct"/>
          </w:tcPr>
          <w:p w:rsidR="0023705E" w:rsidRPr="001316F7" w:rsidRDefault="0023705E" w:rsidP="00284699">
            <w:pPr>
              <w:rPr>
                <w:sz w:val="24"/>
                <w:szCs w:val="24"/>
              </w:rPr>
            </w:pPr>
            <w:r w:rsidRPr="001316F7">
              <w:rPr>
                <w:sz w:val="24"/>
                <w:szCs w:val="24"/>
              </w:rPr>
              <w:t>3,5</w:t>
            </w:r>
          </w:p>
        </w:tc>
        <w:tc>
          <w:tcPr>
            <w:tcW w:w="505" w:type="pct"/>
          </w:tcPr>
          <w:p w:rsidR="0023705E" w:rsidRPr="001316F7" w:rsidRDefault="0023705E" w:rsidP="00284699">
            <w:pPr>
              <w:rPr>
                <w:sz w:val="24"/>
                <w:szCs w:val="24"/>
              </w:rPr>
            </w:pPr>
            <w:r w:rsidRPr="001316F7">
              <w:rPr>
                <w:sz w:val="24"/>
                <w:szCs w:val="24"/>
              </w:rPr>
              <w:t>2</w:t>
            </w:r>
          </w:p>
        </w:tc>
        <w:tc>
          <w:tcPr>
            <w:tcW w:w="975" w:type="pct"/>
          </w:tcPr>
          <w:p w:rsidR="0023705E" w:rsidRPr="001316F7" w:rsidRDefault="0023705E" w:rsidP="00284699">
            <w:pPr>
              <w:rPr>
                <w:sz w:val="24"/>
                <w:szCs w:val="24"/>
              </w:rPr>
            </w:pPr>
            <w:r w:rsidRPr="001316F7">
              <w:rPr>
                <w:sz w:val="24"/>
                <w:szCs w:val="24"/>
              </w:rPr>
              <w:t>Наблюдение</w:t>
            </w:r>
          </w:p>
        </w:tc>
      </w:tr>
      <w:tr w:rsidR="0023705E" w:rsidRPr="001316F7">
        <w:tc>
          <w:tcPr>
            <w:tcW w:w="479" w:type="pct"/>
            <w:gridSpan w:val="2"/>
          </w:tcPr>
          <w:p w:rsidR="0023705E" w:rsidRPr="001316F7" w:rsidRDefault="0023705E" w:rsidP="00284699">
            <w:pPr>
              <w:jc w:val="center"/>
              <w:rPr>
                <w:sz w:val="24"/>
                <w:szCs w:val="24"/>
              </w:rPr>
            </w:pPr>
            <w:r w:rsidRPr="001316F7">
              <w:rPr>
                <w:sz w:val="24"/>
                <w:szCs w:val="24"/>
              </w:rPr>
              <w:t>3.1.3.</w:t>
            </w:r>
          </w:p>
        </w:tc>
        <w:tc>
          <w:tcPr>
            <w:tcW w:w="1652" w:type="pct"/>
          </w:tcPr>
          <w:p w:rsidR="0023705E" w:rsidRPr="001316F7" w:rsidRDefault="0023705E" w:rsidP="00284699">
            <w:pPr>
              <w:rPr>
                <w:b/>
                <w:bCs/>
                <w:sz w:val="24"/>
                <w:szCs w:val="24"/>
              </w:rPr>
            </w:pPr>
            <w:r w:rsidRPr="001316F7">
              <w:rPr>
                <w:sz w:val="24"/>
                <w:szCs w:val="24"/>
              </w:rPr>
              <w:t>Жонглирование</w:t>
            </w:r>
          </w:p>
        </w:tc>
        <w:tc>
          <w:tcPr>
            <w:tcW w:w="631" w:type="pct"/>
          </w:tcPr>
          <w:p w:rsidR="0023705E" w:rsidRPr="001316F7" w:rsidRDefault="0023705E" w:rsidP="00284699">
            <w:pPr>
              <w:rPr>
                <w:sz w:val="24"/>
                <w:szCs w:val="24"/>
              </w:rPr>
            </w:pPr>
            <w:r w:rsidRPr="001316F7">
              <w:rPr>
                <w:sz w:val="24"/>
                <w:szCs w:val="24"/>
              </w:rPr>
              <w:t>0,5</w:t>
            </w:r>
          </w:p>
        </w:tc>
        <w:tc>
          <w:tcPr>
            <w:tcW w:w="758" w:type="pct"/>
          </w:tcPr>
          <w:p w:rsidR="0023705E" w:rsidRPr="001316F7" w:rsidRDefault="0023705E" w:rsidP="00284699">
            <w:pPr>
              <w:rPr>
                <w:sz w:val="24"/>
                <w:szCs w:val="24"/>
              </w:rPr>
            </w:pPr>
            <w:r w:rsidRPr="001316F7">
              <w:rPr>
                <w:sz w:val="24"/>
                <w:szCs w:val="24"/>
              </w:rPr>
              <w:t>3,5</w:t>
            </w:r>
          </w:p>
        </w:tc>
        <w:tc>
          <w:tcPr>
            <w:tcW w:w="505" w:type="pct"/>
          </w:tcPr>
          <w:p w:rsidR="0023705E" w:rsidRPr="001316F7" w:rsidRDefault="0023705E" w:rsidP="00284699">
            <w:pPr>
              <w:rPr>
                <w:sz w:val="24"/>
                <w:szCs w:val="24"/>
              </w:rPr>
            </w:pPr>
            <w:r w:rsidRPr="001316F7">
              <w:rPr>
                <w:sz w:val="24"/>
                <w:szCs w:val="24"/>
              </w:rPr>
              <w:t>4</w:t>
            </w:r>
          </w:p>
        </w:tc>
        <w:tc>
          <w:tcPr>
            <w:tcW w:w="975" w:type="pct"/>
          </w:tcPr>
          <w:p w:rsidR="0023705E" w:rsidRPr="001316F7" w:rsidRDefault="0023705E" w:rsidP="00284699">
            <w:pPr>
              <w:jc w:val="center"/>
              <w:rPr>
                <w:sz w:val="24"/>
                <w:szCs w:val="24"/>
              </w:rPr>
            </w:pPr>
            <w:r w:rsidRPr="001316F7">
              <w:rPr>
                <w:sz w:val="24"/>
                <w:szCs w:val="24"/>
              </w:rPr>
              <w:t>Наблюдение</w:t>
            </w:r>
          </w:p>
        </w:tc>
      </w:tr>
      <w:tr w:rsidR="0023705E" w:rsidRPr="001316F7">
        <w:tc>
          <w:tcPr>
            <w:tcW w:w="479" w:type="pct"/>
            <w:gridSpan w:val="2"/>
          </w:tcPr>
          <w:p w:rsidR="0023705E" w:rsidRPr="001316F7" w:rsidRDefault="0023705E" w:rsidP="00284699">
            <w:pPr>
              <w:jc w:val="center"/>
              <w:rPr>
                <w:b/>
                <w:bCs/>
                <w:i/>
                <w:iCs/>
                <w:sz w:val="24"/>
                <w:szCs w:val="24"/>
              </w:rPr>
            </w:pPr>
            <w:r w:rsidRPr="001316F7">
              <w:rPr>
                <w:b/>
                <w:bCs/>
                <w:i/>
                <w:iCs/>
                <w:sz w:val="24"/>
                <w:szCs w:val="24"/>
              </w:rPr>
              <w:t>3.2.</w:t>
            </w:r>
          </w:p>
        </w:tc>
        <w:tc>
          <w:tcPr>
            <w:tcW w:w="1652" w:type="pct"/>
          </w:tcPr>
          <w:p w:rsidR="0023705E" w:rsidRPr="001316F7" w:rsidRDefault="0023705E" w:rsidP="00284699">
            <w:pPr>
              <w:rPr>
                <w:sz w:val="24"/>
                <w:szCs w:val="24"/>
              </w:rPr>
            </w:pPr>
            <w:r w:rsidRPr="001316F7">
              <w:rPr>
                <w:b/>
                <w:bCs/>
                <w:i/>
                <w:iCs/>
                <w:sz w:val="24"/>
                <w:szCs w:val="24"/>
              </w:rPr>
              <w:t>Историческая пластика</w:t>
            </w:r>
          </w:p>
        </w:tc>
        <w:tc>
          <w:tcPr>
            <w:tcW w:w="631" w:type="pct"/>
          </w:tcPr>
          <w:p w:rsidR="0023705E" w:rsidRPr="001316F7" w:rsidRDefault="0023705E" w:rsidP="00284699">
            <w:pPr>
              <w:rPr>
                <w:b/>
                <w:bCs/>
                <w:i/>
                <w:iCs/>
                <w:sz w:val="24"/>
                <w:szCs w:val="24"/>
              </w:rPr>
            </w:pPr>
            <w:r w:rsidRPr="001316F7">
              <w:rPr>
                <w:b/>
                <w:bCs/>
                <w:i/>
                <w:iCs/>
                <w:sz w:val="24"/>
                <w:szCs w:val="24"/>
              </w:rPr>
              <w:t>3</w:t>
            </w:r>
          </w:p>
        </w:tc>
        <w:tc>
          <w:tcPr>
            <w:tcW w:w="758" w:type="pct"/>
          </w:tcPr>
          <w:p w:rsidR="0023705E" w:rsidRPr="001316F7" w:rsidRDefault="0023705E" w:rsidP="00284699">
            <w:pPr>
              <w:rPr>
                <w:b/>
                <w:bCs/>
                <w:i/>
                <w:iCs/>
                <w:sz w:val="24"/>
                <w:szCs w:val="24"/>
              </w:rPr>
            </w:pPr>
            <w:r w:rsidRPr="001316F7">
              <w:rPr>
                <w:b/>
                <w:bCs/>
                <w:i/>
                <w:iCs/>
                <w:sz w:val="24"/>
                <w:szCs w:val="24"/>
              </w:rPr>
              <w:t>17</w:t>
            </w:r>
          </w:p>
        </w:tc>
        <w:tc>
          <w:tcPr>
            <w:tcW w:w="505" w:type="pct"/>
          </w:tcPr>
          <w:p w:rsidR="0023705E" w:rsidRPr="001316F7" w:rsidRDefault="0023705E" w:rsidP="00284699">
            <w:pPr>
              <w:rPr>
                <w:b/>
                <w:bCs/>
                <w:i/>
                <w:iCs/>
                <w:sz w:val="24"/>
                <w:szCs w:val="24"/>
              </w:rPr>
            </w:pPr>
            <w:r w:rsidRPr="001316F7">
              <w:rPr>
                <w:b/>
                <w:bCs/>
                <w:i/>
                <w:iCs/>
                <w:sz w:val="24"/>
                <w:szCs w:val="24"/>
              </w:rPr>
              <w:t>20</w:t>
            </w:r>
          </w:p>
        </w:tc>
        <w:tc>
          <w:tcPr>
            <w:tcW w:w="975" w:type="pct"/>
          </w:tcPr>
          <w:p w:rsidR="0023705E" w:rsidRPr="001316F7" w:rsidRDefault="0023705E" w:rsidP="00284699">
            <w:pPr>
              <w:jc w:val="center"/>
              <w:rPr>
                <w:sz w:val="24"/>
                <w:szCs w:val="24"/>
              </w:rPr>
            </w:pPr>
          </w:p>
        </w:tc>
      </w:tr>
      <w:tr w:rsidR="0023705E" w:rsidRPr="001316F7">
        <w:tc>
          <w:tcPr>
            <w:tcW w:w="479" w:type="pct"/>
            <w:gridSpan w:val="2"/>
          </w:tcPr>
          <w:p w:rsidR="0023705E" w:rsidRPr="001316F7" w:rsidRDefault="0023705E" w:rsidP="00284699">
            <w:pPr>
              <w:jc w:val="center"/>
              <w:rPr>
                <w:sz w:val="24"/>
                <w:szCs w:val="24"/>
              </w:rPr>
            </w:pPr>
            <w:r w:rsidRPr="001316F7">
              <w:rPr>
                <w:sz w:val="24"/>
                <w:szCs w:val="24"/>
              </w:rPr>
              <w:t>3.2.1.</w:t>
            </w:r>
          </w:p>
        </w:tc>
        <w:tc>
          <w:tcPr>
            <w:tcW w:w="1652" w:type="pct"/>
          </w:tcPr>
          <w:p w:rsidR="0023705E" w:rsidRPr="001316F7" w:rsidRDefault="0023705E" w:rsidP="00284699">
            <w:pPr>
              <w:rPr>
                <w:b/>
                <w:bCs/>
                <w:i/>
                <w:iCs/>
                <w:sz w:val="24"/>
                <w:szCs w:val="24"/>
              </w:rPr>
            </w:pPr>
            <w:r w:rsidRPr="001316F7">
              <w:rPr>
                <w:sz w:val="24"/>
                <w:szCs w:val="24"/>
              </w:rPr>
              <w:t>Этикет и манера поведения в разные эпохи</w:t>
            </w:r>
          </w:p>
        </w:tc>
        <w:tc>
          <w:tcPr>
            <w:tcW w:w="631" w:type="pct"/>
          </w:tcPr>
          <w:p w:rsidR="0023705E" w:rsidRPr="001316F7" w:rsidRDefault="0023705E" w:rsidP="00284699">
            <w:pPr>
              <w:rPr>
                <w:sz w:val="24"/>
                <w:szCs w:val="24"/>
              </w:rPr>
            </w:pPr>
            <w:r w:rsidRPr="001316F7">
              <w:rPr>
                <w:sz w:val="24"/>
                <w:szCs w:val="24"/>
              </w:rPr>
              <w:t>1</w:t>
            </w:r>
          </w:p>
        </w:tc>
        <w:tc>
          <w:tcPr>
            <w:tcW w:w="758" w:type="pct"/>
          </w:tcPr>
          <w:p w:rsidR="0023705E" w:rsidRPr="001316F7" w:rsidRDefault="0023705E" w:rsidP="00284699">
            <w:pPr>
              <w:rPr>
                <w:sz w:val="24"/>
                <w:szCs w:val="24"/>
              </w:rPr>
            </w:pPr>
            <w:r w:rsidRPr="001316F7">
              <w:rPr>
                <w:sz w:val="24"/>
                <w:szCs w:val="24"/>
              </w:rPr>
              <w:t>9</w:t>
            </w:r>
          </w:p>
        </w:tc>
        <w:tc>
          <w:tcPr>
            <w:tcW w:w="505" w:type="pct"/>
          </w:tcPr>
          <w:p w:rsidR="0023705E" w:rsidRPr="001316F7" w:rsidRDefault="0023705E" w:rsidP="00284699">
            <w:pPr>
              <w:rPr>
                <w:sz w:val="24"/>
                <w:szCs w:val="24"/>
              </w:rPr>
            </w:pPr>
            <w:r w:rsidRPr="001316F7">
              <w:rPr>
                <w:sz w:val="24"/>
                <w:szCs w:val="24"/>
              </w:rPr>
              <w:t>10</w:t>
            </w:r>
          </w:p>
        </w:tc>
        <w:tc>
          <w:tcPr>
            <w:tcW w:w="975" w:type="pct"/>
          </w:tcPr>
          <w:p w:rsidR="0023705E" w:rsidRPr="001316F7" w:rsidRDefault="0023705E" w:rsidP="00284699">
            <w:pPr>
              <w:jc w:val="center"/>
              <w:rPr>
                <w:sz w:val="24"/>
                <w:szCs w:val="24"/>
              </w:rPr>
            </w:pPr>
            <w:r w:rsidRPr="001316F7">
              <w:rPr>
                <w:sz w:val="24"/>
                <w:szCs w:val="24"/>
              </w:rPr>
              <w:t>Опрос</w:t>
            </w:r>
          </w:p>
          <w:p w:rsidR="0023705E" w:rsidRPr="001316F7" w:rsidRDefault="0023705E" w:rsidP="00284699">
            <w:pPr>
              <w:jc w:val="center"/>
              <w:rPr>
                <w:sz w:val="24"/>
                <w:szCs w:val="24"/>
              </w:rPr>
            </w:pPr>
            <w:r w:rsidRPr="001316F7">
              <w:rPr>
                <w:sz w:val="24"/>
                <w:szCs w:val="24"/>
              </w:rPr>
              <w:t>наблюдение,</w:t>
            </w:r>
          </w:p>
          <w:p w:rsidR="0023705E" w:rsidRPr="001316F7" w:rsidRDefault="0023705E" w:rsidP="00284699">
            <w:pPr>
              <w:jc w:val="center"/>
              <w:rPr>
                <w:sz w:val="24"/>
                <w:szCs w:val="24"/>
              </w:rPr>
            </w:pPr>
            <w:r w:rsidRPr="001316F7">
              <w:rPr>
                <w:sz w:val="24"/>
                <w:szCs w:val="24"/>
              </w:rPr>
              <w:t>творческое задание</w:t>
            </w:r>
          </w:p>
        </w:tc>
      </w:tr>
      <w:tr w:rsidR="0023705E" w:rsidRPr="001316F7">
        <w:tc>
          <w:tcPr>
            <w:tcW w:w="479" w:type="pct"/>
            <w:gridSpan w:val="2"/>
          </w:tcPr>
          <w:p w:rsidR="0023705E" w:rsidRPr="001316F7" w:rsidRDefault="0023705E" w:rsidP="00284699">
            <w:pPr>
              <w:jc w:val="center"/>
              <w:rPr>
                <w:sz w:val="24"/>
                <w:szCs w:val="24"/>
              </w:rPr>
            </w:pPr>
            <w:r w:rsidRPr="001316F7">
              <w:rPr>
                <w:sz w:val="24"/>
                <w:szCs w:val="24"/>
              </w:rPr>
              <w:t>3.2.2.</w:t>
            </w:r>
          </w:p>
        </w:tc>
        <w:tc>
          <w:tcPr>
            <w:tcW w:w="1652" w:type="pct"/>
          </w:tcPr>
          <w:p w:rsidR="0023705E" w:rsidRPr="001316F7" w:rsidRDefault="0023705E" w:rsidP="00284699">
            <w:pPr>
              <w:rPr>
                <w:b/>
                <w:bCs/>
                <w:i/>
                <w:iCs/>
                <w:sz w:val="24"/>
                <w:szCs w:val="24"/>
              </w:rPr>
            </w:pPr>
            <w:r w:rsidRPr="001316F7">
              <w:rPr>
                <w:sz w:val="24"/>
                <w:szCs w:val="24"/>
              </w:rPr>
              <w:t>Поклоны</w:t>
            </w:r>
          </w:p>
        </w:tc>
        <w:tc>
          <w:tcPr>
            <w:tcW w:w="631" w:type="pct"/>
          </w:tcPr>
          <w:p w:rsidR="0023705E" w:rsidRPr="001316F7" w:rsidRDefault="0023705E" w:rsidP="00284699">
            <w:pPr>
              <w:rPr>
                <w:sz w:val="24"/>
                <w:szCs w:val="24"/>
              </w:rPr>
            </w:pPr>
            <w:r w:rsidRPr="001316F7">
              <w:rPr>
                <w:sz w:val="24"/>
                <w:szCs w:val="24"/>
              </w:rPr>
              <w:t>1</w:t>
            </w:r>
          </w:p>
        </w:tc>
        <w:tc>
          <w:tcPr>
            <w:tcW w:w="758" w:type="pct"/>
          </w:tcPr>
          <w:p w:rsidR="0023705E" w:rsidRPr="001316F7" w:rsidRDefault="0023705E" w:rsidP="00284699">
            <w:pPr>
              <w:rPr>
                <w:sz w:val="24"/>
                <w:szCs w:val="24"/>
              </w:rPr>
            </w:pPr>
            <w:r w:rsidRPr="001316F7">
              <w:rPr>
                <w:sz w:val="24"/>
                <w:szCs w:val="24"/>
              </w:rPr>
              <w:t>5</w:t>
            </w:r>
          </w:p>
        </w:tc>
        <w:tc>
          <w:tcPr>
            <w:tcW w:w="505" w:type="pct"/>
          </w:tcPr>
          <w:p w:rsidR="0023705E" w:rsidRPr="001316F7" w:rsidRDefault="0023705E" w:rsidP="00284699">
            <w:pPr>
              <w:rPr>
                <w:sz w:val="24"/>
                <w:szCs w:val="24"/>
              </w:rPr>
            </w:pPr>
            <w:r w:rsidRPr="001316F7">
              <w:rPr>
                <w:sz w:val="24"/>
                <w:szCs w:val="24"/>
              </w:rPr>
              <w:t>6</w:t>
            </w:r>
          </w:p>
        </w:tc>
        <w:tc>
          <w:tcPr>
            <w:tcW w:w="975" w:type="pct"/>
          </w:tcPr>
          <w:p w:rsidR="0023705E" w:rsidRPr="001316F7" w:rsidRDefault="0023705E" w:rsidP="00284699">
            <w:pPr>
              <w:jc w:val="center"/>
              <w:rPr>
                <w:sz w:val="24"/>
                <w:szCs w:val="24"/>
              </w:rPr>
            </w:pPr>
            <w:r w:rsidRPr="001316F7">
              <w:rPr>
                <w:sz w:val="24"/>
                <w:szCs w:val="24"/>
              </w:rPr>
              <w:t>Опрос,</w:t>
            </w:r>
          </w:p>
          <w:p w:rsidR="0023705E" w:rsidRPr="001316F7" w:rsidRDefault="0023705E" w:rsidP="00284699">
            <w:pPr>
              <w:jc w:val="center"/>
              <w:rPr>
                <w:sz w:val="24"/>
                <w:szCs w:val="24"/>
              </w:rPr>
            </w:pPr>
            <w:r w:rsidRPr="001316F7">
              <w:rPr>
                <w:sz w:val="24"/>
                <w:szCs w:val="24"/>
              </w:rPr>
              <w:t>наблюдение,</w:t>
            </w:r>
          </w:p>
          <w:p w:rsidR="0023705E" w:rsidRPr="001316F7" w:rsidRDefault="0023705E" w:rsidP="00284699">
            <w:pPr>
              <w:jc w:val="center"/>
              <w:rPr>
                <w:sz w:val="24"/>
                <w:szCs w:val="24"/>
              </w:rPr>
            </w:pPr>
            <w:r w:rsidRPr="001316F7">
              <w:rPr>
                <w:sz w:val="24"/>
                <w:szCs w:val="24"/>
              </w:rPr>
              <w:t>творческое задание</w:t>
            </w:r>
          </w:p>
        </w:tc>
      </w:tr>
      <w:tr w:rsidR="0023705E" w:rsidRPr="001316F7">
        <w:tc>
          <w:tcPr>
            <w:tcW w:w="479" w:type="pct"/>
            <w:gridSpan w:val="2"/>
          </w:tcPr>
          <w:p w:rsidR="0023705E" w:rsidRPr="001316F7" w:rsidRDefault="0023705E" w:rsidP="00284699">
            <w:pPr>
              <w:jc w:val="center"/>
              <w:rPr>
                <w:sz w:val="24"/>
                <w:szCs w:val="24"/>
              </w:rPr>
            </w:pPr>
            <w:r w:rsidRPr="001316F7">
              <w:rPr>
                <w:sz w:val="24"/>
                <w:szCs w:val="24"/>
              </w:rPr>
              <w:t>3.2.3.</w:t>
            </w:r>
          </w:p>
        </w:tc>
        <w:tc>
          <w:tcPr>
            <w:tcW w:w="1652" w:type="pct"/>
          </w:tcPr>
          <w:p w:rsidR="0023705E" w:rsidRPr="001316F7" w:rsidRDefault="0023705E" w:rsidP="00284699">
            <w:pPr>
              <w:rPr>
                <w:sz w:val="24"/>
                <w:szCs w:val="24"/>
              </w:rPr>
            </w:pPr>
            <w:r w:rsidRPr="001316F7">
              <w:rPr>
                <w:sz w:val="24"/>
                <w:szCs w:val="24"/>
              </w:rPr>
              <w:t>Сценический бой</w:t>
            </w:r>
          </w:p>
        </w:tc>
        <w:tc>
          <w:tcPr>
            <w:tcW w:w="631" w:type="pct"/>
          </w:tcPr>
          <w:p w:rsidR="0023705E" w:rsidRPr="001316F7" w:rsidRDefault="0023705E" w:rsidP="00284699">
            <w:pPr>
              <w:rPr>
                <w:sz w:val="24"/>
                <w:szCs w:val="24"/>
              </w:rPr>
            </w:pPr>
            <w:r w:rsidRPr="001316F7">
              <w:rPr>
                <w:sz w:val="24"/>
                <w:szCs w:val="24"/>
              </w:rPr>
              <w:t>1</w:t>
            </w:r>
          </w:p>
        </w:tc>
        <w:tc>
          <w:tcPr>
            <w:tcW w:w="758" w:type="pct"/>
          </w:tcPr>
          <w:p w:rsidR="0023705E" w:rsidRPr="001316F7" w:rsidRDefault="0023705E" w:rsidP="00284699">
            <w:pPr>
              <w:rPr>
                <w:sz w:val="24"/>
                <w:szCs w:val="24"/>
              </w:rPr>
            </w:pPr>
            <w:r w:rsidRPr="001316F7">
              <w:rPr>
                <w:sz w:val="24"/>
                <w:szCs w:val="24"/>
              </w:rPr>
              <w:t>3</w:t>
            </w:r>
          </w:p>
        </w:tc>
        <w:tc>
          <w:tcPr>
            <w:tcW w:w="505" w:type="pct"/>
          </w:tcPr>
          <w:p w:rsidR="0023705E" w:rsidRPr="001316F7" w:rsidRDefault="0023705E" w:rsidP="00284699">
            <w:pPr>
              <w:rPr>
                <w:sz w:val="24"/>
                <w:szCs w:val="24"/>
              </w:rPr>
            </w:pPr>
            <w:r w:rsidRPr="001316F7">
              <w:rPr>
                <w:sz w:val="24"/>
                <w:szCs w:val="24"/>
              </w:rPr>
              <w:t>4</w:t>
            </w:r>
          </w:p>
        </w:tc>
        <w:tc>
          <w:tcPr>
            <w:tcW w:w="975" w:type="pct"/>
          </w:tcPr>
          <w:p w:rsidR="0023705E" w:rsidRPr="001316F7" w:rsidRDefault="0023705E" w:rsidP="00284699">
            <w:pPr>
              <w:jc w:val="center"/>
              <w:rPr>
                <w:sz w:val="24"/>
                <w:szCs w:val="24"/>
              </w:rPr>
            </w:pPr>
            <w:r w:rsidRPr="001316F7">
              <w:rPr>
                <w:sz w:val="24"/>
                <w:szCs w:val="24"/>
              </w:rPr>
              <w:t>Опрос</w:t>
            </w:r>
          </w:p>
          <w:p w:rsidR="0023705E" w:rsidRPr="001316F7" w:rsidRDefault="0023705E" w:rsidP="00284699">
            <w:pPr>
              <w:jc w:val="center"/>
              <w:rPr>
                <w:sz w:val="24"/>
                <w:szCs w:val="24"/>
              </w:rPr>
            </w:pPr>
            <w:r w:rsidRPr="001316F7">
              <w:rPr>
                <w:sz w:val="24"/>
                <w:szCs w:val="24"/>
              </w:rPr>
              <w:t>наблюдение</w:t>
            </w:r>
          </w:p>
          <w:p w:rsidR="0023705E" w:rsidRPr="001316F7" w:rsidRDefault="0023705E" w:rsidP="00284699">
            <w:pPr>
              <w:jc w:val="center"/>
              <w:rPr>
                <w:sz w:val="24"/>
                <w:szCs w:val="24"/>
              </w:rPr>
            </w:pPr>
            <w:r w:rsidRPr="001316F7">
              <w:rPr>
                <w:sz w:val="24"/>
                <w:szCs w:val="24"/>
              </w:rPr>
              <w:t>упражнение</w:t>
            </w:r>
          </w:p>
        </w:tc>
      </w:tr>
      <w:tr w:rsidR="0023705E" w:rsidRPr="001316F7">
        <w:tc>
          <w:tcPr>
            <w:tcW w:w="479" w:type="pct"/>
            <w:gridSpan w:val="2"/>
          </w:tcPr>
          <w:p w:rsidR="0023705E" w:rsidRPr="001316F7" w:rsidRDefault="0023705E" w:rsidP="00284699">
            <w:pPr>
              <w:jc w:val="center"/>
              <w:rPr>
                <w:b/>
                <w:bCs/>
                <w:sz w:val="24"/>
                <w:szCs w:val="24"/>
              </w:rPr>
            </w:pPr>
            <w:r w:rsidRPr="001316F7">
              <w:rPr>
                <w:b/>
                <w:bCs/>
                <w:sz w:val="24"/>
                <w:szCs w:val="24"/>
                <w:lang w:val="en-US"/>
              </w:rPr>
              <w:t>IV</w:t>
            </w:r>
            <w:r w:rsidRPr="001316F7">
              <w:rPr>
                <w:b/>
                <w:bCs/>
                <w:sz w:val="24"/>
                <w:szCs w:val="24"/>
              </w:rPr>
              <w:t>.</w:t>
            </w:r>
          </w:p>
        </w:tc>
        <w:tc>
          <w:tcPr>
            <w:tcW w:w="1652" w:type="pct"/>
          </w:tcPr>
          <w:p w:rsidR="0023705E" w:rsidRPr="001316F7" w:rsidRDefault="0023705E" w:rsidP="00284699">
            <w:pPr>
              <w:rPr>
                <w:b/>
                <w:bCs/>
                <w:sz w:val="24"/>
                <w:szCs w:val="24"/>
              </w:rPr>
            </w:pPr>
            <w:r w:rsidRPr="001316F7">
              <w:rPr>
                <w:b/>
                <w:bCs/>
                <w:sz w:val="24"/>
                <w:szCs w:val="24"/>
              </w:rPr>
              <w:t>Грим</w:t>
            </w:r>
          </w:p>
        </w:tc>
        <w:tc>
          <w:tcPr>
            <w:tcW w:w="631" w:type="pct"/>
          </w:tcPr>
          <w:p w:rsidR="0023705E" w:rsidRPr="001316F7" w:rsidRDefault="0023705E" w:rsidP="00284699">
            <w:pPr>
              <w:rPr>
                <w:b/>
                <w:bCs/>
                <w:sz w:val="24"/>
                <w:szCs w:val="24"/>
              </w:rPr>
            </w:pPr>
            <w:r w:rsidRPr="001316F7">
              <w:rPr>
                <w:b/>
                <w:bCs/>
                <w:sz w:val="24"/>
                <w:szCs w:val="24"/>
              </w:rPr>
              <w:t>18</w:t>
            </w:r>
          </w:p>
        </w:tc>
        <w:tc>
          <w:tcPr>
            <w:tcW w:w="758" w:type="pct"/>
          </w:tcPr>
          <w:p w:rsidR="0023705E" w:rsidRPr="001316F7" w:rsidRDefault="0023705E" w:rsidP="00284699">
            <w:pPr>
              <w:rPr>
                <w:b/>
                <w:bCs/>
                <w:sz w:val="24"/>
                <w:szCs w:val="24"/>
              </w:rPr>
            </w:pPr>
            <w:r w:rsidRPr="001316F7">
              <w:rPr>
                <w:b/>
                <w:bCs/>
                <w:sz w:val="24"/>
                <w:szCs w:val="24"/>
              </w:rPr>
              <w:t>18</w:t>
            </w:r>
          </w:p>
        </w:tc>
        <w:tc>
          <w:tcPr>
            <w:tcW w:w="505" w:type="pct"/>
          </w:tcPr>
          <w:p w:rsidR="0023705E" w:rsidRPr="001316F7" w:rsidRDefault="0023705E" w:rsidP="00284699">
            <w:pPr>
              <w:rPr>
                <w:b/>
                <w:bCs/>
                <w:sz w:val="24"/>
                <w:szCs w:val="24"/>
              </w:rPr>
            </w:pPr>
            <w:r w:rsidRPr="001316F7">
              <w:rPr>
                <w:b/>
                <w:bCs/>
                <w:sz w:val="24"/>
                <w:szCs w:val="24"/>
              </w:rPr>
              <w:t>36</w:t>
            </w:r>
          </w:p>
        </w:tc>
        <w:tc>
          <w:tcPr>
            <w:tcW w:w="975" w:type="pct"/>
            <w:vAlign w:val="center"/>
          </w:tcPr>
          <w:p w:rsidR="0023705E" w:rsidRPr="001316F7" w:rsidRDefault="0023705E" w:rsidP="00284699">
            <w:pPr>
              <w:jc w:val="center"/>
              <w:rPr>
                <w:sz w:val="24"/>
                <w:szCs w:val="24"/>
              </w:rPr>
            </w:pPr>
          </w:p>
        </w:tc>
      </w:tr>
      <w:tr w:rsidR="0023705E" w:rsidRPr="001316F7">
        <w:tc>
          <w:tcPr>
            <w:tcW w:w="479" w:type="pct"/>
            <w:gridSpan w:val="2"/>
          </w:tcPr>
          <w:p w:rsidR="0023705E" w:rsidRPr="001316F7" w:rsidRDefault="0023705E" w:rsidP="00284699">
            <w:pPr>
              <w:jc w:val="center"/>
              <w:rPr>
                <w:b/>
                <w:bCs/>
                <w:sz w:val="24"/>
                <w:szCs w:val="24"/>
              </w:rPr>
            </w:pPr>
            <w:r w:rsidRPr="001316F7">
              <w:rPr>
                <w:b/>
                <w:bCs/>
                <w:sz w:val="24"/>
                <w:szCs w:val="24"/>
              </w:rPr>
              <w:t>4.1.</w:t>
            </w:r>
          </w:p>
        </w:tc>
        <w:tc>
          <w:tcPr>
            <w:tcW w:w="1652" w:type="pct"/>
          </w:tcPr>
          <w:p w:rsidR="0023705E" w:rsidRPr="001316F7" w:rsidRDefault="0023705E" w:rsidP="00284699">
            <w:pPr>
              <w:rPr>
                <w:b/>
                <w:bCs/>
                <w:i/>
                <w:iCs/>
                <w:sz w:val="24"/>
                <w:szCs w:val="24"/>
              </w:rPr>
            </w:pPr>
            <w:r w:rsidRPr="001316F7">
              <w:rPr>
                <w:b/>
                <w:bCs/>
                <w:i/>
                <w:iCs/>
                <w:sz w:val="24"/>
                <w:szCs w:val="24"/>
              </w:rPr>
              <w:t>Техника театрального грима</w:t>
            </w:r>
          </w:p>
        </w:tc>
        <w:tc>
          <w:tcPr>
            <w:tcW w:w="631" w:type="pct"/>
          </w:tcPr>
          <w:p w:rsidR="0023705E" w:rsidRPr="001316F7" w:rsidRDefault="0023705E" w:rsidP="00284699">
            <w:pPr>
              <w:rPr>
                <w:b/>
                <w:bCs/>
                <w:i/>
                <w:iCs/>
                <w:sz w:val="24"/>
                <w:szCs w:val="24"/>
              </w:rPr>
            </w:pPr>
            <w:r w:rsidRPr="001316F7">
              <w:rPr>
                <w:b/>
                <w:bCs/>
                <w:i/>
                <w:iCs/>
                <w:sz w:val="24"/>
                <w:szCs w:val="24"/>
              </w:rPr>
              <w:t>10</w:t>
            </w:r>
          </w:p>
        </w:tc>
        <w:tc>
          <w:tcPr>
            <w:tcW w:w="758" w:type="pct"/>
          </w:tcPr>
          <w:p w:rsidR="0023705E" w:rsidRPr="001316F7" w:rsidRDefault="0023705E" w:rsidP="00284699">
            <w:pPr>
              <w:rPr>
                <w:b/>
                <w:bCs/>
                <w:i/>
                <w:iCs/>
                <w:sz w:val="24"/>
                <w:szCs w:val="24"/>
              </w:rPr>
            </w:pPr>
            <w:r w:rsidRPr="001316F7">
              <w:rPr>
                <w:b/>
                <w:bCs/>
                <w:i/>
                <w:iCs/>
                <w:sz w:val="24"/>
                <w:szCs w:val="24"/>
              </w:rPr>
              <w:t>10</w:t>
            </w:r>
          </w:p>
        </w:tc>
        <w:tc>
          <w:tcPr>
            <w:tcW w:w="505" w:type="pct"/>
          </w:tcPr>
          <w:p w:rsidR="0023705E" w:rsidRPr="001316F7" w:rsidRDefault="0023705E" w:rsidP="00284699">
            <w:pPr>
              <w:rPr>
                <w:b/>
                <w:bCs/>
                <w:i/>
                <w:iCs/>
                <w:sz w:val="24"/>
                <w:szCs w:val="24"/>
              </w:rPr>
            </w:pPr>
            <w:r w:rsidRPr="001316F7">
              <w:rPr>
                <w:b/>
                <w:bCs/>
                <w:i/>
                <w:iCs/>
                <w:sz w:val="24"/>
                <w:szCs w:val="24"/>
              </w:rPr>
              <w:t>20</w:t>
            </w:r>
          </w:p>
        </w:tc>
        <w:tc>
          <w:tcPr>
            <w:tcW w:w="975" w:type="pct"/>
            <w:vAlign w:val="center"/>
          </w:tcPr>
          <w:p w:rsidR="0023705E" w:rsidRPr="001316F7" w:rsidRDefault="0023705E" w:rsidP="00284699">
            <w:pPr>
              <w:jc w:val="center"/>
              <w:rPr>
                <w:b/>
                <w:bCs/>
                <w:i/>
                <w:iCs/>
                <w:sz w:val="24"/>
                <w:szCs w:val="24"/>
              </w:rPr>
            </w:pPr>
          </w:p>
        </w:tc>
      </w:tr>
      <w:tr w:rsidR="0023705E" w:rsidRPr="001316F7">
        <w:tc>
          <w:tcPr>
            <w:tcW w:w="479" w:type="pct"/>
            <w:gridSpan w:val="2"/>
          </w:tcPr>
          <w:p w:rsidR="0023705E" w:rsidRPr="001316F7" w:rsidRDefault="0023705E" w:rsidP="00284699">
            <w:pPr>
              <w:jc w:val="center"/>
              <w:rPr>
                <w:sz w:val="24"/>
                <w:szCs w:val="24"/>
              </w:rPr>
            </w:pPr>
            <w:r w:rsidRPr="001316F7">
              <w:rPr>
                <w:sz w:val="24"/>
                <w:szCs w:val="24"/>
              </w:rPr>
              <w:t>4.1.1.</w:t>
            </w:r>
          </w:p>
        </w:tc>
        <w:tc>
          <w:tcPr>
            <w:tcW w:w="1652" w:type="pct"/>
          </w:tcPr>
          <w:p w:rsidR="0023705E" w:rsidRPr="001316F7" w:rsidRDefault="0023705E" w:rsidP="00284699">
            <w:pPr>
              <w:rPr>
                <w:sz w:val="24"/>
                <w:szCs w:val="24"/>
              </w:rPr>
            </w:pPr>
            <w:r w:rsidRPr="001316F7">
              <w:rPr>
                <w:sz w:val="24"/>
                <w:szCs w:val="24"/>
              </w:rPr>
              <w:t>Об искусстве грима. Гигиена грима и технические средства в гриме</w:t>
            </w:r>
          </w:p>
        </w:tc>
        <w:tc>
          <w:tcPr>
            <w:tcW w:w="631" w:type="pct"/>
          </w:tcPr>
          <w:p w:rsidR="0023705E" w:rsidRPr="001316F7" w:rsidRDefault="0023705E" w:rsidP="00284699">
            <w:pPr>
              <w:rPr>
                <w:sz w:val="24"/>
                <w:szCs w:val="24"/>
              </w:rPr>
            </w:pPr>
            <w:r w:rsidRPr="001316F7">
              <w:rPr>
                <w:sz w:val="24"/>
                <w:szCs w:val="24"/>
              </w:rPr>
              <w:t>0,5</w:t>
            </w:r>
          </w:p>
        </w:tc>
        <w:tc>
          <w:tcPr>
            <w:tcW w:w="758" w:type="pct"/>
          </w:tcPr>
          <w:p w:rsidR="0023705E" w:rsidRPr="001316F7" w:rsidRDefault="0023705E" w:rsidP="00284699">
            <w:pPr>
              <w:rPr>
                <w:sz w:val="24"/>
                <w:szCs w:val="24"/>
              </w:rPr>
            </w:pPr>
            <w:r w:rsidRPr="001316F7">
              <w:rPr>
                <w:sz w:val="24"/>
                <w:szCs w:val="24"/>
              </w:rPr>
              <w:t>1,5</w:t>
            </w:r>
          </w:p>
        </w:tc>
        <w:tc>
          <w:tcPr>
            <w:tcW w:w="505" w:type="pct"/>
          </w:tcPr>
          <w:p w:rsidR="0023705E" w:rsidRPr="001316F7" w:rsidRDefault="0023705E" w:rsidP="00284699">
            <w:pPr>
              <w:rPr>
                <w:sz w:val="24"/>
                <w:szCs w:val="24"/>
              </w:rPr>
            </w:pPr>
            <w:r w:rsidRPr="001316F7">
              <w:rPr>
                <w:sz w:val="24"/>
                <w:szCs w:val="24"/>
              </w:rPr>
              <w:t>2</w:t>
            </w:r>
          </w:p>
        </w:tc>
        <w:tc>
          <w:tcPr>
            <w:tcW w:w="975" w:type="pct"/>
          </w:tcPr>
          <w:p w:rsidR="0023705E" w:rsidRPr="001316F7" w:rsidRDefault="0023705E" w:rsidP="00284699">
            <w:pPr>
              <w:jc w:val="center"/>
              <w:rPr>
                <w:sz w:val="24"/>
                <w:szCs w:val="24"/>
              </w:rPr>
            </w:pPr>
            <w:r w:rsidRPr="001316F7">
              <w:rPr>
                <w:sz w:val="24"/>
                <w:szCs w:val="24"/>
              </w:rPr>
              <w:t>Творческое задание</w:t>
            </w:r>
          </w:p>
        </w:tc>
      </w:tr>
      <w:tr w:rsidR="0023705E" w:rsidRPr="001316F7">
        <w:tc>
          <w:tcPr>
            <w:tcW w:w="479" w:type="pct"/>
            <w:gridSpan w:val="2"/>
          </w:tcPr>
          <w:p w:rsidR="0023705E" w:rsidRPr="001316F7" w:rsidRDefault="0023705E" w:rsidP="00284699">
            <w:pPr>
              <w:jc w:val="center"/>
              <w:rPr>
                <w:sz w:val="24"/>
                <w:szCs w:val="24"/>
              </w:rPr>
            </w:pPr>
            <w:r w:rsidRPr="001316F7">
              <w:rPr>
                <w:sz w:val="24"/>
                <w:szCs w:val="24"/>
              </w:rPr>
              <w:t>4.1.2.</w:t>
            </w:r>
          </w:p>
        </w:tc>
        <w:tc>
          <w:tcPr>
            <w:tcW w:w="1652" w:type="pct"/>
          </w:tcPr>
          <w:p w:rsidR="0023705E" w:rsidRPr="001316F7" w:rsidRDefault="0023705E" w:rsidP="00284699">
            <w:pPr>
              <w:rPr>
                <w:b/>
                <w:bCs/>
                <w:sz w:val="24"/>
                <w:szCs w:val="24"/>
              </w:rPr>
            </w:pPr>
            <w:r w:rsidRPr="001316F7">
              <w:rPr>
                <w:sz w:val="24"/>
                <w:szCs w:val="24"/>
              </w:rPr>
              <w:t>Анатомические основы в гриме. Грим черепа</w:t>
            </w:r>
          </w:p>
        </w:tc>
        <w:tc>
          <w:tcPr>
            <w:tcW w:w="631" w:type="pct"/>
          </w:tcPr>
          <w:p w:rsidR="0023705E" w:rsidRPr="001316F7" w:rsidRDefault="0023705E" w:rsidP="00284699">
            <w:pPr>
              <w:rPr>
                <w:sz w:val="24"/>
                <w:szCs w:val="24"/>
              </w:rPr>
            </w:pPr>
            <w:r w:rsidRPr="001316F7">
              <w:rPr>
                <w:sz w:val="24"/>
                <w:szCs w:val="24"/>
              </w:rPr>
              <w:t>0,5</w:t>
            </w:r>
          </w:p>
        </w:tc>
        <w:tc>
          <w:tcPr>
            <w:tcW w:w="758" w:type="pct"/>
          </w:tcPr>
          <w:p w:rsidR="0023705E" w:rsidRPr="001316F7" w:rsidRDefault="0023705E" w:rsidP="00284699">
            <w:pPr>
              <w:rPr>
                <w:sz w:val="24"/>
                <w:szCs w:val="24"/>
              </w:rPr>
            </w:pPr>
            <w:r w:rsidRPr="001316F7">
              <w:rPr>
                <w:sz w:val="24"/>
                <w:szCs w:val="24"/>
              </w:rPr>
              <w:t>1,5</w:t>
            </w:r>
          </w:p>
        </w:tc>
        <w:tc>
          <w:tcPr>
            <w:tcW w:w="505" w:type="pct"/>
          </w:tcPr>
          <w:p w:rsidR="0023705E" w:rsidRPr="001316F7" w:rsidRDefault="0023705E" w:rsidP="00284699">
            <w:pPr>
              <w:rPr>
                <w:sz w:val="24"/>
                <w:szCs w:val="24"/>
              </w:rPr>
            </w:pPr>
            <w:r w:rsidRPr="001316F7">
              <w:rPr>
                <w:sz w:val="24"/>
                <w:szCs w:val="24"/>
              </w:rPr>
              <w:t>2</w:t>
            </w:r>
          </w:p>
        </w:tc>
        <w:tc>
          <w:tcPr>
            <w:tcW w:w="975" w:type="pct"/>
          </w:tcPr>
          <w:p w:rsidR="0023705E" w:rsidRPr="001316F7" w:rsidRDefault="0023705E" w:rsidP="00284699">
            <w:pPr>
              <w:jc w:val="center"/>
              <w:rPr>
                <w:sz w:val="24"/>
                <w:szCs w:val="24"/>
              </w:rPr>
            </w:pPr>
            <w:r w:rsidRPr="001316F7">
              <w:rPr>
                <w:sz w:val="24"/>
                <w:szCs w:val="24"/>
              </w:rPr>
              <w:t>Творческое задание</w:t>
            </w:r>
          </w:p>
        </w:tc>
      </w:tr>
      <w:tr w:rsidR="0023705E" w:rsidRPr="001316F7">
        <w:trPr>
          <w:gridBefore w:val="1"/>
        </w:trPr>
        <w:tc>
          <w:tcPr>
            <w:tcW w:w="479" w:type="pct"/>
          </w:tcPr>
          <w:p w:rsidR="0023705E" w:rsidRPr="001316F7" w:rsidRDefault="0023705E" w:rsidP="00284699">
            <w:pPr>
              <w:jc w:val="center"/>
              <w:rPr>
                <w:sz w:val="24"/>
                <w:szCs w:val="24"/>
              </w:rPr>
            </w:pPr>
            <w:r w:rsidRPr="001316F7">
              <w:rPr>
                <w:sz w:val="24"/>
                <w:szCs w:val="24"/>
              </w:rPr>
              <w:t>4.1.3.</w:t>
            </w:r>
          </w:p>
        </w:tc>
        <w:tc>
          <w:tcPr>
            <w:tcW w:w="1652" w:type="pct"/>
          </w:tcPr>
          <w:p w:rsidR="0023705E" w:rsidRPr="001316F7" w:rsidRDefault="0023705E" w:rsidP="00284699">
            <w:pPr>
              <w:rPr>
                <w:b/>
                <w:bCs/>
                <w:sz w:val="24"/>
                <w:szCs w:val="24"/>
              </w:rPr>
            </w:pPr>
            <w:r w:rsidRPr="001316F7">
              <w:rPr>
                <w:sz w:val="24"/>
                <w:szCs w:val="24"/>
              </w:rPr>
              <w:t>Светотень. Теплые и холодные тона</w:t>
            </w:r>
          </w:p>
        </w:tc>
        <w:tc>
          <w:tcPr>
            <w:tcW w:w="631" w:type="pct"/>
          </w:tcPr>
          <w:p w:rsidR="0023705E" w:rsidRPr="001316F7" w:rsidRDefault="0023705E" w:rsidP="00284699">
            <w:pPr>
              <w:rPr>
                <w:sz w:val="24"/>
                <w:szCs w:val="24"/>
              </w:rPr>
            </w:pPr>
            <w:r w:rsidRPr="001316F7">
              <w:rPr>
                <w:sz w:val="24"/>
                <w:szCs w:val="24"/>
              </w:rPr>
              <w:t>0,5</w:t>
            </w:r>
          </w:p>
        </w:tc>
        <w:tc>
          <w:tcPr>
            <w:tcW w:w="758" w:type="pct"/>
          </w:tcPr>
          <w:p w:rsidR="0023705E" w:rsidRPr="001316F7" w:rsidRDefault="0023705E" w:rsidP="00284699">
            <w:pPr>
              <w:rPr>
                <w:sz w:val="24"/>
                <w:szCs w:val="24"/>
              </w:rPr>
            </w:pPr>
            <w:r w:rsidRPr="001316F7">
              <w:rPr>
                <w:sz w:val="24"/>
                <w:szCs w:val="24"/>
              </w:rPr>
              <w:t>1,5</w:t>
            </w:r>
          </w:p>
        </w:tc>
        <w:tc>
          <w:tcPr>
            <w:tcW w:w="505" w:type="pct"/>
          </w:tcPr>
          <w:p w:rsidR="0023705E" w:rsidRPr="001316F7" w:rsidRDefault="0023705E" w:rsidP="00284699">
            <w:pPr>
              <w:rPr>
                <w:sz w:val="24"/>
                <w:szCs w:val="24"/>
              </w:rPr>
            </w:pPr>
            <w:r w:rsidRPr="001316F7">
              <w:rPr>
                <w:sz w:val="24"/>
                <w:szCs w:val="24"/>
              </w:rPr>
              <w:t>2</w:t>
            </w:r>
          </w:p>
        </w:tc>
        <w:tc>
          <w:tcPr>
            <w:tcW w:w="975" w:type="pct"/>
          </w:tcPr>
          <w:p w:rsidR="0023705E" w:rsidRPr="001316F7" w:rsidRDefault="0023705E" w:rsidP="00284699">
            <w:pPr>
              <w:jc w:val="center"/>
              <w:rPr>
                <w:sz w:val="24"/>
                <w:szCs w:val="24"/>
              </w:rPr>
            </w:pPr>
            <w:r w:rsidRPr="001316F7">
              <w:rPr>
                <w:sz w:val="24"/>
                <w:szCs w:val="24"/>
              </w:rPr>
              <w:t>Опрос, творческое задание</w:t>
            </w:r>
          </w:p>
        </w:tc>
      </w:tr>
      <w:tr w:rsidR="0023705E" w:rsidRPr="001316F7">
        <w:trPr>
          <w:gridBefore w:val="1"/>
          <w:trHeight w:val="1152"/>
        </w:trPr>
        <w:tc>
          <w:tcPr>
            <w:tcW w:w="479" w:type="pct"/>
          </w:tcPr>
          <w:p w:rsidR="0023705E" w:rsidRPr="001316F7" w:rsidRDefault="0023705E" w:rsidP="00284699">
            <w:pPr>
              <w:jc w:val="center"/>
              <w:rPr>
                <w:sz w:val="24"/>
                <w:szCs w:val="24"/>
              </w:rPr>
            </w:pPr>
            <w:r w:rsidRPr="001316F7">
              <w:rPr>
                <w:sz w:val="24"/>
                <w:szCs w:val="24"/>
              </w:rPr>
              <w:t>4.1.4.</w:t>
            </w:r>
          </w:p>
        </w:tc>
        <w:tc>
          <w:tcPr>
            <w:tcW w:w="1652" w:type="pct"/>
          </w:tcPr>
          <w:p w:rsidR="0023705E" w:rsidRPr="001316F7" w:rsidRDefault="0023705E" w:rsidP="00284699">
            <w:pPr>
              <w:rPr>
                <w:b/>
                <w:bCs/>
                <w:sz w:val="24"/>
                <w:szCs w:val="24"/>
              </w:rPr>
            </w:pPr>
            <w:r w:rsidRPr="001316F7">
              <w:rPr>
                <w:sz w:val="24"/>
                <w:szCs w:val="24"/>
              </w:rPr>
              <w:t>О форме и пропорциях тела и лица. Румяна. Подводка глаз. Гримы молодого лица и молодого худого лица</w:t>
            </w:r>
          </w:p>
        </w:tc>
        <w:tc>
          <w:tcPr>
            <w:tcW w:w="631" w:type="pct"/>
          </w:tcPr>
          <w:p w:rsidR="0023705E" w:rsidRPr="001316F7" w:rsidRDefault="0023705E" w:rsidP="00284699">
            <w:pPr>
              <w:rPr>
                <w:sz w:val="24"/>
                <w:szCs w:val="24"/>
              </w:rPr>
            </w:pPr>
            <w:r w:rsidRPr="001316F7">
              <w:rPr>
                <w:sz w:val="24"/>
                <w:szCs w:val="24"/>
              </w:rPr>
              <w:t>0,5</w:t>
            </w:r>
          </w:p>
        </w:tc>
        <w:tc>
          <w:tcPr>
            <w:tcW w:w="758" w:type="pct"/>
          </w:tcPr>
          <w:p w:rsidR="0023705E" w:rsidRPr="001316F7" w:rsidRDefault="0023705E" w:rsidP="00284699">
            <w:pPr>
              <w:rPr>
                <w:sz w:val="24"/>
                <w:szCs w:val="24"/>
              </w:rPr>
            </w:pPr>
            <w:r w:rsidRPr="001316F7">
              <w:rPr>
                <w:sz w:val="24"/>
                <w:szCs w:val="24"/>
              </w:rPr>
              <w:t>1,5</w:t>
            </w:r>
          </w:p>
        </w:tc>
        <w:tc>
          <w:tcPr>
            <w:tcW w:w="505" w:type="pct"/>
          </w:tcPr>
          <w:p w:rsidR="0023705E" w:rsidRPr="001316F7" w:rsidRDefault="0023705E" w:rsidP="00284699">
            <w:pPr>
              <w:rPr>
                <w:sz w:val="24"/>
                <w:szCs w:val="24"/>
              </w:rPr>
            </w:pPr>
            <w:r w:rsidRPr="001316F7">
              <w:rPr>
                <w:sz w:val="24"/>
                <w:szCs w:val="24"/>
              </w:rPr>
              <w:t>2</w:t>
            </w:r>
          </w:p>
        </w:tc>
        <w:tc>
          <w:tcPr>
            <w:tcW w:w="975" w:type="pct"/>
          </w:tcPr>
          <w:p w:rsidR="0023705E" w:rsidRPr="001316F7" w:rsidRDefault="0023705E" w:rsidP="00284699">
            <w:pPr>
              <w:jc w:val="center"/>
              <w:rPr>
                <w:sz w:val="24"/>
                <w:szCs w:val="24"/>
              </w:rPr>
            </w:pPr>
            <w:r w:rsidRPr="001316F7">
              <w:rPr>
                <w:sz w:val="24"/>
                <w:szCs w:val="24"/>
              </w:rPr>
              <w:t>Творческое задание</w:t>
            </w:r>
          </w:p>
          <w:p w:rsidR="0023705E" w:rsidRPr="001316F7" w:rsidRDefault="0023705E" w:rsidP="00284699">
            <w:pPr>
              <w:jc w:val="center"/>
              <w:rPr>
                <w:sz w:val="24"/>
                <w:szCs w:val="24"/>
              </w:rPr>
            </w:pPr>
          </w:p>
        </w:tc>
      </w:tr>
      <w:tr w:rsidR="0023705E" w:rsidRPr="001316F7">
        <w:trPr>
          <w:gridBefore w:val="1"/>
        </w:trPr>
        <w:tc>
          <w:tcPr>
            <w:tcW w:w="479" w:type="pct"/>
          </w:tcPr>
          <w:p w:rsidR="0023705E" w:rsidRPr="001316F7" w:rsidRDefault="0023705E" w:rsidP="00284699">
            <w:pPr>
              <w:jc w:val="center"/>
              <w:rPr>
                <w:sz w:val="24"/>
                <w:szCs w:val="24"/>
              </w:rPr>
            </w:pPr>
            <w:r w:rsidRPr="001316F7">
              <w:rPr>
                <w:sz w:val="24"/>
                <w:szCs w:val="24"/>
              </w:rPr>
              <w:t>4.1.5.</w:t>
            </w:r>
          </w:p>
        </w:tc>
        <w:tc>
          <w:tcPr>
            <w:tcW w:w="1652" w:type="pct"/>
          </w:tcPr>
          <w:p w:rsidR="0023705E" w:rsidRPr="001316F7" w:rsidRDefault="0023705E" w:rsidP="00284699">
            <w:pPr>
              <w:rPr>
                <w:b/>
                <w:bCs/>
                <w:sz w:val="24"/>
                <w:szCs w:val="24"/>
              </w:rPr>
            </w:pPr>
            <w:r w:rsidRPr="001316F7">
              <w:rPr>
                <w:sz w:val="24"/>
                <w:szCs w:val="24"/>
              </w:rPr>
              <w:t>Анализ мимики своего лица</w:t>
            </w:r>
          </w:p>
        </w:tc>
        <w:tc>
          <w:tcPr>
            <w:tcW w:w="631" w:type="pct"/>
          </w:tcPr>
          <w:p w:rsidR="0023705E" w:rsidRPr="001316F7" w:rsidRDefault="0023705E" w:rsidP="00284699">
            <w:pPr>
              <w:rPr>
                <w:sz w:val="24"/>
                <w:szCs w:val="24"/>
              </w:rPr>
            </w:pPr>
            <w:r w:rsidRPr="001316F7">
              <w:rPr>
                <w:sz w:val="24"/>
                <w:szCs w:val="24"/>
              </w:rPr>
              <w:t>0,5</w:t>
            </w:r>
          </w:p>
        </w:tc>
        <w:tc>
          <w:tcPr>
            <w:tcW w:w="758" w:type="pct"/>
          </w:tcPr>
          <w:p w:rsidR="0023705E" w:rsidRPr="001316F7" w:rsidRDefault="0023705E" w:rsidP="00284699">
            <w:pPr>
              <w:rPr>
                <w:sz w:val="24"/>
                <w:szCs w:val="24"/>
              </w:rPr>
            </w:pPr>
            <w:r w:rsidRPr="001316F7">
              <w:rPr>
                <w:sz w:val="24"/>
                <w:szCs w:val="24"/>
              </w:rPr>
              <w:t>1,5</w:t>
            </w:r>
          </w:p>
        </w:tc>
        <w:tc>
          <w:tcPr>
            <w:tcW w:w="505" w:type="pct"/>
          </w:tcPr>
          <w:p w:rsidR="0023705E" w:rsidRPr="001316F7" w:rsidRDefault="0023705E" w:rsidP="00284699">
            <w:pPr>
              <w:rPr>
                <w:sz w:val="24"/>
                <w:szCs w:val="24"/>
              </w:rPr>
            </w:pPr>
            <w:r w:rsidRPr="001316F7">
              <w:rPr>
                <w:sz w:val="24"/>
                <w:szCs w:val="24"/>
              </w:rPr>
              <w:t>2</w:t>
            </w:r>
          </w:p>
        </w:tc>
        <w:tc>
          <w:tcPr>
            <w:tcW w:w="975" w:type="pct"/>
          </w:tcPr>
          <w:p w:rsidR="0023705E" w:rsidRPr="001316F7" w:rsidRDefault="0023705E" w:rsidP="00284699">
            <w:pPr>
              <w:jc w:val="center"/>
              <w:rPr>
                <w:sz w:val="24"/>
                <w:szCs w:val="24"/>
              </w:rPr>
            </w:pPr>
            <w:r w:rsidRPr="001316F7">
              <w:rPr>
                <w:sz w:val="24"/>
                <w:szCs w:val="24"/>
              </w:rPr>
              <w:t>Творческое задание</w:t>
            </w:r>
          </w:p>
        </w:tc>
      </w:tr>
      <w:tr w:rsidR="0023705E" w:rsidRPr="001316F7">
        <w:trPr>
          <w:gridBefore w:val="1"/>
        </w:trPr>
        <w:tc>
          <w:tcPr>
            <w:tcW w:w="479" w:type="pct"/>
          </w:tcPr>
          <w:p w:rsidR="0023705E" w:rsidRPr="001316F7" w:rsidRDefault="0023705E" w:rsidP="00284699">
            <w:pPr>
              <w:jc w:val="center"/>
              <w:rPr>
                <w:sz w:val="24"/>
                <w:szCs w:val="24"/>
              </w:rPr>
            </w:pPr>
            <w:r w:rsidRPr="001316F7">
              <w:rPr>
                <w:sz w:val="24"/>
                <w:szCs w:val="24"/>
              </w:rPr>
              <w:t>4.1.6.</w:t>
            </w:r>
          </w:p>
        </w:tc>
        <w:tc>
          <w:tcPr>
            <w:tcW w:w="1652" w:type="pct"/>
          </w:tcPr>
          <w:p w:rsidR="0023705E" w:rsidRPr="001316F7" w:rsidRDefault="0023705E" w:rsidP="00284699">
            <w:pPr>
              <w:rPr>
                <w:b/>
                <w:bCs/>
                <w:sz w:val="24"/>
                <w:szCs w:val="24"/>
              </w:rPr>
            </w:pPr>
            <w:r w:rsidRPr="001316F7">
              <w:rPr>
                <w:sz w:val="24"/>
                <w:szCs w:val="24"/>
              </w:rPr>
              <w:t>Схема грима старческого лица</w:t>
            </w:r>
          </w:p>
        </w:tc>
        <w:tc>
          <w:tcPr>
            <w:tcW w:w="631" w:type="pct"/>
          </w:tcPr>
          <w:p w:rsidR="0023705E" w:rsidRPr="001316F7" w:rsidRDefault="0023705E" w:rsidP="00284699">
            <w:pPr>
              <w:rPr>
                <w:sz w:val="24"/>
                <w:szCs w:val="24"/>
              </w:rPr>
            </w:pPr>
            <w:r w:rsidRPr="001316F7">
              <w:rPr>
                <w:sz w:val="24"/>
                <w:szCs w:val="24"/>
              </w:rPr>
              <w:t>0,5</w:t>
            </w:r>
          </w:p>
        </w:tc>
        <w:tc>
          <w:tcPr>
            <w:tcW w:w="758" w:type="pct"/>
          </w:tcPr>
          <w:p w:rsidR="0023705E" w:rsidRPr="001316F7" w:rsidRDefault="0023705E" w:rsidP="00284699">
            <w:pPr>
              <w:rPr>
                <w:sz w:val="24"/>
                <w:szCs w:val="24"/>
              </w:rPr>
            </w:pPr>
            <w:r w:rsidRPr="001316F7">
              <w:rPr>
                <w:sz w:val="24"/>
                <w:szCs w:val="24"/>
              </w:rPr>
              <w:t>1,5</w:t>
            </w:r>
          </w:p>
        </w:tc>
        <w:tc>
          <w:tcPr>
            <w:tcW w:w="505" w:type="pct"/>
          </w:tcPr>
          <w:p w:rsidR="0023705E" w:rsidRPr="001316F7" w:rsidRDefault="0023705E" w:rsidP="00284699">
            <w:pPr>
              <w:rPr>
                <w:sz w:val="24"/>
                <w:szCs w:val="24"/>
              </w:rPr>
            </w:pPr>
            <w:r w:rsidRPr="001316F7">
              <w:rPr>
                <w:sz w:val="24"/>
                <w:szCs w:val="24"/>
              </w:rPr>
              <w:t>2</w:t>
            </w:r>
          </w:p>
        </w:tc>
        <w:tc>
          <w:tcPr>
            <w:tcW w:w="975" w:type="pct"/>
          </w:tcPr>
          <w:p w:rsidR="0023705E" w:rsidRPr="001316F7" w:rsidRDefault="0023705E" w:rsidP="00284699">
            <w:pPr>
              <w:jc w:val="center"/>
              <w:rPr>
                <w:sz w:val="24"/>
                <w:szCs w:val="24"/>
              </w:rPr>
            </w:pPr>
            <w:r w:rsidRPr="001316F7">
              <w:rPr>
                <w:sz w:val="24"/>
                <w:szCs w:val="24"/>
              </w:rPr>
              <w:t>Творческое задание</w:t>
            </w:r>
          </w:p>
        </w:tc>
      </w:tr>
      <w:tr w:rsidR="0023705E" w:rsidRPr="001316F7">
        <w:trPr>
          <w:gridBefore w:val="1"/>
        </w:trPr>
        <w:tc>
          <w:tcPr>
            <w:tcW w:w="479" w:type="pct"/>
          </w:tcPr>
          <w:p w:rsidR="0023705E" w:rsidRPr="001316F7" w:rsidRDefault="0023705E" w:rsidP="00284699">
            <w:pPr>
              <w:jc w:val="center"/>
              <w:rPr>
                <w:sz w:val="24"/>
                <w:szCs w:val="24"/>
              </w:rPr>
            </w:pPr>
            <w:r w:rsidRPr="001316F7">
              <w:rPr>
                <w:sz w:val="24"/>
                <w:szCs w:val="24"/>
              </w:rPr>
              <w:t>4.1.7.</w:t>
            </w:r>
          </w:p>
        </w:tc>
        <w:tc>
          <w:tcPr>
            <w:tcW w:w="1652" w:type="pct"/>
          </w:tcPr>
          <w:p w:rsidR="0023705E" w:rsidRPr="001316F7" w:rsidRDefault="0023705E" w:rsidP="00284699">
            <w:pPr>
              <w:rPr>
                <w:sz w:val="24"/>
                <w:szCs w:val="24"/>
              </w:rPr>
            </w:pPr>
            <w:r w:rsidRPr="001316F7">
              <w:rPr>
                <w:sz w:val="24"/>
                <w:szCs w:val="24"/>
              </w:rPr>
              <w:t>Скульптурно-объемные приемы грима</w:t>
            </w:r>
          </w:p>
        </w:tc>
        <w:tc>
          <w:tcPr>
            <w:tcW w:w="631" w:type="pct"/>
          </w:tcPr>
          <w:p w:rsidR="0023705E" w:rsidRPr="001316F7" w:rsidRDefault="0023705E" w:rsidP="00284699">
            <w:pPr>
              <w:rPr>
                <w:sz w:val="24"/>
                <w:szCs w:val="24"/>
              </w:rPr>
            </w:pPr>
            <w:r w:rsidRPr="001316F7">
              <w:rPr>
                <w:sz w:val="24"/>
                <w:szCs w:val="24"/>
              </w:rPr>
              <w:t>0,5</w:t>
            </w:r>
          </w:p>
        </w:tc>
        <w:tc>
          <w:tcPr>
            <w:tcW w:w="758" w:type="pct"/>
          </w:tcPr>
          <w:p w:rsidR="0023705E" w:rsidRPr="001316F7" w:rsidRDefault="0023705E" w:rsidP="00284699">
            <w:pPr>
              <w:rPr>
                <w:sz w:val="24"/>
                <w:szCs w:val="24"/>
              </w:rPr>
            </w:pPr>
            <w:r w:rsidRPr="001316F7">
              <w:rPr>
                <w:sz w:val="24"/>
                <w:szCs w:val="24"/>
              </w:rPr>
              <w:t>1,5</w:t>
            </w:r>
          </w:p>
        </w:tc>
        <w:tc>
          <w:tcPr>
            <w:tcW w:w="505" w:type="pct"/>
          </w:tcPr>
          <w:p w:rsidR="0023705E" w:rsidRPr="001316F7" w:rsidRDefault="0023705E" w:rsidP="00284699">
            <w:pPr>
              <w:rPr>
                <w:sz w:val="24"/>
                <w:szCs w:val="24"/>
              </w:rPr>
            </w:pPr>
            <w:r w:rsidRPr="001316F7">
              <w:rPr>
                <w:sz w:val="24"/>
                <w:szCs w:val="24"/>
              </w:rPr>
              <w:t>2</w:t>
            </w:r>
          </w:p>
        </w:tc>
        <w:tc>
          <w:tcPr>
            <w:tcW w:w="975" w:type="pct"/>
          </w:tcPr>
          <w:p w:rsidR="0023705E" w:rsidRPr="001316F7" w:rsidRDefault="0023705E" w:rsidP="00284699">
            <w:pPr>
              <w:jc w:val="center"/>
              <w:rPr>
                <w:b/>
                <w:bCs/>
                <w:sz w:val="24"/>
                <w:szCs w:val="24"/>
              </w:rPr>
            </w:pPr>
            <w:r w:rsidRPr="001316F7">
              <w:rPr>
                <w:sz w:val="24"/>
                <w:szCs w:val="24"/>
              </w:rPr>
              <w:t>Творческое задание</w:t>
            </w:r>
          </w:p>
        </w:tc>
      </w:tr>
      <w:tr w:rsidR="0023705E" w:rsidRPr="001316F7">
        <w:trPr>
          <w:gridBefore w:val="1"/>
        </w:trPr>
        <w:tc>
          <w:tcPr>
            <w:tcW w:w="479" w:type="pct"/>
          </w:tcPr>
          <w:p w:rsidR="0023705E" w:rsidRPr="001316F7" w:rsidRDefault="0023705E" w:rsidP="00284699">
            <w:pPr>
              <w:jc w:val="center"/>
              <w:rPr>
                <w:sz w:val="24"/>
                <w:szCs w:val="24"/>
              </w:rPr>
            </w:pPr>
            <w:r w:rsidRPr="001316F7">
              <w:rPr>
                <w:sz w:val="24"/>
                <w:szCs w:val="24"/>
              </w:rPr>
              <w:t>4.1.8.</w:t>
            </w:r>
          </w:p>
        </w:tc>
        <w:tc>
          <w:tcPr>
            <w:tcW w:w="1652" w:type="pct"/>
          </w:tcPr>
          <w:p w:rsidR="0023705E" w:rsidRPr="001316F7" w:rsidRDefault="0023705E" w:rsidP="00284699">
            <w:pPr>
              <w:rPr>
                <w:b/>
                <w:bCs/>
                <w:sz w:val="24"/>
                <w:szCs w:val="24"/>
              </w:rPr>
            </w:pPr>
            <w:r w:rsidRPr="001316F7">
              <w:rPr>
                <w:sz w:val="24"/>
                <w:szCs w:val="24"/>
              </w:rPr>
              <w:t>Прически и парики. Приемы гримирования с применением волосяных изделий</w:t>
            </w:r>
          </w:p>
        </w:tc>
        <w:tc>
          <w:tcPr>
            <w:tcW w:w="631" w:type="pct"/>
          </w:tcPr>
          <w:p w:rsidR="0023705E" w:rsidRPr="001316F7" w:rsidRDefault="0023705E" w:rsidP="00284699">
            <w:pPr>
              <w:rPr>
                <w:sz w:val="24"/>
                <w:szCs w:val="24"/>
              </w:rPr>
            </w:pPr>
            <w:r w:rsidRPr="001316F7">
              <w:rPr>
                <w:sz w:val="24"/>
                <w:szCs w:val="24"/>
              </w:rPr>
              <w:t>0,5</w:t>
            </w:r>
          </w:p>
        </w:tc>
        <w:tc>
          <w:tcPr>
            <w:tcW w:w="758" w:type="pct"/>
          </w:tcPr>
          <w:p w:rsidR="0023705E" w:rsidRPr="001316F7" w:rsidRDefault="0023705E" w:rsidP="00284699">
            <w:pPr>
              <w:rPr>
                <w:sz w:val="24"/>
                <w:szCs w:val="24"/>
              </w:rPr>
            </w:pPr>
            <w:r w:rsidRPr="001316F7">
              <w:rPr>
                <w:sz w:val="24"/>
                <w:szCs w:val="24"/>
              </w:rPr>
              <w:t>1,5</w:t>
            </w:r>
          </w:p>
        </w:tc>
        <w:tc>
          <w:tcPr>
            <w:tcW w:w="505" w:type="pct"/>
          </w:tcPr>
          <w:p w:rsidR="0023705E" w:rsidRPr="001316F7" w:rsidRDefault="0023705E" w:rsidP="00284699">
            <w:pPr>
              <w:rPr>
                <w:sz w:val="24"/>
                <w:szCs w:val="24"/>
              </w:rPr>
            </w:pPr>
            <w:r w:rsidRPr="001316F7">
              <w:rPr>
                <w:sz w:val="24"/>
                <w:szCs w:val="24"/>
              </w:rPr>
              <w:t>2</w:t>
            </w:r>
          </w:p>
        </w:tc>
        <w:tc>
          <w:tcPr>
            <w:tcW w:w="975" w:type="pct"/>
          </w:tcPr>
          <w:p w:rsidR="0023705E" w:rsidRPr="001316F7" w:rsidRDefault="0023705E" w:rsidP="00284699">
            <w:pPr>
              <w:jc w:val="center"/>
              <w:rPr>
                <w:sz w:val="24"/>
                <w:szCs w:val="24"/>
              </w:rPr>
            </w:pPr>
            <w:r w:rsidRPr="001316F7">
              <w:rPr>
                <w:sz w:val="24"/>
                <w:szCs w:val="24"/>
              </w:rPr>
              <w:t>Творческое задание</w:t>
            </w:r>
          </w:p>
        </w:tc>
      </w:tr>
      <w:tr w:rsidR="0023705E" w:rsidRPr="001316F7">
        <w:trPr>
          <w:gridBefore w:val="1"/>
        </w:trPr>
        <w:tc>
          <w:tcPr>
            <w:tcW w:w="479" w:type="pct"/>
          </w:tcPr>
          <w:p w:rsidR="0023705E" w:rsidRPr="001316F7" w:rsidRDefault="0023705E" w:rsidP="00284699">
            <w:pPr>
              <w:jc w:val="center"/>
              <w:rPr>
                <w:b/>
                <w:bCs/>
                <w:i/>
                <w:iCs/>
                <w:sz w:val="24"/>
                <w:szCs w:val="24"/>
              </w:rPr>
            </w:pPr>
            <w:r w:rsidRPr="001316F7">
              <w:rPr>
                <w:b/>
                <w:bCs/>
                <w:i/>
                <w:iCs/>
                <w:sz w:val="24"/>
                <w:szCs w:val="24"/>
              </w:rPr>
              <w:t>4.2.</w:t>
            </w:r>
          </w:p>
        </w:tc>
        <w:tc>
          <w:tcPr>
            <w:tcW w:w="1652" w:type="pct"/>
          </w:tcPr>
          <w:p w:rsidR="0023705E" w:rsidRPr="001316F7" w:rsidRDefault="0023705E" w:rsidP="00284699">
            <w:pPr>
              <w:rPr>
                <w:b/>
                <w:bCs/>
                <w:i/>
                <w:iCs/>
                <w:sz w:val="24"/>
                <w:szCs w:val="24"/>
              </w:rPr>
            </w:pPr>
            <w:r w:rsidRPr="001316F7">
              <w:rPr>
                <w:b/>
                <w:bCs/>
                <w:i/>
                <w:iCs/>
                <w:sz w:val="24"/>
                <w:szCs w:val="24"/>
              </w:rPr>
              <w:t>Работа над образом</w:t>
            </w:r>
          </w:p>
        </w:tc>
        <w:tc>
          <w:tcPr>
            <w:tcW w:w="631" w:type="pct"/>
          </w:tcPr>
          <w:p w:rsidR="0023705E" w:rsidRPr="001316F7" w:rsidRDefault="0023705E" w:rsidP="00284699">
            <w:pPr>
              <w:rPr>
                <w:b/>
                <w:bCs/>
                <w:i/>
                <w:iCs/>
                <w:sz w:val="24"/>
                <w:szCs w:val="24"/>
              </w:rPr>
            </w:pPr>
            <w:r w:rsidRPr="001316F7">
              <w:rPr>
                <w:b/>
                <w:bCs/>
                <w:i/>
                <w:iCs/>
                <w:sz w:val="24"/>
                <w:szCs w:val="24"/>
              </w:rPr>
              <w:t>3,5</w:t>
            </w:r>
          </w:p>
        </w:tc>
        <w:tc>
          <w:tcPr>
            <w:tcW w:w="758" w:type="pct"/>
          </w:tcPr>
          <w:p w:rsidR="0023705E" w:rsidRPr="001316F7" w:rsidRDefault="0023705E" w:rsidP="00284699">
            <w:pPr>
              <w:rPr>
                <w:b/>
                <w:bCs/>
                <w:i/>
                <w:iCs/>
                <w:sz w:val="24"/>
                <w:szCs w:val="24"/>
              </w:rPr>
            </w:pPr>
            <w:r w:rsidRPr="001316F7">
              <w:rPr>
                <w:b/>
                <w:bCs/>
                <w:i/>
                <w:iCs/>
                <w:sz w:val="24"/>
                <w:szCs w:val="24"/>
              </w:rPr>
              <w:t>11,5</w:t>
            </w:r>
          </w:p>
        </w:tc>
        <w:tc>
          <w:tcPr>
            <w:tcW w:w="505" w:type="pct"/>
          </w:tcPr>
          <w:p w:rsidR="0023705E" w:rsidRPr="001316F7" w:rsidRDefault="0023705E" w:rsidP="00284699">
            <w:pPr>
              <w:rPr>
                <w:b/>
                <w:bCs/>
                <w:i/>
                <w:iCs/>
                <w:sz w:val="24"/>
                <w:szCs w:val="24"/>
              </w:rPr>
            </w:pPr>
            <w:r w:rsidRPr="001316F7">
              <w:rPr>
                <w:b/>
                <w:bCs/>
                <w:i/>
                <w:iCs/>
                <w:sz w:val="24"/>
                <w:szCs w:val="24"/>
              </w:rPr>
              <w:t>14</w:t>
            </w:r>
          </w:p>
        </w:tc>
        <w:tc>
          <w:tcPr>
            <w:tcW w:w="975" w:type="pct"/>
          </w:tcPr>
          <w:p w:rsidR="0023705E" w:rsidRPr="001316F7" w:rsidRDefault="0023705E" w:rsidP="00284699">
            <w:pPr>
              <w:jc w:val="center"/>
              <w:rPr>
                <w:sz w:val="24"/>
                <w:szCs w:val="24"/>
              </w:rPr>
            </w:pPr>
          </w:p>
        </w:tc>
      </w:tr>
      <w:tr w:rsidR="0023705E" w:rsidRPr="001316F7">
        <w:trPr>
          <w:gridBefore w:val="1"/>
        </w:trPr>
        <w:tc>
          <w:tcPr>
            <w:tcW w:w="479" w:type="pct"/>
          </w:tcPr>
          <w:p w:rsidR="0023705E" w:rsidRPr="001316F7" w:rsidRDefault="0023705E" w:rsidP="00284699">
            <w:pPr>
              <w:jc w:val="center"/>
              <w:rPr>
                <w:sz w:val="24"/>
                <w:szCs w:val="24"/>
              </w:rPr>
            </w:pPr>
            <w:r w:rsidRPr="001316F7">
              <w:rPr>
                <w:sz w:val="24"/>
                <w:szCs w:val="24"/>
              </w:rPr>
              <w:t>4.2.1.</w:t>
            </w:r>
          </w:p>
        </w:tc>
        <w:tc>
          <w:tcPr>
            <w:tcW w:w="1652" w:type="pct"/>
          </w:tcPr>
          <w:p w:rsidR="0023705E" w:rsidRPr="001316F7" w:rsidRDefault="0023705E" w:rsidP="00284699">
            <w:pPr>
              <w:rPr>
                <w:sz w:val="24"/>
                <w:szCs w:val="24"/>
              </w:rPr>
            </w:pPr>
            <w:r w:rsidRPr="001316F7">
              <w:rPr>
                <w:sz w:val="24"/>
                <w:szCs w:val="24"/>
              </w:rPr>
              <w:t>Костюм и грим</w:t>
            </w:r>
          </w:p>
        </w:tc>
        <w:tc>
          <w:tcPr>
            <w:tcW w:w="631" w:type="pct"/>
          </w:tcPr>
          <w:p w:rsidR="0023705E" w:rsidRPr="001316F7" w:rsidRDefault="0023705E" w:rsidP="00284699">
            <w:pPr>
              <w:rPr>
                <w:sz w:val="24"/>
                <w:szCs w:val="24"/>
              </w:rPr>
            </w:pPr>
            <w:r w:rsidRPr="001316F7">
              <w:rPr>
                <w:sz w:val="24"/>
                <w:szCs w:val="24"/>
              </w:rPr>
              <w:t>0,5</w:t>
            </w:r>
          </w:p>
        </w:tc>
        <w:tc>
          <w:tcPr>
            <w:tcW w:w="758" w:type="pct"/>
          </w:tcPr>
          <w:p w:rsidR="0023705E" w:rsidRPr="001316F7" w:rsidRDefault="0023705E" w:rsidP="00284699">
            <w:pPr>
              <w:rPr>
                <w:sz w:val="24"/>
                <w:szCs w:val="24"/>
              </w:rPr>
            </w:pPr>
            <w:r w:rsidRPr="001316F7">
              <w:rPr>
                <w:sz w:val="24"/>
                <w:szCs w:val="24"/>
              </w:rPr>
              <w:t>1,5</w:t>
            </w:r>
          </w:p>
        </w:tc>
        <w:tc>
          <w:tcPr>
            <w:tcW w:w="505" w:type="pct"/>
          </w:tcPr>
          <w:p w:rsidR="0023705E" w:rsidRPr="001316F7" w:rsidRDefault="0023705E" w:rsidP="00284699">
            <w:pPr>
              <w:rPr>
                <w:sz w:val="24"/>
                <w:szCs w:val="24"/>
              </w:rPr>
            </w:pPr>
            <w:r w:rsidRPr="001316F7">
              <w:rPr>
                <w:sz w:val="24"/>
                <w:szCs w:val="24"/>
              </w:rPr>
              <w:t>2</w:t>
            </w:r>
          </w:p>
        </w:tc>
        <w:tc>
          <w:tcPr>
            <w:tcW w:w="975" w:type="pct"/>
          </w:tcPr>
          <w:p w:rsidR="0023705E" w:rsidRPr="001316F7" w:rsidRDefault="0023705E" w:rsidP="00284699">
            <w:pPr>
              <w:jc w:val="center"/>
              <w:rPr>
                <w:sz w:val="24"/>
                <w:szCs w:val="24"/>
              </w:rPr>
            </w:pPr>
            <w:r w:rsidRPr="001316F7">
              <w:rPr>
                <w:sz w:val="24"/>
                <w:szCs w:val="24"/>
              </w:rPr>
              <w:t>Творческое задание</w:t>
            </w:r>
          </w:p>
        </w:tc>
      </w:tr>
      <w:tr w:rsidR="0023705E" w:rsidRPr="001316F7">
        <w:trPr>
          <w:gridBefore w:val="1"/>
        </w:trPr>
        <w:tc>
          <w:tcPr>
            <w:tcW w:w="479" w:type="pct"/>
          </w:tcPr>
          <w:p w:rsidR="0023705E" w:rsidRPr="001316F7" w:rsidRDefault="0023705E" w:rsidP="00284699">
            <w:pPr>
              <w:jc w:val="center"/>
              <w:rPr>
                <w:sz w:val="24"/>
                <w:szCs w:val="24"/>
              </w:rPr>
            </w:pPr>
            <w:r w:rsidRPr="001316F7">
              <w:rPr>
                <w:sz w:val="24"/>
                <w:szCs w:val="24"/>
              </w:rPr>
              <w:t>4.2.2.</w:t>
            </w:r>
          </w:p>
        </w:tc>
        <w:tc>
          <w:tcPr>
            <w:tcW w:w="1652" w:type="pct"/>
          </w:tcPr>
          <w:p w:rsidR="0023705E" w:rsidRPr="001316F7" w:rsidRDefault="0023705E" w:rsidP="00284699">
            <w:pPr>
              <w:rPr>
                <w:b/>
                <w:bCs/>
                <w:sz w:val="24"/>
                <w:szCs w:val="24"/>
              </w:rPr>
            </w:pPr>
            <w:r w:rsidRPr="001316F7">
              <w:rPr>
                <w:sz w:val="24"/>
                <w:szCs w:val="24"/>
              </w:rPr>
              <w:t>Характерный грим</w:t>
            </w:r>
          </w:p>
        </w:tc>
        <w:tc>
          <w:tcPr>
            <w:tcW w:w="631" w:type="pct"/>
          </w:tcPr>
          <w:p w:rsidR="0023705E" w:rsidRPr="001316F7" w:rsidRDefault="0023705E" w:rsidP="00284699">
            <w:pPr>
              <w:rPr>
                <w:sz w:val="24"/>
                <w:szCs w:val="24"/>
              </w:rPr>
            </w:pPr>
            <w:r w:rsidRPr="001316F7">
              <w:rPr>
                <w:sz w:val="24"/>
                <w:szCs w:val="24"/>
              </w:rPr>
              <w:t>0,5</w:t>
            </w:r>
          </w:p>
        </w:tc>
        <w:tc>
          <w:tcPr>
            <w:tcW w:w="758" w:type="pct"/>
          </w:tcPr>
          <w:p w:rsidR="0023705E" w:rsidRPr="001316F7" w:rsidRDefault="0023705E" w:rsidP="00284699">
            <w:pPr>
              <w:rPr>
                <w:sz w:val="24"/>
                <w:szCs w:val="24"/>
              </w:rPr>
            </w:pPr>
            <w:r w:rsidRPr="001316F7">
              <w:rPr>
                <w:sz w:val="24"/>
                <w:szCs w:val="24"/>
              </w:rPr>
              <w:t>1,5</w:t>
            </w:r>
          </w:p>
        </w:tc>
        <w:tc>
          <w:tcPr>
            <w:tcW w:w="505" w:type="pct"/>
          </w:tcPr>
          <w:p w:rsidR="0023705E" w:rsidRPr="001316F7" w:rsidRDefault="0023705E" w:rsidP="00284699">
            <w:pPr>
              <w:rPr>
                <w:sz w:val="24"/>
                <w:szCs w:val="24"/>
              </w:rPr>
            </w:pPr>
            <w:r w:rsidRPr="001316F7">
              <w:rPr>
                <w:sz w:val="24"/>
                <w:szCs w:val="24"/>
              </w:rPr>
              <w:t>2</w:t>
            </w:r>
          </w:p>
        </w:tc>
        <w:tc>
          <w:tcPr>
            <w:tcW w:w="975" w:type="pct"/>
          </w:tcPr>
          <w:p w:rsidR="0023705E" w:rsidRPr="001316F7" w:rsidRDefault="0023705E" w:rsidP="00284699">
            <w:pPr>
              <w:jc w:val="center"/>
              <w:rPr>
                <w:sz w:val="24"/>
                <w:szCs w:val="24"/>
              </w:rPr>
            </w:pPr>
            <w:r w:rsidRPr="001316F7">
              <w:rPr>
                <w:sz w:val="24"/>
                <w:szCs w:val="24"/>
              </w:rPr>
              <w:t>Творческое задание</w:t>
            </w:r>
          </w:p>
        </w:tc>
      </w:tr>
      <w:tr w:rsidR="0023705E" w:rsidRPr="001316F7">
        <w:trPr>
          <w:gridBefore w:val="1"/>
        </w:trPr>
        <w:tc>
          <w:tcPr>
            <w:tcW w:w="479" w:type="pct"/>
          </w:tcPr>
          <w:p w:rsidR="0023705E" w:rsidRPr="001316F7" w:rsidRDefault="0023705E" w:rsidP="00284699">
            <w:pPr>
              <w:jc w:val="center"/>
              <w:rPr>
                <w:sz w:val="24"/>
                <w:szCs w:val="24"/>
              </w:rPr>
            </w:pPr>
            <w:r w:rsidRPr="001316F7">
              <w:rPr>
                <w:sz w:val="24"/>
                <w:szCs w:val="24"/>
              </w:rPr>
              <w:t>4.2.3.</w:t>
            </w:r>
          </w:p>
        </w:tc>
        <w:tc>
          <w:tcPr>
            <w:tcW w:w="1652" w:type="pct"/>
          </w:tcPr>
          <w:p w:rsidR="0023705E" w:rsidRPr="001316F7" w:rsidRDefault="0023705E" w:rsidP="00284699">
            <w:pPr>
              <w:rPr>
                <w:b/>
                <w:bCs/>
                <w:sz w:val="24"/>
                <w:szCs w:val="24"/>
              </w:rPr>
            </w:pPr>
            <w:r w:rsidRPr="001316F7">
              <w:rPr>
                <w:sz w:val="24"/>
                <w:szCs w:val="24"/>
              </w:rPr>
              <w:t>Расовый, национальный грим</w:t>
            </w:r>
          </w:p>
        </w:tc>
        <w:tc>
          <w:tcPr>
            <w:tcW w:w="631" w:type="pct"/>
          </w:tcPr>
          <w:p w:rsidR="0023705E" w:rsidRPr="001316F7" w:rsidRDefault="0023705E" w:rsidP="00284699">
            <w:pPr>
              <w:rPr>
                <w:sz w:val="24"/>
                <w:szCs w:val="24"/>
              </w:rPr>
            </w:pPr>
            <w:r w:rsidRPr="001316F7">
              <w:rPr>
                <w:sz w:val="24"/>
                <w:szCs w:val="24"/>
              </w:rPr>
              <w:t>1</w:t>
            </w:r>
          </w:p>
        </w:tc>
        <w:tc>
          <w:tcPr>
            <w:tcW w:w="758" w:type="pct"/>
          </w:tcPr>
          <w:p w:rsidR="0023705E" w:rsidRPr="001316F7" w:rsidRDefault="0023705E" w:rsidP="00284699">
            <w:pPr>
              <w:rPr>
                <w:sz w:val="24"/>
                <w:szCs w:val="24"/>
              </w:rPr>
            </w:pPr>
            <w:r w:rsidRPr="001316F7">
              <w:rPr>
                <w:sz w:val="24"/>
                <w:szCs w:val="24"/>
              </w:rPr>
              <w:t>3</w:t>
            </w:r>
          </w:p>
        </w:tc>
        <w:tc>
          <w:tcPr>
            <w:tcW w:w="505" w:type="pct"/>
          </w:tcPr>
          <w:p w:rsidR="0023705E" w:rsidRPr="001316F7" w:rsidRDefault="0023705E" w:rsidP="00284699">
            <w:pPr>
              <w:rPr>
                <w:sz w:val="24"/>
                <w:szCs w:val="24"/>
              </w:rPr>
            </w:pPr>
            <w:r w:rsidRPr="001316F7">
              <w:rPr>
                <w:sz w:val="24"/>
                <w:szCs w:val="24"/>
              </w:rPr>
              <w:t>4</w:t>
            </w:r>
          </w:p>
        </w:tc>
        <w:tc>
          <w:tcPr>
            <w:tcW w:w="975" w:type="pct"/>
          </w:tcPr>
          <w:p w:rsidR="0023705E" w:rsidRPr="001316F7" w:rsidRDefault="0023705E" w:rsidP="00284699">
            <w:pPr>
              <w:jc w:val="center"/>
              <w:rPr>
                <w:sz w:val="24"/>
                <w:szCs w:val="24"/>
              </w:rPr>
            </w:pPr>
            <w:r w:rsidRPr="001316F7">
              <w:rPr>
                <w:sz w:val="24"/>
                <w:szCs w:val="24"/>
              </w:rPr>
              <w:t>Творческое задание</w:t>
            </w:r>
          </w:p>
        </w:tc>
      </w:tr>
      <w:tr w:rsidR="0023705E" w:rsidRPr="001316F7">
        <w:trPr>
          <w:gridBefore w:val="1"/>
        </w:trPr>
        <w:tc>
          <w:tcPr>
            <w:tcW w:w="479" w:type="pct"/>
          </w:tcPr>
          <w:p w:rsidR="0023705E" w:rsidRPr="001316F7" w:rsidRDefault="0023705E" w:rsidP="00284699">
            <w:pPr>
              <w:jc w:val="center"/>
              <w:rPr>
                <w:sz w:val="24"/>
                <w:szCs w:val="24"/>
              </w:rPr>
            </w:pPr>
            <w:r w:rsidRPr="001316F7">
              <w:rPr>
                <w:sz w:val="24"/>
                <w:szCs w:val="24"/>
              </w:rPr>
              <w:t>4.2.4.</w:t>
            </w:r>
          </w:p>
        </w:tc>
        <w:tc>
          <w:tcPr>
            <w:tcW w:w="1652" w:type="pct"/>
          </w:tcPr>
          <w:p w:rsidR="0023705E" w:rsidRPr="001316F7" w:rsidRDefault="0023705E" w:rsidP="00284699">
            <w:pPr>
              <w:rPr>
                <w:sz w:val="24"/>
                <w:szCs w:val="24"/>
              </w:rPr>
            </w:pPr>
            <w:r w:rsidRPr="001316F7">
              <w:rPr>
                <w:sz w:val="24"/>
                <w:szCs w:val="24"/>
              </w:rPr>
              <w:t>Сказочные гримы</w:t>
            </w:r>
          </w:p>
        </w:tc>
        <w:tc>
          <w:tcPr>
            <w:tcW w:w="631" w:type="pct"/>
          </w:tcPr>
          <w:p w:rsidR="0023705E" w:rsidRPr="001316F7" w:rsidRDefault="0023705E" w:rsidP="00284699">
            <w:pPr>
              <w:rPr>
                <w:sz w:val="24"/>
                <w:szCs w:val="24"/>
              </w:rPr>
            </w:pPr>
            <w:r w:rsidRPr="001316F7">
              <w:rPr>
                <w:sz w:val="24"/>
                <w:szCs w:val="24"/>
              </w:rPr>
              <w:t>1</w:t>
            </w:r>
          </w:p>
        </w:tc>
        <w:tc>
          <w:tcPr>
            <w:tcW w:w="758" w:type="pct"/>
          </w:tcPr>
          <w:p w:rsidR="0023705E" w:rsidRPr="001316F7" w:rsidRDefault="0023705E" w:rsidP="00284699">
            <w:pPr>
              <w:rPr>
                <w:sz w:val="24"/>
                <w:szCs w:val="24"/>
              </w:rPr>
            </w:pPr>
            <w:r w:rsidRPr="001316F7">
              <w:rPr>
                <w:sz w:val="24"/>
                <w:szCs w:val="24"/>
              </w:rPr>
              <w:t>3</w:t>
            </w:r>
          </w:p>
        </w:tc>
        <w:tc>
          <w:tcPr>
            <w:tcW w:w="505" w:type="pct"/>
          </w:tcPr>
          <w:p w:rsidR="0023705E" w:rsidRPr="001316F7" w:rsidRDefault="0023705E" w:rsidP="00284699">
            <w:pPr>
              <w:rPr>
                <w:sz w:val="24"/>
                <w:szCs w:val="24"/>
              </w:rPr>
            </w:pPr>
            <w:r w:rsidRPr="001316F7">
              <w:rPr>
                <w:sz w:val="24"/>
                <w:szCs w:val="24"/>
              </w:rPr>
              <w:t>4</w:t>
            </w:r>
          </w:p>
        </w:tc>
        <w:tc>
          <w:tcPr>
            <w:tcW w:w="975" w:type="pct"/>
          </w:tcPr>
          <w:p w:rsidR="0023705E" w:rsidRPr="001316F7" w:rsidRDefault="0023705E" w:rsidP="00284699">
            <w:pPr>
              <w:jc w:val="center"/>
              <w:rPr>
                <w:sz w:val="24"/>
                <w:szCs w:val="24"/>
              </w:rPr>
            </w:pPr>
            <w:r w:rsidRPr="001316F7">
              <w:rPr>
                <w:sz w:val="24"/>
                <w:szCs w:val="24"/>
              </w:rPr>
              <w:t>Творческое задание</w:t>
            </w:r>
          </w:p>
        </w:tc>
      </w:tr>
      <w:tr w:rsidR="0023705E" w:rsidRPr="001316F7">
        <w:trPr>
          <w:gridBefore w:val="1"/>
        </w:trPr>
        <w:tc>
          <w:tcPr>
            <w:tcW w:w="479" w:type="pct"/>
          </w:tcPr>
          <w:p w:rsidR="0023705E" w:rsidRPr="001316F7" w:rsidRDefault="0023705E" w:rsidP="00284699">
            <w:pPr>
              <w:jc w:val="center"/>
              <w:rPr>
                <w:sz w:val="24"/>
                <w:szCs w:val="24"/>
              </w:rPr>
            </w:pPr>
            <w:r w:rsidRPr="001316F7">
              <w:rPr>
                <w:sz w:val="24"/>
                <w:szCs w:val="24"/>
              </w:rPr>
              <w:t>4.2.5.</w:t>
            </w:r>
          </w:p>
        </w:tc>
        <w:tc>
          <w:tcPr>
            <w:tcW w:w="1652" w:type="pct"/>
          </w:tcPr>
          <w:p w:rsidR="0023705E" w:rsidRPr="001316F7" w:rsidRDefault="0023705E" w:rsidP="00284699">
            <w:pPr>
              <w:rPr>
                <w:sz w:val="24"/>
                <w:szCs w:val="24"/>
              </w:rPr>
            </w:pPr>
            <w:r w:rsidRPr="001316F7">
              <w:rPr>
                <w:sz w:val="24"/>
                <w:szCs w:val="24"/>
              </w:rPr>
              <w:t>Гримы зверей</w:t>
            </w:r>
          </w:p>
        </w:tc>
        <w:tc>
          <w:tcPr>
            <w:tcW w:w="631" w:type="pct"/>
          </w:tcPr>
          <w:p w:rsidR="0023705E" w:rsidRPr="001316F7" w:rsidRDefault="0023705E" w:rsidP="00284699">
            <w:pPr>
              <w:rPr>
                <w:sz w:val="24"/>
                <w:szCs w:val="24"/>
              </w:rPr>
            </w:pPr>
            <w:r w:rsidRPr="001316F7">
              <w:rPr>
                <w:sz w:val="24"/>
                <w:szCs w:val="24"/>
              </w:rPr>
              <w:t>0,5</w:t>
            </w:r>
          </w:p>
        </w:tc>
        <w:tc>
          <w:tcPr>
            <w:tcW w:w="758" w:type="pct"/>
          </w:tcPr>
          <w:p w:rsidR="0023705E" w:rsidRPr="001316F7" w:rsidRDefault="0023705E" w:rsidP="00284699">
            <w:pPr>
              <w:rPr>
                <w:sz w:val="24"/>
                <w:szCs w:val="24"/>
              </w:rPr>
            </w:pPr>
            <w:r w:rsidRPr="001316F7">
              <w:rPr>
                <w:sz w:val="24"/>
                <w:szCs w:val="24"/>
              </w:rPr>
              <w:t>0,5</w:t>
            </w:r>
          </w:p>
        </w:tc>
        <w:tc>
          <w:tcPr>
            <w:tcW w:w="505" w:type="pct"/>
          </w:tcPr>
          <w:p w:rsidR="0023705E" w:rsidRPr="001316F7" w:rsidRDefault="0023705E" w:rsidP="00284699">
            <w:pPr>
              <w:rPr>
                <w:sz w:val="24"/>
                <w:szCs w:val="24"/>
              </w:rPr>
            </w:pPr>
            <w:r w:rsidRPr="001316F7">
              <w:rPr>
                <w:sz w:val="24"/>
                <w:szCs w:val="24"/>
              </w:rPr>
              <w:t>2</w:t>
            </w:r>
          </w:p>
        </w:tc>
        <w:tc>
          <w:tcPr>
            <w:tcW w:w="975" w:type="pct"/>
          </w:tcPr>
          <w:p w:rsidR="0023705E" w:rsidRPr="001316F7" w:rsidRDefault="0023705E" w:rsidP="00284699">
            <w:pPr>
              <w:jc w:val="center"/>
              <w:rPr>
                <w:sz w:val="24"/>
                <w:szCs w:val="24"/>
              </w:rPr>
            </w:pPr>
            <w:r w:rsidRPr="001316F7">
              <w:rPr>
                <w:sz w:val="24"/>
                <w:szCs w:val="24"/>
              </w:rPr>
              <w:t>Творческое задание</w:t>
            </w:r>
          </w:p>
        </w:tc>
      </w:tr>
      <w:tr w:rsidR="0023705E" w:rsidRPr="001316F7">
        <w:trPr>
          <w:gridBefore w:val="1"/>
          <w:trHeight w:val="335"/>
        </w:trPr>
        <w:tc>
          <w:tcPr>
            <w:tcW w:w="479" w:type="pct"/>
          </w:tcPr>
          <w:p w:rsidR="0023705E" w:rsidRPr="001316F7" w:rsidRDefault="0023705E" w:rsidP="00284699">
            <w:pPr>
              <w:jc w:val="center"/>
              <w:rPr>
                <w:b/>
                <w:bCs/>
                <w:i/>
                <w:iCs/>
                <w:sz w:val="24"/>
                <w:szCs w:val="24"/>
              </w:rPr>
            </w:pPr>
            <w:r w:rsidRPr="001316F7">
              <w:rPr>
                <w:b/>
                <w:bCs/>
                <w:i/>
                <w:iCs/>
                <w:sz w:val="24"/>
                <w:szCs w:val="24"/>
              </w:rPr>
              <w:t>4.3.</w:t>
            </w:r>
          </w:p>
        </w:tc>
        <w:tc>
          <w:tcPr>
            <w:tcW w:w="1652" w:type="pct"/>
          </w:tcPr>
          <w:p w:rsidR="0023705E" w:rsidRPr="001316F7" w:rsidRDefault="0023705E" w:rsidP="00284699">
            <w:pPr>
              <w:rPr>
                <w:b/>
                <w:bCs/>
                <w:i/>
                <w:iCs/>
                <w:sz w:val="24"/>
                <w:szCs w:val="24"/>
              </w:rPr>
            </w:pPr>
            <w:r w:rsidRPr="001316F7">
              <w:rPr>
                <w:b/>
                <w:bCs/>
                <w:i/>
                <w:iCs/>
                <w:sz w:val="24"/>
                <w:szCs w:val="24"/>
              </w:rPr>
              <w:t>Макияж</w:t>
            </w:r>
          </w:p>
        </w:tc>
        <w:tc>
          <w:tcPr>
            <w:tcW w:w="631" w:type="pct"/>
          </w:tcPr>
          <w:p w:rsidR="0023705E" w:rsidRPr="001316F7" w:rsidRDefault="0023705E" w:rsidP="00284699">
            <w:pPr>
              <w:rPr>
                <w:b/>
                <w:bCs/>
                <w:i/>
                <w:iCs/>
                <w:sz w:val="24"/>
                <w:szCs w:val="24"/>
              </w:rPr>
            </w:pPr>
            <w:r w:rsidRPr="001316F7">
              <w:rPr>
                <w:b/>
                <w:bCs/>
                <w:i/>
                <w:iCs/>
                <w:sz w:val="24"/>
                <w:szCs w:val="24"/>
              </w:rPr>
              <w:t>1</w:t>
            </w:r>
          </w:p>
        </w:tc>
        <w:tc>
          <w:tcPr>
            <w:tcW w:w="758" w:type="pct"/>
          </w:tcPr>
          <w:p w:rsidR="0023705E" w:rsidRPr="001316F7" w:rsidRDefault="0023705E" w:rsidP="00284699">
            <w:pPr>
              <w:rPr>
                <w:b/>
                <w:bCs/>
                <w:i/>
                <w:iCs/>
                <w:sz w:val="24"/>
                <w:szCs w:val="24"/>
              </w:rPr>
            </w:pPr>
            <w:r w:rsidRPr="001316F7">
              <w:rPr>
                <w:b/>
                <w:bCs/>
                <w:i/>
                <w:iCs/>
                <w:sz w:val="24"/>
                <w:szCs w:val="24"/>
              </w:rPr>
              <w:t>1</w:t>
            </w:r>
          </w:p>
        </w:tc>
        <w:tc>
          <w:tcPr>
            <w:tcW w:w="505" w:type="pct"/>
          </w:tcPr>
          <w:p w:rsidR="0023705E" w:rsidRPr="001316F7" w:rsidRDefault="0023705E" w:rsidP="00284699">
            <w:pPr>
              <w:rPr>
                <w:b/>
                <w:bCs/>
                <w:i/>
                <w:iCs/>
                <w:sz w:val="24"/>
                <w:szCs w:val="24"/>
              </w:rPr>
            </w:pPr>
            <w:r w:rsidRPr="001316F7">
              <w:rPr>
                <w:b/>
                <w:bCs/>
                <w:i/>
                <w:iCs/>
                <w:sz w:val="24"/>
                <w:szCs w:val="24"/>
              </w:rPr>
              <w:t>2</w:t>
            </w:r>
          </w:p>
        </w:tc>
        <w:tc>
          <w:tcPr>
            <w:tcW w:w="975" w:type="pct"/>
          </w:tcPr>
          <w:p w:rsidR="0023705E" w:rsidRPr="001316F7" w:rsidRDefault="0023705E" w:rsidP="00284699">
            <w:pPr>
              <w:jc w:val="center"/>
              <w:rPr>
                <w:sz w:val="24"/>
                <w:szCs w:val="24"/>
              </w:rPr>
            </w:pPr>
          </w:p>
        </w:tc>
      </w:tr>
      <w:tr w:rsidR="0023705E" w:rsidRPr="001316F7">
        <w:trPr>
          <w:gridBefore w:val="1"/>
          <w:trHeight w:val="423"/>
        </w:trPr>
        <w:tc>
          <w:tcPr>
            <w:tcW w:w="479" w:type="pct"/>
          </w:tcPr>
          <w:p w:rsidR="0023705E" w:rsidRPr="001316F7" w:rsidRDefault="0023705E" w:rsidP="00284699">
            <w:pPr>
              <w:jc w:val="center"/>
              <w:rPr>
                <w:sz w:val="24"/>
                <w:szCs w:val="24"/>
              </w:rPr>
            </w:pPr>
            <w:r w:rsidRPr="001316F7">
              <w:rPr>
                <w:sz w:val="24"/>
                <w:szCs w:val="24"/>
              </w:rPr>
              <w:t>4.3.1.</w:t>
            </w:r>
          </w:p>
        </w:tc>
        <w:tc>
          <w:tcPr>
            <w:tcW w:w="1652" w:type="pct"/>
          </w:tcPr>
          <w:p w:rsidR="0023705E" w:rsidRPr="001316F7" w:rsidRDefault="0023705E" w:rsidP="00284699">
            <w:pPr>
              <w:rPr>
                <w:b/>
                <w:bCs/>
                <w:i/>
                <w:iCs/>
                <w:sz w:val="24"/>
                <w:szCs w:val="24"/>
              </w:rPr>
            </w:pPr>
            <w:r w:rsidRPr="001316F7">
              <w:rPr>
                <w:sz w:val="24"/>
                <w:szCs w:val="24"/>
              </w:rPr>
              <w:t>Концертный грим</w:t>
            </w:r>
          </w:p>
        </w:tc>
        <w:tc>
          <w:tcPr>
            <w:tcW w:w="631" w:type="pct"/>
          </w:tcPr>
          <w:p w:rsidR="0023705E" w:rsidRPr="001316F7" w:rsidRDefault="0023705E" w:rsidP="00284699">
            <w:pPr>
              <w:rPr>
                <w:sz w:val="24"/>
                <w:szCs w:val="24"/>
              </w:rPr>
            </w:pPr>
            <w:r w:rsidRPr="001316F7">
              <w:rPr>
                <w:sz w:val="24"/>
                <w:szCs w:val="24"/>
              </w:rPr>
              <w:t>1</w:t>
            </w:r>
          </w:p>
        </w:tc>
        <w:tc>
          <w:tcPr>
            <w:tcW w:w="758" w:type="pct"/>
          </w:tcPr>
          <w:p w:rsidR="0023705E" w:rsidRPr="001316F7" w:rsidRDefault="0023705E" w:rsidP="00284699">
            <w:pPr>
              <w:rPr>
                <w:sz w:val="24"/>
                <w:szCs w:val="24"/>
              </w:rPr>
            </w:pPr>
            <w:r w:rsidRPr="001316F7">
              <w:rPr>
                <w:sz w:val="24"/>
                <w:szCs w:val="24"/>
              </w:rPr>
              <w:t>1</w:t>
            </w:r>
          </w:p>
        </w:tc>
        <w:tc>
          <w:tcPr>
            <w:tcW w:w="505" w:type="pct"/>
          </w:tcPr>
          <w:p w:rsidR="0023705E" w:rsidRPr="001316F7" w:rsidRDefault="0023705E" w:rsidP="00284699">
            <w:pPr>
              <w:rPr>
                <w:sz w:val="24"/>
                <w:szCs w:val="24"/>
              </w:rPr>
            </w:pPr>
            <w:r w:rsidRPr="001316F7">
              <w:rPr>
                <w:sz w:val="24"/>
                <w:szCs w:val="24"/>
              </w:rPr>
              <w:t>2</w:t>
            </w:r>
          </w:p>
        </w:tc>
        <w:tc>
          <w:tcPr>
            <w:tcW w:w="975" w:type="pct"/>
          </w:tcPr>
          <w:p w:rsidR="0023705E" w:rsidRPr="001316F7" w:rsidRDefault="0023705E" w:rsidP="00284699">
            <w:pPr>
              <w:jc w:val="center"/>
              <w:rPr>
                <w:sz w:val="24"/>
                <w:szCs w:val="24"/>
              </w:rPr>
            </w:pPr>
            <w:r w:rsidRPr="001316F7">
              <w:rPr>
                <w:sz w:val="24"/>
                <w:szCs w:val="24"/>
              </w:rPr>
              <w:t>Творческое задание Просмотр</w:t>
            </w:r>
          </w:p>
        </w:tc>
      </w:tr>
      <w:tr w:rsidR="0023705E" w:rsidRPr="001316F7">
        <w:trPr>
          <w:gridBefore w:val="1"/>
          <w:trHeight w:val="271"/>
        </w:trPr>
        <w:tc>
          <w:tcPr>
            <w:tcW w:w="479" w:type="pct"/>
          </w:tcPr>
          <w:p w:rsidR="0023705E" w:rsidRPr="001316F7" w:rsidRDefault="0023705E" w:rsidP="00284699">
            <w:pPr>
              <w:jc w:val="center"/>
              <w:rPr>
                <w:b/>
                <w:bCs/>
                <w:sz w:val="24"/>
                <w:szCs w:val="24"/>
              </w:rPr>
            </w:pPr>
            <w:r w:rsidRPr="001316F7">
              <w:rPr>
                <w:b/>
                <w:bCs/>
                <w:sz w:val="24"/>
                <w:szCs w:val="24"/>
              </w:rPr>
              <w:t>IV.</w:t>
            </w:r>
          </w:p>
        </w:tc>
        <w:tc>
          <w:tcPr>
            <w:tcW w:w="1652" w:type="pct"/>
          </w:tcPr>
          <w:p w:rsidR="0023705E" w:rsidRPr="001316F7" w:rsidRDefault="0023705E" w:rsidP="00284699">
            <w:pPr>
              <w:rPr>
                <w:b/>
                <w:bCs/>
                <w:sz w:val="24"/>
                <w:szCs w:val="24"/>
              </w:rPr>
            </w:pPr>
            <w:r w:rsidRPr="001316F7">
              <w:rPr>
                <w:b/>
                <w:bCs/>
                <w:sz w:val="24"/>
                <w:szCs w:val="24"/>
              </w:rPr>
              <w:t>Предметно-практическая</w:t>
            </w:r>
          </w:p>
          <w:p w:rsidR="0023705E" w:rsidRPr="001316F7" w:rsidRDefault="0023705E" w:rsidP="00284699">
            <w:pPr>
              <w:rPr>
                <w:b/>
                <w:bCs/>
                <w:sz w:val="24"/>
                <w:szCs w:val="24"/>
              </w:rPr>
            </w:pPr>
            <w:r w:rsidRPr="001316F7">
              <w:rPr>
                <w:b/>
                <w:bCs/>
                <w:sz w:val="24"/>
                <w:szCs w:val="24"/>
              </w:rPr>
              <w:t>деятельность</w:t>
            </w:r>
          </w:p>
        </w:tc>
        <w:tc>
          <w:tcPr>
            <w:tcW w:w="631" w:type="pct"/>
          </w:tcPr>
          <w:p w:rsidR="0023705E" w:rsidRPr="001316F7" w:rsidRDefault="0023705E" w:rsidP="00284699">
            <w:pPr>
              <w:rPr>
                <w:b/>
                <w:bCs/>
                <w:sz w:val="24"/>
                <w:szCs w:val="24"/>
              </w:rPr>
            </w:pPr>
            <w:r w:rsidRPr="001316F7">
              <w:rPr>
                <w:b/>
                <w:bCs/>
                <w:sz w:val="24"/>
                <w:szCs w:val="24"/>
              </w:rPr>
              <w:t>-</w:t>
            </w:r>
          </w:p>
        </w:tc>
        <w:tc>
          <w:tcPr>
            <w:tcW w:w="758" w:type="pct"/>
          </w:tcPr>
          <w:p w:rsidR="0023705E" w:rsidRPr="001316F7" w:rsidRDefault="0023705E" w:rsidP="00284699">
            <w:pPr>
              <w:rPr>
                <w:b/>
                <w:bCs/>
                <w:sz w:val="24"/>
                <w:szCs w:val="24"/>
              </w:rPr>
            </w:pPr>
            <w:r w:rsidRPr="001316F7">
              <w:rPr>
                <w:b/>
                <w:bCs/>
                <w:sz w:val="24"/>
                <w:szCs w:val="24"/>
              </w:rPr>
              <w:t>18</w:t>
            </w:r>
          </w:p>
        </w:tc>
        <w:tc>
          <w:tcPr>
            <w:tcW w:w="505" w:type="pct"/>
          </w:tcPr>
          <w:p w:rsidR="0023705E" w:rsidRPr="001316F7" w:rsidRDefault="0023705E" w:rsidP="00284699">
            <w:pPr>
              <w:rPr>
                <w:b/>
                <w:bCs/>
                <w:sz w:val="24"/>
                <w:szCs w:val="24"/>
              </w:rPr>
            </w:pPr>
            <w:r w:rsidRPr="001316F7">
              <w:rPr>
                <w:b/>
                <w:bCs/>
                <w:sz w:val="24"/>
                <w:szCs w:val="24"/>
              </w:rPr>
              <w:t>18</w:t>
            </w:r>
          </w:p>
        </w:tc>
        <w:tc>
          <w:tcPr>
            <w:tcW w:w="975" w:type="pct"/>
          </w:tcPr>
          <w:p w:rsidR="0023705E" w:rsidRPr="001316F7" w:rsidRDefault="0023705E" w:rsidP="00284699">
            <w:pPr>
              <w:jc w:val="center"/>
              <w:rPr>
                <w:sz w:val="24"/>
                <w:szCs w:val="24"/>
              </w:rPr>
            </w:pPr>
            <w:r w:rsidRPr="001316F7">
              <w:rPr>
                <w:sz w:val="24"/>
                <w:szCs w:val="24"/>
              </w:rPr>
              <w:t>Грамоты, дипломы</w:t>
            </w:r>
          </w:p>
        </w:tc>
      </w:tr>
      <w:tr w:rsidR="0023705E" w:rsidRPr="001316F7">
        <w:trPr>
          <w:gridBefore w:val="1"/>
          <w:trHeight w:val="271"/>
        </w:trPr>
        <w:tc>
          <w:tcPr>
            <w:tcW w:w="479" w:type="pct"/>
          </w:tcPr>
          <w:p w:rsidR="0023705E" w:rsidRPr="001316F7" w:rsidRDefault="0023705E" w:rsidP="00284699">
            <w:pPr>
              <w:jc w:val="center"/>
              <w:rPr>
                <w:b/>
                <w:bCs/>
                <w:sz w:val="24"/>
                <w:szCs w:val="24"/>
              </w:rPr>
            </w:pPr>
            <w:r w:rsidRPr="001316F7">
              <w:rPr>
                <w:b/>
                <w:bCs/>
                <w:sz w:val="24"/>
                <w:szCs w:val="24"/>
              </w:rPr>
              <w:t>V.</w:t>
            </w:r>
          </w:p>
        </w:tc>
        <w:tc>
          <w:tcPr>
            <w:tcW w:w="1652" w:type="pct"/>
          </w:tcPr>
          <w:p w:rsidR="0023705E" w:rsidRPr="001316F7" w:rsidRDefault="0023705E" w:rsidP="00284699">
            <w:pPr>
              <w:rPr>
                <w:b/>
                <w:bCs/>
                <w:sz w:val="24"/>
                <w:szCs w:val="24"/>
              </w:rPr>
            </w:pPr>
            <w:r w:rsidRPr="001316F7">
              <w:rPr>
                <w:b/>
                <w:bCs/>
                <w:sz w:val="24"/>
                <w:szCs w:val="24"/>
              </w:rPr>
              <w:t>Познавательно-развивающая деятельность</w:t>
            </w:r>
          </w:p>
        </w:tc>
        <w:tc>
          <w:tcPr>
            <w:tcW w:w="631" w:type="pct"/>
          </w:tcPr>
          <w:p w:rsidR="0023705E" w:rsidRPr="001316F7" w:rsidRDefault="0023705E" w:rsidP="00284699">
            <w:pPr>
              <w:rPr>
                <w:b/>
                <w:bCs/>
                <w:sz w:val="24"/>
                <w:szCs w:val="24"/>
              </w:rPr>
            </w:pPr>
            <w:r w:rsidRPr="001316F7">
              <w:rPr>
                <w:b/>
                <w:bCs/>
                <w:sz w:val="24"/>
                <w:szCs w:val="24"/>
              </w:rPr>
              <w:t>-</w:t>
            </w:r>
          </w:p>
        </w:tc>
        <w:tc>
          <w:tcPr>
            <w:tcW w:w="758" w:type="pct"/>
          </w:tcPr>
          <w:p w:rsidR="0023705E" w:rsidRPr="001316F7" w:rsidRDefault="0023705E" w:rsidP="00284699">
            <w:pPr>
              <w:rPr>
                <w:b/>
                <w:bCs/>
                <w:sz w:val="24"/>
                <w:szCs w:val="24"/>
              </w:rPr>
            </w:pPr>
            <w:r w:rsidRPr="001316F7">
              <w:rPr>
                <w:b/>
                <w:bCs/>
                <w:sz w:val="24"/>
                <w:szCs w:val="24"/>
              </w:rPr>
              <w:t>6</w:t>
            </w:r>
          </w:p>
        </w:tc>
        <w:tc>
          <w:tcPr>
            <w:tcW w:w="505" w:type="pct"/>
          </w:tcPr>
          <w:p w:rsidR="0023705E" w:rsidRPr="001316F7" w:rsidRDefault="0023705E" w:rsidP="00284699">
            <w:pPr>
              <w:rPr>
                <w:b/>
                <w:bCs/>
                <w:sz w:val="24"/>
                <w:szCs w:val="24"/>
              </w:rPr>
            </w:pPr>
            <w:r w:rsidRPr="001316F7">
              <w:rPr>
                <w:b/>
                <w:bCs/>
                <w:sz w:val="24"/>
                <w:szCs w:val="24"/>
              </w:rPr>
              <w:t>6</w:t>
            </w:r>
          </w:p>
        </w:tc>
        <w:tc>
          <w:tcPr>
            <w:tcW w:w="975" w:type="pct"/>
          </w:tcPr>
          <w:p w:rsidR="0023705E" w:rsidRPr="001316F7" w:rsidRDefault="0023705E" w:rsidP="00284699">
            <w:pPr>
              <w:jc w:val="center"/>
              <w:rPr>
                <w:b/>
                <w:bCs/>
                <w:sz w:val="24"/>
                <w:szCs w:val="24"/>
              </w:rPr>
            </w:pPr>
            <w:r w:rsidRPr="001316F7">
              <w:rPr>
                <w:sz w:val="24"/>
                <w:szCs w:val="24"/>
              </w:rPr>
              <w:t>Беседы, конкурсы, соревнования</w:t>
            </w:r>
          </w:p>
        </w:tc>
      </w:tr>
      <w:tr w:rsidR="0023705E" w:rsidRPr="001316F7">
        <w:trPr>
          <w:gridBefore w:val="1"/>
          <w:trHeight w:val="556"/>
        </w:trPr>
        <w:tc>
          <w:tcPr>
            <w:tcW w:w="479" w:type="pct"/>
          </w:tcPr>
          <w:p w:rsidR="0023705E" w:rsidRPr="001316F7" w:rsidRDefault="0023705E" w:rsidP="00284699">
            <w:pPr>
              <w:jc w:val="center"/>
              <w:rPr>
                <w:b/>
                <w:bCs/>
                <w:sz w:val="24"/>
                <w:szCs w:val="24"/>
              </w:rPr>
            </w:pPr>
            <w:r w:rsidRPr="001316F7">
              <w:rPr>
                <w:b/>
                <w:bCs/>
                <w:sz w:val="24"/>
                <w:szCs w:val="24"/>
              </w:rPr>
              <w:t>VI.</w:t>
            </w:r>
          </w:p>
        </w:tc>
        <w:tc>
          <w:tcPr>
            <w:tcW w:w="1652" w:type="pct"/>
          </w:tcPr>
          <w:p w:rsidR="0023705E" w:rsidRPr="001316F7" w:rsidRDefault="0023705E" w:rsidP="00284699">
            <w:pPr>
              <w:rPr>
                <w:b/>
                <w:bCs/>
                <w:sz w:val="24"/>
                <w:szCs w:val="24"/>
              </w:rPr>
            </w:pPr>
            <w:r w:rsidRPr="001316F7">
              <w:rPr>
                <w:b/>
                <w:bCs/>
                <w:sz w:val="24"/>
                <w:szCs w:val="24"/>
              </w:rPr>
              <w:t>Итоговое занятия</w:t>
            </w:r>
          </w:p>
        </w:tc>
        <w:tc>
          <w:tcPr>
            <w:tcW w:w="631" w:type="pct"/>
          </w:tcPr>
          <w:p w:rsidR="0023705E" w:rsidRPr="001316F7" w:rsidRDefault="0023705E" w:rsidP="00284699">
            <w:pPr>
              <w:rPr>
                <w:b/>
                <w:bCs/>
                <w:sz w:val="24"/>
                <w:szCs w:val="24"/>
              </w:rPr>
            </w:pPr>
            <w:r w:rsidRPr="001316F7">
              <w:rPr>
                <w:b/>
                <w:bCs/>
                <w:sz w:val="24"/>
                <w:szCs w:val="24"/>
              </w:rPr>
              <w:t>2</w:t>
            </w:r>
          </w:p>
        </w:tc>
        <w:tc>
          <w:tcPr>
            <w:tcW w:w="758" w:type="pct"/>
          </w:tcPr>
          <w:p w:rsidR="0023705E" w:rsidRPr="001316F7" w:rsidRDefault="0023705E" w:rsidP="00284699">
            <w:pPr>
              <w:rPr>
                <w:b/>
                <w:bCs/>
                <w:sz w:val="24"/>
                <w:szCs w:val="24"/>
              </w:rPr>
            </w:pPr>
            <w:r w:rsidRPr="001316F7">
              <w:rPr>
                <w:b/>
                <w:bCs/>
                <w:sz w:val="24"/>
                <w:szCs w:val="24"/>
              </w:rPr>
              <w:t>-</w:t>
            </w:r>
          </w:p>
        </w:tc>
        <w:tc>
          <w:tcPr>
            <w:tcW w:w="505" w:type="pct"/>
          </w:tcPr>
          <w:p w:rsidR="0023705E" w:rsidRPr="001316F7" w:rsidRDefault="0023705E" w:rsidP="00284699">
            <w:pPr>
              <w:rPr>
                <w:b/>
                <w:bCs/>
                <w:sz w:val="24"/>
                <w:szCs w:val="24"/>
              </w:rPr>
            </w:pPr>
            <w:r w:rsidRPr="001316F7">
              <w:rPr>
                <w:b/>
                <w:bCs/>
                <w:sz w:val="24"/>
                <w:szCs w:val="24"/>
              </w:rPr>
              <w:t>2</w:t>
            </w:r>
          </w:p>
        </w:tc>
        <w:tc>
          <w:tcPr>
            <w:tcW w:w="975" w:type="pct"/>
          </w:tcPr>
          <w:p w:rsidR="0023705E" w:rsidRPr="001316F7" w:rsidRDefault="0023705E" w:rsidP="00284699">
            <w:pPr>
              <w:jc w:val="center"/>
              <w:rPr>
                <w:sz w:val="24"/>
                <w:szCs w:val="24"/>
              </w:rPr>
            </w:pPr>
            <w:r w:rsidRPr="001316F7">
              <w:rPr>
                <w:sz w:val="24"/>
                <w:szCs w:val="24"/>
              </w:rPr>
              <w:t>Творческий отчет</w:t>
            </w:r>
          </w:p>
        </w:tc>
      </w:tr>
      <w:tr w:rsidR="0023705E" w:rsidRPr="001316F7">
        <w:trPr>
          <w:gridBefore w:val="1"/>
          <w:trHeight w:val="271"/>
        </w:trPr>
        <w:tc>
          <w:tcPr>
            <w:tcW w:w="479" w:type="pct"/>
          </w:tcPr>
          <w:p w:rsidR="0023705E" w:rsidRPr="001316F7" w:rsidRDefault="0023705E" w:rsidP="00284699">
            <w:pPr>
              <w:jc w:val="center"/>
              <w:rPr>
                <w:b/>
                <w:bCs/>
                <w:sz w:val="24"/>
                <w:szCs w:val="24"/>
              </w:rPr>
            </w:pPr>
          </w:p>
        </w:tc>
        <w:tc>
          <w:tcPr>
            <w:tcW w:w="1652" w:type="pct"/>
          </w:tcPr>
          <w:p w:rsidR="0023705E" w:rsidRPr="001316F7" w:rsidRDefault="0023705E" w:rsidP="00284699">
            <w:pPr>
              <w:rPr>
                <w:b/>
                <w:bCs/>
                <w:sz w:val="24"/>
                <w:szCs w:val="24"/>
              </w:rPr>
            </w:pPr>
            <w:r w:rsidRPr="001316F7">
              <w:rPr>
                <w:b/>
                <w:bCs/>
                <w:sz w:val="24"/>
                <w:szCs w:val="24"/>
              </w:rPr>
              <w:t>ИТОГО:</w:t>
            </w:r>
          </w:p>
        </w:tc>
        <w:tc>
          <w:tcPr>
            <w:tcW w:w="631" w:type="pct"/>
          </w:tcPr>
          <w:p w:rsidR="0023705E" w:rsidRPr="001316F7" w:rsidRDefault="0023705E" w:rsidP="00284699">
            <w:pPr>
              <w:rPr>
                <w:b/>
                <w:bCs/>
                <w:sz w:val="24"/>
                <w:szCs w:val="24"/>
              </w:rPr>
            </w:pPr>
            <w:r w:rsidRPr="001316F7">
              <w:rPr>
                <w:b/>
                <w:bCs/>
                <w:sz w:val="24"/>
                <w:szCs w:val="24"/>
              </w:rPr>
              <w:t>30,5</w:t>
            </w:r>
          </w:p>
        </w:tc>
        <w:tc>
          <w:tcPr>
            <w:tcW w:w="758" w:type="pct"/>
          </w:tcPr>
          <w:p w:rsidR="0023705E" w:rsidRPr="001316F7" w:rsidRDefault="0023705E" w:rsidP="00284699">
            <w:pPr>
              <w:rPr>
                <w:b/>
                <w:bCs/>
                <w:sz w:val="24"/>
                <w:szCs w:val="24"/>
              </w:rPr>
            </w:pPr>
            <w:r w:rsidRPr="001316F7">
              <w:rPr>
                <w:b/>
                <w:bCs/>
                <w:sz w:val="24"/>
                <w:szCs w:val="24"/>
              </w:rPr>
              <w:t>185,5</w:t>
            </w:r>
          </w:p>
        </w:tc>
        <w:tc>
          <w:tcPr>
            <w:tcW w:w="505" w:type="pct"/>
          </w:tcPr>
          <w:p w:rsidR="0023705E" w:rsidRPr="001316F7" w:rsidRDefault="0023705E" w:rsidP="00284699">
            <w:pPr>
              <w:rPr>
                <w:b/>
                <w:bCs/>
                <w:sz w:val="24"/>
                <w:szCs w:val="24"/>
              </w:rPr>
            </w:pPr>
            <w:r w:rsidRPr="001316F7">
              <w:rPr>
                <w:b/>
                <w:bCs/>
                <w:sz w:val="24"/>
                <w:szCs w:val="24"/>
              </w:rPr>
              <w:t>216</w:t>
            </w:r>
          </w:p>
        </w:tc>
        <w:tc>
          <w:tcPr>
            <w:tcW w:w="975" w:type="pct"/>
          </w:tcPr>
          <w:p w:rsidR="0023705E" w:rsidRPr="001316F7" w:rsidRDefault="0023705E" w:rsidP="00284699">
            <w:pPr>
              <w:jc w:val="center"/>
              <w:rPr>
                <w:sz w:val="24"/>
                <w:szCs w:val="24"/>
              </w:rPr>
            </w:pPr>
          </w:p>
        </w:tc>
      </w:tr>
    </w:tbl>
    <w:p w:rsidR="0023705E" w:rsidRDefault="0023705E" w:rsidP="008918BA">
      <w:pPr>
        <w:pStyle w:val="Heading3"/>
        <w:rPr>
          <w:sz w:val="24"/>
          <w:szCs w:val="24"/>
        </w:rPr>
      </w:pPr>
      <w:bookmarkStart w:id="19" w:name="_Toc498054300"/>
    </w:p>
    <w:p w:rsidR="0023705E" w:rsidRPr="00B71AAD" w:rsidRDefault="0023705E" w:rsidP="00B71AAD">
      <w:pPr>
        <w:pStyle w:val="Heading3"/>
        <w:rPr>
          <w:sz w:val="24"/>
          <w:szCs w:val="24"/>
        </w:rPr>
      </w:pPr>
      <w:r w:rsidRPr="001316F7">
        <w:rPr>
          <w:sz w:val="24"/>
          <w:szCs w:val="24"/>
        </w:rPr>
        <w:t>1.3.2. Содержание учебного плана</w:t>
      </w:r>
      <w:bookmarkEnd w:id="19"/>
      <w:r>
        <w:rPr>
          <w:sz w:val="24"/>
          <w:szCs w:val="24"/>
        </w:rPr>
        <w:t xml:space="preserve"> 1 год обучения</w:t>
      </w:r>
    </w:p>
    <w:p w:rsidR="0023705E" w:rsidRPr="001316F7" w:rsidRDefault="0023705E" w:rsidP="008918BA">
      <w:pPr>
        <w:jc w:val="center"/>
        <w:rPr>
          <w:sz w:val="24"/>
          <w:szCs w:val="24"/>
        </w:rPr>
      </w:pPr>
      <w:r w:rsidRPr="001316F7">
        <w:rPr>
          <w:b/>
          <w:bCs/>
          <w:sz w:val="24"/>
          <w:szCs w:val="24"/>
          <w:lang w:val="en-US"/>
        </w:rPr>
        <w:t>I</w:t>
      </w:r>
      <w:r w:rsidRPr="001316F7">
        <w:rPr>
          <w:b/>
          <w:bCs/>
          <w:sz w:val="24"/>
          <w:szCs w:val="24"/>
        </w:rPr>
        <w:t>. Театральная игра</w:t>
      </w:r>
    </w:p>
    <w:p w:rsidR="0023705E" w:rsidRPr="001316F7" w:rsidRDefault="0023705E" w:rsidP="008918BA">
      <w:pPr>
        <w:jc w:val="both"/>
        <w:rPr>
          <w:b/>
          <w:bCs/>
          <w:spacing w:val="-1"/>
          <w:sz w:val="24"/>
          <w:szCs w:val="24"/>
        </w:rPr>
      </w:pPr>
      <w:r w:rsidRPr="001316F7">
        <w:rPr>
          <w:b/>
          <w:bCs/>
          <w:spacing w:val="-1"/>
          <w:sz w:val="24"/>
          <w:szCs w:val="24"/>
        </w:rPr>
        <w:t>1.1.Вводное занятие</w:t>
      </w:r>
    </w:p>
    <w:p w:rsidR="0023705E" w:rsidRPr="001316F7" w:rsidRDefault="0023705E" w:rsidP="008918BA">
      <w:pPr>
        <w:jc w:val="both"/>
        <w:rPr>
          <w:spacing w:val="-1"/>
          <w:sz w:val="24"/>
          <w:szCs w:val="24"/>
        </w:rPr>
      </w:pPr>
      <w:r w:rsidRPr="001316F7">
        <w:rPr>
          <w:i/>
          <w:iCs/>
          <w:spacing w:val="-1"/>
          <w:sz w:val="24"/>
          <w:szCs w:val="24"/>
        </w:rPr>
        <w:t>Теоретическая часть:</w:t>
      </w:r>
    </w:p>
    <w:p w:rsidR="0023705E" w:rsidRPr="001316F7" w:rsidRDefault="0023705E" w:rsidP="008918BA">
      <w:pPr>
        <w:rPr>
          <w:sz w:val="24"/>
          <w:szCs w:val="24"/>
        </w:rPr>
      </w:pPr>
      <w:r w:rsidRPr="001316F7">
        <w:rPr>
          <w:spacing w:val="-1"/>
          <w:sz w:val="24"/>
          <w:szCs w:val="24"/>
        </w:rPr>
        <w:t>Мир театра открывается через игру.</w:t>
      </w:r>
    </w:p>
    <w:p w:rsidR="0023705E" w:rsidRPr="001316F7" w:rsidRDefault="0023705E" w:rsidP="008918BA">
      <w:pPr>
        <w:shd w:val="clear" w:color="auto" w:fill="FFFFFF"/>
        <w:spacing w:before="50" w:line="360" w:lineRule="auto"/>
        <w:jc w:val="both"/>
        <w:rPr>
          <w:b/>
          <w:bCs/>
          <w:i/>
          <w:iCs/>
          <w:sz w:val="24"/>
          <w:szCs w:val="24"/>
        </w:rPr>
      </w:pPr>
      <w:r w:rsidRPr="001316F7">
        <w:rPr>
          <w:i/>
          <w:iCs/>
          <w:sz w:val="24"/>
          <w:szCs w:val="24"/>
        </w:rPr>
        <w:t>Практическая часть:</w:t>
      </w:r>
    </w:p>
    <w:p w:rsidR="0023705E" w:rsidRPr="001316F7" w:rsidRDefault="0023705E" w:rsidP="008918BA">
      <w:pPr>
        <w:rPr>
          <w:b/>
          <w:bCs/>
          <w:i/>
          <w:iCs/>
          <w:sz w:val="24"/>
          <w:szCs w:val="24"/>
        </w:rPr>
      </w:pPr>
      <w:r w:rsidRPr="001316F7">
        <w:rPr>
          <w:sz w:val="24"/>
          <w:szCs w:val="24"/>
        </w:rPr>
        <w:t>Игра «Вороны»выявить уровень силы голоса и владения  интонацией.</w:t>
      </w:r>
    </w:p>
    <w:p w:rsidR="0023705E" w:rsidRPr="001316F7" w:rsidRDefault="0023705E" w:rsidP="008918BA">
      <w:pPr>
        <w:pStyle w:val="NoSpacing"/>
        <w:jc w:val="both"/>
        <w:rPr>
          <w:rFonts w:ascii="Times New Roman" w:hAnsi="Times New Roman" w:cs="Times New Roman"/>
          <w:b/>
          <w:bCs/>
          <w:sz w:val="24"/>
          <w:szCs w:val="24"/>
        </w:rPr>
      </w:pPr>
      <w:r w:rsidRPr="001316F7">
        <w:rPr>
          <w:rFonts w:ascii="Times New Roman" w:hAnsi="Times New Roman" w:cs="Times New Roman"/>
          <w:sz w:val="24"/>
          <w:szCs w:val="24"/>
        </w:rPr>
        <w:t xml:space="preserve">Игра </w:t>
      </w:r>
      <w:r w:rsidRPr="001316F7">
        <w:rPr>
          <w:rFonts w:ascii="Times New Roman" w:hAnsi="Times New Roman" w:cs="Times New Roman"/>
          <w:spacing w:val="-5"/>
          <w:sz w:val="24"/>
          <w:szCs w:val="24"/>
        </w:rPr>
        <w:t>«Считалочка»диагностируется</w:t>
      </w:r>
      <w:r w:rsidRPr="001316F7">
        <w:rPr>
          <w:rFonts w:ascii="Times New Roman" w:hAnsi="Times New Roman" w:cs="Times New Roman"/>
          <w:spacing w:val="-4"/>
          <w:sz w:val="24"/>
          <w:szCs w:val="24"/>
        </w:rPr>
        <w:t xml:space="preserve"> чувство ритма, координация движения; </w:t>
      </w:r>
      <w:r w:rsidRPr="001316F7">
        <w:rPr>
          <w:rFonts w:ascii="Times New Roman" w:hAnsi="Times New Roman" w:cs="Times New Roman"/>
          <w:spacing w:val="-1"/>
          <w:sz w:val="24"/>
          <w:szCs w:val="24"/>
        </w:rPr>
        <w:t>умение согласовывать действия друг с другом.</w:t>
      </w:r>
      <w:r w:rsidRPr="001316F7">
        <w:rPr>
          <w:rFonts w:ascii="Times New Roman" w:hAnsi="Times New Roman" w:cs="Times New Roman"/>
          <w:spacing w:val="-8"/>
          <w:sz w:val="24"/>
          <w:szCs w:val="24"/>
        </w:rPr>
        <w:t xml:space="preserve"> Умение пользоваться жестами.</w:t>
      </w:r>
    </w:p>
    <w:p w:rsidR="0023705E" w:rsidRPr="001316F7" w:rsidRDefault="0023705E" w:rsidP="008918BA">
      <w:pPr>
        <w:pStyle w:val="NoSpacing"/>
        <w:tabs>
          <w:tab w:val="left" w:pos="4020"/>
        </w:tabs>
        <w:jc w:val="both"/>
        <w:rPr>
          <w:rFonts w:ascii="Times New Roman" w:hAnsi="Times New Roman" w:cs="Times New Roman"/>
          <w:spacing w:val="-3"/>
          <w:sz w:val="24"/>
          <w:szCs w:val="24"/>
        </w:rPr>
      </w:pPr>
      <w:r w:rsidRPr="001316F7">
        <w:rPr>
          <w:rFonts w:ascii="Times New Roman" w:hAnsi="Times New Roman" w:cs="Times New Roman"/>
          <w:spacing w:val="-3"/>
          <w:sz w:val="24"/>
          <w:szCs w:val="24"/>
        </w:rPr>
        <w:t>Игра «Руки-ноги»</w:t>
      </w:r>
      <w:r w:rsidRPr="001316F7">
        <w:rPr>
          <w:rFonts w:ascii="Times New Roman" w:hAnsi="Times New Roman" w:cs="Times New Roman"/>
          <w:spacing w:val="-3"/>
          <w:sz w:val="24"/>
          <w:szCs w:val="24"/>
        </w:rPr>
        <w:tab/>
      </w:r>
    </w:p>
    <w:p w:rsidR="0023705E" w:rsidRPr="001316F7" w:rsidRDefault="0023705E" w:rsidP="008918BA">
      <w:pPr>
        <w:pStyle w:val="NoSpacing"/>
        <w:jc w:val="both"/>
        <w:rPr>
          <w:rFonts w:ascii="Times New Roman" w:hAnsi="Times New Roman" w:cs="Times New Roman"/>
          <w:b/>
          <w:bCs/>
          <w:sz w:val="24"/>
          <w:szCs w:val="24"/>
        </w:rPr>
      </w:pPr>
      <w:r w:rsidRPr="001316F7">
        <w:rPr>
          <w:rFonts w:ascii="Times New Roman" w:hAnsi="Times New Roman" w:cs="Times New Roman"/>
          <w:spacing w:val="-5"/>
          <w:sz w:val="24"/>
          <w:szCs w:val="24"/>
        </w:rPr>
        <w:t>Диагностируется внимание, быстрота реакции</w:t>
      </w:r>
    </w:p>
    <w:p w:rsidR="0023705E" w:rsidRPr="001316F7" w:rsidRDefault="0023705E" w:rsidP="008918BA">
      <w:pPr>
        <w:pStyle w:val="NoSpacing"/>
        <w:jc w:val="both"/>
        <w:rPr>
          <w:rFonts w:ascii="Times New Roman" w:hAnsi="Times New Roman" w:cs="Times New Roman"/>
          <w:sz w:val="24"/>
          <w:szCs w:val="24"/>
        </w:rPr>
      </w:pPr>
      <w:r w:rsidRPr="001316F7">
        <w:rPr>
          <w:rFonts w:ascii="Times New Roman" w:hAnsi="Times New Roman" w:cs="Times New Roman"/>
          <w:sz w:val="24"/>
          <w:szCs w:val="24"/>
        </w:rPr>
        <w:t>Игра «Гипнотизер»</w:t>
      </w:r>
    </w:p>
    <w:p w:rsidR="0023705E" w:rsidRPr="001316F7" w:rsidRDefault="0023705E" w:rsidP="008918BA">
      <w:pPr>
        <w:rPr>
          <w:sz w:val="24"/>
          <w:szCs w:val="24"/>
        </w:rPr>
      </w:pPr>
      <w:r w:rsidRPr="001316F7">
        <w:rPr>
          <w:sz w:val="24"/>
          <w:szCs w:val="24"/>
        </w:rPr>
        <w:t xml:space="preserve">Диагностируется способность ориентироваться  в пространстве, партнёрское взаимодействие </w:t>
      </w:r>
    </w:p>
    <w:p w:rsidR="0023705E" w:rsidRPr="001316F7" w:rsidRDefault="0023705E" w:rsidP="008918BA">
      <w:pPr>
        <w:pStyle w:val="NoSpacing"/>
        <w:rPr>
          <w:rFonts w:ascii="Times New Roman" w:hAnsi="Times New Roman" w:cs="Times New Roman"/>
          <w:sz w:val="24"/>
          <w:szCs w:val="24"/>
        </w:rPr>
      </w:pPr>
      <w:r w:rsidRPr="001316F7">
        <w:rPr>
          <w:rFonts w:ascii="Times New Roman" w:hAnsi="Times New Roman" w:cs="Times New Roman"/>
          <w:i/>
          <w:iCs/>
          <w:sz w:val="24"/>
          <w:szCs w:val="24"/>
        </w:rPr>
        <w:t xml:space="preserve">Контроль: </w:t>
      </w:r>
      <w:r w:rsidRPr="001316F7">
        <w:rPr>
          <w:rFonts w:ascii="Times New Roman" w:hAnsi="Times New Roman" w:cs="Times New Roman"/>
          <w:sz w:val="24"/>
          <w:szCs w:val="24"/>
        </w:rPr>
        <w:t>Входной контроль, тестирование.</w:t>
      </w:r>
    </w:p>
    <w:p w:rsidR="0023705E" w:rsidRPr="001316F7" w:rsidRDefault="0023705E" w:rsidP="008918BA">
      <w:pPr>
        <w:rPr>
          <w:i/>
          <w:iCs/>
          <w:sz w:val="24"/>
          <w:szCs w:val="24"/>
        </w:rPr>
      </w:pPr>
    </w:p>
    <w:p w:rsidR="0023705E" w:rsidRPr="001316F7" w:rsidRDefault="0023705E" w:rsidP="008918BA">
      <w:pPr>
        <w:rPr>
          <w:i/>
          <w:iCs/>
          <w:spacing w:val="-1"/>
          <w:sz w:val="24"/>
          <w:szCs w:val="24"/>
        </w:rPr>
      </w:pPr>
      <w:r w:rsidRPr="001316F7">
        <w:rPr>
          <w:i/>
          <w:iCs/>
          <w:sz w:val="24"/>
          <w:szCs w:val="24"/>
        </w:rPr>
        <w:t>1.2. Я и мир</w:t>
      </w:r>
    </w:p>
    <w:p w:rsidR="0023705E" w:rsidRPr="001316F7" w:rsidRDefault="0023705E" w:rsidP="008918BA">
      <w:pPr>
        <w:jc w:val="both"/>
        <w:rPr>
          <w:b/>
          <w:bCs/>
          <w:i/>
          <w:iCs/>
          <w:spacing w:val="-1"/>
          <w:sz w:val="24"/>
          <w:szCs w:val="24"/>
        </w:rPr>
      </w:pPr>
      <w:r w:rsidRPr="001316F7">
        <w:rPr>
          <w:b/>
          <w:bCs/>
          <w:sz w:val="24"/>
          <w:szCs w:val="24"/>
        </w:rPr>
        <w:t>1.2.1. Я наблюдаю мир</w:t>
      </w:r>
    </w:p>
    <w:p w:rsidR="0023705E" w:rsidRPr="001316F7" w:rsidRDefault="0023705E" w:rsidP="008918BA">
      <w:pPr>
        <w:jc w:val="both"/>
        <w:rPr>
          <w:spacing w:val="-1"/>
          <w:sz w:val="24"/>
          <w:szCs w:val="24"/>
        </w:rPr>
      </w:pPr>
      <w:r w:rsidRPr="001316F7">
        <w:rPr>
          <w:i/>
          <w:iCs/>
          <w:spacing w:val="-1"/>
          <w:sz w:val="24"/>
          <w:szCs w:val="24"/>
        </w:rPr>
        <w:t>Теоретическая часть:</w:t>
      </w:r>
    </w:p>
    <w:p w:rsidR="0023705E" w:rsidRPr="001316F7" w:rsidRDefault="0023705E" w:rsidP="008918BA">
      <w:pPr>
        <w:jc w:val="both"/>
        <w:rPr>
          <w:spacing w:val="-1"/>
          <w:sz w:val="24"/>
          <w:szCs w:val="24"/>
        </w:rPr>
      </w:pPr>
      <w:r w:rsidRPr="001316F7">
        <w:rPr>
          <w:sz w:val="24"/>
          <w:szCs w:val="24"/>
        </w:rPr>
        <w:t>Понятие игра. Возникновение игры. Актуальность игры.</w:t>
      </w:r>
    </w:p>
    <w:p w:rsidR="0023705E" w:rsidRPr="001316F7" w:rsidRDefault="0023705E" w:rsidP="008918BA">
      <w:pPr>
        <w:jc w:val="both"/>
        <w:rPr>
          <w:b/>
          <w:bCs/>
          <w:sz w:val="24"/>
          <w:szCs w:val="24"/>
        </w:rPr>
      </w:pPr>
      <w:r w:rsidRPr="001316F7">
        <w:rPr>
          <w:i/>
          <w:iCs/>
          <w:sz w:val="24"/>
          <w:szCs w:val="24"/>
        </w:rPr>
        <w:t>Практическая часть</w:t>
      </w:r>
      <w:r w:rsidRPr="001316F7">
        <w:rPr>
          <w:b/>
          <w:bCs/>
          <w:sz w:val="24"/>
          <w:szCs w:val="24"/>
        </w:rPr>
        <w:t xml:space="preserve">: </w:t>
      </w:r>
    </w:p>
    <w:p w:rsidR="0023705E" w:rsidRPr="001316F7" w:rsidRDefault="0023705E" w:rsidP="008918BA">
      <w:pPr>
        <w:jc w:val="both"/>
        <w:rPr>
          <w:b/>
          <w:bCs/>
          <w:sz w:val="24"/>
          <w:szCs w:val="24"/>
        </w:rPr>
      </w:pPr>
      <w:r w:rsidRPr="001316F7">
        <w:rPr>
          <w:sz w:val="24"/>
          <w:szCs w:val="24"/>
        </w:rPr>
        <w:t>Игры: «Сказка», «Ассоциация», «Борьба стихий», «Ладонь», «Фотография», «Три точки» и др.</w:t>
      </w:r>
    </w:p>
    <w:p w:rsidR="0023705E" w:rsidRPr="001316F7" w:rsidRDefault="0023705E" w:rsidP="008918BA">
      <w:pPr>
        <w:jc w:val="both"/>
        <w:rPr>
          <w:sz w:val="24"/>
          <w:szCs w:val="24"/>
        </w:rPr>
      </w:pPr>
      <w:r w:rsidRPr="001316F7">
        <w:rPr>
          <w:i/>
          <w:iCs/>
          <w:sz w:val="24"/>
          <w:szCs w:val="24"/>
        </w:rPr>
        <w:t xml:space="preserve">Контроль: </w:t>
      </w:r>
      <w:r w:rsidRPr="001316F7">
        <w:rPr>
          <w:sz w:val="24"/>
          <w:szCs w:val="24"/>
        </w:rPr>
        <w:t>Игра,наблюдение.</w:t>
      </w:r>
    </w:p>
    <w:p w:rsidR="0023705E" w:rsidRPr="001316F7" w:rsidRDefault="0023705E" w:rsidP="008918BA">
      <w:pPr>
        <w:jc w:val="both"/>
        <w:rPr>
          <w:i/>
          <w:iCs/>
          <w:sz w:val="24"/>
          <w:szCs w:val="24"/>
          <w:u w:val="single"/>
        </w:rPr>
      </w:pPr>
    </w:p>
    <w:p w:rsidR="0023705E" w:rsidRPr="001316F7" w:rsidRDefault="0023705E" w:rsidP="008918BA">
      <w:pPr>
        <w:jc w:val="both"/>
        <w:rPr>
          <w:b/>
          <w:bCs/>
          <w:sz w:val="24"/>
          <w:szCs w:val="24"/>
        </w:rPr>
      </w:pPr>
      <w:r w:rsidRPr="001316F7">
        <w:rPr>
          <w:b/>
          <w:bCs/>
          <w:sz w:val="24"/>
          <w:szCs w:val="24"/>
        </w:rPr>
        <w:t>1.2.2. Я - слышу мир</w:t>
      </w:r>
    </w:p>
    <w:p w:rsidR="0023705E" w:rsidRPr="001316F7" w:rsidRDefault="0023705E" w:rsidP="008918BA">
      <w:pPr>
        <w:jc w:val="both"/>
        <w:rPr>
          <w:sz w:val="24"/>
          <w:szCs w:val="24"/>
        </w:rPr>
      </w:pPr>
      <w:r w:rsidRPr="001316F7">
        <w:rPr>
          <w:i/>
          <w:iCs/>
          <w:spacing w:val="-1"/>
          <w:sz w:val="24"/>
          <w:szCs w:val="24"/>
        </w:rPr>
        <w:t>Теоретическая часть:</w:t>
      </w:r>
    </w:p>
    <w:p w:rsidR="0023705E" w:rsidRPr="001316F7" w:rsidRDefault="0023705E" w:rsidP="008918BA">
      <w:pPr>
        <w:jc w:val="both"/>
        <w:rPr>
          <w:b/>
          <w:bCs/>
          <w:i/>
          <w:iCs/>
          <w:sz w:val="24"/>
          <w:szCs w:val="24"/>
        </w:rPr>
      </w:pPr>
      <w:r w:rsidRPr="001316F7">
        <w:rPr>
          <w:sz w:val="24"/>
          <w:szCs w:val="24"/>
        </w:rPr>
        <w:t xml:space="preserve">Значение в театральном искусстве игры. </w:t>
      </w:r>
    </w:p>
    <w:p w:rsidR="0023705E" w:rsidRPr="001316F7" w:rsidRDefault="0023705E" w:rsidP="008918BA">
      <w:pPr>
        <w:jc w:val="both"/>
        <w:rPr>
          <w:b/>
          <w:bCs/>
          <w:sz w:val="24"/>
          <w:szCs w:val="24"/>
        </w:rPr>
      </w:pPr>
      <w:r w:rsidRPr="001316F7">
        <w:rPr>
          <w:i/>
          <w:iCs/>
          <w:sz w:val="24"/>
          <w:szCs w:val="24"/>
        </w:rPr>
        <w:t>Практическая часть</w:t>
      </w:r>
      <w:r w:rsidRPr="001316F7">
        <w:rPr>
          <w:b/>
          <w:bCs/>
          <w:sz w:val="24"/>
          <w:szCs w:val="24"/>
        </w:rPr>
        <w:t>:</w:t>
      </w:r>
    </w:p>
    <w:p w:rsidR="0023705E" w:rsidRPr="001316F7" w:rsidRDefault="0023705E" w:rsidP="008918BA">
      <w:pPr>
        <w:jc w:val="both"/>
        <w:rPr>
          <w:sz w:val="24"/>
          <w:szCs w:val="24"/>
        </w:rPr>
      </w:pPr>
      <w:r w:rsidRPr="001316F7">
        <w:rPr>
          <w:sz w:val="24"/>
          <w:szCs w:val="24"/>
        </w:rPr>
        <w:t xml:space="preserve"> Упражнения: «Круги внимания», «Угадать шумы», «искусственные шумы», «радио» «Слышать одного», и др.</w:t>
      </w:r>
    </w:p>
    <w:p w:rsidR="0023705E" w:rsidRPr="001316F7" w:rsidRDefault="0023705E" w:rsidP="008918BA">
      <w:pPr>
        <w:jc w:val="both"/>
        <w:rPr>
          <w:sz w:val="24"/>
          <w:szCs w:val="24"/>
        </w:rPr>
      </w:pPr>
      <w:r w:rsidRPr="001316F7">
        <w:rPr>
          <w:i/>
          <w:iCs/>
          <w:sz w:val="24"/>
          <w:szCs w:val="24"/>
        </w:rPr>
        <w:t xml:space="preserve">Контроль: </w:t>
      </w:r>
      <w:r w:rsidRPr="001316F7">
        <w:rPr>
          <w:sz w:val="24"/>
          <w:szCs w:val="24"/>
        </w:rPr>
        <w:t>Игра,наблюдение.</w:t>
      </w:r>
    </w:p>
    <w:p w:rsidR="0023705E" w:rsidRPr="001316F7" w:rsidRDefault="0023705E" w:rsidP="008918BA">
      <w:pPr>
        <w:jc w:val="both"/>
        <w:rPr>
          <w:b/>
          <w:bCs/>
          <w:sz w:val="24"/>
          <w:szCs w:val="24"/>
        </w:rPr>
      </w:pPr>
    </w:p>
    <w:p w:rsidR="0023705E" w:rsidRPr="001316F7" w:rsidRDefault="0023705E" w:rsidP="008918BA">
      <w:pPr>
        <w:jc w:val="both"/>
        <w:rPr>
          <w:sz w:val="24"/>
          <w:szCs w:val="24"/>
        </w:rPr>
      </w:pPr>
      <w:r w:rsidRPr="001316F7">
        <w:rPr>
          <w:b/>
          <w:bCs/>
          <w:sz w:val="24"/>
          <w:szCs w:val="24"/>
        </w:rPr>
        <w:t>1.2.3. Я- осязаю мир</w:t>
      </w:r>
    </w:p>
    <w:p w:rsidR="0023705E" w:rsidRPr="001316F7" w:rsidRDefault="0023705E" w:rsidP="008918BA">
      <w:pPr>
        <w:rPr>
          <w:b/>
          <w:bCs/>
          <w:i/>
          <w:iCs/>
          <w:sz w:val="24"/>
          <w:szCs w:val="24"/>
        </w:rPr>
      </w:pPr>
      <w:r w:rsidRPr="001316F7">
        <w:rPr>
          <w:i/>
          <w:iCs/>
          <w:spacing w:val="-1"/>
          <w:sz w:val="24"/>
          <w:szCs w:val="24"/>
        </w:rPr>
        <w:t>Теоретическая часть</w:t>
      </w:r>
      <w:r w:rsidRPr="001316F7">
        <w:rPr>
          <w:i/>
          <w:iCs/>
          <w:sz w:val="24"/>
          <w:szCs w:val="24"/>
        </w:rPr>
        <w:t>:</w:t>
      </w:r>
    </w:p>
    <w:p w:rsidR="0023705E" w:rsidRPr="001316F7" w:rsidRDefault="0023705E" w:rsidP="008918BA">
      <w:pPr>
        <w:rPr>
          <w:sz w:val="24"/>
          <w:szCs w:val="24"/>
        </w:rPr>
      </w:pPr>
      <w:r w:rsidRPr="001316F7">
        <w:rPr>
          <w:sz w:val="24"/>
          <w:szCs w:val="24"/>
        </w:rPr>
        <w:t>Понятие театральная игра. Значение театральной игры.</w:t>
      </w:r>
    </w:p>
    <w:p w:rsidR="0023705E" w:rsidRPr="001316F7" w:rsidRDefault="0023705E" w:rsidP="008918BA">
      <w:pPr>
        <w:rPr>
          <w:i/>
          <w:iCs/>
          <w:sz w:val="24"/>
          <w:szCs w:val="24"/>
        </w:rPr>
      </w:pPr>
      <w:r w:rsidRPr="001316F7">
        <w:rPr>
          <w:i/>
          <w:iCs/>
          <w:sz w:val="24"/>
          <w:szCs w:val="24"/>
        </w:rPr>
        <w:t xml:space="preserve">Практическая часть: </w:t>
      </w:r>
    </w:p>
    <w:p w:rsidR="0023705E" w:rsidRPr="001316F7" w:rsidRDefault="0023705E" w:rsidP="008918BA">
      <w:pPr>
        <w:rPr>
          <w:b/>
          <w:bCs/>
          <w:i/>
          <w:iCs/>
          <w:sz w:val="24"/>
          <w:szCs w:val="24"/>
        </w:rPr>
      </w:pPr>
      <w:r w:rsidRPr="001316F7">
        <w:rPr>
          <w:sz w:val="24"/>
          <w:szCs w:val="24"/>
        </w:rPr>
        <w:t>Упражнения:«Узнать запахи», «Ощущения запаха», «Вкусовые ощущения», «Фотография» и др.</w:t>
      </w:r>
    </w:p>
    <w:p w:rsidR="0023705E" w:rsidRPr="001316F7" w:rsidRDefault="0023705E" w:rsidP="008918BA">
      <w:pPr>
        <w:jc w:val="both"/>
        <w:rPr>
          <w:sz w:val="24"/>
          <w:szCs w:val="24"/>
        </w:rPr>
      </w:pPr>
      <w:r w:rsidRPr="001316F7">
        <w:rPr>
          <w:i/>
          <w:iCs/>
          <w:sz w:val="24"/>
          <w:szCs w:val="24"/>
        </w:rPr>
        <w:t xml:space="preserve">Контроль: </w:t>
      </w:r>
      <w:r w:rsidRPr="001316F7">
        <w:rPr>
          <w:sz w:val="24"/>
          <w:szCs w:val="24"/>
        </w:rPr>
        <w:t>Игра,наблюдение.</w:t>
      </w:r>
    </w:p>
    <w:p w:rsidR="0023705E" w:rsidRPr="001316F7" w:rsidRDefault="0023705E" w:rsidP="008918BA">
      <w:pPr>
        <w:jc w:val="both"/>
        <w:rPr>
          <w:sz w:val="24"/>
          <w:szCs w:val="24"/>
        </w:rPr>
      </w:pPr>
    </w:p>
    <w:p w:rsidR="0023705E" w:rsidRPr="001316F7" w:rsidRDefault="0023705E" w:rsidP="008918BA">
      <w:pPr>
        <w:jc w:val="both"/>
        <w:rPr>
          <w:b/>
          <w:bCs/>
          <w:sz w:val="24"/>
          <w:szCs w:val="24"/>
        </w:rPr>
      </w:pPr>
      <w:r w:rsidRPr="001316F7">
        <w:rPr>
          <w:b/>
          <w:bCs/>
          <w:sz w:val="24"/>
          <w:szCs w:val="24"/>
        </w:rPr>
        <w:t>1.2.4. Язык жестов, движений и чувств (эмоции)</w:t>
      </w:r>
    </w:p>
    <w:p w:rsidR="0023705E" w:rsidRPr="001316F7" w:rsidRDefault="0023705E" w:rsidP="008918BA">
      <w:pPr>
        <w:rPr>
          <w:b/>
          <w:bCs/>
          <w:i/>
          <w:iCs/>
          <w:sz w:val="24"/>
          <w:szCs w:val="24"/>
        </w:rPr>
      </w:pPr>
      <w:r w:rsidRPr="001316F7">
        <w:rPr>
          <w:i/>
          <w:iCs/>
          <w:spacing w:val="-1"/>
          <w:sz w:val="24"/>
          <w:szCs w:val="24"/>
        </w:rPr>
        <w:t>Теоретическая часть:</w:t>
      </w:r>
    </w:p>
    <w:p w:rsidR="0023705E" w:rsidRPr="001316F7" w:rsidRDefault="0023705E" w:rsidP="008918BA">
      <w:pPr>
        <w:jc w:val="both"/>
        <w:rPr>
          <w:b/>
          <w:bCs/>
          <w:i/>
          <w:iCs/>
          <w:sz w:val="24"/>
          <w:szCs w:val="24"/>
        </w:rPr>
      </w:pPr>
      <w:r w:rsidRPr="001316F7">
        <w:rPr>
          <w:sz w:val="24"/>
          <w:szCs w:val="24"/>
        </w:rPr>
        <w:t>Понятие жесты, движения, чувства. Значение их в театральном искусстве.</w:t>
      </w:r>
    </w:p>
    <w:p w:rsidR="0023705E" w:rsidRPr="001316F7" w:rsidRDefault="0023705E" w:rsidP="008918BA">
      <w:pPr>
        <w:rPr>
          <w:i/>
          <w:iCs/>
          <w:sz w:val="24"/>
          <w:szCs w:val="24"/>
        </w:rPr>
      </w:pPr>
      <w:r w:rsidRPr="001316F7">
        <w:rPr>
          <w:i/>
          <w:iCs/>
          <w:sz w:val="24"/>
          <w:szCs w:val="24"/>
        </w:rPr>
        <w:t xml:space="preserve">Практическая часть: </w:t>
      </w:r>
    </w:p>
    <w:p w:rsidR="0023705E" w:rsidRPr="001316F7" w:rsidRDefault="0023705E" w:rsidP="008918BA">
      <w:pPr>
        <w:jc w:val="both"/>
        <w:rPr>
          <w:sz w:val="24"/>
          <w:szCs w:val="24"/>
        </w:rPr>
      </w:pPr>
      <w:r w:rsidRPr="001316F7">
        <w:rPr>
          <w:sz w:val="24"/>
          <w:szCs w:val="24"/>
        </w:rPr>
        <w:t xml:space="preserve">Упражнения: «Информация через стекло. Дальнее расстояние», упражнения на предлагаемые обстоятельства, «Эмоциональная память», «Цветение и увядание», «А я – чайник», «Лес» и др.  </w:t>
      </w:r>
      <w:r w:rsidRPr="001316F7">
        <w:rPr>
          <w:b/>
          <w:bCs/>
          <w:sz w:val="24"/>
          <w:szCs w:val="24"/>
        </w:rPr>
        <w:tab/>
      </w:r>
    </w:p>
    <w:p w:rsidR="0023705E" w:rsidRPr="001316F7" w:rsidRDefault="0023705E" w:rsidP="008918BA">
      <w:pPr>
        <w:jc w:val="both"/>
        <w:rPr>
          <w:sz w:val="24"/>
          <w:szCs w:val="24"/>
        </w:rPr>
      </w:pPr>
      <w:r w:rsidRPr="001316F7">
        <w:rPr>
          <w:i/>
          <w:iCs/>
          <w:sz w:val="24"/>
          <w:szCs w:val="24"/>
        </w:rPr>
        <w:t xml:space="preserve">Контроль: </w:t>
      </w:r>
      <w:r w:rsidRPr="001316F7">
        <w:rPr>
          <w:sz w:val="24"/>
          <w:szCs w:val="24"/>
        </w:rPr>
        <w:t>Наблюдение.</w:t>
      </w:r>
    </w:p>
    <w:p w:rsidR="0023705E" w:rsidRPr="001316F7" w:rsidRDefault="0023705E" w:rsidP="008918BA">
      <w:pPr>
        <w:jc w:val="both"/>
        <w:rPr>
          <w:b/>
          <w:bCs/>
          <w:i/>
          <w:iCs/>
          <w:sz w:val="24"/>
          <w:szCs w:val="24"/>
        </w:rPr>
      </w:pPr>
    </w:p>
    <w:p w:rsidR="0023705E" w:rsidRPr="001316F7" w:rsidRDefault="0023705E" w:rsidP="008918BA">
      <w:pPr>
        <w:jc w:val="both"/>
        <w:rPr>
          <w:b/>
          <w:bCs/>
          <w:i/>
          <w:iCs/>
          <w:sz w:val="24"/>
          <w:szCs w:val="24"/>
        </w:rPr>
      </w:pPr>
      <w:r w:rsidRPr="001316F7">
        <w:rPr>
          <w:b/>
          <w:bCs/>
          <w:i/>
          <w:iCs/>
          <w:sz w:val="24"/>
          <w:szCs w:val="24"/>
        </w:rPr>
        <w:t>1.3. Я и мир предметов</w:t>
      </w:r>
    </w:p>
    <w:p w:rsidR="0023705E" w:rsidRPr="001316F7" w:rsidRDefault="0023705E" w:rsidP="008918BA">
      <w:pPr>
        <w:jc w:val="both"/>
        <w:rPr>
          <w:b/>
          <w:bCs/>
          <w:sz w:val="24"/>
          <w:szCs w:val="24"/>
        </w:rPr>
      </w:pPr>
      <w:r w:rsidRPr="001316F7">
        <w:rPr>
          <w:b/>
          <w:bCs/>
          <w:sz w:val="24"/>
          <w:szCs w:val="24"/>
        </w:rPr>
        <w:t>1.3.1. Я - предмет</w:t>
      </w:r>
    </w:p>
    <w:p w:rsidR="0023705E" w:rsidRPr="001316F7" w:rsidRDefault="0023705E" w:rsidP="008918BA">
      <w:pPr>
        <w:jc w:val="both"/>
        <w:rPr>
          <w:i/>
          <w:iCs/>
          <w:spacing w:val="-1"/>
          <w:sz w:val="24"/>
          <w:szCs w:val="24"/>
        </w:rPr>
      </w:pPr>
      <w:r w:rsidRPr="001316F7">
        <w:rPr>
          <w:i/>
          <w:iCs/>
          <w:spacing w:val="-1"/>
          <w:sz w:val="24"/>
          <w:szCs w:val="24"/>
        </w:rPr>
        <w:t>Теоретическая часть:</w:t>
      </w:r>
    </w:p>
    <w:p w:rsidR="0023705E" w:rsidRPr="001316F7" w:rsidRDefault="0023705E" w:rsidP="008918BA">
      <w:pPr>
        <w:jc w:val="both"/>
        <w:rPr>
          <w:b/>
          <w:bCs/>
          <w:sz w:val="24"/>
          <w:szCs w:val="24"/>
        </w:rPr>
      </w:pPr>
      <w:r w:rsidRPr="001316F7">
        <w:rPr>
          <w:spacing w:val="-1"/>
          <w:sz w:val="24"/>
          <w:szCs w:val="24"/>
        </w:rPr>
        <w:t>Определение предмет. Разновидность предметов. «Характер» предметов.</w:t>
      </w:r>
    </w:p>
    <w:p w:rsidR="0023705E" w:rsidRPr="001316F7" w:rsidRDefault="0023705E" w:rsidP="008918BA">
      <w:pPr>
        <w:rPr>
          <w:i/>
          <w:iCs/>
          <w:sz w:val="24"/>
          <w:szCs w:val="24"/>
        </w:rPr>
      </w:pPr>
      <w:r w:rsidRPr="001316F7">
        <w:rPr>
          <w:i/>
          <w:iCs/>
          <w:sz w:val="24"/>
          <w:szCs w:val="24"/>
        </w:rPr>
        <w:t xml:space="preserve">Практическая часть: </w:t>
      </w:r>
    </w:p>
    <w:p w:rsidR="0023705E" w:rsidRPr="001316F7" w:rsidRDefault="0023705E" w:rsidP="008918BA">
      <w:pPr>
        <w:rPr>
          <w:b/>
          <w:bCs/>
          <w:i/>
          <w:iCs/>
          <w:sz w:val="24"/>
          <w:szCs w:val="24"/>
        </w:rPr>
      </w:pPr>
      <w:r w:rsidRPr="001316F7">
        <w:rPr>
          <w:sz w:val="24"/>
          <w:szCs w:val="24"/>
        </w:rPr>
        <w:t>Упражнения: «Изучение комнаты», «Первая буква», «Любимое место в мире», «Я – предмет» и др.</w:t>
      </w:r>
    </w:p>
    <w:p w:rsidR="0023705E" w:rsidRPr="001316F7" w:rsidRDefault="0023705E" w:rsidP="008918BA">
      <w:pPr>
        <w:jc w:val="both"/>
        <w:rPr>
          <w:sz w:val="24"/>
          <w:szCs w:val="24"/>
        </w:rPr>
      </w:pPr>
      <w:r w:rsidRPr="001316F7">
        <w:rPr>
          <w:i/>
          <w:iCs/>
          <w:sz w:val="24"/>
          <w:szCs w:val="24"/>
        </w:rPr>
        <w:t xml:space="preserve">Контроль: </w:t>
      </w:r>
      <w:r w:rsidRPr="001316F7">
        <w:rPr>
          <w:sz w:val="24"/>
          <w:szCs w:val="24"/>
        </w:rPr>
        <w:t>Игра,наблюдение.</w:t>
      </w:r>
    </w:p>
    <w:p w:rsidR="0023705E" w:rsidRPr="001316F7" w:rsidRDefault="0023705E" w:rsidP="008918BA">
      <w:pPr>
        <w:jc w:val="both"/>
        <w:rPr>
          <w:sz w:val="24"/>
          <w:szCs w:val="24"/>
        </w:rPr>
      </w:pPr>
    </w:p>
    <w:p w:rsidR="0023705E" w:rsidRPr="001316F7" w:rsidRDefault="0023705E" w:rsidP="008918BA">
      <w:pPr>
        <w:jc w:val="both"/>
        <w:rPr>
          <w:b/>
          <w:bCs/>
          <w:sz w:val="24"/>
          <w:szCs w:val="24"/>
        </w:rPr>
      </w:pPr>
      <w:r w:rsidRPr="001316F7">
        <w:rPr>
          <w:b/>
          <w:bCs/>
          <w:sz w:val="24"/>
          <w:szCs w:val="24"/>
        </w:rPr>
        <w:t>1.3.2. Предметы принадлежащие мне</w:t>
      </w:r>
    </w:p>
    <w:p w:rsidR="0023705E" w:rsidRPr="001316F7" w:rsidRDefault="0023705E" w:rsidP="008918BA">
      <w:pPr>
        <w:jc w:val="both"/>
        <w:rPr>
          <w:b/>
          <w:bCs/>
          <w:i/>
          <w:iCs/>
          <w:sz w:val="24"/>
          <w:szCs w:val="24"/>
        </w:rPr>
      </w:pPr>
      <w:r w:rsidRPr="001316F7">
        <w:rPr>
          <w:i/>
          <w:iCs/>
          <w:spacing w:val="-1"/>
          <w:sz w:val="24"/>
          <w:szCs w:val="24"/>
        </w:rPr>
        <w:t>Теоретическая часть:</w:t>
      </w:r>
    </w:p>
    <w:p w:rsidR="0023705E" w:rsidRPr="001316F7" w:rsidRDefault="0023705E" w:rsidP="008918BA">
      <w:pPr>
        <w:rPr>
          <w:b/>
          <w:bCs/>
          <w:i/>
          <w:iCs/>
          <w:sz w:val="24"/>
          <w:szCs w:val="24"/>
        </w:rPr>
      </w:pPr>
      <w:r w:rsidRPr="001316F7">
        <w:rPr>
          <w:sz w:val="24"/>
          <w:szCs w:val="24"/>
        </w:rPr>
        <w:t>Предметы принадлежащие мне (беседа).</w:t>
      </w:r>
    </w:p>
    <w:p w:rsidR="0023705E" w:rsidRPr="001316F7" w:rsidRDefault="0023705E" w:rsidP="008918BA">
      <w:pPr>
        <w:jc w:val="both"/>
        <w:rPr>
          <w:sz w:val="24"/>
          <w:szCs w:val="24"/>
        </w:rPr>
      </w:pPr>
      <w:r w:rsidRPr="001316F7">
        <w:rPr>
          <w:i/>
          <w:iCs/>
          <w:sz w:val="24"/>
          <w:szCs w:val="24"/>
        </w:rPr>
        <w:t>Практическая часть:</w:t>
      </w:r>
    </w:p>
    <w:p w:rsidR="0023705E" w:rsidRPr="001316F7" w:rsidRDefault="0023705E" w:rsidP="008918BA">
      <w:pPr>
        <w:jc w:val="both"/>
        <w:rPr>
          <w:sz w:val="24"/>
          <w:szCs w:val="24"/>
        </w:rPr>
      </w:pPr>
      <w:r w:rsidRPr="001316F7">
        <w:rPr>
          <w:sz w:val="24"/>
          <w:szCs w:val="24"/>
        </w:rPr>
        <w:t>Очертить мысленно круг предметов, которые принадлежат учащемуся.</w:t>
      </w:r>
    </w:p>
    <w:p w:rsidR="0023705E" w:rsidRPr="001316F7" w:rsidRDefault="0023705E" w:rsidP="008918BA">
      <w:pPr>
        <w:jc w:val="both"/>
        <w:rPr>
          <w:sz w:val="24"/>
          <w:szCs w:val="24"/>
        </w:rPr>
      </w:pPr>
      <w:r w:rsidRPr="001316F7">
        <w:rPr>
          <w:sz w:val="24"/>
          <w:szCs w:val="24"/>
        </w:rPr>
        <w:t>Упражнение на память физических действий с личными предметами.</w:t>
      </w:r>
    </w:p>
    <w:p w:rsidR="0023705E" w:rsidRPr="001316F7" w:rsidRDefault="0023705E" w:rsidP="008918BA">
      <w:pPr>
        <w:jc w:val="both"/>
        <w:rPr>
          <w:b/>
          <w:bCs/>
          <w:sz w:val="24"/>
          <w:szCs w:val="24"/>
        </w:rPr>
      </w:pPr>
      <w:r w:rsidRPr="001316F7">
        <w:rPr>
          <w:i/>
          <w:iCs/>
          <w:sz w:val="24"/>
          <w:szCs w:val="24"/>
        </w:rPr>
        <w:t>Контроль:</w:t>
      </w:r>
      <w:r w:rsidRPr="001316F7">
        <w:rPr>
          <w:sz w:val="24"/>
          <w:szCs w:val="24"/>
        </w:rPr>
        <w:t xml:space="preserve"> Творческое задание.</w:t>
      </w:r>
    </w:p>
    <w:p w:rsidR="0023705E" w:rsidRPr="001316F7" w:rsidRDefault="0023705E" w:rsidP="008918BA">
      <w:pPr>
        <w:jc w:val="both"/>
        <w:rPr>
          <w:b/>
          <w:bCs/>
          <w:sz w:val="24"/>
          <w:szCs w:val="24"/>
        </w:rPr>
      </w:pPr>
    </w:p>
    <w:p w:rsidR="0023705E" w:rsidRPr="001316F7" w:rsidRDefault="0023705E" w:rsidP="008918BA">
      <w:pPr>
        <w:jc w:val="both"/>
        <w:rPr>
          <w:b/>
          <w:bCs/>
          <w:i/>
          <w:iCs/>
          <w:sz w:val="24"/>
          <w:szCs w:val="24"/>
        </w:rPr>
      </w:pPr>
      <w:r w:rsidRPr="001316F7">
        <w:rPr>
          <w:b/>
          <w:bCs/>
          <w:sz w:val="24"/>
          <w:szCs w:val="24"/>
        </w:rPr>
        <w:t>1.3.3. Предметы моего дома</w:t>
      </w:r>
    </w:p>
    <w:p w:rsidR="0023705E" w:rsidRPr="001316F7" w:rsidRDefault="0023705E" w:rsidP="008918BA">
      <w:pPr>
        <w:jc w:val="both"/>
        <w:rPr>
          <w:b/>
          <w:bCs/>
          <w:i/>
          <w:iCs/>
          <w:sz w:val="24"/>
          <w:szCs w:val="24"/>
        </w:rPr>
      </w:pPr>
      <w:r w:rsidRPr="001316F7">
        <w:rPr>
          <w:i/>
          <w:iCs/>
          <w:spacing w:val="-1"/>
          <w:sz w:val="24"/>
          <w:szCs w:val="24"/>
        </w:rPr>
        <w:t>Теоретическая часть:</w:t>
      </w:r>
    </w:p>
    <w:p w:rsidR="0023705E" w:rsidRPr="001316F7" w:rsidRDefault="0023705E" w:rsidP="008918BA">
      <w:pPr>
        <w:jc w:val="both"/>
        <w:rPr>
          <w:b/>
          <w:bCs/>
          <w:i/>
          <w:iCs/>
          <w:sz w:val="24"/>
          <w:szCs w:val="24"/>
        </w:rPr>
      </w:pPr>
      <w:r w:rsidRPr="001316F7">
        <w:rPr>
          <w:sz w:val="24"/>
          <w:szCs w:val="24"/>
        </w:rPr>
        <w:t>Предметы  моего дома (беседа).</w:t>
      </w:r>
    </w:p>
    <w:p w:rsidR="0023705E" w:rsidRPr="001316F7" w:rsidRDefault="0023705E" w:rsidP="008918BA">
      <w:pPr>
        <w:jc w:val="both"/>
        <w:rPr>
          <w:sz w:val="24"/>
          <w:szCs w:val="24"/>
        </w:rPr>
      </w:pPr>
      <w:r w:rsidRPr="001316F7">
        <w:rPr>
          <w:i/>
          <w:iCs/>
          <w:sz w:val="24"/>
          <w:szCs w:val="24"/>
        </w:rPr>
        <w:t>Практическая часть:</w:t>
      </w:r>
    </w:p>
    <w:p w:rsidR="0023705E" w:rsidRPr="001316F7" w:rsidRDefault="0023705E" w:rsidP="008918BA">
      <w:pPr>
        <w:rPr>
          <w:sz w:val="24"/>
          <w:szCs w:val="24"/>
        </w:rPr>
      </w:pPr>
      <w:r w:rsidRPr="001316F7">
        <w:rPr>
          <w:sz w:val="24"/>
          <w:szCs w:val="24"/>
        </w:rPr>
        <w:t>Упражнения: «Перевоплощение – я предмет моего дома», «Внутренний монолог» и др.</w:t>
      </w:r>
    </w:p>
    <w:p w:rsidR="0023705E" w:rsidRPr="001316F7" w:rsidRDefault="0023705E" w:rsidP="008918BA">
      <w:pPr>
        <w:rPr>
          <w:b/>
          <w:bCs/>
          <w:i/>
          <w:iCs/>
          <w:sz w:val="24"/>
          <w:szCs w:val="24"/>
        </w:rPr>
      </w:pPr>
      <w:r w:rsidRPr="001316F7">
        <w:rPr>
          <w:i/>
          <w:iCs/>
          <w:sz w:val="24"/>
          <w:szCs w:val="24"/>
        </w:rPr>
        <w:t>Контроль:</w:t>
      </w:r>
      <w:r w:rsidRPr="001316F7">
        <w:rPr>
          <w:sz w:val="24"/>
          <w:szCs w:val="24"/>
        </w:rPr>
        <w:t xml:space="preserve"> Творческое задание. </w:t>
      </w:r>
    </w:p>
    <w:p w:rsidR="0023705E" w:rsidRPr="001316F7" w:rsidRDefault="0023705E" w:rsidP="008918BA">
      <w:pPr>
        <w:jc w:val="both"/>
        <w:rPr>
          <w:b/>
          <w:bCs/>
          <w:sz w:val="24"/>
          <w:szCs w:val="24"/>
        </w:rPr>
      </w:pPr>
    </w:p>
    <w:p w:rsidR="0023705E" w:rsidRPr="001316F7" w:rsidRDefault="0023705E" w:rsidP="008918BA">
      <w:pPr>
        <w:jc w:val="both"/>
        <w:rPr>
          <w:b/>
          <w:bCs/>
          <w:i/>
          <w:iCs/>
          <w:sz w:val="24"/>
          <w:szCs w:val="24"/>
        </w:rPr>
      </w:pPr>
      <w:r w:rsidRPr="001316F7">
        <w:rPr>
          <w:b/>
          <w:bCs/>
          <w:sz w:val="24"/>
          <w:szCs w:val="24"/>
        </w:rPr>
        <w:t>1.3.4. Предмет улиц, городов</w:t>
      </w:r>
    </w:p>
    <w:p w:rsidR="0023705E" w:rsidRPr="001316F7" w:rsidRDefault="0023705E" w:rsidP="008918BA">
      <w:pPr>
        <w:jc w:val="both"/>
        <w:rPr>
          <w:b/>
          <w:bCs/>
          <w:i/>
          <w:iCs/>
          <w:sz w:val="24"/>
          <w:szCs w:val="24"/>
        </w:rPr>
      </w:pPr>
      <w:r w:rsidRPr="001316F7">
        <w:rPr>
          <w:i/>
          <w:iCs/>
          <w:sz w:val="24"/>
          <w:szCs w:val="24"/>
        </w:rPr>
        <w:t>Теоретическая часть:</w:t>
      </w:r>
    </w:p>
    <w:p w:rsidR="0023705E" w:rsidRPr="001316F7" w:rsidRDefault="0023705E" w:rsidP="008918BA">
      <w:pPr>
        <w:jc w:val="both"/>
        <w:rPr>
          <w:b/>
          <w:bCs/>
          <w:i/>
          <w:iCs/>
          <w:sz w:val="24"/>
          <w:szCs w:val="24"/>
        </w:rPr>
      </w:pPr>
      <w:r w:rsidRPr="001316F7">
        <w:rPr>
          <w:sz w:val="24"/>
          <w:szCs w:val="24"/>
        </w:rPr>
        <w:t>Беседа о предметах городов, улиц.</w:t>
      </w:r>
    </w:p>
    <w:p w:rsidR="0023705E" w:rsidRPr="001316F7" w:rsidRDefault="0023705E" w:rsidP="008918BA">
      <w:pPr>
        <w:rPr>
          <w:sz w:val="24"/>
          <w:szCs w:val="24"/>
        </w:rPr>
      </w:pPr>
      <w:r w:rsidRPr="001316F7">
        <w:rPr>
          <w:i/>
          <w:iCs/>
          <w:sz w:val="24"/>
          <w:szCs w:val="24"/>
        </w:rPr>
        <w:t>Практическая часть:</w:t>
      </w:r>
      <w:r w:rsidRPr="001316F7">
        <w:rPr>
          <w:sz w:val="24"/>
          <w:szCs w:val="24"/>
        </w:rPr>
        <w:t>Упражнения: «Изображение предметов улиц, городов», «Внутренний монолог», «Этюды на предлагаемые обстоятельства» и др.</w:t>
      </w:r>
    </w:p>
    <w:p w:rsidR="0023705E" w:rsidRPr="001316F7" w:rsidRDefault="0023705E" w:rsidP="008918BA">
      <w:pPr>
        <w:rPr>
          <w:b/>
          <w:bCs/>
          <w:sz w:val="24"/>
          <w:szCs w:val="24"/>
        </w:rPr>
      </w:pPr>
      <w:r w:rsidRPr="001316F7">
        <w:rPr>
          <w:i/>
          <w:iCs/>
          <w:sz w:val="24"/>
          <w:szCs w:val="24"/>
        </w:rPr>
        <w:t>Контроль</w:t>
      </w:r>
      <w:r w:rsidRPr="001316F7">
        <w:rPr>
          <w:sz w:val="24"/>
          <w:szCs w:val="24"/>
        </w:rPr>
        <w:t xml:space="preserve">: Творческое задание.  </w:t>
      </w:r>
    </w:p>
    <w:p w:rsidR="0023705E" w:rsidRPr="001316F7" w:rsidRDefault="0023705E" w:rsidP="008918BA">
      <w:pPr>
        <w:rPr>
          <w:b/>
          <w:bCs/>
          <w:i/>
          <w:iCs/>
          <w:sz w:val="24"/>
          <w:szCs w:val="24"/>
        </w:rPr>
      </w:pPr>
    </w:p>
    <w:p w:rsidR="0023705E" w:rsidRPr="001316F7" w:rsidRDefault="0023705E" w:rsidP="008918BA">
      <w:pPr>
        <w:rPr>
          <w:b/>
          <w:bCs/>
          <w:i/>
          <w:iCs/>
          <w:sz w:val="24"/>
          <w:szCs w:val="24"/>
        </w:rPr>
      </w:pPr>
      <w:r w:rsidRPr="001316F7">
        <w:rPr>
          <w:b/>
          <w:bCs/>
          <w:i/>
          <w:iCs/>
          <w:sz w:val="24"/>
          <w:szCs w:val="24"/>
        </w:rPr>
        <w:t>1.4. Я и мир литературного творчества</w:t>
      </w:r>
    </w:p>
    <w:p w:rsidR="0023705E" w:rsidRPr="001316F7" w:rsidRDefault="0023705E" w:rsidP="008918BA">
      <w:pPr>
        <w:rPr>
          <w:b/>
          <w:bCs/>
          <w:sz w:val="24"/>
          <w:szCs w:val="24"/>
        </w:rPr>
      </w:pPr>
      <w:r w:rsidRPr="001316F7">
        <w:rPr>
          <w:b/>
          <w:bCs/>
          <w:sz w:val="24"/>
          <w:szCs w:val="24"/>
        </w:rPr>
        <w:t>1.4.1. Мир обряда</w:t>
      </w:r>
    </w:p>
    <w:p w:rsidR="0023705E" w:rsidRPr="001316F7" w:rsidRDefault="0023705E" w:rsidP="008918BA">
      <w:pPr>
        <w:jc w:val="both"/>
        <w:rPr>
          <w:sz w:val="24"/>
          <w:szCs w:val="24"/>
        </w:rPr>
      </w:pPr>
      <w:r w:rsidRPr="001316F7">
        <w:rPr>
          <w:i/>
          <w:iCs/>
          <w:sz w:val="24"/>
          <w:szCs w:val="24"/>
        </w:rPr>
        <w:t>Теоретическая часть:</w:t>
      </w:r>
    </w:p>
    <w:p w:rsidR="0023705E" w:rsidRPr="001316F7" w:rsidRDefault="0023705E" w:rsidP="008918BA">
      <w:pPr>
        <w:jc w:val="both"/>
        <w:rPr>
          <w:sz w:val="24"/>
          <w:szCs w:val="24"/>
        </w:rPr>
      </w:pPr>
      <w:r w:rsidRPr="001316F7">
        <w:rPr>
          <w:sz w:val="24"/>
          <w:szCs w:val="24"/>
        </w:rPr>
        <w:t xml:space="preserve"> Понятие обряда. Возникновение обряда.</w:t>
      </w:r>
    </w:p>
    <w:p w:rsidR="0023705E" w:rsidRPr="001316F7" w:rsidRDefault="0023705E" w:rsidP="008918BA">
      <w:pPr>
        <w:rPr>
          <w:i/>
          <w:iCs/>
          <w:sz w:val="24"/>
          <w:szCs w:val="24"/>
        </w:rPr>
      </w:pPr>
      <w:r w:rsidRPr="001316F7">
        <w:rPr>
          <w:i/>
          <w:iCs/>
          <w:sz w:val="24"/>
          <w:szCs w:val="24"/>
        </w:rPr>
        <w:t>Практическая часть:</w:t>
      </w:r>
      <w:r w:rsidRPr="001316F7">
        <w:rPr>
          <w:sz w:val="24"/>
          <w:szCs w:val="24"/>
        </w:rPr>
        <w:t>Подготовка и проведение обряда «Масленицы».</w:t>
      </w:r>
    </w:p>
    <w:p w:rsidR="0023705E" w:rsidRPr="001316F7" w:rsidRDefault="0023705E" w:rsidP="008918BA">
      <w:pPr>
        <w:jc w:val="both"/>
        <w:rPr>
          <w:sz w:val="24"/>
          <w:szCs w:val="24"/>
        </w:rPr>
      </w:pPr>
      <w:r w:rsidRPr="001316F7">
        <w:rPr>
          <w:i/>
          <w:iCs/>
          <w:sz w:val="24"/>
          <w:szCs w:val="24"/>
        </w:rPr>
        <w:t xml:space="preserve">Контроль: </w:t>
      </w:r>
      <w:r w:rsidRPr="001316F7">
        <w:rPr>
          <w:sz w:val="24"/>
          <w:szCs w:val="24"/>
        </w:rPr>
        <w:t>Творческое задание, наблюдение.</w:t>
      </w:r>
    </w:p>
    <w:p w:rsidR="0023705E" w:rsidRPr="001316F7" w:rsidRDefault="0023705E" w:rsidP="008918BA">
      <w:pPr>
        <w:jc w:val="both"/>
        <w:rPr>
          <w:b/>
          <w:bCs/>
          <w:sz w:val="24"/>
          <w:szCs w:val="24"/>
        </w:rPr>
      </w:pPr>
    </w:p>
    <w:p w:rsidR="0023705E" w:rsidRPr="001316F7" w:rsidRDefault="0023705E" w:rsidP="008918BA">
      <w:pPr>
        <w:jc w:val="both"/>
        <w:rPr>
          <w:sz w:val="24"/>
          <w:szCs w:val="24"/>
        </w:rPr>
      </w:pPr>
      <w:r w:rsidRPr="001316F7">
        <w:rPr>
          <w:b/>
          <w:bCs/>
          <w:sz w:val="24"/>
          <w:szCs w:val="24"/>
        </w:rPr>
        <w:t>1.4.2.Мир фольклора</w:t>
      </w:r>
    </w:p>
    <w:p w:rsidR="0023705E" w:rsidRPr="001316F7" w:rsidRDefault="0023705E" w:rsidP="008918BA">
      <w:pPr>
        <w:rPr>
          <w:i/>
          <w:iCs/>
          <w:sz w:val="24"/>
          <w:szCs w:val="24"/>
        </w:rPr>
      </w:pPr>
      <w:r w:rsidRPr="001316F7">
        <w:rPr>
          <w:i/>
          <w:iCs/>
          <w:sz w:val="24"/>
          <w:szCs w:val="24"/>
        </w:rPr>
        <w:t xml:space="preserve">Теоретическая часть: </w:t>
      </w:r>
    </w:p>
    <w:p w:rsidR="0023705E" w:rsidRPr="001316F7" w:rsidRDefault="0023705E" w:rsidP="008918BA">
      <w:pPr>
        <w:rPr>
          <w:i/>
          <w:iCs/>
          <w:sz w:val="24"/>
          <w:szCs w:val="24"/>
        </w:rPr>
      </w:pPr>
      <w:r w:rsidRPr="001316F7">
        <w:rPr>
          <w:sz w:val="24"/>
          <w:szCs w:val="24"/>
        </w:rPr>
        <w:t>Понятие фольклор. Возникновение фольклора. Разновидности фольклора.</w:t>
      </w:r>
    </w:p>
    <w:p w:rsidR="0023705E" w:rsidRPr="001316F7" w:rsidRDefault="0023705E" w:rsidP="008918BA">
      <w:pPr>
        <w:rPr>
          <w:i/>
          <w:iCs/>
          <w:sz w:val="24"/>
          <w:szCs w:val="24"/>
        </w:rPr>
      </w:pPr>
      <w:r w:rsidRPr="001316F7">
        <w:rPr>
          <w:i/>
          <w:iCs/>
          <w:sz w:val="24"/>
          <w:szCs w:val="24"/>
        </w:rPr>
        <w:t xml:space="preserve">Практическая часть: </w:t>
      </w:r>
    </w:p>
    <w:p w:rsidR="0023705E" w:rsidRPr="001316F7" w:rsidRDefault="0023705E" w:rsidP="008918BA">
      <w:pPr>
        <w:rPr>
          <w:i/>
          <w:iCs/>
          <w:sz w:val="24"/>
          <w:szCs w:val="24"/>
        </w:rPr>
      </w:pPr>
      <w:r w:rsidRPr="001316F7">
        <w:rPr>
          <w:sz w:val="24"/>
          <w:szCs w:val="24"/>
        </w:rPr>
        <w:t>Этюды на поговорки, пословицы, потешки, колыбельные, народные сказки др.</w:t>
      </w:r>
    </w:p>
    <w:p w:rsidR="0023705E" w:rsidRPr="001316F7" w:rsidRDefault="0023705E" w:rsidP="008918BA">
      <w:pPr>
        <w:jc w:val="both"/>
        <w:rPr>
          <w:sz w:val="24"/>
          <w:szCs w:val="24"/>
        </w:rPr>
      </w:pPr>
      <w:r w:rsidRPr="001316F7">
        <w:rPr>
          <w:i/>
          <w:iCs/>
          <w:sz w:val="24"/>
          <w:szCs w:val="24"/>
        </w:rPr>
        <w:t xml:space="preserve">Контроль: </w:t>
      </w:r>
      <w:r w:rsidRPr="001316F7">
        <w:rPr>
          <w:sz w:val="24"/>
          <w:szCs w:val="24"/>
        </w:rPr>
        <w:t>Творческое задание, наблюдение.</w:t>
      </w:r>
    </w:p>
    <w:p w:rsidR="0023705E" w:rsidRPr="001316F7" w:rsidRDefault="0023705E" w:rsidP="008918BA">
      <w:pPr>
        <w:tabs>
          <w:tab w:val="left" w:pos="8040"/>
        </w:tabs>
        <w:jc w:val="both"/>
        <w:rPr>
          <w:sz w:val="24"/>
          <w:szCs w:val="24"/>
        </w:rPr>
      </w:pPr>
      <w:r w:rsidRPr="001316F7">
        <w:rPr>
          <w:sz w:val="24"/>
          <w:szCs w:val="24"/>
        </w:rPr>
        <w:tab/>
      </w:r>
    </w:p>
    <w:p w:rsidR="0023705E" w:rsidRPr="001316F7" w:rsidRDefault="0023705E" w:rsidP="008918BA">
      <w:pPr>
        <w:jc w:val="both"/>
        <w:rPr>
          <w:sz w:val="24"/>
          <w:szCs w:val="24"/>
        </w:rPr>
      </w:pPr>
      <w:r w:rsidRPr="001316F7">
        <w:rPr>
          <w:b/>
          <w:bCs/>
          <w:sz w:val="24"/>
          <w:szCs w:val="24"/>
        </w:rPr>
        <w:t>1.4.3.Мир художественного произведения</w:t>
      </w:r>
    </w:p>
    <w:p w:rsidR="0023705E" w:rsidRPr="001316F7" w:rsidRDefault="0023705E" w:rsidP="008918BA">
      <w:pPr>
        <w:jc w:val="both"/>
        <w:rPr>
          <w:i/>
          <w:iCs/>
          <w:sz w:val="24"/>
          <w:szCs w:val="24"/>
        </w:rPr>
      </w:pPr>
      <w:r w:rsidRPr="001316F7">
        <w:rPr>
          <w:i/>
          <w:iCs/>
          <w:sz w:val="24"/>
          <w:szCs w:val="24"/>
        </w:rPr>
        <w:t xml:space="preserve">Теоретическая часть: </w:t>
      </w:r>
    </w:p>
    <w:p w:rsidR="0023705E" w:rsidRPr="001316F7" w:rsidRDefault="0023705E" w:rsidP="008918BA">
      <w:pPr>
        <w:jc w:val="both"/>
        <w:rPr>
          <w:i/>
          <w:iCs/>
          <w:sz w:val="24"/>
          <w:szCs w:val="24"/>
        </w:rPr>
      </w:pPr>
      <w:r w:rsidRPr="001316F7">
        <w:rPr>
          <w:i/>
          <w:iCs/>
          <w:sz w:val="24"/>
          <w:szCs w:val="24"/>
        </w:rPr>
        <w:t>П</w:t>
      </w:r>
      <w:r w:rsidRPr="001316F7">
        <w:rPr>
          <w:sz w:val="24"/>
          <w:szCs w:val="24"/>
        </w:rPr>
        <w:t>онятие художественное произведение.</w:t>
      </w:r>
    </w:p>
    <w:p w:rsidR="0023705E" w:rsidRPr="001316F7" w:rsidRDefault="0023705E" w:rsidP="008918BA">
      <w:pPr>
        <w:rPr>
          <w:i/>
          <w:iCs/>
          <w:sz w:val="24"/>
          <w:szCs w:val="24"/>
        </w:rPr>
      </w:pPr>
      <w:r w:rsidRPr="001316F7">
        <w:rPr>
          <w:i/>
          <w:iCs/>
          <w:sz w:val="24"/>
          <w:szCs w:val="24"/>
        </w:rPr>
        <w:t xml:space="preserve">Практическая часть: </w:t>
      </w:r>
    </w:p>
    <w:p w:rsidR="0023705E" w:rsidRPr="001316F7" w:rsidRDefault="0023705E" w:rsidP="008918BA">
      <w:pPr>
        <w:rPr>
          <w:i/>
          <w:iCs/>
          <w:sz w:val="24"/>
          <w:szCs w:val="24"/>
        </w:rPr>
      </w:pPr>
      <w:r w:rsidRPr="001316F7">
        <w:rPr>
          <w:sz w:val="24"/>
          <w:szCs w:val="24"/>
        </w:rPr>
        <w:t>Этюды из сказок, стихотворений. Инсценировка небольших стихотворений, сказок.</w:t>
      </w:r>
    </w:p>
    <w:p w:rsidR="0023705E" w:rsidRPr="001316F7" w:rsidRDefault="0023705E" w:rsidP="008918BA">
      <w:pPr>
        <w:jc w:val="both"/>
        <w:rPr>
          <w:sz w:val="24"/>
          <w:szCs w:val="24"/>
        </w:rPr>
      </w:pPr>
      <w:r w:rsidRPr="001316F7">
        <w:rPr>
          <w:i/>
          <w:iCs/>
          <w:sz w:val="24"/>
          <w:szCs w:val="24"/>
        </w:rPr>
        <w:t>Контроль</w:t>
      </w:r>
      <w:r w:rsidRPr="001316F7">
        <w:rPr>
          <w:b/>
          <w:bCs/>
          <w:sz w:val="24"/>
          <w:szCs w:val="24"/>
        </w:rPr>
        <w:t xml:space="preserve">: </w:t>
      </w:r>
      <w:r w:rsidRPr="001316F7">
        <w:rPr>
          <w:sz w:val="24"/>
          <w:szCs w:val="24"/>
        </w:rPr>
        <w:t xml:space="preserve">Этюд. </w:t>
      </w:r>
    </w:p>
    <w:p w:rsidR="0023705E" w:rsidRPr="001316F7" w:rsidRDefault="0023705E" w:rsidP="008918BA">
      <w:pPr>
        <w:jc w:val="both"/>
        <w:rPr>
          <w:b/>
          <w:bCs/>
          <w:sz w:val="24"/>
          <w:szCs w:val="24"/>
        </w:rPr>
      </w:pPr>
    </w:p>
    <w:p w:rsidR="0023705E" w:rsidRPr="001316F7" w:rsidRDefault="0023705E" w:rsidP="008918BA">
      <w:pPr>
        <w:jc w:val="both"/>
        <w:rPr>
          <w:b/>
          <w:bCs/>
          <w:i/>
          <w:iCs/>
          <w:sz w:val="24"/>
          <w:szCs w:val="24"/>
        </w:rPr>
      </w:pPr>
      <w:r w:rsidRPr="001316F7">
        <w:rPr>
          <w:b/>
          <w:bCs/>
          <w:i/>
          <w:iCs/>
          <w:sz w:val="24"/>
          <w:szCs w:val="24"/>
        </w:rPr>
        <w:t>1.5. Репетиционно-постановочная работа</w:t>
      </w:r>
    </w:p>
    <w:p w:rsidR="0023705E" w:rsidRPr="001316F7" w:rsidRDefault="0023705E" w:rsidP="008918BA">
      <w:pPr>
        <w:jc w:val="both"/>
        <w:rPr>
          <w:i/>
          <w:iCs/>
          <w:sz w:val="24"/>
          <w:szCs w:val="24"/>
        </w:rPr>
      </w:pPr>
      <w:r w:rsidRPr="001316F7">
        <w:rPr>
          <w:i/>
          <w:iCs/>
          <w:sz w:val="24"/>
          <w:szCs w:val="24"/>
        </w:rPr>
        <w:t xml:space="preserve">Теоретическая часть: </w:t>
      </w:r>
    </w:p>
    <w:p w:rsidR="0023705E" w:rsidRPr="001316F7" w:rsidRDefault="0023705E" w:rsidP="008918BA">
      <w:pPr>
        <w:jc w:val="both"/>
        <w:rPr>
          <w:i/>
          <w:iCs/>
          <w:sz w:val="24"/>
          <w:szCs w:val="24"/>
        </w:rPr>
      </w:pPr>
      <w:r w:rsidRPr="001316F7">
        <w:rPr>
          <w:sz w:val="24"/>
          <w:szCs w:val="24"/>
        </w:rPr>
        <w:t xml:space="preserve">Выбор произведения. Распределение ролей. Педагог представляет несколько литературных произведений. </w:t>
      </w:r>
    </w:p>
    <w:p w:rsidR="0023705E" w:rsidRPr="001316F7" w:rsidRDefault="0023705E" w:rsidP="008918BA">
      <w:pPr>
        <w:jc w:val="both"/>
        <w:rPr>
          <w:i/>
          <w:iCs/>
          <w:sz w:val="24"/>
          <w:szCs w:val="24"/>
        </w:rPr>
      </w:pPr>
      <w:r w:rsidRPr="001316F7">
        <w:rPr>
          <w:i/>
          <w:iCs/>
          <w:sz w:val="24"/>
          <w:szCs w:val="24"/>
        </w:rPr>
        <w:t xml:space="preserve">Практическая часть: </w:t>
      </w:r>
    </w:p>
    <w:p w:rsidR="0023705E" w:rsidRPr="001316F7" w:rsidRDefault="0023705E" w:rsidP="008918BA">
      <w:pPr>
        <w:jc w:val="both"/>
        <w:rPr>
          <w:i/>
          <w:iCs/>
          <w:sz w:val="24"/>
          <w:szCs w:val="24"/>
        </w:rPr>
      </w:pPr>
      <w:r w:rsidRPr="001316F7">
        <w:rPr>
          <w:sz w:val="24"/>
          <w:szCs w:val="24"/>
        </w:rPr>
        <w:t xml:space="preserve">Репетиции отчетных показательных программ: показательные занятия, инсценировка стихотворений, этюдов, миниатюр </w:t>
      </w:r>
    </w:p>
    <w:p w:rsidR="0023705E" w:rsidRPr="001316F7" w:rsidRDefault="0023705E" w:rsidP="008918BA">
      <w:pPr>
        <w:rPr>
          <w:i/>
          <w:iCs/>
          <w:sz w:val="24"/>
          <w:szCs w:val="24"/>
        </w:rPr>
      </w:pPr>
      <w:r w:rsidRPr="001316F7">
        <w:rPr>
          <w:i/>
          <w:iCs/>
          <w:sz w:val="24"/>
          <w:szCs w:val="24"/>
        </w:rPr>
        <w:t xml:space="preserve">Контроль: </w:t>
      </w:r>
      <w:r w:rsidRPr="001316F7">
        <w:rPr>
          <w:sz w:val="24"/>
          <w:szCs w:val="24"/>
        </w:rPr>
        <w:t>Миниатюра «Дело было вечером», « Жил человек рассеянный»,</w:t>
      </w:r>
    </w:p>
    <w:p w:rsidR="0023705E" w:rsidRPr="001316F7" w:rsidRDefault="0023705E" w:rsidP="008918BA">
      <w:pPr>
        <w:jc w:val="both"/>
        <w:rPr>
          <w:b/>
          <w:bCs/>
          <w:sz w:val="24"/>
          <w:szCs w:val="24"/>
        </w:rPr>
      </w:pPr>
    </w:p>
    <w:p w:rsidR="0023705E" w:rsidRPr="001316F7" w:rsidRDefault="0023705E" w:rsidP="008918BA">
      <w:pPr>
        <w:rPr>
          <w:sz w:val="24"/>
          <w:szCs w:val="24"/>
        </w:rPr>
      </w:pPr>
      <w:r w:rsidRPr="001316F7">
        <w:rPr>
          <w:sz w:val="24"/>
          <w:szCs w:val="24"/>
          <w:lang w:val="en-US"/>
        </w:rPr>
        <w:t>II</w:t>
      </w:r>
      <w:r w:rsidRPr="001316F7">
        <w:rPr>
          <w:sz w:val="24"/>
          <w:szCs w:val="24"/>
        </w:rPr>
        <w:t>. Актерское мастерство</w:t>
      </w:r>
    </w:p>
    <w:p w:rsidR="0023705E" w:rsidRPr="001316F7" w:rsidRDefault="0023705E" w:rsidP="008918BA">
      <w:pPr>
        <w:rPr>
          <w:sz w:val="24"/>
          <w:szCs w:val="24"/>
        </w:rPr>
      </w:pPr>
    </w:p>
    <w:p w:rsidR="0023705E" w:rsidRPr="001316F7" w:rsidRDefault="0023705E" w:rsidP="008918BA">
      <w:pPr>
        <w:rPr>
          <w:b/>
          <w:bCs/>
          <w:i/>
          <w:iCs/>
          <w:sz w:val="24"/>
          <w:szCs w:val="24"/>
        </w:rPr>
      </w:pPr>
      <w:r w:rsidRPr="001316F7">
        <w:rPr>
          <w:b/>
          <w:bCs/>
          <w:i/>
          <w:iCs/>
          <w:sz w:val="24"/>
          <w:szCs w:val="24"/>
        </w:rPr>
        <w:t>2.1. Специфика театральной деятельности</w:t>
      </w:r>
    </w:p>
    <w:p w:rsidR="0023705E" w:rsidRPr="001316F7" w:rsidRDefault="0023705E" w:rsidP="008918BA">
      <w:pPr>
        <w:jc w:val="both"/>
        <w:rPr>
          <w:sz w:val="24"/>
          <w:szCs w:val="24"/>
        </w:rPr>
      </w:pPr>
      <w:r w:rsidRPr="001316F7">
        <w:rPr>
          <w:b/>
          <w:bCs/>
          <w:sz w:val="24"/>
          <w:szCs w:val="24"/>
        </w:rPr>
        <w:t>2.1.1. Спецификатеатральной деятельности</w:t>
      </w:r>
    </w:p>
    <w:p w:rsidR="0023705E" w:rsidRPr="001316F7" w:rsidRDefault="0023705E" w:rsidP="008918BA">
      <w:pPr>
        <w:jc w:val="both"/>
        <w:rPr>
          <w:i/>
          <w:iCs/>
          <w:sz w:val="24"/>
          <w:szCs w:val="24"/>
        </w:rPr>
      </w:pPr>
      <w:r w:rsidRPr="001316F7">
        <w:rPr>
          <w:i/>
          <w:iCs/>
          <w:sz w:val="24"/>
          <w:szCs w:val="24"/>
        </w:rPr>
        <w:t>Теоретическая часть:</w:t>
      </w:r>
    </w:p>
    <w:p w:rsidR="0023705E" w:rsidRPr="001316F7" w:rsidRDefault="0023705E" w:rsidP="008918BA">
      <w:pPr>
        <w:jc w:val="both"/>
        <w:rPr>
          <w:i/>
          <w:iCs/>
          <w:sz w:val="24"/>
          <w:szCs w:val="24"/>
        </w:rPr>
      </w:pPr>
      <w:r w:rsidRPr="001316F7">
        <w:rPr>
          <w:sz w:val="24"/>
          <w:szCs w:val="24"/>
        </w:rPr>
        <w:t>Дать представление о театре. Возникновение и значение театра. Театр как искусство синтетическое и коллективное, объединяющее ряд искусств. Спектакль как объединение, синтез творческой деятельности многих работников искусства.Актер. Его роль в театре.</w:t>
      </w:r>
    </w:p>
    <w:p w:rsidR="0023705E" w:rsidRPr="001316F7" w:rsidRDefault="0023705E" w:rsidP="008918BA">
      <w:pPr>
        <w:jc w:val="both"/>
        <w:rPr>
          <w:sz w:val="24"/>
          <w:szCs w:val="24"/>
        </w:rPr>
      </w:pPr>
      <w:r w:rsidRPr="001316F7">
        <w:rPr>
          <w:i/>
          <w:iCs/>
          <w:sz w:val="24"/>
          <w:szCs w:val="24"/>
        </w:rPr>
        <w:t xml:space="preserve">Контроль: </w:t>
      </w:r>
      <w:r w:rsidRPr="001316F7">
        <w:rPr>
          <w:sz w:val="24"/>
          <w:szCs w:val="24"/>
        </w:rPr>
        <w:t>Беседа, фронтальный опрос.</w:t>
      </w:r>
    </w:p>
    <w:p w:rsidR="0023705E" w:rsidRPr="001316F7" w:rsidRDefault="0023705E" w:rsidP="008918BA">
      <w:pPr>
        <w:jc w:val="both"/>
        <w:rPr>
          <w:b/>
          <w:bCs/>
          <w:sz w:val="24"/>
          <w:szCs w:val="24"/>
        </w:rPr>
      </w:pPr>
    </w:p>
    <w:p w:rsidR="0023705E" w:rsidRPr="001316F7" w:rsidRDefault="0023705E" w:rsidP="008918BA">
      <w:pPr>
        <w:rPr>
          <w:b/>
          <w:bCs/>
          <w:i/>
          <w:iCs/>
          <w:sz w:val="24"/>
          <w:szCs w:val="24"/>
        </w:rPr>
      </w:pPr>
      <w:r w:rsidRPr="001316F7">
        <w:rPr>
          <w:b/>
          <w:bCs/>
          <w:i/>
          <w:iCs/>
          <w:sz w:val="24"/>
          <w:szCs w:val="24"/>
        </w:rPr>
        <w:t>2.2. Работа актера над собой. Тренинг</w:t>
      </w:r>
    </w:p>
    <w:p w:rsidR="0023705E" w:rsidRPr="001316F7" w:rsidRDefault="0023705E" w:rsidP="008918BA">
      <w:pPr>
        <w:jc w:val="both"/>
        <w:rPr>
          <w:sz w:val="24"/>
          <w:szCs w:val="24"/>
        </w:rPr>
      </w:pPr>
      <w:r w:rsidRPr="001316F7">
        <w:rPr>
          <w:b/>
          <w:bCs/>
          <w:sz w:val="24"/>
          <w:szCs w:val="24"/>
        </w:rPr>
        <w:t>2</w:t>
      </w:r>
      <w:r w:rsidRPr="001316F7">
        <w:rPr>
          <w:b/>
          <w:bCs/>
          <w:i/>
          <w:iCs/>
          <w:sz w:val="24"/>
          <w:szCs w:val="24"/>
        </w:rPr>
        <w:t>.</w:t>
      </w:r>
      <w:r w:rsidRPr="001316F7">
        <w:rPr>
          <w:b/>
          <w:bCs/>
          <w:sz w:val="24"/>
          <w:szCs w:val="24"/>
        </w:rPr>
        <w:t>2.1.Приемы релаксации, концентрации внимания, дыхания</w:t>
      </w:r>
    </w:p>
    <w:p w:rsidR="0023705E" w:rsidRPr="001316F7" w:rsidRDefault="0023705E" w:rsidP="008918BA">
      <w:pPr>
        <w:rPr>
          <w:i/>
          <w:iCs/>
          <w:sz w:val="24"/>
          <w:szCs w:val="24"/>
        </w:rPr>
      </w:pPr>
      <w:r w:rsidRPr="001316F7">
        <w:rPr>
          <w:i/>
          <w:iCs/>
          <w:sz w:val="24"/>
          <w:szCs w:val="24"/>
        </w:rPr>
        <w:t xml:space="preserve">Теоретическая часть: </w:t>
      </w:r>
    </w:p>
    <w:p w:rsidR="0023705E" w:rsidRPr="001316F7" w:rsidRDefault="0023705E" w:rsidP="008918BA">
      <w:pPr>
        <w:jc w:val="both"/>
        <w:rPr>
          <w:i/>
          <w:iCs/>
          <w:sz w:val="24"/>
          <w:szCs w:val="24"/>
        </w:rPr>
      </w:pPr>
      <w:r w:rsidRPr="001316F7">
        <w:rPr>
          <w:sz w:val="24"/>
          <w:szCs w:val="24"/>
        </w:rPr>
        <w:t xml:space="preserve">Понятие о внимании, объекте внимания. Особенности сценического внимания. Значение дыхания в актерской работе. </w:t>
      </w:r>
    </w:p>
    <w:p w:rsidR="0023705E" w:rsidRPr="001316F7" w:rsidRDefault="0023705E" w:rsidP="008918BA">
      <w:pPr>
        <w:jc w:val="both"/>
        <w:rPr>
          <w:b/>
          <w:bCs/>
          <w:i/>
          <w:iCs/>
          <w:sz w:val="24"/>
          <w:szCs w:val="24"/>
        </w:rPr>
      </w:pPr>
      <w:r w:rsidRPr="001316F7">
        <w:rPr>
          <w:i/>
          <w:iCs/>
          <w:sz w:val="24"/>
          <w:szCs w:val="24"/>
        </w:rPr>
        <w:t>Практическая часть</w:t>
      </w:r>
      <w:r w:rsidRPr="001316F7">
        <w:rPr>
          <w:b/>
          <w:bCs/>
          <w:i/>
          <w:iCs/>
          <w:sz w:val="24"/>
          <w:szCs w:val="24"/>
        </w:rPr>
        <w:t xml:space="preserve">: </w:t>
      </w:r>
    </w:p>
    <w:p w:rsidR="0023705E" w:rsidRPr="001316F7" w:rsidRDefault="0023705E" w:rsidP="008918BA">
      <w:pPr>
        <w:jc w:val="both"/>
        <w:rPr>
          <w:sz w:val="24"/>
          <w:szCs w:val="24"/>
        </w:rPr>
      </w:pPr>
      <w:r w:rsidRPr="001316F7">
        <w:rPr>
          <w:sz w:val="24"/>
          <w:szCs w:val="24"/>
        </w:rPr>
        <w:t xml:space="preserve">Тренинги и упражнения с приемами релаксации.Практические упражнения на развитие сценического внимания. Практические занятия по работе над дыханием. </w:t>
      </w:r>
    </w:p>
    <w:p w:rsidR="0023705E" w:rsidRPr="001316F7" w:rsidRDefault="0023705E" w:rsidP="008918BA">
      <w:pPr>
        <w:jc w:val="both"/>
        <w:rPr>
          <w:b/>
          <w:bCs/>
          <w:i/>
          <w:iCs/>
          <w:sz w:val="24"/>
          <w:szCs w:val="24"/>
        </w:rPr>
      </w:pPr>
      <w:r w:rsidRPr="001316F7">
        <w:rPr>
          <w:sz w:val="24"/>
          <w:szCs w:val="24"/>
        </w:rPr>
        <w:t>Упражнения: «Сосулька», «Снежинки», «Холодно жарко», «Тряпичная кукла – солдат», «Шалтай-болтай», «Штанга», «Муравей», «Спящий котенок», «Насос и мяч», «Зернышко», «Пишущая машинка» и др.</w:t>
      </w:r>
    </w:p>
    <w:p w:rsidR="0023705E" w:rsidRPr="001316F7" w:rsidRDefault="0023705E" w:rsidP="008918BA">
      <w:pPr>
        <w:tabs>
          <w:tab w:val="left" w:pos="2394"/>
        </w:tabs>
        <w:jc w:val="both"/>
        <w:rPr>
          <w:sz w:val="24"/>
          <w:szCs w:val="24"/>
        </w:rPr>
      </w:pPr>
      <w:r w:rsidRPr="001316F7">
        <w:rPr>
          <w:i/>
          <w:iCs/>
          <w:sz w:val="24"/>
          <w:szCs w:val="24"/>
        </w:rPr>
        <w:t>Контроль:</w:t>
      </w:r>
      <w:r w:rsidRPr="001316F7">
        <w:rPr>
          <w:sz w:val="24"/>
          <w:szCs w:val="24"/>
        </w:rPr>
        <w:t xml:space="preserve"> Упражнение.</w:t>
      </w:r>
    </w:p>
    <w:p w:rsidR="0023705E" w:rsidRPr="001316F7" w:rsidRDefault="0023705E" w:rsidP="008918BA">
      <w:pPr>
        <w:jc w:val="both"/>
        <w:rPr>
          <w:b/>
          <w:bCs/>
          <w:i/>
          <w:iCs/>
          <w:sz w:val="24"/>
          <w:szCs w:val="24"/>
        </w:rPr>
      </w:pPr>
    </w:p>
    <w:p w:rsidR="0023705E" w:rsidRPr="001316F7" w:rsidRDefault="0023705E" w:rsidP="008918BA">
      <w:pPr>
        <w:jc w:val="both"/>
        <w:rPr>
          <w:sz w:val="24"/>
          <w:szCs w:val="24"/>
        </w:rPr>
      </w:pPr>
      <w:r w:rsidRPr="001316F7">
        <w:rPr>
          <w:b/>
          <w:bCs/>
          <w:sz w:val="24"/>
          <w:szCs w:val="24"/>
        </w:rPr>
        <w:t>2.2</w:t>
      </w:r>
      <w:r w:rsidRPr="001316F7">
        <w:rPr>
          <w:b/>
          <w:bCs/>
          <w:i/>
          <w:iCs/>
          <w:sz w:val="24"/>
          <w:szCs w:val="24"/>
        </w:rPr>
        <w:t>.</w:t>
      </w:r>
      <w:r w:rsidRPr="001316F7">
        <w:rPr>
          <w:b/>
          <w:bCs/>
          <w:sz w:val="24"/>
          <w:szCs w:val="24"/>
        </w:rPr>
        <w:t>2.  Мускульная свобода. Снятие мышечных зажимов</w:t>
      </w:r>
    </w:p>
    <w:p w:rsidR="0023705E" w:rsidRPr="001316F7" w:rsidRDefault="0023705E" w:rsidP="008918BA">
      <w:pPr>
        <w:jc w:val="both"/>
        <w:rPr>
          <w:i/>
          <w:iCs/>
          <w:sz w:val="24"/>
          <w:szCs w:val="24"/>
        </w:rPr>
      </w:pPr>
      <w:r w:rsidRPr="001316F7">
        <w:rPr>
          <w:i/>
          <w:iCs/>
          <w:sz w:val="24"/>
          <w:szCs w:val="24"/>
        </w:rPr>
        <w:t xml:space="preserve">Теоретическая часть: </w:t>
      </w:r>
    </w:p>
    <w:p w:rsidR="0023705E" w:rsidRPr="001316F7" w:rsidRDefault="0023705E" w:rsidP="008918BA">
      <w:pPr>
        <w:jc w:val="both"/>
        <w:rPr>
          <w:b/>
          <w:bCs/>
          <w:i/>
          <w:iCs/>
          <w:sz w:val="24"/>
          <w:szCs w:val="24"/>
        </w:rPr>
      </w:pPr>
      <w:r w:rsidRPr="001316F7">
        <w:rPr>
          <w:sz w:val="24"/>
          <w:szCs w:val="24"/>
        </w:rPr>
        <w:t>Понятие о мускульной свободе. Мускульная свобода как целесообразное распределение и расходование мышечной энергии.  Законы внутренней техники актерского искусства. Явление «Зажим».</w:t>
      </w:r>
    </w:p>
    <w:p w:rsidR="0023705E" w:rsidRPr="001316F7" w:rsidRDefault="0023705E" w:rsidP="008918BA">
      <w:pPr>
        <w:jc w:val="both"/>
        <w:rPr>
          <w:b/>
          <w:bCs/>
          <w:i/>
          <w:iCs/>
          <w:sz w:val="24"/>
          <w:szCs w:val="24"/>
        </w:rPr>
      </w:pPr>
      <w:r w:rsidRPr="001316F7">
        <w:rPr>
          <w:i/>
          <w:iCs/>
          <w:sz w:val="24"/>
          <w:szCs w:val="24"/>
        </w:rPr>
        <w:t>Практическая часть:</w:t>
      </w:r>
    </w:p>
    <w:p w:rsidR="0023705E" w:rsidRPr="001316F7" w:rsidRDefault="0023705E" w:rsidP="008918BA">
      <w:pPr>
        <w:jc w:val="both"/>
        <w:rPr>
          <w:b/>
          <w:bCs/>
          <w:i/>
          <w:iCs/>
          <w:sz w:val="24"/>
          <w:szCs w:val="24"/>
        </w:rPr>
      </w:pPr>
      <w:r w:rsidRPr="001316F7">
        <w:rPr>
          <w:sz w:val="24"/>
          <w:szCs w:val="24"/>
        </w:rPr>
        <w:t xml:space="preserve">Практические упражнения, направленные на снятие мышечных зажимов.  </w:t>
      </w:r>
    </w:p>
    <w:p w:rsidR="0023705E" w:rsidRPr="001316F7" w:rsidRDefault="0023705E" w:rsidP="008918BA">
      <w:pPr>
        <w:jc w:val="both"/>
        <w:rPr>
          <w:sz w:val="24"/>
          <w:szCs w:val="24"/>
        </w:rPr>
      </w:pPr>
      <w:r w:rsidRPr="001316F7">
        <w:rPr>
          <w:sz w:val="24"/>
          <w:szCs w:val="24"/>
        </w:rPr>
        <w:t>Упражнения: «Сон-пробуждение», «Расслабление по счету до10», «Расслабление и зажим», «Расслабление тела кроме одной части тела», «Выполнить определенные действия по счету» и др.</w:t>
      </w:r>
    </w:p>
    <w:p w:rsidR="0023705E" w:rsidRPr="001316F7" w:rsidRDefault="0023705E" w:rsidP="008918BA">
      <w:pPr>
        <w:tabs>
          <w:tab w:val="left" w:pos="2394"/>
        </w:tabs>
        <w:jc w:val="both"/>
        <w:rPr>
          <w:sz w:val="24"/>
          <w:szCs w:val="24"/>
        </w:rPr>
      </w:pPr>
      <w:r w:rsidRPr="001316F7">
        <w:rPr>
          <w:i/>
          <w:iCs/>
          <w:sz w:val="24"/>
          <w:szCs w:val="24"/>
        </w:rPr>
        <w:t xml:space="preserve">Контроль: </w:t>
      </w:r>
      <w:r w:rsidRPr="001316F7">
        <w:rPr>
          <w:sz w:val="24"/>
          <w:szCs w:val="24"/>
        </w:rPr>
        <w:t xml:space="preserve">Опрос, упражнение. </w:t>
      </w:r>
    </w:p>
    <w:p w:rsidR="0023705E" w:rsidRPr="001316F7" w:rsidRDefault="0023705E" w:rsidP="008918BA">
      <w:pPr>
        <w:jc w:val="both"/>
        <w:rPr>
          <w:sz w:val="24"/>
          <w:szCs w:val="24"/>
        </w:rPr>
      </w:pPr>
    </w:p>
    <w:p w:rsidR="0023705E" w:rsidRPr="001316F7" w:rsidRDefault="0023705E" w:rsidP="008918BA">
      <w:pPr>
        <w:jc w:val="both"/>
        <w:rPr>
          <w:sz w:val="24"/>
          <w:szCs w:val="24"/>
        </w:rPr>
      </w:pPr>
      <w:r w:rsidRPr="001316F7">
        <w:rPr>
          <w:b/>
          <w:bCs/>
          <w:sz w:val="24"/>
          <w:szCs w:val="24"/>
        </w:rPr>
        <w:t>2.2.3.Творческое оправдание и фантазия</w:t>
      </w:r>
    </w:p>
    <w:p w:rsidR="0023705E" w:rsidRPr="001316F7" w:rsidRDefault="0023705E" w:rsidP="008918BA">
      <w:pPr>
        <w:jc w:val="both"/>
        <w:rPr>
          <w:b/>
          <w:bCs/>
          <w:i/>
          <w:iCs/>
          <w:sz w:val="24"/>
          <w:szCs w:val="24"/>
        </w:rPr>
      </w:pPr>
      <w:r w:rsidRPr="001316F7">
        <w:rPr>
          <w:i/>
          <w:iCs/>
          <w:sz w:val="24"/>
          <w:szCs w:val="24"/>
        </w:rPr>
        <w:t xml:space="preserve">Теоретическая часть: </w:t>
      </w:r>
    </w:p>
    <w:p w:rsidR="0023705E" w:rsidRPr="001316F7" w:rsidRDefault="0023705E" w:rsidP="008918BA">
      <w:pPr>
        <w:jc w:val="both"/>
        <w:rPr>
          <w:b/>
          <w:bCs/>
          <w:i/>
          <w:iCs/>
          <w:sz w:val="24"/>
          <w:szCs w:val="24"/>
        </w:rPr>
      </w:pPr>
      <w:r w:rsidRPr="001316F7">
        <w:rPr>
          <w:sz w:val="24"/>
          <w:szCs w:val="24"/>
        </w:rPr>
        <w:t xml:space="preserve">Понятие о сценическом оправдании. Сценическое оправдание как мотивировка сценического поведения актера. Понятие о прилагаемых обстоятельствах (обстоятельствах, которые создает сам актер для оправдания намеченных действий). Путь к оправданию через творческую фантазию актера. Значение фантазии в работе актера. </w:t>
      </w:r>
    </w:p>
    <w:p w:rsidR="0023705E" w:rsidRPr="001316F7" w:rsidRDefault="0023705E" w:rsidP="008918BA">
      <w:pPr>
        <w:jc w:val="both"/>
        <w:rPr>
          <w:b/>
          <w:bCs/>
          <w:i/>
          <w:iCs/>
          <w:sz w:val="24"/>
          <w:szCs w:val="24"/>
        </w:rPr>
      </w:pPr>
      <w:r w:rsidRPr="001316F7">
        <w:rPr>
          <w:i/>
          <w:iCs/>
          <w:sz w:val="24"/>
          <w:szCs w:val="24"/>
        </w:rPr>
        <w:t>Практическая часть:</w:t>
      </w:r>
    </w:p>
    <w:p w:rsidR="0023705E" w:rsidRPr="001316F7" w:rsidRDefault="0023705E" w:rsidP="008918BA">
      <w:pPr>
        <w:jc w:val="both"/>
        <w:rPr>
          <w:b/>
          <w:bCs/>
          <w:i/>
          <w:iCs/>
          <w:sz w:val="24"/>
          <w:szCs w:val="24"/>
        </w:rPr>
      </w:pPr>
      <w:r w:rsidRPr="001316F7">
        <w:rPr>
          <w:sz w:val="24"/>
          <w:szCs w:val="24"/>
        </w:rPr>
        <w:t>Упражнения «Рассказ по фотографии», «Путешествие», «Сочинить сказку», Фантастическое существо» и др.</w:t>
      </w:r>
    </w:p>
    <w:p w:rsidR="0023705E" w:rsidRPr="001316F7" w:rsidRDefault="0023705E" w:rsidP="008918BA">
      <w:pPr>
        <w:tabs>
          <w:tab w:val="left" w:pos="2394"/>
        </w:tabs>
        <w:jc w:val="both"/>
        <w:rPr>
          <w:sz w:val="24"/>
          <w:szCs w:val="24"/>
        </w:rPr>
      </w:pPr>
      <w:r w:rsidRPr="001316F7">
        <w:rPr>
          <w:i/>
          <w:iCs/>
          <w:sz w:val="24"/>
          <w:szCs w:val="24"/>
        </w:rPr>
        <w:t xml:space="preserve">Контроль: </w:t>
      </w:r>
      <w:r w:rsidRPr="001316F7">
        <w:rPr>
          <w:sz w:val="24"/>
          <w:szCs w:val="24"/>
        </w:rPr>
        <w:t>Опрос,упражнение.</w:t>
      </w:r>
    </w:p>
    <w:p w:rsidR="0023705E" w:rsidRPr="001316F7" w:rsidRDefault="0023705E" w:rsidP="008918BA">
      <w:pPr>
        <w:jc w:val="both"/>
        <w:rPr>
          <w:sz w:val="24"/>
          <w:szCs w:val="24"/>
        </w:rPr>
      </w:pPr>
    </w:p>
    <w:p w:rsidR="0023705E" w:rsidRPr="001316F7" w:rsidRDefault="0023705E" w:rsidP="008918BA">
      <w:pPr>
        <w:jc w:val="both"/>
        <w:rPr>
          <w:sz w:val="24"/>
          <w:szCs w:val="24"/>
        </w:rPr>
      </w:pPr>
      <w:r w:rsidRPr="001316F7">
        <w:rPr>
          <w:b/>
          <w:bCs/>
          <w:sz w:val="24"/>
          <w:szCs w:val="24"/>
        </w:rPr>
        <w:t>2.2.4. Сценическое оправдание и оценка факта</w:t>
      </w:r>
    </w:p>
    <w:p w:rsidR="0023705E" w:rsidRPr="001316F7" w:rsidRDefault="0023705E" w:rsidP="008918BA">
      <w:pPr>
        <w:jc w:val="both"/>
        <w:rPr>
          <w:i/>
          <w:iCs/>
          <w:sz w:val="24"/>
          <w:szCs w:val="24"/>
        </w:rPr>
      </w:pPr>
      <w:r w:rsidRPr="001316F7">
        <w:rPr>
          <w:i/>
          <w:iCs/>
          <w:sz w:val="24"/>
          <w:szCs w:val="24"/>
        </w:rPr>
        <w:t xml:space="preserve">Теоретическая часть: </w:t>
      </w:r>
    </w:p>
    <w:p w:rsidR="0023705E" w:rsidRPr="001316F7" w:rsidRDefault="0023705E" w:rsidP="008918BA">
      <w:pPr>
        <w:jc w:val="both"/>
        <w:rPr>
          <w:i/>
          <w:iCs/>
          <w:sz w:val="24"/>
          <w:szCs w:val="24"/>
        </w:rPr>
      </w:pPr>
      <w:r w:rsidRPr="001316F7">
        <w:rPr>
          <w:sz w:val="24"/>
          <w:szCs w:val="24"/>
        </w:rPr>
        <w:t xml:space="preserve">Сценическое отношение – путь к образу. Отношение основа действия. 2 вида сценического отношения. Зарождение сценического действия. Сценическая вера, как серьезное отношение к сценической неправде, заданной ролью. </w:t>
      </w:r>
    </w:p>
    <w:p w:rsidR="0023705E" w:rsidRPr="001316F7" w:rsidRDefault="0023705E" w:rsidP="008918BA">
      <w:pPr>
        <w:jc w:val="both"/>
        <w:rPr>
          <w:i/>
          <w:iCs/>
          <w:sz w:val="24"/>
          <w:szCs w:val="24"/>
        </w:rPr>
      </w:pPr>
      <w:r w:rsidRPr="001316F7">
        <w:rPr>
          <w:i/>
          <w:iCs/>
          <w:sz w:val="24"/>
          <w:szCs w:val="24"/>
        </w:rPr>
        <w:t xml:space="preserve">Практическая часть: </w:t>
      </w:r>
    </w:p>
    <w:p w:rsidR="0023705E" w:rsidRPr="001316F7" w:rsidRDefault="0023705E" w:rsidP="008918BA">
      <w:pPr>
        <w:jc w:val="both"/>
        <w:rPr>
          <w:sz w:val="24"/>
          <w:szCs w:val="24"/>
        </w:rPr>
      </w:pPr>
      <w:r w:rsidRPr="001316F7">
        <w:rPr>
          <w:sz w:val="24"/>
          <w:szCs w:val="24"/>
        </w:rPr>
        <w:t>Упражнения «Не растеряйся», «Предмет – животное», «Мячи и слова», «Семафор» и др.</w:t>
      </w:r>
    </w:p>
    <w:p w:rsidR="0023705E" w:rsidRPr="001316F7" w:rsidRDefault="0023705E" w:rsidP="008918BA">
      <w:pPr>
        <w:jc w:val="both"/>
        <w:rPr>
          <w:b/>
          <w:bCs/>
          <w:sz w:val="24"/>
          <w:szCs w:val="24"/>
        </w:rPr>
      </w:pPr>
      <w:r w:rsidRPr="001316F7">
        <w:rPr>
          <w:i/>
          <w:iCs/>
          <w:sz w:val="24"/>
          <w:szCs w:val="24"/>
        </w:rPr>
        <w:t>Контроль</w:t>
      </w:r>
      <w:r w:rsidRPr="001316F7">
        <w:rPr>
          <w:sz w:val="24"/>
          <w:szCs w:val="24"/>
        </w:rPr>
        <w:t xml:space="preserve">: Опрос, упражнение. </w:t>
      </w:r>
    </w:p>
    <w:p w:rsidR="0023705E" w:rsidRPr="001316F7" w:rsidRDefault="0023705E" w:rsidP="008918BA">
      <w:pPr>
        <w:jc w:val="both"/>
        <w:rPr>
          <w:b/>
          <w:bCs/>
          <w:sz w:val="24"/>
          <w:szCs w:val="24"/>
        </w:rPr>
      </w:pPr>
    </w:p>
    <w:p w:rsidR="0023705E" w:rsidRPr="001316F7" w:rsidRDefault="0023705E" w:rsidP="008918BA">
      <w:pPr>
        <w:jc w:val="both"/>
        <w:rPr>
          <w:b/>
          <w:bCs/>
          <w:sz w:val="24"/>
          <w:szCs w:val="24"/>
        </w:rPr>
      </w:pPr>
      <w:r w:rsidRPr="001316F7">
        <w:rPr>
          <w:b/>
          <w:bCs/>
          <w:sz w:val="24"/>
          <w:szCs w:val="24"/>
        </w:rPr>
        <w:t>2.2.5</w:t>
      </w:r>
      <w:r w:rsidRPr="001316F7">
        <w:rPr>
          <w:b/>
          <w:bCs/>
          <w:i/>
          <w:iCs/>
          <w:sz w:val="24"/>
          <w:szCs w:val="24"/>
        </w:rPr>
        <w:t>.</w:t>
      </w:r>
      <w:r w:rsidRPr="001316F7">
        <w:rPr>
          <w:b/>
          <w:bCs/>
          <w:sz w:val="24"/>
          <w:szCs w:val="24"/>
        </w:rPr>
        <w:t>Оценка и ритм</w:t>
      </w:r>
    </w:p>
    <w:p w:rsidR="0023705E" w:rsidRPr="001316F7" w:rsidRDefault="0023705E" w:rsidP="008918BA">
      <w:pPr>
        <w:jc w:val="both"/>
        <w:rPr>
          <w:i/>
          <w:iCs/>
          <w:sz w:val="24"/>
          <w:szCs w:val="24"/>
        </w:rPr>
      </w:pPr>
      <w:r w:rsidRPr="001316F7">
        <w:rPr>
          <w:i/>
          <w:iCs/>
          <w:sz w:val="24"/>
          <w:szCs w:val="24"/>
        </w:rPr>
        <w:t>Теоретическая часть:</w:t>
      </w:r>
    </w:p>
    <w:p w:rsidR="0023705E" w:rsidRPr="001316F7" w:rsidRDefault="0023705E" w:rsidP="008918BA">
      <w:pPr>
        <w:jc w:val="both"/>
        <w:rPr>
          <w:i/>
          <w:iCs/>
          <w:sz w:val="24"/>
          <w:szCs w:val="24"/>
        </w:rPr>
      </w:pPr>
      <w:r w:rsidRPr="001316F7">
        <w:rPr>
          <w:sz w:val="24"/>
          <w:szCs w:val="24"/>
        </w:rPr>
        <w:t xml:space="preserve">Понятие оценки. Оценка, как отношение к образу, возникшее на сцене. Понятие о ритме, как о соотношении силы энергии и скорости. </w:t>
      </w:r>
    </w:p>
    <w:p w:rsidR="0023705E" w:rsidRPr="001316F7" w:rsidRDefault="0023705E" w:rsidP="008918BA">
      <w:pPr>
        <w:jc w:val="both"/>
        <w:rPr>
          <w:i/>
          <w:iCs/>
          <w:sz w:val="24"/>
          <w:szCs w:val="24"/>
        </w:rPr>
      </w:pPr>
      <w:r w:rsidRPr="001316F7">
        <w:rPr>
          <w:i/>
          <w:iCs/>
          <w:sz w:val="24"/>
          <w:szCs w:val="24"/>
        </w:rPr>
        <w:t xml:space="preserve">Практическая часть: </w:t>
      </w:r>
    </w:p>
    <w:p w:rsidR="0023705E" w:rsidRPr="001316F7" w:rsidRDefault="0023705E" w:rsidP="008918BA">
      <w:pPr>
        <w:jc w:val="both"/>
        <w:rPr>
          <w:i/>
          <w:iCs/>
          <w:sz w:val="24"/>
          <w:szCs w:val="24"/>
        </w:rPr>
      </w:pPr>
      <w:r w:rsidRPr="001316F7">
        <w:rPr>
          <w:sz w:val="24"/>
          <w:szCs w:val="24"/>
        </w:rPr>
        <w:t>Упражнения «Коробочка скоростей», «Мостик», «Ритмичные движения по хлопкам», «Находка», «Сидит, читает, а кто-то мешает» др.</w:t>
      </w:r>
    </w:p>
    <w:p w:rsidR="0023705E" w:rsidRPr="001316F7" w:rsidRDefault="0023705E" w:rsidP="008918BA">
      <w:pPr>
        <w:jc w:val="both"/>
        <w:rPr>
          <w:i/>
          <w:iCs/>
          <w:sz w:val="24"/>
          <w:szCs w:val="24"/>
        </w:rPr>
      </w:pPr>
      <w:r w:rsidRPr="001316F7">
        <w:rPr>
          <w:i/>
          <w:iCs/>
          <w:sz w:val="24"/>
          <w:szCs w:val="24"/>
        </w:rPr>
        <w:t>Контроль</w:t>
      </w:r>
      <w:r w:rsidRPr="001316F7">
        <w:rPr>
          <w:sz w:val="24"/>
          <w:szCs w:val="24"/>
        </w:rPr>
        <w:t xml:space="preserve">:  Фронтальный опрос, упражнение. </w:t>
      </w:r>
    </w:p>
    <w:p w:rsidR="0023705E" w:rsidRPr="001316F7" w:rsidRDefault="0023705E" w:rsidP="008918BA">
      <w:pPr>
        <w:jc w:val="both"/>
        <w:rPr>
          <w:b/>
          <w:bCs/>
          <w:sz w:val="24"/>
          <w:szCs w:val="24"/>
        </w:rPr>
      </w:pPr>
    </w:p>
    <w:p w:rsidR="0023705E" w:rsidRPr="001316F7" w:rsidRDefault="0023705E" w:rsidP="008918BA">
      <w:pPr>
        <w:jc w:val="both"/>
        <w:rPr>
          <w:b/>
          <w:bCs/>
          <w:i/>
          <w:iCs/>
          <w:sz w:val="24"/>
          <w:szCs w:val="24"/>
        </w:rPr>
      </w:pPr>
      <w:r w:rsidRPr="001316F7">
        <w:rPr>
          <w:b/>
          <w:bCs/>
          <w:sz w:val="24"/>
          <w:szCs w:val="24"/>
        </w:rPr>
        <w:t>2.2.6</w:t>
      </w:r>
      <w:r w:rsidRPr="001316F7">
        <w:rPr>
          <w:b/>
          <w:bCs/>
          <w:i/>
          <w:iCs/>
          <w:sz w:val="24"/>
          <w:szCs w:val="24"/>
        </w:rPr>
        <w:t xml:space="preserve">. </w:t>
      </w:r>
      <w:r w:rsidRPr="001316F7">
        <w:rPr>
          <w:b/>
          <w:bCs/>
          <w:sz w:val="24"/>
          <w:szCs w:val="24"/>
        </w:rPr>
        <w:t>Чувство правды и контроль</w:t>
      </w:r>
    </w:p>
    <w:p w:rsidR="0023705E" w:rsidRPr="001316F7" w:rsidRDefault="0023705E" w:rsidP="008918BA">
      <w:pPr>
        <w:jc w:val="both"/>
        <w:rPr>
          <w:b/>
          <w:bCs/>
          <w:i/>
          <w:iCs/>
          <w:sz w:val="24"/>
          <w:szCs w:val="24"/>
        </w:rPr>
      </w:pPr>
      <w:r w:rsidRPr="001316F7">
        <w:rPr>
          <w:i/>
          <w:iCs/>
          <w:sz w:val="24"/>
          <w:szCs w:val="24"/>
        </w:rPr>
        <w:t xml:space="preserve">Теоретическая часть: </w:t>
      </w:r>
    </w:p>
    <w:p w:rsidR="0023705E" w:rsidRPr="001316F7" w:rsidRDefault="0023705E" w:rsidP="008918BA">
      <w:pPr>
        <w:jc w:val="both"/>
        <w:rPr>
          <w:i/>
          <w:iCs/>
          <w:sz w:val="24"/>
          <w:szCs w:val="24"/>
        </w:rPr>
      </w:pPr>
      <w:r w:rsidRPr="001316F7">
        <w:rPr>
          <w:sz w:val="24"/>
          <w:szCs w:val="24"/>
        </w:rPr>
        <w:t xml:space="preserve">Чувство правды, как способность актера сравнивать сценическое поведение с жизненной правдой. </w:t>
      </w:r>
    </w:p>
    <w:p w:rsidR="0023705E" w:rsidRPr="001316F7" w:rsidRDefault="0023705E" w:rsidP="008918BA">
      <w:pPr>
        <w:rPr>
          <w:i/>
          <w:iCs/>
          <w:sz w:val="24"/>
          <w:szCs w:val="24"/>
        </w:rPr>
      </w:pPr>
      <w:r w:rsidRPr="001316F7">
        <w:rPr>
          <w:i/>
          <w:iCs/>
          <w:sz w:val="24"/>
          <w:szCs w:val="24"/>
        </w:rPr>
        <w:t xml:space="preserve">Практическая часть: </w:t>
      </w:r>
    </w:p>
    <w:p w:rsidR="0023705E" w:rsidRPr="001316F7" w:rsidRDefault="0023705E" w:rsidP="008918BA">
      <w:pPr>
        <w:rPr>
          <w:b/>
          <w:bCs/>
          <w:sz w:val="24"/>
          <w:szCs w:val="24"/>
        </w:rPr>
      </w:pPr>
      <w:r w:rsidRPr="001316F7">
        <w:rPr>
          <w:sz w:val="24"/>
          <w:szCs w:val="24"/>
        </w:rPr>
        <w:t>Упражнения «Ждать»,  «Распилить бревно», «Пианист», «Парикмахер», «Войти в дверь», «Художник», «Зеркало» и др.</w:t>
      </w:r>
    </w:p>
    <w:p w:rsidR="0023705E" w:rsidRPr="001316F7" w:rsidRDefault="0023705E" w:rsidP="008918BA">
      <w:pPr>
        <w:rPr>
          <w:i/>
          <w:iCs/>
          <w:sz w:val="24"/>
          <w:szCs w:val="24"/>
        </w:rPr>
      </w:pPr>
      <w:r w:rsidRPr="001316F7">
        <w:rPr>
          <w:i/>
          <w:iCs/>
          <w:sz w:val="24"/>
          <w:szCs w:val="24"/>
        </w:rPr>
        <w:t xml:space="preserve">Контроль: </w:t>
      </w:r>
      <w:r w:rsidRPr="001316F7">
        <w:rPr>
          <w:sz w:val="24"/>
          <w:szCs w:val="24"/>
        </w:rPr>
        <w:t xml:space="preserve">Опрос, упражнение. </w:t>
      </w:r>
    </w:p>
    <w:p w:rsidR="0023705E" w:rsidRPr="001316F7" w:rsidRDefault="0023705E" w:rsidP="008918BA">
      <w:pPr>
        <w:jc w:val="both"/>
        <w:rPr>
          <w:sz w:val="24"/>
          <w:szCs w:val="24"/>
        </w:rPr>
      </w:pPr>
    </w:p>
    <w:p w:rsidR="0023705E" w:rsidRPr="001316F7" w:rsidRDefault="0023705E" w:rsidP="008918BA">
      <w:pPr>
        <w:jc w:val="both"/>
        <w:rPr>
          <w:sz w:val="24"/>
          <w:szCs w:val="24"/>
        </w:rPr>
      </w:pPr>
      <w:r w:rsidRPr="001316F7">
        <w:rPr>
          <w:b/>
          <w:bCs/>
          <w:sz w:val="24"/>
          <w:szCs w:val="24"/>
        </w:rPr>
        <w:t>2.2.7. Сценическая задача и чувство  Действие</w:t>
      </w:r>
    </w:p>
    <w:p w:rsidR="0023705E" w:rsidRPr="001316F7" w:rsidRDefault="0023705E" w:rsidP="008918BA">
      <w:pPr>
        <w:jc w:val="both"/>
        <w:rPr>
          <w:i/>
          <w:iCs/>
          <w:sz w:val="24"/>
          <w:szCs w:val="24"/>
        </w:rPr>
      </w:pPr>
      <w:r w:rsidRPr="001316F7">
        <w:rPr>
          <w:i/>
          <w:iCs/>
          <w:sz w:val="24"/>
          <w:szCs w:val="24"/>
        </w:rPr>
        <w:t xml:space="preserve">Теоретическая часть: </w:t>
      </w:r>
    </w:p>
    <w:p w:rsidR="0023705E" w:rsidRPr="001316F7" w:rsidRDefault="0023705E" w:rsidP="008918BA">
      <w:pPr>
        <w:jc w:val="both"/>
        <w:rPr>
          <w:b/>
          <w:bCs/>
          <w:i/>
          <w:iCs/>
          <w:sz w:val="24"/>
          <w:szCs w:val="24"/>
        </w:rPr>
      </w:pPr>
      <w:r w:rsidRPr="001316F7">
        <w:rPr>
          <w:sz w:val="24"/>
          <w:szCs w:val="24"/>
        </w:rPr>
        <w:t xml:space="preserve">Сценическая задача как ряд действий образа, направленных к одной определенной цели. Три элемента сценической задачи. Чувства и формы их выражения, возникающие в результате столкновения задачи и противодействия. </w:t>
      </w:r>
    </w:p>
    <w:p w:rsidR="0023705E" w:rsidRPr="001316F7" w:rsidRDefault="0023705E" w:rsidP="008918BA">
      <w:pPr>
        <w:jc w:val="both"/>
        <w:rPr>
          <w:i/>
          <w:iCs/>
          <w:sz w:val="24"/>
          <w:szCs w:val="24"/>
        </w:rPr>
      </w:pPr>
      <w:r w:rsidRPr="001316F7">
        <w:rPr>
          <w:i/>
          <w:iCs/>
          <w:sz w:val="24"/>
          <w:szCs w:val="24"/>
        </w:rPr>
        <w:t xml:space="preserve">Практическая часть: </w:t>
      </w:r>
    </w:p>
    <w:p w:rsidR="0023705E" w:rsidRPr="001316F7" w:rsidRDefault="0023705E" w:rsidP="008918BA">
      <w:pPr>
        <w:jc w:val="both"/>
        <w:rPr>
          <w:i/>
          <w:iCs/>
          <w:sz w:val="24"/>
          <w:szCs w:val="24"/>
        </w:rPr>
      </w:pPr>
      <w:r w:rsidRPr="001316F7">
        <w:rPr>
          <w:sz w:val="24"/>
          <w:szCs w:val="24"/>
        </w:rPr>
        <w:t>Упражнения с разными задачами: «Пишу письмо», «Отдыхаю», «Наблюдаю»,  «Конвейер», «Дорога», «Это не книга» и др.</w:t>
      </w:r>
    </w:p>
    <w:p w:rsidR="0023705E" w:rsidRPr="001316F7" w:rsidRDefault="0023705E" w:rsidP="008918BA">
      <w:pPr>
        <w:jc w:val="both"/>
        <w:rPr>
          <w:i/>
          <w:iCs/>
          <w:sz w:val="24"/>
          <w:szCs w:val="24"/>
        </w:rPr>
      </w:pPr>
      <w:r w:rsidRPr="001316F7">
        <w:rPr>
          <w:i/>
          <w:iCs/>
          <w:sz w:val="24"/>
          <w:szCs w:val="24"/>
        </w:rPr>
        <w:t>Контроль:</w:t>
      </w:r>
      <w:r w:rsidRPr="001316F7">
        <w:rPr>
          <w:sz w:val="24"/>
          <w:szCs w:val="24"/>
        </w:rPr>
        <w:t xml:space="preserve"> Опрос, творческое задание. </w:t>
      </w:r>
    </w:p>
    <w:p w:rsidR="0023705E" w:rsidRPr="001316F7" w:rsidRDefault="0023705E" w:rsidP="008918BA">
      <w:pPr>
        <w:jc w:val="both"/>
        <w:rPr>
          <w:sz w:val="24"/>
          <w:szCs w:val="24"/>
        </w:rPr>
      </w:pPr>
    </w:p>
    <w:p w:rsidR="0023705E" w:rsidRPr="001316F7" w:rsidRDefault="0023705E" w:rsidP="008918BA">
      <w:pPr>
        <w:jc w:val="both"/>
        <w:rPr>
          <w:sz w:val="24"/>
          <w:szCs w:val="24"/>
        </w:rPr>
      </w:pPr>
      <w:r w:rsidRPr="001316F7">
        <w:rPr>
          <w:b/>
          <w:bCs/>
          <w:sz w:val="24"/>
          <w:szCs w:val="24"/>
        </w:rPr>
        <w:t>2.2.8. Мысль и подтекст</w:t>
      </w:r>
    </w:p>
    <w:p w:rsidR="0023705E" w:rsidRPr="001316F7" w:rsidRDefault="0023705E" w:rsidP="008918BA">
      <w:pPr>
        <w:jc w:val="both"/>
        <w:rPr>
          <w:i/>
          <w:iCs/>
          <w:sz w:val="24"/>
          <w:szCs w:val="24"/>
        </w:rPr>
      </w:pPr>
      <w:r w:rsidRPr="001316F7">
        <w:rPr>
          <w:i/>
          <w:iCs/>
          <w:sz w:val="24"/>
          <w:szCs w:val="24"/>
        </w:rPr>
        <w:t xml:space="preserve">Теоретическая часть: </w:t>
      </w:r>
    </w:p>
    <w:p w:rsidR="0023705E" w:rsidRPr="001316F7" w:rsidRDefault="0023705E" w:rsidP="008918BA">
      <w:pPr>
        <w:jc w:val="both"/>
        <w:rPr>
          <w:i/>
          <w:iCs/>
          <w:sz w:val="24"/>
          <w:szCs w:val="24"/>
        </w:rPr>
      </w:pPr>
      <w:r w:rsidRPr="001316F7">
        <w:rPr>
          <w:sz w:val="24"/>
          <w:szCs w:val="24"/>
        </w:rPr>
        <w:t xml:space="preserve">Понятие о подтексте (том смысле, который хочет вложить в ту или иную фразу актер). </w:t>
      </w:r>
    </w:p>
    <w:p w:rsidR="0023705E" w:rsidRPr="001316F7" w:rsidRDefault="0023705E" w:rsidP="008918BA">
      <w:pPr>
        <w:jc w:val="both"/>
        <w:rPr>
          <w:i/>
          <w:iCs/>
          <w:sz w:val="24"/>
          <w:szCs w:val="24"/>
        </w:rPr>
      </w:pPr>
      <w:r w:rsidRPr="001316F7">
        <w:rPr>
          <w:i/>
          <w:iCs/>
          <w:sz w:val="24"/>
          <w:szCs w:val="24"/>
        </w:rPr>
        <w:t xml:space="preserve">Практическая часть: </w:t>
      </w:r>
    </w:p>
    <w:p w:rsidR="0023705E" w:rsidRPr="001316F7" w:rsidRDefault="0023705E" w:rsidP="008918BA">
      <w:pPr>
        <w:jc w:val="both"/>
        <w:rPr>
          <w:i/>
          <w:iCs/>
          <w:sz w:val="24"/>
          <w:szCs w:val="24"/>
        </w:rPr>
      </w:pPr>
      <w:r w:rsidRPr="001316F7">
        <w:rPr>
          <w:sz w:val="24"/>
          <w:szCs w:val="24"/>
        </w:rPr>
        <w:t>Упражнения: «Слова, фразы в разных интонациях», «Читать стихотворение (грустно, радостно, удивленно, обиженно, торжественно и др.) и др.</w:t>
      </w:r>
    </w:p>
    <w:p w:rsidR="0023705E" w:rsidRPr="001316F7" w:rsidRDefault="0023705E" w:rsidP="008918BA">
      <w:pPr>
        <w:jc w:val="both"/>
        <w:rPr>
          <w:i/>
          <w:iCs/>
          <w:sz w:val="24"/>
          <w:szCs w:val="24"/>
        </w:rPr>
      </w:pPr>
      <w:r w:rsidRPr="001316F7">
        <w:rPr>
          <w:i/>
          <w:iCs/>
          <w:sz w:val="24"/>
          <w:szCs w:val="24"/>
        </w:rPr>
        <w:t>Контроль</w:t>
      </w:r>
      <w:r w:rsidRPr="001316F7">
        <w:rPr>
          <w:sz w:val="24"/>
          <w:szCs w:val="24"/>
        </w:rPr>
        <w:t xml:space="preserve">: Творческое задание.  </w:t>
      </w:r>
    </w:p>
    <w:p w:rsidR="0023705E" w:rsidRPr="001316F7" w:rsidRDefault="0023705E" w:rsidP="008918BA">
      <w:pPr>
        <w:jc w:val="both"/>
        <w:rPr>
          <w:sz w:val="24"/>
          <w:szCs w:val="24"/>
        </w:rPr>
      </w:pPr>
    </w:p>
    <w:p w:rsidR="0023705E" w:rsidRPr="001316F7" w:rsidRDefault="0023705E" w:rsidP="008918BA">
      <w:pPr>
        <w:jc w:val="both"/>
        <w:rPr>
          <w:sz w:val="24"/>
          <w:szCs w:val="24"/>
        </w:rPr>
      </w:pPr>
      <w:r w:rsidRPr="001316F7">
        <w:rPr>
          <w:b/>
          <w:bCs/>
          <w:sz w:val="24"/>
          <w:szCs w:val="24"/>
        </w:rPr>
        <w:t>2.2.9. Сценический образ как «комплекс отношений»</w:t>
      </w:r>
    </w:p>
    <w:p w:rsidR="0023705E" w:rsidRPr="001316F7" w:rsidRDefault="0023705E" w:rsidP="008918BA">
      <w:pPr>
        <w:jc w:val="both"/>
        <w:rPr>
          <w:i/>
          <w:iCs/>
          <w:sz w:val="24"/>
          <w:szCs w:val="24"/>
        </w:rPr>
      </w:pPr>
      <w:r w:rsidRPr="001316F7">
        <w:rPr>
          <w:i/>
          <w:iCs/>
          <w:sz w:val="24"/>
          <w:szCs w:val="24"/>
        </w:rPr>
        <w:t xml:space="preserve"> Теоретическая часть: </w:t>
      </w:r>
    </w:p>
    <w:p w:rsidR="0023705E" w:rsidRPr="001316F7" w:rsidRDefault="0023705E" w:rsidP="008918BA">
      <w:pPr>
        <w:jc w:val="both"/>
        <w:rPr>
          <w:i/>
          <w:iCs/>
          <w:sz w:val="24"/>
          <w:szCs w:val="24"/>
        </w:rPr>
      </w:pPr>
      <w:r w:rsidRPr="001316F7">
        <w:rPr>
          <w:sz w:val="24"/>
          <w:szCs w:val="24"/>
        </w:rPr>
        <w:t>Три момента общения: оценка намерения и действия партнера; пристройка к партнеру» самовоздействие на партнера в желаемом направление.</w:t>
      </w:r>
    </w:p>
    <w:p w:rsidR="0023705E" w:rsidRPr="001316F7" w:rsidRDefault="0023705E" w:rsidP="008918BA">
      <w:pPr>
        <w:jc w:val="both"/>
        <w:rPr>
          <w:i/>
          <w:iCs/>
          <w:sz w:val="24"/>
          <w:szCs w:val="24"/>
        </w:rPr>
      </w:pPr>
      <w:r w:rsidRPr="001316F7">
        <w:rPr>
          <w:i/>
          <w:iCs/>
          <w:sz w:val="24"/>
          <w:szCs w:val="24"/>
        </w:rPr>
        <w:t xml:space="preserve">Практическая часть: </w:t>
      </w:r>
    </w:p>
    <w:p w:rsidR="0023705E" w:rsidRPr="001316F7" w:rsidRDefault="0023705E" w:rsidP="008918BA">
      <w:pPr>
        <w:jc w:val="both"/>
        <w:rPr>
          <w:i/>
          <w:iCs/>
          <w:sz w:val="24"/>
          <w:szCs w:val="24"/>
        </w:rPr>
      </w:pPr>
      <w:r w:rsidRPr="001316F7">
        <w:rPr>
          <w:sz w:val="24"/>
          <w:szCs w:val="24"/>
        </w:rPr>
        <w:t>Упражнения «Подарок», «Дирижирование  чувством», «Качели», «Тень», «Сиамские близнецы», «Оправдание позы», «Догадайся», «Пристройка» и др.</w:t>
      </w:r>
    </w:p>
    <w:p w:rsidR="0023705E" w:rsidRPr="001316F7" w:rsidRDefault="0023705E" w:rsidP="008918BA">
      <w:pPr>
        <w:jc w:val="both"/>
        <w:rPr>
          <w:i/>
          <w:iCs/>
          <w:sz w:val="24"/>
          <w:szCs w:val="24"/>
        </w:rPr>
      </w:pPr>
      <w:r w:rsidRPr="001316F7">
        <w:rPr>
          <w:i/>
          <w:iCs/>
          <w:sz w:val="24"/>
          <w:szCs w:val="24"/>
        </w:rPr>
        <w:t xml:space="preserve">Контроль: </w:t>
      </w:r>
      <w:r w:rsidRPr="001316F7">
        <w:rPr>
          <w:sz w:val="24"/>
          <w:szCs w:val="24"/>
        </w:rPr>
        <w:t xml:space="preserve">Опрос, упражнение. </w:t>
      </w:r>
    </w:p>
    <w:p w:rsidR="0023705E" w:rsidRPr="001316F7" w:rsidRDefault="0023705E" w:rsidP="008918BA">
      <w:pPr>
        <w:jc w:val="both"/>
        <w:rPr>
          <w:sz w:val="24"/>
          <w:szCs w:val="24"/>
        </w:rPr>
      </w:pPr>
    </w:p>
    <w:p w:rsidR="0023705E" w:rsidRPr="001316F7" w:rsidRDefault="0023705E" w:rsidP="008918BA">
      <w:pPr>
        <w:rPr>
          <w:b/>
          <w:bCs/>
          <w:i/>
          <w:iCs/>
          <w:sz w:val="24"/>
          <w:szCs w:val="24"/>
        </w:rPr>
      </w:pPr>
      <w:r w:rsidRPr="001316F7">
        <w:rPr>
          <w:b/>
          <w:bCs/>
          <w:i/>
          <w:iCs/>
          <w:sz w:val="24"/>
          <w:szCs w:val="24"/>
        </w:rPr>
        <w:t>2.3. Этюды</w:t>
      </w:r>
    </w:p>
    <w:p w:rsidR="0023705E" w:rsidRPr="001316F7" w:rsidRDefault="0023705E" w:rsidP="008918BA">
      <w:pPr>
        <w:jc w:val="both"/>
        <w:rPr>
          <w:b/>
          <w:bCs/>
          <w:i/>
          <w:iCs/>
          <w:sz w:val="24"/>
          <w:szCs w:val="24"/>
        </w:rPr>
      </w:pPr>
      <w:r w:rsidRPr="001316F7">
        <w:rPr>
          <w:b/>
          <w:bCs/>
          <w:sz w:val="24"/>
          <w:szCs w:val="24"/>
        </w:rPr>
        <w:t>2.3.1. Этюды   на публичное одиночество</w:t>
      </w:r>
    </w:p>
    <w:p w:rsidR="0023705E" w:rsidRPr="001316F7" w:rsidRDefault="0023705E" w:rsidP="008918BA">
      <w:pPr>
        <w:jc w:val="both"/>
        <w:rPr>
          <w:i/>
          <w:iCs/>
          <w:sz w:val="24"/>
          <w:szCs w:val="24"/>
        </w:rPr>
      </w:pPr>
      <w:r w:rsidRPr="001316F7">
        <w:rPr>
          <w:i/>
          <w:iCs/>
          <w:sz w:val="24"/>
          <w:szCs w:val="24"/>
        </w:rPr>
        <w:t xml:space="preserve">Теоретическая часть: </w:t>
      </w:r>
    </w:p>
    <w:p w:rsidR="0023705E" w:rsidRPr="001316F7" w:rsidRDefault="0023705E" w:rsidP="008918BA">
      <w:pPr>
        <w:jc w:val="both"/>
        <w:rPr>
          <w:i/>
          <w:iCs/>
          <w:sz w:val="24"/>
          <w:szCs w:val="24"/>
        </w:rPr>
      </w:pPr>
      <w:r w:rsidRPr="001316F7">
        <w:rPr>
          <w:sz w:val="24"/>
          <w:szCs w:val="24"/>
        </w:rPr>
        <w:t>Станиславский об этюдах.Понятие этюд. Виды этюдов. Определение конкретных задач, логики поступков действующего  лица, логика его мышления и поведения в данном этюде;</w:t>
      </w:r>
    </w:p>
    <w:p w:rsidR="0023705E" w:rsidRPr="001316F7" w:rsidRDefault="0023705E" w:rsidP="008918BA">
      <w:pPr>
        <w:jc w:val="both"/>
        <w:rPr>
          <w:sz w:val="24"/>
          <w:szCs w:val="24"/>
        </w:rPr>
      </w:pPr>
      <w:r w:rsidRPr="001316F7">
        <w:rPr>
          <w:i/>
          <w:iCs/>
          <w:sz w:val="24"/>
          <w:szCs w:val="24"/>
        </w:rPr>
        <w:t>Практическая часть</w:t>
      </w:r>
      <w:r w:rsidRPr="001316F7">
        <w:rPr>
          <w:sz w:val="24"/>
          <w:szCs w:val="24"/>
        </w:rPr>
        <w:t xml:space="preserve">: </w:t>
      </w:r>
    </w:p>
    <w:p w:rsidR="0023705E" w:rsidRPr="001316F7" w:rsidRDefault="0023705E" w:rsidP="008918BA">
      <w:pPr>
        <w:jc w:val="both"/>
        <w:rPr>
          <w:sz w:val="24"/>
          <w:szCs w:val="24"/>
        </w:rPr>
      </w:pPr>
      <w:r w:rsidRPr="001316F7">
        <w:rPr>
          <w:sz w:val="24"/>
          <w:szCs w:val="24"/>
        </w:rPr>
        <w:t>Самостоятельное построение учащимися этюда репетиция, показ.</w:t>
      </w:r>
    </w:p>
    <w:p w:rsidR="0023705E" w:rsidRPr="001316F7" w:rsidRDefault="0023705E" w:rsidP="008918BA">
      <w:pPr>
        <w:jc w:val="both"/>
        <w:rPr>
          <w:b/>
          <w:bCs/>
          <w:sz w:val="24"/>
          <w:szCs w:val="24"/>
        </w:rPr>
      </w:pPr>
      <w:r w:rsidRPr="001316F7">
        <w:rPr>
          <w:i/>
          <w:iCs/>
          <w:sz w:val="24"/>
          <w:szCs w:val="24"/>
        </w:rPr>
        <w:t xml:space="preserve">Контроль: </w:t>
      </w:r>
      <w:r w:rsidRPr="001316F7">
        <w:rPr>
          <w:sz w:val="24"/>
          <w:szCs w:val="24"/>
        </w:rPr>
        <w:t>Наблюдение.</w:t>
      </w:r>
    </w:p>
    <w:p w:rsidR="0023705E" w:rsidRPr="001316F7" w:rsidRDefault="0023705E" w:rsidP="008918BA">
      <w:pPr>
        <w:jc w:val="both"/>
        <w:rPr>
          <w:b/>
          <w:bCs/>
          <w:sz w:val="24"/>
          <w:szCs w:val="24"/>
        </w:rPr>
      </w:pPr>
    </w:p>
    <w:p w:rsidR="0023705E" w:rsidRPr="001316F7" w:rsidRDefault="0023705E" w:rsidP="008918BA">
      <w:pPr>
        <w:jc w:val="both"/>
        <w:rPr>
          <w:b/>
          <w:bCs/>
          <w:sz w:val="24"/>
          <w:szCs w:val="24"/>
        </w:rPr>
      </w:pPr>
      <w:r w:rsidRPr="001316F7">
        <w:rPr>
          <w:b/>
          <w:bCs/>
          <w:sz w:val="24"/>
          <w:szCs w:val="24"/>
        </w:rPr>
        <w:t>2.3.2. Этюды  парные, массовые</w:t>
      </w:r>
    </w:p>
    <w:p w:rsidR="0023705E" w:rsidRPr="001316F7" w:rsidRDefault="0023705E" w:rsidP="008918BA">
      <w:pPr>
        <w:jc w:val="both"/>
        <w:rPr>
          <w:i/>
          <w:iCs/>
          <w:sz w:val="24"/>
          <w:szCs w:val="24"/>
        </w:rPr>
      </w:pPr>
      <w:r w:rsidRPr="001316F7">
        <w:rPr>
          <w:i/>
          <w:iCs/>
          <w:sz w:val="24"/>
          <w:szCs w:val="24"/>
        </w:rPr>
        <w:t xml:space="preserve">Теоретическая часть: </w:t>
      </w:r>
    </w:p>
    <w:p w:rsidR="0023705E" w:rsidRPr="001316F7" w:rsidRDefault="0023705E" w:rsidP="008918BA">
      <w:pPr>
        <w:jc w:val="both"/>
        <w:rPr>
          <w:i/>
          <w:iCs/>
          <w:sz w:val="24"/>
          <w:szCs w:val="24"/>
        </w:rPr>
      </w:pPr>
      <w:r w:rsidRPr="001316F7">
        <w:rPr>
          <w:i/>
          <w:iCs/>
          <w:sz w:val="24"/>
          <w:szCs w:val="24"/>
        </w:rPr>
        <w:t>О</w:t>
      </w:r>
      <w:r w:rsidRPr="001316F7">
        <w:rPr>
          <w:sz w:val="24"/>
          <w:szCs w:val="24"/>
        </w:rPr>
        <w:t>пределение действенного конфликта  и центрального события в этюде; определение центрального события каждого действующего лица на протяжении всего этюда; раскрытие предлагаемых обстоятельств и установление взаимоотношений партнёров.</w:t>
      </w:r>
    </w:p>
    <w:p w:rsidR="0023705E" w:rsidRPr="001316F7" w:rsidRDefault="0023705E" w:rsidP="008918BA">
      <w:pPr>
        <w:jc w:val="both"/>
        <w:rPr>
          <w:i/>
          <w:iCs/>
          <w:sz w:val="24"/>
          <w:szCs w:val="24"/>
        </w:rPr>
      </w:pPr>
      <w:r w:rsidRPr="001316F7">
        <w:rPr>
          <w:i/>
          <w:iCs/>
          <w:sz w:val="24"/>
          <w:szCs w:val="24"/>
        </w:rPr>
        <w:t xml:space="preserve">Практическая часть: </w:t>
      </w:r>
    </w:p>
    <w:p w:rsidR="0023705E" w:rsidRPr="001316F7" w:rsidRDefault="0023705E" w:rsidP="008918BA">
      <w:pPr>
        <w:jc w:val="both"/>
        <w:rPr>
          <w:sz w:val="24"/>
          <w:szCs w:val="24"/>
        </w:rPr>
      </w:pPr>
      <w:r w:rsidRPr="001316F7">
        <w:rPr>
          <w:sz w:val="24"/>
          <w:szCs w:val="24"/>
        </w:rPr>
        <w:t>Самостоятельное построение учащимися этюда, репетиция, показ.</w:t>
      </w:r>
    </w:p>
    <w:p w:rsidR="0023705E" w:rsidRPr="001316F7" w:rsidRDefault="0023705E" w:rsidP="008918BA">
      <w:pPr>
        <w:jc w:val="both"/>
        <w:rPr>
          <w:b/>
          <w:bCs/>
          <w:sz w:val="24"/>
          <w:szCs w:val="24"/>
        </w:rPr>
      </w:pPr>
      <w:r w:rsidRPr="001316F7">
        <w:rPr>
          <w:i/>
          <w:iCs/>
          <w:sz w:val="24"/>
          <w:szCs w:val="24"/>
        </w:rPr>
        <w:t xml:space="preserve">Контроль: </w:t>
      </w:r>
      <w:r w:rsidRPr="001316F7">
        <w:rPr>
          <w:sz w:val="24"/>
          <w:szCs w:val="24"/>
        </w:rPr>
        <w:t>Наблюдение.</w:t>
      </w:r>
    </w:p>
    <w:p w:rsidR="0023705E" w:rsidRPr="001316F7" w:rsidRDefault="0023705E" w:rsidP="008918BA">
      <w:pPr>
        <w:tabs>
          <w:tab w:val="left" w:pos="9355"/>
        </w:tabs>
        <w:ind w:right="-104" w:firstLine="180"/>
        <w:jc w:val="both"/>
        <w:rPr>
          <w:sz w:val="24"/>
          <w:szCs w:val="24"/>
        </w:rPr>
      </w:pPr>
    </w:p>
    <w:p w:rsidR="0023705E" w:rsidRPr="001316F7" w:rsidRDefault="0023705E" w:rsidP="008918BA">
      <w:pPr>
        <w:rPr>
          <w:b/>
          <w:bCs/>
          <w:sz w:val="24"/>
          <w:szCs w:val="24"/>
        </w:rPr>
      </w:pPr>
      <w:r w:rsidRPr="001316F7">
        <w:rPr>
          <w:b/>
          <w:bCs/>
          <w:sz w:val="24"/>
          <w:szCs w:val="24"/>
        </w:rPr>
        <w:t>2.3.3. Этюды  на память физических действий</w:t>
      </w:r>
    </w:p>
    <w:p w:rsidR="0023705E" w:rsidRPr="001316F7" w:rsidRDefault="0023705E" w:rsidP="008918BA">
      <w:pPr>
        <w:jc w:val="both"/>
        <w:rPr>
          <w:i/>
          <w:iCs/>
          <w:sz w:val="24"/>
          <w:szCs w:val="24"/>
        </w:rPr>
      </w:pPr>
      <w:r w:rsidRPr="001316F7">
        <w:rPr>
          <w:i/>
          <w:iCs/>
          <w:sz w:val="24"/>
          <w:szCs w:val="24"/>
        </w:rPr>
        <w:t>Теоретическая часть:</w:t>
      </w:r>
    </w:p>
    <w:p w:rsidR="0023705E" w:rsidRPr="001316F7" w:rsidRDefault="0023705E" w:rsidP="008918BA">
      <w:pPr>
        <w:jc w:val="both"/>
        <w:rPr>
          <w:i/>
          <w:iCs/>
          <w:sz w:val="24"/>
          <w:szCs w:val="24"/>
        </w:rPr>
      </w:pPr>
      <w:r w:rsidRPr="001316F7">
        <w:rPr>
          <w:i/>
          <w:iCs/>
          <w:sz w:val="24"/>
          <w:szCs w:val="24"/>
        </w:rPr>
        <w:t>О</w:t>
      </w:r>
      <w:r w:rsidRPr="001316F7">
        <w:rPr>
          <w:sz w:val="24"/>
          <w:szCs w:val="24"/>
        </w:rPr>
        <w:t>пределение конкретных задач, логики поступков действующих  лиц, логики их мышления и поведения в данном этюде;раскрытие подтекста; освоение внутреннего монолога; определение действия в зонах молчания.</w:t>
      </w:r>
    </w:p>
    <w:p w:rsidR="0023705E" w:rsidRPr="001316F7" w:rsidRDefault="0023705E" w:rsidP="008918BA">
      <w:pPr>
        <w:jc w:val="both"/>
        <w:rPr>
          <w:sz w:val="24"/>
          <w:szCs w:val="24"/>
        </w:rPr>
      </w:pPr>
      <w:r w:rsidRPr="001316F7">
        <w:rPr>
          <w:i/>
          <w:iCs/>
          <w:sz w:val="24"/>
          <w:szCs w:val="24"/>
        </w:rPr>
        <w:t>Практическая часть</w:t>
      </w:r>
      <w:r w:rsidRPr="001316F7">
        <w:rPr>
          <w:sz w:val="24"/>
          <w:szCs w:val="24"/>
        </w:rPr>
        <w:t xml:space="preserve">: </w:t>
      </w:r>
    </w:p>
    <w:p w:rsidR="0023705E" w:rsidRPr="001316F7" w:rsidRDefault="0023705E" w:rsidP="008918BA">
      <w:pPr>
        <w:jc w:val="both"/>
        <w:rPr>
          <w:sz w:val="24"/>
          <w:szCs w:val="24"/>
        </w:rPr>
      </w:pPr>
      <w:r w:rsidRPr="001316F7">
        <w:rPr>
          <w:sz w:val="24"/>
          <w:szCs w:val="24"/>
        </w:rPr>
        <w:t>Этюды на память физических действий (убираю комнату, ловлю рыбу, стираю и т.д.), этюды на внимание, этюды на фантазию, этюды на отношение предметов (обыгрывание предметов)</w:t>
      </w:r>
    </w:p>
    <w:p w:rsidR="0023705E" w:rsidRPr="001316F7" w:rsidRDefault="0023705E" w:rsidP="008918BA">
      <w:pPr>
        <w:jc w:val="both"/>
        <w:rPr>
          <w:b/>
          <w:bCs/>
          <w:sz w:val="24"/>
          <w:szCs w:val="24"/>
        </w:rPr>
      </w:pPr>
      <w:r w:rsidRPr="001316F7">
        <w:rPr>
          <w:i/>
          <w:iCs/>
          <w:sz w:val="24"/>
          <w:szCs w:val="24"/>
        </w:rPr>
        <w:t xml:space="preserve">Контроль: </w:t>
      </w:r>
      <w:r w:rsidRPr="001316F7">
        <w:rPr>
          <w:sz w:val="24"/>
          <w:szCs w:val="24"/>
        </w:rPr>
        <w:t>Наблюдение.</w:t>
      </w:r>
    </w:p>
    <w:p w:rsidR="0023705E" w:rsidRPr="001316F7" w:rsidRDefault="0023705E" w:rsidP="008918BA">
      <w:pPr>
        <w:jc w:val="both"/>
        <w:rPr>
          <w:b/>
          <w:bCs/>
          <w:sz w:val="24"/>
          <w:szCs w:val="24"/>
        </w:rPr>
      </w:pPr>
    </w:p>
    <w:p w:rsidR="0023705E" w:rsidRPr="001316F7" w:rsidRDefault="0023705E" w:rsidP="008918BA">
      <w:pPr>
        <w:jc w:val="both"/>
        <w:rPr>
          <w:i/>
          <w:iCs/>
          <w:sz w:val="24"/>
          <w:szCs w:val="24"/>
        </w:rPr>
      </w:pPr>
      <w:r w:rsidRPr="001316F7">
        <w:rPr>
          <w:b/>
          <w:bCs/>
          <w:i/>
          <w:iCs/>
          <w:sz w:val="24"/>
          <w:szCs w:val="24"/>
        </w:rPr>
        <w:t>2.4. Репетиционно-постановочная работа</w:t>
      </w:r>
    </w:p>
    <w:p w:rsidR="0023705E" w:rsidRPr="001316F7" w:rsidRDefault="0023705E" w:rsidP="008918BA">
      <w:pPr>
        <w:jc w:val="both"/>
        <w:rPr>
          <w:b/>
          <w:bCs/>
          <w:i/>
          <w:iCs/>
          <w:sz w:val="24"/>
          <w:szCs w:val="24"/>
        </w:rPr>
      </w:pPr>
      <w:r w:rsidRPr="001316F7">
        <w:rPr>
          <w:i/>
          <w:iCs/>
          <w:sz w:val="24"/>
          <w:szCs w:val="24"/>
        </w:rPr>
        <w:t>Теоретическая часть</w:t>
      </w:r>
      <w:r w:rsidRPr="001316F7">
        <w:rPr>
          <w:b/>
          <w:bCs/>
          <w:i/>
          <w:iCs/>
          <w:sz w:val="24"/>
          <w:szCs w:val="24"/>
        </w:rPr>
        <w:t xml:space="preserve">: </w:t>
      </w:r>
    </w:p>
    <w:p w:rsidR="0023705E" w:rsidRPr="001316F7" w:rsidRDefault="0023705E" w:rsidP="008918BA">
      <w:pPr>
        <w:rPr>
          <w:b/>
          <w:bCs/>
          <w:i/>
          <w:iCs/>
          <w:sz w:val="24"/>
          <w:szCs w:val="24"/>
        </w:rPr>
      </w:pPr>
      <w:r w:rsidRPr="001316F7">
        <w:rPr>
          <w:sz w:val="24"/>
          <w:szCs w:val="24"/>
        </w:rPr>
        <w:t xml:space="preserve">Читка сценария. Распределение ролей. </w:t>
      </w:r>
    </w:p>
    <w:p w:rsidR="0023705E" w:rsidRPr="001316F7" w:rsidRDefault="0023705E" w:rsidP="008918BA">
      <w:pPr>
        <w:jc w:val="both"/>
        <w:rPr>
          <w:i/>
          <w:iCs/>
          <w:sz w:val="24"/>
          <w:szCs w:val="24"/>
        </w:rPr>
      </w:pPr>
      <w:r w:rsidRPr="001316F7">
        <w:rPr>
          <w:i/>
          <w:iCs/>
          <w:sz w:val="24"/>
          <w:szCs w:val="24"/>
        </w:rPr>
        <w:t xml:space="preserve">Практическая часть: </w:t>
      </w:r>
    </w:p>
    <w:p w:rsidR="0023705E" w:rsidRPr="001316F7" w:rsidRDefault="0023705E" w:rsidP="008918BA">
      <w:pPr>
        <w:jc w:val="both"/>
        <w:rPr>
          <w:i/>
          <w:iCs/>
          <w:sz w:val="24"/>
          <w:szCs w:val="24"/>
        </w:rPr>
      </w:pPr>
      <w:r w:rsidRPr="001316F7">
        <w:rPr>
          <w:sz w:val="24"/>
          <w:szCs w:val="24"/>
        </w:rPr>
        <w:t>Репетицииотчетно-показательной программы (показательное занятие, театрализованная  программа,  инсценировка стихотворений, миниатюр, этюдов и др.)</w:t>
      </w:r>
    </w:p>
    <w:p w:rsidR="0023705E" w:rsidRPr="001316F7" w:rsidRDefault="0023705E" w:rsidP="008918BA">
      <w:pPr>
        <w:jc w:val="both"/>
        <w:rPr>
          <w:i/>
          <w:iCs/>
          <w:sz w:val="24"/>
          <w:szCs w:val="24"/>
        </w:rPr>
      </w:pPr>
      <w:r w:rsidRPr="001316F7">
        <w:rPr>
          <w:i/>
          <w:iCs/>
          <w:sz w:val="24"/>
          <w:szCs w:val="24"/>
        </w:rPr>
        <w:t xml:space="preserve">Контроль: </w:t>
      </w:r>
      <w:r w:rsidRPr="001316F7">
        <w:rPr>
          <w:sz w:val="24"/>
          <w:szCs w:val="24"/>
        </w:rPr>
        <w:t>Показ.</w:t>
      </w:r>
    </w:p>
    <w:p w:rsidR="0023705E" w:rsidRPr="001316F7" w:rsidRDefault="0023705E" w:rsidP="008918BA">
      <w:pPr>
        <w:jc w:val="both"/>
        <w:rPr>
          <w:sz w:val="24"/>
          <w:szCs w:val="24"/>
        </w:rPr>
      </w:pPr>
    </w:p>
    <w:p w:rsidR="0023705E" w:rsidRPr="001316F7" w:rsidRDefault="0023705E" w:rsidP="008918BA">
      <w:pPr>
        <w:jc w:val="both"/>
        <w:rPr>
          <w:b/>
          <w:bCs/>
          <w:sz w:val="24"/>
          <w:szCs w:val="24"/>
        </w:rPr>
      </w:pPr>
      <w:r w:rsidRPr="001316F7">
        <w:rPr>
          <w:b/>
          <w:bCs/>
          <w:sz w:val="24"/>
          <w:szCs w:val="24"/>
          <w:lang w:val="en-US"/>
        </w:rPr>
        <w:t>III</w:t>
      </w:r>
      <w:r w:rsidRPr="001316F7">
        <w:rPr>
          <w:b/>
          <w:bCs/>
          <w:sz w:val="24"/>
          <w:szCs w:val="24"/>
        </w:rPr>
        <w:t>. Сценическое движение</w:t>
      </w:r>
    </w:p>
    <w:p w:rsidR="0023705E" w:rsidRPr="001316F7" w:rsidRDefault="0023705E" w:rsidP="008918BA">
      <w:pPr>
        <w:rPr>
          <w:i/>
          <w:iCs/>
          <w:sz w:val="24"/>
          <w:szCs w:val="24"/>
        </w:rPr>
      </w:pPr>
    </w:p>
    <w:p w:rsidR="0023705E" w:rsidRPr="001316F7" w:rsidRDefault="0023705E" w:rsidP="008918BA">
      <w:pPr>
        <w:rPr>
          <w:i/>
          <w:iCs/>
          <w:sz w:val="24"/>
          <w:szCs w:val="24"/>
        </w:rPr>
      </w:pPr>
      <w:r w:rsidRPr="001316F7">
        <w:rPr>
          <w:i/>
          <w:iCs/>
          <w:sz w:val="24"/>
          <w:szCs w:val="24"/>
        </w:rPr>
        <w:t>3.1. Введение в предмет</w:t>
      </w:r>
    </w:p>
    <w:p w:rsidR="0023705E" w:rsidRPr="001316F7" w:rsidRDefault="0023705E" w:rsidP="008918BA">
      <w:pPr>
        <w:jc w:val="both"/>
        <w:rPr>
          <w:b/>
          <w:bCs/>
          <w:sz w:val="24"/>
          <w:szCs w:val="24"/>
        </w:rPr>
      </w:pPr>
      <w:r w:rsidRPr="001316F7">
        <w:rPr>
          <w:b/>
          <w:bCs/>
          <w:sz w:val="24"/>
          <w:szCs w:val="24"/>
        </w:rPr>
        <w:t>3.1.1. Развитие психических и психофизических качеств</w:t>
      </w:r>
    </w:p>
    <w:p w:rsidR="0023705E" w:rsidRPr="001316F7" w:rsidRDefault="0023705E" w:rsidP="008918BA">
      <w:pPr>
        <w:jc w:val="both"/>
        <w:rPr>
          <w:sz w:val="24"/>
          <w:szCs w:val="24"/>
        </w:rPr>
      </w:pPr>
      <w:r w:rsidRPr="001316F7">
        <w:rPr>
          <w:i/>
          <w:iCs/>
          <w:sz w:val="24"/>
          <w:szCs w:val="24"/>
        </w:rPr>
        <w:t>Теоретическая часть</w:t>
      </w:r>
      <w:r w:rsidRPr="001316F7">
        <w:rPr>
          <w:sz w:val="24"/>
          <w:szCs w:val="24"/>
        </w:rPr>
        <w:t>:</w:t>
      </w:r>
    </w:p>
    <w:p w:rsidR="0023705E" w:rsidRPr="001316F7" w:rsidRDefault="0023705E" w:rsidP="008918BA">
      <w:pPr>
        <w:jc w:val="both"/>
        <w:rPr>
          <w:sz w:val="24"/>
          <w:szCs w:val="24"/>
        </w:rPr>
      </w:pPr>
      <w:r w:rsidRPr="001316F7">
        <w:rPr>
          <w:sz w:val="24"/>
          <w:szCs w:val="24"/>
        </w:rPr>
        <w:t>Сценическое движение – как один из основных элементов театральной деятельности.</w:t>
      </w:r>
    </w:p>
    <w:p w:rsidR="0023705E" w:rsidRPr="001316F7" w:rsidRDefault="0023705E" w:rsidP="008918BA">
      <w:pPr>
        <w:jc w:val="both"/>
        <w:rPr>
          <w:sz w:val="24"/>
          <w:szCs w:val="24"/>
        </w:rPr>
      </w:pPr>
      <w:r w:rsidRPr="001316F7">
        <w:rPr>
          <w:i/>
          <w:iCs/>
          <w:sz w:val="24"/>
          <w:szCs w:val="24"/>
        </w:rPr>
        <w:t>Практическая часть:</w:t>
      </w:r>
    </w:p>
    <w:p w:rsidR="0023705E" w:rsidRPr="001316F7" w:rsidRDefault="0023705E" w:rsidP="008918BA">
      <w:pPr>
        <w:jc w:val="both"/>
        <w:rPr>
          <w:i/>
          <w:iCs/>
          <w:sz w:val="24"/>
          <w:szCs w:val="24"/>
        </w:rPr>
      </w:pPr>
      <w:r w:rsidRPr="001316F7">
        <w:rPr>
          <w:sz w:val="24"/>
          <w:szCs w:val="24"/>
        </w:rPr>
        <w:t xml:space="preserve">Общие двигательные навыки. Вводные упражнения. Вводная композиция. Упражнения на внимание, память, силу, выносливость, скорость, ловкость и др. </w:t>
      </w:r>
    </w:p>
    <w:p w:rsidR="0023705E" w:rsidRPr="001316F7" w:rsidRDefault="0023705E" w:rsidP="008918BA">
      <w:pPr>
        <w:jc w:val="both"/>
        <w:rPr>
          <w:sz w:val="24"/>
          <w:szCs w:val="24"/>
        </w:rPr>
      </w:pPr>
      <w:r w:rsidRPr="001316F7">
        <w:rPr>
          <w:i/>
          <w:iCs/>
          <w:sz w:val="24"/>
          <w:szCs w:val="24"/>
        </w:rPr>
        <w:t>Контроль</w:t>
      </w:r>
      <w:r w:rsidRPr="001316F7">
        <w:rPr>
          <w:sz w:val="24"/>
          <w:szCs w:val="24"/>
        </w:rPr>
        <w:t>: Опрос, упражнение.</w:t>
      </w:r>
    </w:p>
    <w:p w:rsidR="0023705E" w:rsidRPr="001316F7" w:rsidRDefault="0023705E" w:rsidP="008918BA">
      <w:pPr>
        <w:jc w:val="both"/>
        <w:rPr>
          <w:sz w:val="24"/>
          <w:szCs w:val="24"/>
        </w:rPr>
      </w:pPr>
    </w:p>
    <w:p w:rsidR="0023705E" w:rsidRPr="001316F7" w:rsidRDefault="0023705E" w:rsidP="008918BA">
      <w:pPr>
        <w:rPr>
          <w:b/>
          <w:bCs/>
          <w:i/>
          <w:iCs/>
          <w:sz w:val="24"/>
          <w:szCs w:val="24"/>
        </w:rPr>
      </w:pPr>
      <w:r w:rsidRPr="001316F7">
        <w:rPr>
          <w:b/>
          <w:bCs/>
          <w:sz w:val="24"/>
          <w:szCs w:val="24"/>
        </w:rPr>
        <w:t>3.1.2</w:t>
      </w:r>
      <w:r w:rsidRPr="001316F7">
        <w:rPr>
          <w:b/>
          <w:bCs/>
          <w:i/>
          <w:iCs/>
          <w:sz w:val="24"/>
          <w:szCs w:val="24"/>
        </w:rPr>
        <w:t>.</w:t>
      </w:r>
      <w:r w:rsidRPr="001316F7">
        <w:rPr>
          <w:b/>
          <w:bCs/>
          <w:sz w:val="24"/>
          <w:szCs w:val="24"/>
        </w:rPr>
        <w:t xml:space="preserve"> Общие двигательные упражнения мышечно-двигательного аппарата в динамике и статике</w:t>
      </w:r>
    </w:p>
    <w:p w:rsidR="0023705E" w:rsidRPr="001316F7" w:rsidRDefault="0023705E" w:rsidP="008918BA">
      <w:pPr>
        <w:jc w:val="both"/>
        <w:rPr>
          <w:sz w:val="24"/>
          <w:szCs w:val="24"/>
        </w:rPr>
      </w:pPr>
      <w:r w:rsidRPr="001316F7">
        <w:rPr>
          <w:i/>
          <w:iCs/>
          <w:sz w:val="24"/>
          <w:szCs w:val="24"/>
        </w:rPr>
        <w:t>Теоретическая часть</w:t>
      </w:r>
      <w:r w:rsidRPr="001316F7">
        <w:rPr>
          <w:sz w:val="24"/>
          <w:szCs w:val="24"/>
        </w:rPr>
        <w:t xml:space="preserve">: </w:t>
      </w:r>
    </w:p>
    <w:p w:rsidR="0023705E" w:rsidRPr="001316F7" w:rsidRDefault="0023705E" w:rsidP="008918BA">
      <w:pPr>
        <w:jc w:val="both"/>
        <w:rPr>
          <w:sz w:val="24"/>
          <w:szCs w:val="24"/>
        </w:rPr>
      </w:pPr>
      <w:r w:rsidRPr="001316F7">
        <w:rPr>
          <w:sz w:val="24"/>
          <w:szCs w:val="24"/>
        </w:rPr>
        <w:t>Понятие мышечно-двигательный аппарат.</w:t>
      </w:r>
    </w:p>
    <w:p w:rsidR="0023705E" w:rsidRPr="001316F7" w:rsidRDefault="0023705E" w:rsidP="008918BA">
      <w:pPr>
        <w:jc w:val="both"/>
        <w:rPr>
          <w:i/>
          <w:iCs/>
          <w:sz w:val="24"/>
          <w:szCs w:val="24"/>
        </w:rPr>
      </w:pPr>
      <w:r w:rsidRPr="001316F7">
        <w:rPr>
          <w:i/>
          <w:iCs/>
          <w:sz w:val="24"/>
          <w:szCs w:val="24"/>
        </w:rPr>
        <w:t xml:space="preserve">Практическая часть:  </w:t>
      </w:r>
    </w:p>
    <w:p w:rsidR="0023705E" w:rsidRPr="001316F7" w:rsidRDefault="0023705E" w:rsidP="008918BA">
      <w:pPr>
        <w:jc w:val="both"/>
        <w:rPr>
          <w:i/>
          <w:iCs/>
          <w:sz w:val="24"/>
          <w:szCs w:val="24"/>
        </w:rPr>
      </w:pPr>
      <w:r w:rsidRPr="001316F7">
        <w:rPr>
          <w:sz w:val="24"/>
          <w:szCs w:val="24"/>
        </w:rPr>
        <w:t>Комплексные упражнения для развития мышечных групп спины, живота и ног: упражнения одиночные в статике; упражнения одиночные в динамике; парные упражнения.</w:t>
      </w:r>
    </w:p>
    <w:p w:rsidR="0023705E" w:rsidRPr="001316F7" w:rsidRDefault="0023705E" w:rsidP="008918BA">
      <w:pPr>
        <w:jc w:val="both"/>
        <w:rPr>
          <w:sz w:val="24"/>
          <w:szCs w:val="24"/>
        </w:rPr>
      </w:pPr>
      <w:r w:rsidRPr="001316F7">
        <w:rPr>
          <w:i/>
          <w:iCs/>
          <w:sz w:val="24"/>
          <w:szCs w:val="24"/>
        </w:rPr>
        <w:t xml:space="preserve">Контроль: </w:t>
      </w:r>
      <w:r w:rsidRPr="001316F7">
        <w:rPr>
          <w:sz w:val="24"/>
          <w:szCs w:val="24"/>
        </w:rPr>
        <w:t>Упражнение.</w:t>
      </w:r>
    </w:p>
    <w:p w:rsidR="0023705E" w:rsidRPr="001316F7" w:rsidRDefault="0023705E" w:rsidP="008918BA">
      <w:pPr>
        <w:jc w:val="both"/>
        <w:rPr>
          <w:i/>
          <w:iCs/>
          <w:sz w:val="24"/>
          <w:szCs w:val="24"/>
        </w:rPr>
      </w:pPr>
    </w:p>
    <w:p w:rsidR="0023705E" w:rsidRPr="001316F7" w:rsidRDefault="0023705E" w:rsidP="008918BA">
      <w:pPr>
        <w:rPr>
          <w:b/>
          <w:bCs/>
          <w:i/>
          <w:iCs/>
          <w:sz w:val="24"/>
          <w:szCs w:val="24"/>
        </w:rPr>
      </w:pPr>
      <w:r w:rsidRPr="001316F7">
        <w:rPr>
          <w:b/>
          <w:bCs/>
          <w:i/>
          <w:iCs/>
          <w:sz w:val="24"/>
          <w:szCs w:val="24"/>
        </w:rPr>
        <w:t>3.2. Упражнения в равновесии</w:t>
      </w:r>
    </w:p>
    <w:p w:rsidR="0023705E" w:rsidRPr="001316F7" w:rsidRDefault="0023705E" w:rsidP="008918BA">
      <w:pPr>
        <w:jc w:val="both"/>
        <w:rPr>
          <w:sz w:val="24"/>
          <w:szCs w:val="24"/>
        </w:rPr>
      </w:pPr>
      <w:r w:rsidRPr="001316F7">
        <w:rPr>
          <w:b/>
          <w:bCs/>
          <w:sz w:val="24"/>
          <w:szCs w:val="24"/>
        </w:rPr>
        <w:t>3.2.1. Различные виды одиночного балансирования</w:t>
      </w:r>
    </w:p>
    <w:p w:rsidR="0023705E" w:rsidRPr="001316F7" w:rsidRDefault="0023705E" w:rsidP="008918BA">
      <w:pPr>
        <w:jc w:val="both"/>
        <w:rPr>
          <w:sz w:val="24"/>
          <w:szCs w:val="24"/>
        </w:rPr>
      </w:pPr>
      <w:r w:rsidRPr="001316F7">
        <w:rPr>
          <w:i/>
          <w:iCs/>
          <w:sz w:val="24"/>
          <w:szCs w:val="24"/>
        </w:rPr>
        <w:t>Теоретическая часть</w:t>
      </w:r>
      <w:r w:rsidRPr="001316F7">
        <w:rPr>
          <w:sz w:val="24"/>
          <w:szCs w:val="24"/>
        </w:rPr>
        <w:t xml:space="preserve">: </w:t>
      </w:r>
    </w:p>
    <w:p w:rsidR="0023705E" w:rsidRPr="001316F7" w:rsidRDefault="0023705E" w:rsidP="008918BA">
      <w:pPr>
        <w:rPr>
          <w:sz w:val="24"/>
          <w:szCs w:val="24"/>
        </w:rPr>
      </w:pPr>
      <w:r w:rsidRPr="001316F7">
        <w:rPr>
          <w:sz w:val="24"/>
          <w:szCs w:val="24"/>
        </w:rPr>
        <w:t xml:space="preserve">Рассказ о различных видах одиночного балансирования. </w:t>
      </w:r>
    </w:p>
    <w:p w:rsidR="0023705E" w:rsidRPr="001316F7" w:rsidRDefault="0023705E" w:rsidP="008918BA">
      <w:pPr>
        <w:jc w:val="both"/>
        <w:rPr>
          <w:i/>
          <w:iCs/>
          <w:sz w:val="24"/>
          <w:szCs w:val="24"/>
        </w:rPr>
      </w:pPr>
      <w:r w:rsidRPr="001316F7">
        <w:rPr>
          <w:i/>
          <w:iCs/>
          <w:sz w:val="24"/>
          <w:szCs w:val="24"/>
        </w:rPr>
        <w:t xml:space="preserve">Практическая часть: </w:t>
      </w:r>
    </w:p>
    <w:p w:rsidR="0023705E" w:rsidRPr="001316F7" w:rsidRDefault="0023705E" w:rsidP="008918BA">
      <w:pPr>
        <w:rPr>
          <w:i/>
          <w:iCs/>
          <w:sz w:val="24"/>
          <w:szCs w:val="24"/>
        </w:rPr>
      </w:pPr>
      <w:r w:rsidRPr="001316F7">
        <w:rPr>
          <w:sz w:val="24"/>
          <w:szCs w:val="24"/>
        </w:rPr>
        <w:t>Упражнения: «Крокодил», «Видеокамера», «Ходьба по канату» и др.</w:t>
      </w:r>
    </w:p>
    <w:p w:rsidR="0023705E" w:rsidRPr="001316F7" w:rsidRDefault="0023705E" w:rsidP="008918BA">
      <w:pPr>
        <w:jc w:val="both"/>
        <w:rPr>
          <w:sz w:val="24"/>
          <w:szCs w:val="24"/>
        </w:rPr>
      </w:pPr>
      <w:r w:rsidRPr="001316F7">
        <w:rPr>
          <w:i/>
          <w:iCs/>
          <w:sz w:val="24"/>
          <w:szCs w:val="24"/>
        </w:rPr>
        <w:t xml:space="preserve">Контроль: </w:t>
      </w:r>
      <w:r w:rsidRPr="001316F7">
        <w:rPr>
          <w:sz w:val="24"/>
          <w:szCs w:val="24"/>
        </w:rPr>
        <w:t xml:space="preserve">Упражнения. </w:t>
      </w:r>
    </w:p>
    <w:p w:rsidR="0023705E" w:rsidRPr="001316F7" w:rsidRDefault="0023705E" w:rsidP="008918BA">
      <w:pPr>
        <w:jc w:val="both"/>
        <w:rPr>
          <w:b/>
          <w:bCs/>
          <w:sz w:val="24"/>
          <w:szCs w:val="24"/>
        </w:rPr>
      </w:pPr>
    </w:p>
    <w:p w:rsidR="0023705E" w:rsidRPr="001316F7" w:rsidRDefault="0023705E" w:rsidP="008918BA">
      <w:pPr>
        <w:jc w:val="both"/>
        <w:rPr>
          <w:sz w:val="24"/>
          <w:szCs w:val="24"/>
        </w:rPr>
      </w:pPr>
      <w:r w:rsidRPr="001316F7">
        <w:rPr>
          <w:b/>
          <w:bCs/>
          <w:sz w:val="24"/>
          <w:szCs w:val="24"/>
        </w:rPr>
        <w:t>3.2.2. Парные и групповые упражнения</w:t>
      </w:r>
    </w:p>
    <w:p w:rsidR="0023705E" w:rsidRPr="001316F7" w:rsidRDefault="0023705E" w:rsidP="008918BA">
      <w:pPr>
        <w:jc w:val="both"/>
        <w:rPr>
          <w:i/>
          <w:iCs/>
          <w:sz w:val="24"/>
          <w:szCs w:val="24"/>
        </w:rPr>
      </w:pPr>
      <w:r w:rsidRPr="001316F7">
        <w:rPr>
          <w:i/>
          <w:iCs/>
          <w:sz w:val="24"/>
          <w:szCs w:val="24"/>
        </w:rPr>
        <w:t xml:space="preserve">Теоретическая часть: </w:t>
      </w:r>
    </w:p>
    <w:p w:rsidR="0023705E" w:rsidRPr="001316F7" w:rsidRDefault="0023705E" w:rsidP="008918BA">
      <w:pPr>
        <w:jc w:val="both"/>
        <w:rPr>
          <w:i/>
          <w:iCs/>
          <w:sz w:val="24"/>
          <w:szCs w:val="24"/>
        </w:rPr>
      </w:pPr>
      <w:r w:rsidRPr="001316F7">
        <w:rPr>
          <w:sz w:val="24"/>
          <w:szCs w:val="24"/>
        </w:rPr>
        <w:t>Рассказ о различных видах  парных и групповых упражнениях.</w:t>
      </w:r>
    </w:p>
    <w:p w:rsidR="0023705E" w:rsidRPr="001316F7" w:rsidRDefault="0023705E" w:rsidP="008918BA">
      <w:pPr>
        <w:jc w:val="both"/>
        <w:rPr>
          <w:sz w:val="24"/>
          <w:szCs w:val="24"/>
        </w:rPr>
      </w:pPr>
      <w:r w:rsidRPr="001316F7">
        <w:rPr>
          <w:i/>
          <w:iCs/>
          <w:sz w:val="24"/>
          <w:szCs w:val="24"/>
        </w:rPr>
        <w:t>Практическая часть</w:t>
      </w:r>
      <w:r w:rsidRPr="001316F7">
        <w:rPr>
          <w:sz w:val="24"/>
          <w:szCs w:val="24"/>
        </w:rPr>
        <w:t>: Упражнения: «Качели», «Лодочка», «Мостик», «Паром» и др.</w:t>
      </w:r>
    </w:p>
    <w:p w:rsidR="0023705E" w:rsidRPr="001316F7" w:rsidRDefault="0023705E" w:rsidP="008918BA">
      <w:pPr>
        <w:jc w:val="both"/>
        <w:rPr>
          <w:sz w:val="24"/>
          <w:szCs w:val="24"/>
        </w:rPr>
      </w:pPr>
      <w:r w:rsidRPr="001316F7">
        <w:rPr>
          <w:i/>
          <w:iCs/>
          <w:sz w:val="24"/>
          <w:szCs w:val="24"/>
        </w:rPr>
        <w:t xml:space="preserve">Контроль: </w:t>
      </w:r>
      <w:r w:rsidRPr="001316F7">
        <w:rPr>
          <w:sz w:val="24"/>
          <w:szCs w:val="24"/>
        </w:rPr>
        <w:t xml:space="preserve">Упражнение. </w:t>
      </w:r>
    </w:p>
    <w:p w:rsidR="0023705E" w:rsidRPr="001316F7" w:rsidRDefault="0023705E" w:rsidP="008918BA">
      <w:pPr>
        <w:jc w:val="both"/>
        <w:rPr>
          <w:b/>
          <w:bCs/>
          <w:sz w:val="24"/>
          <w:szCs w:val="24"/>
        </w:rPr>
      </w:pPr>
    </w:p>
    <w:p w:rsidR="0023705E" w:rsidRPr="001316F7" w:rsidRDefault="0023705E" w:rsidP="008918BA">
      <w:pPr>
        <w:jc w:val="both"/>
        <w:rPr>
          <w:b/>
          <w:bCs/>
          <w:color w:val="FF0000"/>
          <w:sz w:val="24"/>
          <w:szCs w:val="24"/>
        </w:rPr>
      </w:pPr>
      <w:r w:rsidRPr="001316F7">
        <w:rPr>
          <w:b/>
          <w:bCs/>
          <w:sz w:val="24"/>
          <w:szCs w:val="24"/>
          <w:lang w:val="en-US"/>
        </w:rPr>
        <w:t>IV</w:t>
      </w:r>
      <w:r w:rsidRPr="001316F7">
        <w:rPr>
          <w:b/>
          <w:bCs/>
          <w:sz w:val="24"/>
          <w:szCs w:val="24"/>
        </w:rPr>
        <w:t>. Предметно-практическая деятельность</w:t>
      </w:r>
    </w:p>
    <w:p w:rsidR="0023705E" w:rsidRPr="001316F7" w:rsidRDefault="0023705E" w:rsidP="008918BA">
      <w:pPr>
        <w:rPr>
          <w:sz w:val="24"/>
          <w:szCs w:val="24"/>
        </w:rPr>
      </w:pPr>
      <w:r w:rsidRPr="001316F7">
        <w:rPr>
          <w:i/>
          <w:iCs/>
          <w:sz w:val="24"/>
          <w:szCs w:val="24"/>
        </w:rPr>
        <w:t>Практическая часть:</w:t>
      </w:r>
    </w:p>
    <w:p w:rsidR="0023705E" w:rsidRPr="001316F7" w:rsidRDefault="0023705E" w:rsidP="008918BA">
      <w:pPr>
        <w:jc w:val="both"/>
        <w:rPr>
          <w:sz w:val="24"/>
          <w:szCs w:val="24"/>
        </w:rPr>
      </w:pPr>
      <w:r w:rsidRPr="001316F7">
        <w:rPr>
          <w:sz w:val="24"/>
          <w:szCs w:val="24"/>
        </w:rPr>
        <w:t>Участие в смотрах и фестивалях «Шелковый путь», «Урал собирает друзей», «Планета талантов». В фестивалях различного уровня.</w:t>
      </w:r>
    </w:p>
    <w:p w:rsidR="0023705E" w:rsidRPr="001316F7" w:rsidRDefault="0023705E" w:rsidP="008918BA">
      <w:pPr>
        <w:pStyle w:val="BodyText"/>
        <w:jc w:val="both"/>
        <w:rPr>
          <w:sz w:val="24"/>
          <w:szCs w:val="24"/>
        </w:rPr>
      </w:pPr>
      <w:r w:rsidRPr="001316F7">
        <w:rPr>
          <w:i/>
          <w:iCs/>
          <w:sz w:val="24"/>
          <w:szCs w:val="24"/>
        </w:rPr>
        <w:t xml:space="preserve">Контроль: </w:t>
      </w:r>
      <w:r w:rsidRPr="001316F7">
        <w:rPr>
          <w:color w:val="000000"/>
          <w:sz w:val="24"/>
          <w:szCs w:val="24"/>
        </w:rPr>
        <w:t>Дипломы, грамоты.</w:t>
      </w:r>
    </w:p>
    <w:p w:rsidR="0023705E" w:rsidRPr="001316F7" w:rsidRDefault="0023705E" w:rsidP="008918BA">
      <w:pPr>
        <w:tabs>
          <w:tab w:val="left" w:pos="624"/>
          <w:tab w:val="left" w:pos="1125"/>
        </w:tabs>
        <w:ind w:left="72"/>
        <w:jc w:val="both"/>
        <w:rPr>
          <w:b/>
          <w:bCs/>
          <w:sz w:val="24"/>
          <w:szCs w:val="24"/>
        </w:rPr>
      </w:pPr>
    </w:p>
    <w:p w:rsidR="0023705E" w:rsidRPr="001316F7" w:rsidRDefault="0023705E" w:rsidP="008918BA">
      <w:pPr>
        <w:tabs>
          <w:tab w:val="left" w:pos="624"/>
          <w:tab w:val="left" w:pos="1125"/>
        </w:tabs>
        <w:ind w:left="72"/>
        <w:jc w:val="both"/>
        <w:rPr>
          <w:i/>
          <w:iCs/>
          <w:sz w:val="24"/>
          <w:szCs w:val="24"/>
        </w:rPr>
      </w:pPr>
      <w:r w:rsidRPr="001316F7">
        <w:rPr>
          <w:b/>
          <w:bCs/>
          <w:sz w:val="24"/>
          <w:szCs w:val="24"/>
          <w:lang w:val="en-US"/>
        </w:rPr>
        <w:t>V</w:t>
      </w:r>
      <w:r w:rsidRPr="001316F7">
        <w:rPr>
          <w:b/>
          <w:bCs/>
          <w:sz w:val="24"/>
          <w:szCs w:val="24"/>
        </w:rPr>
        <w:t>. Познавательно-развивающая деятельность</w:t>
      </w:r>
    </w:p>
    <w:p w:rsidR="0023705E" w:rsidRPr="001316F7" w:rsidRDefault="0023705E" w:rsidP="008918BA">
      <w:pPr>
        <w:rPr>
          <w:sz w:val="24"/>
          <w:szCs w:val="24"/>
        </w:rPr>
      </w:pPr>
      <w:r w:rsidRPr="001316F7">
        <w:rPr>
          <w:i/>
          <w:iCs/>
          <w:sz w:val="24"/>
          <w:szCs w:val="24"/>
        </w:rPr>
        <w:t>Практическая часть</w:t>
      </w:r>
      <w:r w:rsidRPr="001316F7">
        <w:rPr>
          <w:sz w:val="24"/>
          <w:szCs w:val="24"/>
        </w:rPr>
        <w:t xml:space="preserve">: </w:t>
      </w:r>
    </w:p>
    <w:p w:rsidR="0023705E" w:rsidRPr="001316F7" w:rsidRDefault="0023705E" w:rsidP="008918BA">
      <w:pPr>
        <w:jc w:val="both"/>
        <w:rPr>
          <w:sz w:val="24"/>
          <w:szCs w:val="24"/>
        </w:rPr>
      </w:pPr>
      <w:r w:rsidRPr="001316F7">
        <w:rPr>
          <w:sz w:val="24"/>
          <w:szCs w:val="24"/>
        </w:rPr>
        <w:t>Участиев праздничных и игровых представлениях: «День учителя», «Праздник осени», «День матери», «Зимние забавы»,  «Веселые старты», «День здоровья», «Широкая Масленица», «День Защитника Отечества», «Игромания», «Богатырские потешки», «Никто не забыт и ничто не забыто», «День Детства»,</w:t>
      </w:r>
    </w:p>
    <w:p w:rsidR="0023705E" w:rsidRPr="001316F7" w:rsidRDefault="0023705E" w:rsidP="008918BA">
      <w:pPr>
        <w:tabs>
          <w:tab w:val="left" w:pos="624"/>
        </w:tabs>
        <w:ind w:left="72"/>
        <w:jc w:val="both"/>
        <w:rPr>
          <w:sz w:val="24"/>
          <w:szCs w:val="24"/>
        </w:rPr>
      </w:pPr>
      <w:r w:rsidRPr="001316F7">
        <w:rPr>
          <w:i/>
          <w:iCs/>
          <w:color w:val="000000"/>
          <w:sz w:val="24"/>
          <w:szCs w:val="24"/>
        </w:rPr>
        <w:t xml:space="preserve">Контроль: </w:t>
      </w:r>
      <w:r w:rsidRPr="001316F7">
        <w:rPr>
          <w:color w:val="000000"/>
          <w:sz w:val="24"/>
          <w:szCs w:val="24"/>
        </w:rPr>
        <w:t xml:space="preserve">Беседы, </w:t>
      </w:r>
      <w:r w:rsidRPr="001316F7">
        <w:rPr>
          <w:sz w:val="24"/>
          <w:szCs w:val="24"/>
        </w:rPr>
        <w:t>праздники.</w:t>
      </w:r>
    </w:p>
    <w:p w:rsidR="0023705E" w:rsidRPr="001316F7" w:rsidRDefault="0023705E" w:rsidP="008918BA">
      <w:pPr>
        <w:pStyle w:val="a"/>
        <w:spacing w:before="0"/>
        <w:jc w:val="both"/>
        <w:rPr>
          <w:rFonts w:ascii="Times New Roman" w:hAnsi="Times New Roman" w:cs="Times New Roman"/>
          <w:b/>
          <w:bCs/>
          <w:sz w:val="24"/>
          <w:szCs w:val="24"/>
        </w:rPr>
      </w:pPr>
      <w:r w:rsidRPr="001316F7">
        <w:rPr>
          <w:rFonts w:ascii="Times New Roman" w:hAnsi="Times New Roman" w:cs="Times New Roman"/>
          <w:b/>
          <w:bCs/>
          <w:sz w:val="24"/>
          <w:szCs w:val="24"/>
          <w:lang w:val="en-US"/>
        </w:rPr>
        <w:t>VI</w:t>
      </w:r>
      <w:r w:rsidRPr="001316F7">
        <w:rPr>
          <w:rFonts w:ascii="Times New Roman" w:hAnsi="Times New Roman" w:cs="Times New Roman"/>
          <w:b/>
          <w:bCs/>
          <w:sz w:val="24"/>
          <w:szCs w:val="24"/>
        </w:rPr>
        <w:t>. Итоговое занятие</w:t>
      </w:r>
    </w:p>
    <w:p w:rsidR="0023705E" w:rsidRPr="001316F7" w:rsidRDefault="0023705E" w:rsidP="008918BA">
      <w:pPr>
        <w:pStyle w:val="BodyText"/>
        <w:jc w:val="both"/>
        <w:rPr>
          <w:sz w:val="24"/>
          <w:szCs w:val="24"/>
        </w:rPr>
      </w:pPr>
      <w:r w:rsidRPr="001316F7">
        <w:rPr>
          <w:i/>
          <w:iCs/>
          <w:sz w:val="24"/>
          <w:szCs w:val="24"/>
        </w:rPr>
        <w:t>Практическая часть:</w:t>
      </w:r>
    </w:p>
    <w:p w:rsidR="0023705E" w:rsidRPr="001316F7" w:rsidRDefault="0023705E" w:rsidP="008918BA">
      <w:pPr>
        <w:rPr>
          <w:sz w:val="24"/>
          <w:szCs w:val="24"/>
        </w:rPr>
      </w:pPr>
      <w:r w:rsidRPr="001316F7">
        <w:rPr>
          <w:sz w:val="24"/>
          <w:szCs w:val="24"/>
        </w:rPr>
        <w:t>Подведение итогов.</w:t>
      </w:r>
    </w:p>
    <w:p w:rsidR="0023705E" w:rsidRPr="001316F7" w:rsidRDefault="0023705E" w:rsidP="008918BA">
      <w:pPr>
        <w:pStyle w:val="BodyText"/>
        <w:jc w:val="both"/>
        <w:rPr>
          <w:sz w:val="24"/>
          <w:szCs w:val="24"/>
        </w:rPr>
      </w:pPr>
      <w:r w:rsidRPr="001316F7">
        <w:rPr>
          <w:i/>
          <w:iCs/>
          <w:color w:val="000000"/>
          <w:sz w:val="24"/>
          <w:szCs w:val="24"/>
        </w:rPr>
        <w:t>Контроль:</w:t>
      </w:r>
      <w:r w:rsidRPr="001316F7">
        <w:rPr>
          <w:sz w:val="24"/>
          <w:szCs w:val="24"/>
        </w:rPr>
        <w:t xml:space="preserve"> Творческий отчёт.</w:t>
      </w:r>
    </w:p>
    <w:p w:rsidR="0023705E" w:rsidRPr="001316F7" w:rsidRDefault="0023705E" w:rsidP="00B71AAD">
      <w:pPr>
        <w:pStyle w:val="BodyText"/>
        <w:rPr>
          <w:b/>
          <w:bCs/>
          <w:sz w:val="24"/>
          <w:szCs w:val="24"/>
        </w:rPr>
      </w:pPr>
    </w:p>
    <w:p w:rsidR="0023705E" w:rsidRPr="001316F7" w:rsidRDefault="0023705E" w:rsidP="008918BA">
      <w:pPr>
        <w:pStyle w:val="BodyText"/>
        <w:jc w:val="center"/>
        <w:rPr>
          <w:b/>
          <w:bCs/>
          <w:sz w:val="24"/>
          <w:szCs w:val="24"/>
        </w:rPr>
      </w:pPr>
      <w:r>
        <w:rPr>
          <w:b/>
          <w:bCs/>
          <w:sz w:val="24"/>
          <w:szCs w:val="24"/>
        </w:rPr>
        <w:t xml:space="preserve">Програмное содержание </w:t>
      </w:r>
      <w:r w:rsidRPr="001316F7">
        <w:rPr>
          <w:b/>
          <w:bCs/>
          <w:sz w:val="24"/>
          <w:szCs w:val="24"/>
        </w:rPr>
        <w:t>2 год</w:t>
      </w:r>
      <w:r>
        <w:rPr>
          <w:b/>
          <w:bCs/>
          <w:sz w:val="24"/>
          <w:szCs w:val="24"/>
        </w:rPr>
        <w:t>а обучения</w:t>
      </w:r>
    </w:p>
    <w:p w:rsidR="0023705E" w:rsidRPr="001316F7" w:rsidRDefault="0023705E" w:rsidP="008918BA">
      <w:pPr>
        <w:jc w:val="both"/>
        <w:rPr>
          <w:b/>
          <w:bCs/>
          <w:sz w:val="24"/>
          <w:szCs w:val="24"/>
        </w:rPr>
      </w:pPr>
      <w:r w:rsidRPr="001316F7">
        <w:rPr>
          <w:b/>
          <w:bCs/>
          <w:sz w:val="24"/>
          <w:szCs w:val="24"/>
          <w:lang w:val="en-US"/>
        </w:rPr>
        <w:t>I</w:t>
      </w:r>
      <w:r w:rsidRPr="001316F7">
        <w:rPr>
          <w:b/>
          <w:bCs/>
          <w:sz w:val="24"/>
          <w:szCs w:val="24"/>
        </w:rPr>
        <w:t xml:space="preserve">. Актерское мастерство </w:t>
      </w:r>
    </w:p>
    <w:p w:rsidR="0023705E" w:rsidRPr="001316F7" w:rsidRDefault="0023705E" w:rsidP="008918BA">
      <w:pPr>
        <w:ind w:left="375"/>
        <w:jc w:val="both"/>
        <w:rPr>
          <w:b/>
          <w:bCs/>
          <w:i/>
          <w:iCs/>
          <w:sz w:val="24"/>
          <w:szCs w:val="24"/>
        </w:rPr>
      </w:pPr>
    </w:p>
    <w:p w:rsidR="0023705E" w:rsidRPr="001316F7" w:rsidRDefault="0023705E" w:rsidP="008918BA">
      <w:pPr>
        <w:rPr>
          <w:b/>
          <w:bCs/>
          <w:i/>
          <w:iCs/>
          <w:sz w:val="24"/>
          <w:szCs w:val="24"/>
        </w:rPr>
      </w:pPr>
      <w:r w:rsidRPr="001316F7">
        <w:rPr>
          <w:b/>
          <w:bCs/>
          <w:i/>
          <w:iCs/>
          <w:sz w:val="24"/>
          <w:szCs w:val="24"/>
        </w:rPr>
        <w:t>1.2. Работа актера над образом. Логика действия</w:t>
      </w:r>
    </w:p>
    <w:p w:rsidR="0023705E" w:rsidRPr="001316F7" w:rsidRDefault="0023705E" w:rsidP="008918BA">
      <w:pPr>
        <w:pStyle w:val="ListParagraph"/>
        <w:ind w:left="0"/>
        <w:jc w:val="both"/>
        <w:rPr>
          <w:rFonts w:ascii="Times New Roman" w:hAnsi="Times New Roman" w:cs="Times New Roman"/>
          <w:b/>
          <w:bCs/>
          <w:sz w:val="24"/>
          <w:szCs w:val="24"/>
        </w:rPr>
      </w:pPr>
      <w:r w:rsidRPr="001316F7">
        <w:rPr>
          <w:rFonts w:ascii="Times New Roman" w:hAnsi="Times New Roman" w:cs="Times New Roman"/>
          <w:b/>
          <w:bCs/>
          <w:sz w:val="24"/>
          <w:szCs w:val="24"/>
        </w:rPr>
        <w:t>1.1.1. Работа актера над образом</w:t>
      </w:r>
    </w:p>
    <w:p w:rsidR="0023705E" w:rsidRPr="001316F7" w:rsidRDefault="0023705E" w:rsidP="008918BA">
      <w:pPr>
        <w:rPr>
          <w:b/>
          <w:bCs/>
          <w:sz w:val="24"/>
          <w:szCs w:val="24"/>
        </w:rPr>
      </w:pPr>
      <w:r w:rsidRPr="001316F7">
        <w:rPr>
          <w:sz w:val="24"/>
          <w:szCs w:val="24"/>
        </w:rPr>
        <w:t>Теоретическая часть:</w:t>
      </w:r>
    </w:p>
    <w:p w:rsidR="0023705E" w:rsidRPr="001316F7" w:rsidRDefault="0023705E" w:rsidP="008918BA">
      <w:pPr>
        <w:jc w:val="both"/>
        <w:rPr>
          <w:b/>
          <w:bCs/>
          <w:sz w:val="24"/>
          <w:szCs w:val="24"/>
        </w:rPr>
      </w:pPr>
      <w:r w:rsidRPr="001316F7">
        <w:rPr>
          <w:sz w:val="24"/>
          <w:szCs w:val="24"/>
        </w:rPr>
        <w:t>Понятие сценический образ. Создание сценического образа. Действенная партитура роли. Понятие психотехника переживания. Психотехника переживания, позволяющая освоить разнообразные формы воплощения театрального образа.</w:t>
      </w:r>
    </w:p>
    <w:p w:rsidR="0023705E" w:rsidRPr="001316F7" w:rsidRDefault="0023705E" w:rsidP="008918BA">
      <w:pPr>
        <w:rPr>
          <w:i/>
          <w:iCs/>
          <w:sz w:val="24"/>
          <w:szCs w:val="24"/>
        </w:rPr>
      </w:pPr>
      <w:r w:rsidRPr="001316F7">
        <w:rPr>
          <w:i/>
          <w:iCs/>
          <w:color w:val="000000"/>
          <w:sz w:val="24"/>
          <w:szCs w:val="24"/>
        </w:rPr>
        <w:t>Контроль:</w:t>
      </w:r>
      <w:r w:rsidRPr="001316F7">
        <w:rPr>
          <w:sz w:val="24"/>
          <w:szCs w:val="24"/>
        </w:rPr>
        <w:t xml:space="preserve"> Творческое задание. </w:t>
      </w:r>
    </w:p>
    <w:p w:rsidR="0023705E" w:rsidRPr="001316F7" w:rsidRDefault="0023705E" w:rsidP="008918BA">
      <w:pPr>
        <w:jc w:val="both"/>
        <w:rPr>
          <w:i/>
          <w:iCs/>
          <w:sz w:val="24"/>
          <w:szCs w:val="24"/>
        </w:rPr>
      </w:pPr>
    </w:p>
    <w:p w:rsidR="0023705E" w:rsidRPr="001316F7" w:rsidRDefault="0023705E" w:rsidP="008918BA">
      <w:pPr>
        <w:jc w:val="both"/>
        <w:rPr>
          <w:sz w:val="24"/>
          <w:szCs w:val="24"/>
        </w:rPr>
      </w:pPr>
      <w:r w:rsidRPr="001316F7">
        <w:rPr>
          <w:b/>
          <w:bCs/>
          <w:sz w:val="24"/>
          <w:szCs w:val="24"/>
        </w:rPr>
        <w:t>1.1.2. Я – предмет</w:t>
      </w:r>
    </w:p>
    <w:p w:rsidR="0023705E" w:rsidRPr="001316F7" w:rsidRDefault="0023705E" w:rsidP="008918BA">
      <w:pPr>
        <w:jc w:val="both"/>
        <w:rPr>
          <w:i/>
          <w:iCs/>
          <w:sz w:val="24"/>
          <w:szCs w:val="24"/>
        </w:rPr>
      </w:pPr>
      <w:r w:rsidRPr="001316F7">
        <w:rPr>
          <w:i/>
          <w:iCs/>
          <w:sz w:val="24"/>
          <w:szCs w:val="24"/>
        </w:rPr>
        <w:t>Теоретическая часть:</w:t>
      </w:r>
    </w:p>
    <w:p w:rsidR="0023705E" w:rsidRPr="001316F7" w:rsidRDefault="0023705E" w:rsidP="008918BA">
      <w:pPr>
        <w:jc w:val="both"/>
        <w:rPr>
          <w:sz w:val="24"/>
          <w:szCs w:val="24"/>
        </w:rPr>
      </w:pPr>
      <w:r w:rsidRPr="001316F7">
        <w:rPr>
          <w:sz w:val="24"/>
          <w:szCs w:val="24"/>
        </w:rPr>
        <w:t xml:space="preserve">Понятие сценический образ. Создание сценического образа. Действенная партитура роли. Понятие психотехника переживания. Психотехника переживания, позволяющая освоить разнообразные формы воплощения театрального образа. </w:t>
      </w:r>
    </w:p>
    <w:p w:rsidR="0023705E" w:rsidRPr="001316F7" w:rsidRDefault="0023705E" w:rsidP="008918BA">
      <w:pPr>
        <w:jc w:val="both"/>
        <w:rPr>
          <w:sz w:val="24"/>
          <w:szCs w:val="24"/>
        </w:rPr>
      </w:pPr>
      <w:r w:rsidRPr="001316F7">
        <w:rPr>
          <w:i/>
          <w:iCs/>
          <w:sz w:val="24"/>
          <w:szCs w:val="24"/>
        </w:rPr>
        <w:t>Практическая часть</w:t>
      </w:r>
      <w:r w:rsidRPr="001316F7">
        <w:rPr>
          <w:sz w:val="24"/>
          <w:szCs w:val="24"/>
        </w:rPr>
        <w:t>:</w:t>
      </w:r>
    </w:p>
    <w:p w:rsidR="0023705E" w:rsidRPr="001316F7" w:rsidRDefault="0023705E" w:rsidP="008918BA">
      <w:pPr>
        <w:jc w:val="both"/>
        <w:rPr>
          <w:sz w:val="24"/>
          <w:szCs w:val="24"/>
        </w:rPr>
      </w:pPr>
      <w:r w:rsidRPr="001316F7">
        <w:rPr>
          <w:sz w:val="24"/>
          <w:szCs w:val="24"/>
        </w:rPr>
        <w:t>Творческие задания для освоения перевоплощения в те или иные образы.</w:t>
      </w:r>
    </w:p>
    <w:p w:rsidR="0023705E" w:rsidRPr="001316F7" w:rsidRDefault="0023705E" w:rsidP="008918BA">
      <w:pPr>
        <w:jc w:val="both"/>
        <w:rPr>
          <w:sz w:val="24"/>
          <w:szCs w:val="24"/>
        </w:rPr>
      </w:pPr>
      <w:r w:rsidRPr="001316F7">
        <w:rPr>
          <w:sz w:val="24"/>
          <w:szCs w:val="24"/>
        </w:rPr>
        <w:t>Этюды на тему: «Я – предмет» (изобразить торшер, холодильник, пылесос, чайник, стиральную машину).</w:t>
      </w:r>
    </w:p>
    <w:p w:rsidR="0023705E" w:rsidRPr="001316F7" w:rsidRDefault="0023705E" w:rsidP="008918BA">
      <w:pPr>
        <w:jc w:val="both"/>
        <w:rPr>
          <w:sz w:val="24"/>
          <w:szCs w:val="24"/>
        </w:rPr>
      </w:pPr>
      <w:r w:rsidRPr="001316F7">
        <w:rPr>
          <w:i/>
          <w:iCs/>
          <w:color w:val="000000"/>
          <w:sz w:val="24"/>
          <w:szCs w:val="24"/>
        </w:rPr>
        <w:t>Контроль:</w:t>
      </w:r>
      <w:r w:rsidRPr="001316F7">
        <w:rPr>
          <w:sz w:val="24"/>
          <w:szCs w:val="24"/>
        </w:rPr>
        <w:t xml:space="preserve"> Творческое задание.</w:t>
      </w:r>
    </w:p>
    <w:p w:rsidR="0023705E" w:rsidRPr="001316F7" w:rsidRDefault="0023705E" w:rsidP="008918BA">
      <w:pPr>
        <w:jc w:val="both"/>
        <w:rPr>
          <w:b/>
          <w:bCs/>
          <w:sz w:val="24"/>
          <w:szCs w:val="24"/>
        </w:rPr>
      </w:pPr>
    </w:p>
    <w:p w:rsidR="0023705E" w:rsidRPr="001316F7" w:rsidRDefault="0023705E" w:rsidP="008918BA">
      <w:pPr>
        <w:jc w:val="both"/>
        <w:rPr>
          <w:sz w:val="24"/>
          <w:szCs w:val="24"/>
        </w:rPr>
      </w:pPr>
      <w:r w:rsidRPr="001316F7">
        <w:rPr>
          <w:b/>
          <w:bCs/>
          <w:sz w:val="24"/>
          <w:szCs w:val="24"/>
        </w:rPr>
        <w:t xml:space="preserve"> 1.1.3.Я – стихия</w:t>
      </w:r>
    </w:p>
    <w:p w:rsidR="0023705E" w:rsidRPr="001316F7" w:rsidRDefault="0023705E" w:rsidP="008918BA">
      <w:pPr>
        <w:jc w:val="both"/>
        <w:rPr>
          <w:i/>
          <w:iCs/>
          <w:sz w:val="24"/>
          <w:szCs w:val="24"/>
        </w:rPr>
      </w:pPr>
      <w:r w:rsidRPr="001316F7">
        <w:rPr>
          <w:i/>
          <w:iCs/>
          <w:sz w:val="24"/>
          <w:szCs w:val="24"/>
        </w:rPr>
        <w:t>Теоретическая част:</w:t>
      </w:r>
    </w:p>
    <w:p w:rsidR="0023705E" w:rsidRPr="001316F7" w:rsidRDefault="0023705E" w:rsidP="008918BA">
      <w:pPr>
        <w:rPr>
          <w:sz w:val="24"/>
          <w:szCs w:val="24"/>
        </w:rPr>
      </w:pPr>
      <w:r w:rsidRPr="001316F7">
        <w:rPr>
          <w:sz w:val="24"/>
          <w:szCs w:val="24"/>
        </w:rPr>
        <w:t>Понятие стихия. Характерная особенность каждой стихии.</w:t>
      </w:r>
    </w:p>
    <w:p w:rsidR="0023705E" w:rsidRPr="001316F7" w:rsidRDefault="0023705E" w:rsidP="008918BA">
      <w:pPr>
        <w:jc w:val="both"/>
        <w:rPr>
          <w:sz w:val="24"/>
          <w:szCs w:val="24"/>
        </w:rPr>
      </w:pPr>
      <w:r w:rsidRPr="001316F7">
        <w:rPr>
          <w:i/>
          <w:iCs/>
          <w:sz w:val="24"/>
          <w:szCs w:val="24"/>
        </w:rPr>
        <w:t>Практическая часть</w:t>
      </w:r>
      <w:r w:rsidRPr="001316F7">
        <w:rPr>
          <w:sz w:val="24"/>
          <w:szCs w:val="24"/>
        </w:rPr>
        <w:t>:</w:t>
      </w:r>
    </w:p>
    <w:p w:rsidR="0023705E" w:rsidRPr="001316F7" w:rsidRDefault="0023705E" w:rsidP="008918BA">
      <w:pPr>
        <w:jc w:val="both"/>
        <w:rPr>
          <w:sz w:val="24"/>
          <w:szCs w:val="24"/>
        </w:rPr>
      </w:pPr>
      <w:r w:rsidRPr="001316F7">
        <w:rPr>
          <w:sz w:val="24"/>
          <w:szCs w:val="24"/>
        </w:rPr>
        <w:t xml:space="preserve">Упражнения: «Земля, воздух, вода». Этюды на тему «Я – стихия» (изобразить море, ветер, огонь, вулкан и др.). </w:t>
      </w:r>
    </w:p>
    <w:p w:rsidR="0023705E" w:rsidRPr="001316F7" w:rsidRDefault="0023705E" w:rsidP="008918BA">
      <w:pPr>
        <w:jc w:val="both"/>
        <w:rPr>
          <w:sz w:val="24"/>
          <w:szCs w:val="24"/>
        </w:rPr>
      </w:pPr>
      <w:r w:rsidRPr="001316F7">
        <w:rPr>
          <w:i/>
          <w:iCs/>
          <w:color w:val="000000"/>
          <w:sz w:val="24"/>
          <w:szCs w:val="24"/>
        </w:rPr>
        <w:t>Контроль:</w:t>
      </w:r>
      <w:r w:rsidRPr="001316F7">
        <w:rPr>
          <w:sz w:val="24"/>
          <w:szCs w:val="24"/>
        </w:rPr>
        <w:t xml:space="preserve"> Творческое задание.</w:t>
      </w:r>
    </w:p>
    <w:p w:rsidR="0023705E" w:rsidRPr="001316F7" w:rsidRDefault="0023705E" w:rsidP="008918BA">
      <w:pPr>
        <w:jc w:val="both"/>
        <w:rPr>
          <w:sz w:val="24"/>
          <w:szCs w:val="24"/>
        </w:rPr>
      </w:pPr>
    </w:p>
    <w:p w:rsidR="0023705E" w:rsidRPr="001316F7" w:rsidRDefault="0023705E" w:rsidP="008918BA">
      <w:pPr>
        <w:jc w:val="both"/>
        <w:rPr>
          <w:b/>
          <w:bCs/>
          <w:sz w:val="24"/>
          <w:szCs w:val="24"/>
        </w:rPr>
      </w:pPr>
      <w:r w:rsidRPr="001316F7">
        <w:rPr>
          <w:b/>
          <w:bCs/>
          <w:sz w:val="24"/>
          <w:szCs w:val="24"/>
        </w:rPr>
        <w:t>1.1.4. Я – животное</w:t>
      </w:r>
    </w:p>
    <w:p w:rsidR="0023705E" w:rsidRPr="001316F7" w:rsidRDefault="0023705E" w:rsidP="008918BA">
      <w:pPr>
        <w:jc w:val="both"/>
        <w:rPr>
          <w:i/>
          <w:iCs/>
          <w:sz w:val="24"/>
          <w:szCs w:val="24"/>
        </w:rPr>
      </w:pPr>
      <w:r w:rsidRPr="001316F7">
        <w:rPr>
          <w:i/>
          <w:iCs/>
          <w:sz w:val="24"/>
          <w:szCs w:val="24"/>
        </w:rPr>
        <w:t>Теоретическая часть.</w:t>
      </w:r>
    </w:p>
    <w:p w:rsidR="0023705E" w:rsidRPr="001316F7" w:rsidRDefault="0023705E" w:rsidP="008918BA">
      <w:pPr>
        <w:jc w:val="both"/>
        <w:rPr>
          <w:sz w:val="24"/>
          <w:szCs w:val="24"/>
        </w:rPr>
      </w:pPr>
      <w:r w:rsidRPr="001316F7">
        <w:rPr>
          <w:sz w:val="24"/>
          <w:szCs w:val="24"/>
        </w:rPr>
        <w:t xml:space="preserve">Определение  животного. Особенности поведения, характерный признак. </w:t>
      </w:r>
    </w:p>
    <w:p w:rsidR="0023705E" w:rsidRPr="001316F7" w:rsidRDefault="0023705E" w:rsidP="008918BA">
      <w:pPr>
        <w:jc w:val="both"/>
        <w:rPr>
          <w:sz w:val="24"/>
          <w:szCs w:val="24"/>
        </w:rPr>
      </w:pPr>
      <w:r w:rsidRPr="001316F7">
        <w:rPr>
          <w:i/>
          <w:iCs/>
          <w:sz w:val="24"/>
          <w:szCs w:val="24"/>
        </w:rPr>
        <w:t>Практическая часть</w:t>
      </w:r>
      <w:r w:rsidRPr="001316F7">
        <w:rPr>
          <w:sz w:val="24"/>
          <w:szCs w:val="24"/>
        </w:rPr>
        <w:t>:</w:t>
      </w:r>
    </w:p>
    <w:p w:rsidR="0023705E" w:rsidRPr="001316F7" w:rsidRDefault="0023705E" w:rsidP="008918BA">
      <w:pPr>
        <w:jc w:val="both"/>
        <w:rPr>
          <w:sz w:val="24"/>
          <w:szCs w:val="24"/>
        </w:rPr>
      </w:pPr>
      <w:r w:rsidRPr="001316F7">
        <w:rPr>
          <w:sz w:val="24"/>
          <w:szCs w:val="24"/>
        </w:rPr>
        <w:t>Этюды на тему «Я – животное» (изобразить любое животное на выбор).</w:t>
      </w:r>
    </w:p>
    <w:p w:rsidR="0023705E" w:rsidRPr="001316F7" w:rsidRDefault="0023705E" w:rsidP="008918BA">
      <w:pPr>
        <w:jc w:val="both"/>
        <w:rPr>
          <w:sz w:val="24"/>
          <w:szCs w:val="24"/>
        </w:rPr>
      </w:pPr>
      <w:r w:rsidRPr="001316F7">
        <w:rPr>
          <w:i/>
          <w:iCs/>
          <w:color w:val="000000"/>
          <w:sz w:val="24"/>
          <w:szCs w:val="24"/>
        </w:rPr>
        <w:t>Контроль:</w:t>
      </w:r>
      <w:r w:rsidRPr="001316F7">
        <w:rPr>
          <w:sz w:val="24"/>
          <w:szCs w:val="24"/>
        </w:rPr>
        <w:t xml:space="preserve"> Творческое задание.</w:t>
      </w:r>
    </w:p>
    <w:p w:rsidR="0023705E" w:rsidRPr="001316F7" w:rsidRDefault="0023705E" w:rsidP="008918BA">
      <w:pPr>
        <w:jc w:val="both"/>
        <w:rPr>
          <w:sz w:val="24"/>
          <w:szCs w:val="24"/>
        </w:rPr>
      </w:pPr>
    </w:p>
    <w:p w:rsidR="0023705E" w:rsidRPr="001316F7" w:rsidRDefault="0023705E" w:rsidP="008918BA">
      <w:pPr>
        <w:jc w:val="both"/>
        <w:rPr>
          <w:b/>
          <w:bCs/>
          <w:sz w:val="24"/>
          <w:szCs w:val="24"/>
        </w:rPr>
      </w:pPr>
      <w:r w:rsidRPr="001316F7">
        <w:rPr>
          <w:b/>
          <w:bCs/>
          <w:sz w:val="24"/>
          <w:szCs w:val="24"/>
        </w:rPr>
        <w:t>1.1.5. Я – фантастическое животное</w:t>
      </w:r>
    </w:p>
    <w:p w:rsidR="0023705E" w:rsidRPr="001316F7" w:rsidRDefault="0023705E" w:rsidP="008918BA">
      <w:pPr>
        <w:jc w:val="both"/>
        <w:rPr>
          <w:i/>
          <w:iCs/>
          <w:sz w:val="24"/>
          <w:szCs w:val="24"/>
        </w:rPr>
      </w:pPr>
      <w:r w:rsidRPr="001316F7">
        <w:rPr>
          <w:i/>
          <w:iCs/>
          <w:sz w:val="24"/>
          <w:szCs w:val="24"/>
        </w:rPr>
        <w:t>Теоретическая часть:</w:t>
      </w:r>
    </w:p>
    <w:p w:rsidR="0023705E" w:rsidRPr="001316F7" w:rsidRDefault="0023705E" w:rsidP="008918BA">
      <w:pPr>
        <w:jc w:val="both"/>
        <w:rPr>
          <w:sz w:val="24"/>
          <w:szCs w:val="24"/>
        </w:rPr>
      </w:pPr>
      <w:r w:rsidRPr="001316F7">
        <w:rPr>
          <w:sz w:val="24"/>
          <w:szCs w:val="24"/>
        </w:rPr>
        <w:t>Я – фантастическое животное.</w:t>
      </w:r>
    </w:p>
    <w:p w:rsidR="0023705E" w:rsidRPr="001316F7" w:rsidRDefault="0023705E" w:rsidP="008918BA">
      <w:pPr>
        <w:jc w:val="both"/>
        <w:rPr>
          <w:sz w:val="24"/>
          <w:szCs w:val="24"/>
        </w:rPr>
      </w:pPr>
      <w:r w:rsidRPr="001316F7">
        <w:rPr>
          <w:i/>
          <w:iCs/>
          <w:sz w:val="24"/>
          <w:szCs w:val="24"/>
        </w:rPr>
        <w:t>Практическая часть</w:t>
      </w:r>
      <w:r w:rsidRPr="001316F7">
        <w:rPr>
          <w:sz w:val="24"/>
          <w:szCs w:val="24"/>
        </w:rPr>
        <w:t xml:space="preserve">: </w:t>
      </w:r>
    </w:p>
    <w:p w:rsidR="0023705E" w:rsidRPr="001316F7" w:rsidRDefault="0023705E" w:rsidP="008918BA">
      <w:pPr>
        <w:rPr>
          <w:b/>
          <w:bCs/>
          <w:sz w:val="24"/>
          <w:szCs w:val="24"/>
        </w:rPr>
      </w:pPr>
      <w:r w:rsidRPr="001316F7">
        <w:rPr>
          <w:sz w:val="24"/>
          <w:szCs w:val="24"/>
        </w:rPr>
        <w:t>Этюды на тему «Я – фантастическое животное» (изобразить не существующее животное)</w:t>
      </w:r>
    </w:p>
    <w:p w:rsidR="0023705E" w:rsidRPr="001316F7" w:rsidRDefault="0023705E" w:rsidP="008918BA">
      <w:pPr>
        <w:jc w:val="both"/>
        <w:rPr>
          <w:sz w:val="24"/>
          <w:szCs w:val="24"/>
        </w:rPr>
      </w:pPr>
      <w:r w:rsidRPr="001316F7">
        <w:rPr>
          <w:i/>
          <w:iCs/>
          <w:color w:val="000000"/>
          <w:sz w:val="24"/>
          <w:szCs w:val="24"/>
        </w:rPr>
        <w:t>Контроль:</w:t>
      </w:r>
      <w:r w:rsidRPr="001316F7">
        <w:rPr>
          <w:sz w:val="24"/>
          <w:szCs w:val="24"/>
        </w:rPr>
        <w:t xml:space="preserve"> Творческое задание.</w:t>
      </w:r>
    </w:p>
    <w:p w:rsidR="0023705E" w:rsidRPr="001316F7" w:rsidRDefault="0023705E" w:rsidP="008918BA">
      <w:pPr>
        <w:jc w:val="both"/>
        <w:rPr>
          <w:b/>
          <w:bCs/>
          <w:sz w:val="24"/>
          <w:szCs w:val="24"/>
        </w:rPr>
      </w:pPr>
    </w:p>
    <w:p w:rsidR="0023705E" w:rsidRPr="001316F7" w:rsidRDefault="0023705E" w:rsidP="008918BA">
      <w:pPr>
        <w:jc w:val="both"/>
        <w:rPr>
          <w:sz w:val="24"/>
          <w:szCs w:val="24"/>
        </w:rPr>
      </w:pPr>
      <w:r w:rsidRPr="001316F7">
        <w:rPr>
          <w:b/>
          <w:bCs/>
          <w:sz w:val="24"/>
          <w:szCs w:val="24"/>
        </w:rPr>
        <w:t>1</w:t>
      </w:r>
      <w:r w:rsidRPr="001316F7">
        <w:rPr>
          <w:b/>
          <w:bCs/>
          <w:i/>
          <w:iCs/>
          <w:sz w:val="24"/>
          <w:szCs w:val="24"/>
        </w:rPr>
        <w:t>.</w:t>
      </w:r>
      <w:r w:rsidRPr="001316F7">
        <w:rPr>
          <w:sz w:val="24"/>
          <w:szCs w:val="24"/>
        </w:rPr>
        <w:t>1</w:t>
      </w:r>
      <w:r w:rsidRPr="001316F7">
        <w:rPr>
          <w:b/>
          <w:bCs/>
          <w:sz w:val="24"/>
          <w:szCs w:val="24"/>
        </w:rPr>
        <w:t>.6. Басни. Инсценировка басен</w:t>
      </w:r>
    </w:p>
    <w:p w:rsidR="0023705E" w:rsidRPr="001316F7" w:rsidRDefault="0023705E" w:rsidP="008918BA">
      <w:pPr>
        <w:jc w:val="both"/>
        <w:rPr>
          <w:i/>
          <w:iCs/>
          <w:sz w:val="24"/>
          <w:szCs w:val="24"/>
        </w:rPr>
      </w:pPr>
      <w:r w:rsidRPr="001316F7">
        <w:rPr>
          <w:i/>
          <w:iCs/>
          <w:sz w:val="24"/>
          <w:szCs w:val="24"/>
        </w:rPr>
        <w:t>Теоретическая часть:</w:t>
      </w:r>
    </w:p>
    <w:p w:rsidR="0023705E" w:rsidRPr="001316F7" w:rsidRDefault="0023705E" w:rsidP="008918BA">
      <w:pPr>
        <w:jc w:val="both"/>
        <w:rPr>
          <w:sz w:val="24"/>
          <w:szCs w:val="24"/>
        </w:rPr>
      </w:pPr>
      <w:r w:rsidRPr="001316F7">
        <w:rPr>
          <w:sz w:val="24"/>
          <w:szCs w:val="24"/>
        </w:rPr>
        <w:t>Понятие Басня. Изучение материала (жанра, идеи, стиля и др.). События и событийный ряд в басне. Поиск выразительных средств. Баснописцы: И.А. Крылов, С. Михалков.</w:t>
      </w:r>
    </w:p>
    <w:p w:rsidR="0023705E" w:rsidRPr="001316F7" w:rsidRDefault="0023705E" w:rsidP="008918BA">
      <w:pPr>
        <w:jc w:val="both"/>
        <w:rPr>
          <w:sz w:val="24"/>
          <w:szCs w:val="24"/>
        </w:rPr>
      </w:pPr>
      <w:r w:rsidRPr="001316F7">
        <w:rPr>
          <w:i/>
          <w:iCs/>
          <w:sz w:val="24"/>
          <w:szCs w:val="24"/>
        </w:rPr>
        <w:t>Практическая част:</w:t>
      </w:r>
    </w:p>
    <w:p w:rsidR="0023705E" w:rsidRPr="001316F7" w:rsidRDefault="0023705E" w:rsidP="008918BA">
      <w:pPr>
        <w:jc w:val="both"/>
        <w:rPr>
          <w:sz w:val="24"/>
          <w:szCs w:val="24"/>
        </w:rPr>
      </w:pPr>
      <w:r w:rsidRPr="001316F7">
        <w:rPr>
          <w:sz w:val="24"/>
          <w:szCs w:val="24"/>
        </w:rPr>
        <w:t xml:space="preserve">Читка басен. Выбор басен для инсценировки. Постановочные репетиции басен. </w:t>
      </w:r>
    </w:p>
    <w:p w:rsidR="0023705E" w:rsidRPr="001316F7" w:rsidRDefault="0023705E" w:rsidP="008918BA">
      <w:pPr>
        <w:jc w:val="both"/>
        <w:rPr>
          <w:sz w:val="24"/>
          <w:szCs w:val="24"/>
        </w:rPr>
      </w:pPr>
      <w:r w:rsidRPr="001316F7">
        <w:rPr>
          <w:i/>
          <w:iCs/>
          <w:color w:val="000000"/>
          <w:sz w:val="24"/>
          <w:szCs w:val="24"/>
        </w:rPr>
        <w:t>Контроль:</w:t>
      </w:r>
      <w:r w:rsidRPr="001316F7">
        <w:rPr>
          <w:sz w:val="24"/>
          <w:szCs w:val="24"/>
        </w:rPr>
        <w:t xml:space="preserve"> Фронтальный опрос, слушание, наблюдение.</w:t>
      </w:r>
    </w:p>
    <w:p w:rsidR="0023705E" w:rsidRPr="001316F7" w:rsidRDefault="0023705E" w:rsidP="008918BA">
      <w:pPr>
        <w:jc w:val="both"/>
        <w:rPr>
          <w:b/>
          <w:bCs/>
          <w:i/>
          <w:iCs/>
          <w:sz w:val="24"/>
          <w:szCs w:val="24"/>
        </w:rPr>
      </w:pPr>
    </w:p>
    <w:p w:rsidR="0023705E" w:rsidRPr="001316F7" w:rsidRDefault="0023705E" w:rsidP="008918BA">
      <w:pPr>
        <w:jc w:val="both"/>
        <w:rPr>
          <w:b/>
          <w:bCs/>
          <w:sz w:val="24"/>
          <w:szCs w:val="24"/>
        </w:rPr>
      </w:pPr>
      <w:r w:rsidRPr="001316F7">
        <w:rPr>
          <w:b/>
          <w:bCs/>
          <w:sz w:val="24"/>
          <w:szCs w:val="24"/>
        </w:rPr>
        <w:t>1.1.7</w:t>
      </w:r>
      <w:r w:rsidRPr="001316F7">
        <w:rPr>
          <w:b/>
          <w:bCs/>
          <w:i/>
          <w:iCs/>
          <w:sz w:val="24"/>
          <w:szCs w:val="24"/>
        </w:rPr>
        <w:t xml:space="preserve">. </w:t>
      </w:r>
      <w:r w:rsidRPr="001316F7">
        <w:rPr>
          <w:b/>
          <w:bCs/>
          <w:sz w:val="24"/>
          <w:szCs w:val="24"/>
        </w:rPr>
        <w:t>Компоновка, репетиция и показ басен</w:t>
      </w:r>
    </w:p>
    <w:p w:rsidR="0023705E" w:rsidRPr="001316F7" w:rsidRDefault="0023705E" w:rsidP="008918BA">
      <w:pPr>
        <w:jc w:val="both"/>
        <w:rPr>
          <w:sz w:val="24"/>
          <w:szCs w:val="24"/>
        </w:rPr>
      </w:pPr>
      <w:r w:rsidRPr="001316F7">
        <w:rPr>
          <w:i/>
          <w:iCs/>
          <w:sz w:val="24"/>
          <w:szCs w:val="24"/>
        </w:rPr>
        <w:t>Практическая часть</w:t>
      </w:r>
      <w:r w:rsidRPr="001316F7">
        <w:rPr>
          <w:sz w:val="24"/>
          <w:szCs w:val="24"/>
        </w:rPr>
        <w:t>:</w:t>
      </w:r>
    </w:p>
    <w:p w:rsidR="0023705E" w:rsidRPr="001316F7" w:rsidRDefault="0023705E" w:rsidP="008918BA">
      <w:pPr>
        <w:rPr>
          <w:sz w:val="24"/>
          <w:szCs w:val="24"/>
        </w:rPr>
      </w:pPr>
      <w:r w:rsidRPr="001316F7">
        <w:rPr>
          <w:sz w:val="24"/>
          <w:szCs w:val="24"/>
        </w:rPr>
        <w:t>Компоновка басен по темам, репетиция и показ басен.</w:t>
      </w:r>
    </w:p>
    <w:p w:rsidR="0023705E" w:rsidRPr="001316F7" w:rsidRDefault="0023705E" w:rsidP="008918BA">
      <w:pPr>
        <w:rPr>
          <w:sz w:val="24"/>
          <w:szCs w:val="24"/>
        </w:rPr>
      </w:pPr>
      <w:r w:rsidRPr="001316F7">
        <w:rPr>
          <w:i/>
          <w:iCs/>
          <w:color w:val="000000"/>
          <w:sz w:val="24"/>
          <w:szCs w:val="24"/>
        </w:rPr>
        <w:t>Контроль:</w:t>
      </w:r>
      <w:r w:rsidRPr="001316F7">
        <w:rPr>
          <w:sz w:val="24"/>
          <w:szCs w:val="24"/>
        </w:rPr>
        <w:t xml:space="preserve"> Просмотр, показ.</w:t>
      </w:r>
    </w:p>
    <w:p w:rsidR="0023705E" w:rsidRPr="001316F7" w:rsidRDefault="0023705E" w:rsidP="008918BA">
      <w:pPr>
        <w:jc w:val="both"/>
        <w:rPr>
          <w:sz w:val="24"/>
          <w:szCs w:val="24"/>
        </w:rPr>
      </w:pPr>
    </w:p>
    <w:p w:rsidR="0023705E" w:rsidRPr="001316F7" w:rsidRDefault="0023705E" w:rsidP="008918BA">
      <w:pPr>
        <w:spacing w:after="120"/>
        <w:rPr>
          <w:b/>
          <w:bCs/>
          <w:i/>
          <w:iCs/>
          <w:sz w:val="24"/>
          <w:szCs w:val="24"/>
        </w:rPr>
      </w:pPr>
      <w:r w:rsidRPr="001316F7">
        <w:rPr>
          <w:b/>
          <w:bCs/>
          <w:i/>
          <w:iCs/>
          <w:sz w:val="24"/>
          <w:szCs w:val="24"/>
        </w:rPr>
        <w:t>1.2. «Я» в предлагаемых обстоятельствах</w:t>
      </w:r>
    </w:p>
    <w:p w:rsidR="0023705E" w:rsidRPr="001316F7" w:rsidRDefault="0023705E" w:rsidP="008918BA">
      <w:pPr>
        <w:rPr>
          <w:b/>
          <w:bCs/>
          <w:sz w:val="24"/>
          <w:szCs w:val="24"/>
        </w:rPr>
      </w:pPr>
      <w:r w:rsidRPr="001316F7">
        <w:rPr>
          <w:b/>
          <w:bCs/>
          <w:sz w:val="24"/>
          <w:szCs w:val="24"/>
        </w:rPr>
        <w:t>1.2.1. Работа над образом по методу физических действий</w:t>
      </w:r>
    </w:p>
    <w:p w:rsidR="0023705E" w:rsidRPr="001316F7" w:rsidRDefault="0023705E" w:rsidP="008918BA">
      <w:pPr>
        <w:jc w:val="both"/>
        <w:rPr>
          <w:i/>
          <w:iCs/>
          <w:sz w:val="24"/>
          <w:szCs w:val="24"/>
        </w:rPr>
      </w:pPr>
      <w:r w:rsidRPr="001316F7">
        <w:rPr>
          <w:i/>
          <w:iCs/>
          <w:sz w:val="24"/>
          <w:szCs w:val="24"/>
        </w:rPr>
        <w:t>Теоретическая часть:</w:t>
      </w:r>
    </w:p>
    <w:p w:rsidR="0023705E" w:rsidRPr="001316F7" w:rsidRDefault="0023705E" w:rsidP="008918BA">
      <w:pPr>
        <w:jc w:val="both"/>
        <w:rPr>
          <w:sz w:val="24"/>
          <w:szCs w:val="24"/>
        </w:rPr>
      </w:pPr>
      <w:r w:rsidRPr="001316F7">
        <w:rPr>
          <w:sz w:val="24"/>
          <w:szCs w:val="24"/>
        </w:rPr>
        <w:t>Этапы процесса оценки: собирание признаков, момент установки нового отношения, проявление характера персонажа.</w:t>
      </w:r>
    </w:p>
    <w:p w:rsidR="0023705E" w:rsidRPr="001316F7" w:rsidRDefault="0023705E" w:rsidP="008918BA">
      <w:pPr>
        <w:jc w:val="both"/>
        <w:rPr>
          <w:sz w:val="24"/>
          <w:szCs w:val="24"/>
        </w:rPr>
      </w:pPr>
      <w:r w:rsidRPr="001316F7">
        <w:rPr>
          <w:i/>
          <w:iCs/>
          <w:sz w:val="24"/>
          <w:szCs w:val="24"/>
        </w:rPr>
        <w:t>Практическая часть</w:t>
      </w:r>
      <w:r w:rsidRPr="001316F7">
        <w:rPr>
          <w:sz w:val="24"/>
          <w:szCs w:val="24"/>
        </w:rPr>
        <w:t>:</w:t>
      </w:r>
    </w:p>
    <w:p w:rsidR="0023705E" w:rsidRPr="001316F7" w:rsidRDefault="0023705E" w:rsidP="008918BA">
      <w:pPr>
        <w:jc w:val="both"/>
        <w:rPr>
          <w:sz w:val="24"/>
          <w:szCs w:val="24"/>
        </w:rPr>
      </w:pPr>
      <w:r w:rsidRPr="001316F7">
        <w:rPr>
          <w:sz w:val="24"/>
          <w:szCs w:val="24"/>
        </w:rPr>
        <w:t xml:space="preserve">Этюдные импровизации (я в лесу, на острове, под водой, в незнакомом городе, в пустыне и т.д.). </w:t>
      </w:r>
    </w:p>
    <w:p w:rsidR="0023705E" w:rsidRPr="001316F7" w:rsidRDefault="0023705E" w:rsidP="008918BA">
      <w:pPr>
        <w:jc w:val="both"/>
        <w:rPr>
          <w:sz w:val="24"/>
          <w:szCs w:val="24"/>
        </w:rPr>
      </w:pPr>
      <w:r w:rsidRPr="001316F7">
        <w:rPr>
          <w:i/>
          <w:iCs/>
          <w:sz w:val="24"/>
          <w:szCs w:val="24"/>
        </w:rPr>
        <w:t>Контроль:</w:t>
      </w:r>
      <w:r w:rsidRPr="001316F7">
        <w:rPr>
          <w:sz w:val="24"/>
          <w:szCs w:val="24"/>
        </w:rPr>
        <w:t xml:space="preserve"> Опрос, наблюдение, просмотр.</w:t>
      </w:r>
    </w:p>
    <w:p w:rsidR="0023705E" w:rsidRPr="001316F7" w:rsidRDefault="0023705E" w:rsidP="008918BA">
      <w:pPr>
        <w:jc w:val="both"/>
        <w:rPr>
          <w:sz w:val="24"/>
          <w:szCs w:val="24"/>
        </w:rPr>
      </w:pPr>
    </w:p>
    <w:p w:rsidR="0023705E" w:rsidRPr="001316F7" w:rsidRDefault="0023705E" w:rsidP="008918BA">
      <w:pPr>
        <w:rPr>
          <w:b/>
          <w:bCs/>
          <w:sz w:val="24"/>
          <w:szCs w:val="24"/>
        </w:rPr>
      </w:pPr>
      <w:r w:rsidRPr="001316F7">
        <w:rPr>
          <w:b/>
          <w:bCs/>
          <w:sz w:val="24"/>
          <w:szCs w:val="24"/>
        </w:rPr>
        <w:t>1.2.2.  Компоновка, репетиции и показ спектакля по прозаическим отрывкам</w:t>
      </w:r>
    </w:p>
    <w:p w:rsidR="0023705E" w:rsidRPr="001316F7" w:rsidRDefault="0023705E" w:rsidP="008918BA">
      <w:pPr>
        <w:jc w:val="both"/>
        <w:rPr>
          <w:i/>
          <w:iCs/>
          <w:sz w:val="24"/>
          <w:szCs w:val="24"/>
        </w:rPr>
      </w:pPr>
      <w:r w:rsidRPr="001316F7">
        <w:rPr>
          <w:i/>
          <w:iCs/>
          <w:sz w:val="24"/>
          <w:szCs w:val="24"/>
        </w:rPr>
        <w:t>Теоретическая част:</w:t>
      </w:r>
    </w:p>
    <w:p w:rsidR="0023705E" w:rsidRPr="001316F7" w:rsidRDefault="0023705E" w:rsidP="008918BA">
      <w:pPr>
        <w:jc w:val="both"/>
        <w:rPr>
          <w:sz w:val="24"/>
          <w:szCs w:val="24"/>
        </w:rPr>
      </w:pPr>
      <w:r w:rsidRPr="001316F7">
        <w:rPr>
          <w:sz w:val="24"/>
          <w:szCs w:val="24"/>
        </w:rPr>
        <w:t xml:space="preserve">Ознакомление с темой. Понятие художественная проза. </w:t>
      </w:r>
    </w:p>
    <w:p w:rsidR="0023705E" w:rsidRPr="001316F7" w:rsidRDefault="0023705E" w:rsidP="008918BA">
      <w:pPr>
        <w:jc w:val="both"/>
        <w:rPr>
          <w:sz w:val="24"/>
          <w:szCs w:val="24"/>
        </w:rPr>
      </w:pPr>
      <w:r w:rsidRPr="001316F7">
        <w:rPr>
          <w:i/>
          <w:iCs/>
          <w:sz w:val="24"/>
          <w:szCs w:val="24"/>
        </w:rPr>
        <w:t>Практическая часть</w:t>
      </w:r>
      <w:r w:rsidRPr="001316F7">
        <w:rPr>
          <w:sz w:val="24"/>
          <w:szCs w:val="24"/>
        </w:rPr>
        <w:t>:</w:t>
      </w:r>
    </w:p>
    <w:p w:rsidR="0023705E" w:rsidRPr="001316F7" w:rsidRDefault="0023705E" w:rsidP="008918BA">
      <w:pPr>
        <w:jc w:val="both"/>
        <w:rPr>
          <w:b/>
          <w:bCs/>
          <w:sz w:val="24"/>
          <w:szCs w:val="24"/>
        </w:rPr>
      </w:pPr>
      <w:r w:rsidRPr="001316F7">
        <w:rPr>
          <w:sz w:val="24"/>
          <w:szCs w:val="24"/>
        </w:rPr>
        <w:t xml:space="preserve"> Выбор прозаического произведения для инсценировки. Читка прозаических произведений. Репетиции, компоновка и показ спектакля по прозаическим отрывкам.</w:t>
      </w:r>
    </w:p>
    <w:p w:rsidR="0023705E" w:rsidRPr="001316F7" w:rsidRDefault="0023705E" w:rsidP="008918BA">
      <w:pPr>
        <w:rPr>
          <w:sz w:val="24"/>
          <w:szCs w:val="24"/>
        </w:rPr>
      </w:pPr>
      <w:r w:rsidRPr="001316F7">
        <w:rPr>
          <w:i/>
          <w:iCs/>
          <w:sz w:val="24"/>
          <w:szCs w:val="24"/>
        </w:rPr>
        <w:t>Контроль:</w:t>
      </w:r>
      <w:r w:rsidRPr="001316F7">
        <w:rPr>
          <w:sz w:val="24"/>
          <w:szCs w:val="24"/>
        </w:rPr>
        <w:t xml:space="preserve"> Опрос, наблюдение, показ.</w:t>
      </w:r>
    </w:p>
    <w:p w:rsidR="0023705E" w:rsidRPr="001316F7" w:rsidRDefault="0023705E" w:rsidP="008918BA">
      <w:pPr>
        <w:spacing w:before="120" w:after="120"/>
        <w:jc w:val="both"/>
        <w:rPr>
          <w:b/>
          <w:bCs/>
          <w:i/>
          <w:iCs/>
          <w:sz w:val="24"/>
          <w:szCs w:val="24"/>
        </w:rPr>
      </w:pPr>
      <w:r w:rsidRPr="001316F7">
        <w:rPr>
          <w:b/>
          <w:bCs/>
          <w:i/>
          <w:iCs/>
          <w:sz w:val="24"/>
          <w:szCs w:val="24"/>
        </w:rPr>
        <w:t>1.3. Работа над ролью</w:t>
      </w:r>
    </w:p>
    <w:p w:rsidR="0023705E" w:rsidRPr="001316F7" w:rsidRDefault="0023705E" w:rsidP="008918BA">
      <w:pPr>
        <w:jc w:val="both"/>
        <w:rPr>
          <w:i/>
          <w:iCs/>
          <w:sz w:val="24"/>
          <w:szCs w:val="24"/>
        </w:rPr>
      </w:pPr>
      <w:r w:rsidRPr="001316F7">
        <w:rPr>
          <w:b/>
          <w:bCs/>
          <w:sz w:val="24"/>
          <w:szCs w:val="24"/>
        </w:rPr>
        <w:t>1.3.1. Изучение жизни</w:t>
      </w:r>
    </w:p>
    <w:p w:rsidR="0023705E" w:rsidRPr="001316F7" w:rsidRDefault="0023705E" w:rsidP="008918BA">
      <w:pPr>
        <w:jc w:val="both"/>
        <w:rPr>
          <w:i/>
          <w:iCs/>
          <w:sz w:val="24"/>
          <w:szCs w:val="24"/>
        </w:rPr>
      </w:pPr>
      <w:r w:rsidRPr="001316F7">
        <w:rPr>
          <w:i/>
          <w:iCs/>
          <w:sz w:val="24"/>
          <w:szCs w:val="24"/>
        </w:rPr>
        <w:t>Теоретическая часть:</w:t>
      </w:r>
    </w:p>
    <w:p w:rsidR="0023705E" w:rsidRPr="001316F7" w:rsidRDefault="0023705E" w:rsidP="008918BA">
      <w:pPr>
        <w:jc w:val="both"/>
        <w:rPr>
          <w:b/>
          <w:bCs/>
          <w:sz w:val="24"/>
          <w:szCs w:val="24"/>
        </w:rPr>
      </w:pPr>
      <w:r w:rsidRPr="001316F7">
        <w:rPr>
          <w:sz w:val="24"/>
          <w:szCs w:val="24"/>
        </w:rPr>
        <w:t xml:space="preserve"> К.С. Станиславский о работе актера над</w:t>
      </w:r>
      <w:r w:rsidRPr="001316F7">
        <w:rPr>
          <w:sz w:val="24"/>
          <w:szCs w:val="24"/>
        </w:rPr>
        <w:tab/>
        <w:t xml:space="preserve">ролью. </w:t>
      </w:r>
    </w:p>
    <w:p w:rsidR="0023705E" w:rsidRPr="001316F7" w:rsidRDefault="0023705E" w:rsidP="008918BA">
      <w:pPr>
        <w:jc w:val="both"/>
        <w:rPr>
          <w:sz w:val="24"/>
          <w:szCs w:val="24"/>
        </w:rPr>
      </w:pPr>
      <w:r w:rsidRPr="001316F7">
        <w:rPr>
          <w:i/>
          <w:iCs/>
          <w:sz w:val="24"/>
          <w:szCs w:val="24"/>
        </w:rPr>
        <w:t>Практическая часть:</w:t>
      </w:r>
      <w:r w:rsidRPr="001316F7">
        <w:rPr>
          <w:sz w:val="24"/>
          <w:szCs w:val="24"/>
        </w:rPr>
        <w:t xml:space="preserve"> Накопление запасов творческой пищи для последующей работы актерской фантазии. Наблюдение жизни, обобщение своих наблюдений. Изучение жизни персонажа. Ознакомление с эпохой, в которой жил персонаж. </w:t>
      </w:r>
    </w:p>
    <w:p w:rsidR="0023705E" w:rsidRPr="001316F7" w:rsidRDefault="0023705E" w:rsidP="008918BA">
      <w:pPr>
        <w:rPr>
          <w:sz w:val="24"/>
          <w:szCs w:val="24"/>
        </w:rPr>
      </w:pPr>
      <w:r w:rsidRPr="001316F7">
        <w:rPr>
          <w:i/>
          <w:iCs/>
          <w:sz w:val="24"/>
          <w:szCs w:val="24"/>
        </w:rPr>
        <w:t>Контроль:</w:t>
      </w:r>
      <w:r w:rsidRPr="001316F7">
        <w:rPr>
          <w:sz w:val="24"/>
          <w:szCs w:val="24"/>
        </w:rPr>
        <w:t xml:space="preserve"> Слушание.</w:t>
      </w:r>
    </w:p>
    <w:p w:rsidR="0023705E" w:rsidRPr="001316F7" w:rsidRDefault="0023705E" w:rsidP="008918BA">
      <w:pPr>
        <w:jc w:val="both"/>
        <w:rPr>
          <w:b/>
          <w:bCs/>
          <w:sz w:val="24"/>
          <w:szCs w:val="24"/>
        </w:rPr>
      </w:pPr>
    </w:p>
    <w:p w:rsidR="0023705E" w:rsidRPr="001316F7" w:rsidRDefault="0023705E" w:rsidP="008918BA">
      <w:pPr>
        <w:jc w:val="both"/>
        <w:rPr>
          <w:b/>
          <w:bCs/>
          <w:sz w:val="24"/>
          <w:szCs w:val="24"/>
        </w:rPr>
      </w:pPr>
    </w:p>
    <w:p w:rsidR="0023705E" w:rsidRPr="001316F7" w:rsidRDefault="0023705E" w:rsidP="008918BA">
      <w:pPr>
        <w:jc w:val="both"/>
        <w:rPr>
          <w:b/>
          <w:bCs/>
          <w:sz w:val="24"/>
          <w:szCs w:val="24"/>
        </w:rPr>
      </w:pPr>
    </w:p>
    <w:p w:rsidR="0023705E" w:rsidRPr="001316F7" w:rsidRDefault="0023705E" w:rsidP="008918BA">
      <w:pPr>
        <w:jc w:val="both"/>
        <w:rPr>
          <w:sz w:val="24"/>
          <w:szCs w:val="24"/>
        </w:rPr>
      </w:pPr>
      <w:r w:rsidRPr="001316F7">
        <w:rPr>
          <w:b/>
          <w:bCs/>
          <w:sz w:val="24"/>
          <w:szCs w:val="24"/>
        </w:rPr>
        <w:t>1.3.2. Фантазирование о роли</w:t>
      </w:r>
    </w:p>
    <w:p w:rsidR="0023705E" w:rsidRPr="001316F7" w:rsidRDefault="0023705E" w:rsidP="008918BA">
      <w:pPr>
        <w:jc w:val="both"/>
        <w:rPr>
          <w:i/>
          <w:iCs/>
          <w:sz w:val="24"/>
          <w:szCs w:val="24"/>
        </w:rPr>
      </w:pPr>
      <w:r w:rsidRPr="001316F7">
        <w:rPr>
          <w:i/>
          <w:iCs/>
          <w:sz w:val="24"/>
          <w:szCs w:val="24"/>
        </w:rPr>
        <w:t>Практическая часть:</w:t>
      </w:r>
    </w:p>
    <w:p w:rsidR="0023705E" w:rsidRPr="001316F7" w:rsidRDefault="0023705E" w:rsidP="008918BA">
      <w:pPr>
        <w:jc w:val="both"/>
        <w:rPr>
          <w:sz w:val="24"/>
          <w:szCs w:val="24"/>
        </w:rPr>
      </w:pPr>
      <w:r w:rsidRPr="001316F7">
        <w:rPr>
          <w:sz w:val="24"/>
          <w:szCs w:val="24"/>
        </w:rPr>
        <w:t>Актер сочиняет жизненные обстоятельства, не предусмотренные фабулой пьесы, мысленно ставит в эти обстоятельства себя в качестве данного персонажа и старается найти убедительный ответ на вопросы. Фантазирование о прошлом героя.</w:t>
      </w:r>
    </w:p>
    <w:p w:rsidR="0023705E" w:rsidRPr="001316F7" w:rsidRDefault="0023705E" w:rsidP="008918BA">
      <w:pPr>
        <w:jc w:val="both"/>
        <w:rPr>
          <w:sz w:val="24"/>
          <w:szCs w:val="24"/>
        </w:rPr>
      </w:pPr>
      <w:r w:rsidRPr="001316F7">
        <w:rPr>
          <w:i/>
          <w:iCs/>
          <w:sz w:val="24"/>
          <w:szCs w:val="24"/>
        </w:rPr>
        <w:t>Контроль:</w:t>
      </w:r>
      <w:r w:rsidRPr="001316F7">
        <w:rPr>
          <w:sz w:val="24"/>
          <w:szCs w:val="24"/>
        </w:rPr>
        <w:t xml:space="preserve"> Слушание.</w:t>
      </w:r>
    </w:p>
    <w:p w:rsidR="0023705E" w:rsidRPr="001316F7" w:rsidRDefault="0023705E" w:rsidP="008918BA">
      <w:pPr>
        <w:jc w:val="both"/>
        <w:rPr>
          <w:b/>
          <w:bCs/>
          <w:sz w:val="24"/>
          <w:szCs w:val="24"/>
        </w:rPr>
      </w:pPr>
    </w:p>
    <w:p w:rsidR="0023705E" w:rsidRPr="001316F7" w:rsidRDefault="0023705E" w:rsidP="008918BA">
      <w:pPr>
        <w:jc w:val="both"/>
        <w:rPr>
          <w:sz w:val="24"/>
          <w:szCs w:val="24"/>
        </w:rPr>
      </w:pPr>
      <w:r w:rsidRPr="001316F7">
        <w:rPr>
          <w:b/>
          <w:bCs/>
          <w:sz w:val="24"/>
          <w:szCs w:val="24"/>
        </w:rPr>
        <w:t>1.3.3. Вскрытие подтекста</w:t>
      </w:r>
    </w:p>
    <w:p w:rsidR="0023705E" w:rsidRPr="001316F7" w:rsidRDefault="0023705E" w:rsidP="008918BA">
      <w:pPr>
        <w:jc w:val="both"/>
        <w:rPr>
          <w:i/>
          <w:iCs/>
          <w:sz w:val="24"/>
          <w:szCs w:val="24"/>
        </w:rPr>
      </w:pPr>
      <w:r w:rsidRPr="001316F7">
        <w:rPr>
          <w:i/>
          <w:iCs/>
          <w:sz w:val="24"/>
          <w:szCs w:val="24"/>
        </w:rPr>
        <w:t>Теоретическая часть:</w:t>
      </w:r>
    </w:p>
    <w:p w:rsidR="0023705E" w:rsidRPr="001316F7" w:rsidRDefault="0023705E" w:rsidP="008918BA">
      <w:pPr>
        <w:jc w:val="both"/>
        <w:rPr>
          <w:sz w:val="24"/>
          <w:szCs w:val="24"/>
        </w:rPr>
      </w:pPr>
      <w:r w:rsidRPr="001316F7">
        <w:rPr>
          <w:sz w:val="24"/>
          <w:szCs w:val="24"/>
        </w:rPr>
        <w:t xml:space="preserve">Понятие подтекста. </w:t>
      </w:r>
    </w:p>
    <w:p w:rsidR="0023705E" w:rsidRPr="001316F7" w:rsidRDefault="0023705E" w:rsidP="008918BA">
      <w:pPr>
        <w:jc w:val="both"/>
        <w:rPr>
          <w:i/>
          <w:iCs/>
          <w:sz w:val="24"/>
          <w:szCs w:val="24"/>
        </w:rPr>
      </w:pPr>
      <w:r w:rsidRPr="001316F7">
        <w:rPr>
          <w:i/>
          <w:iCs/>
          <w:sz w:val="24"/>
          <w:szCs w:val="24"/>
        </w:rPr>
        <w:t>Практическая часть:</w:t>
      </w:r>
    </w:p>
    <w:p w:rsidR="0023705E" w:rsidRPr="001316F7" w:rsidRDefault="0023705E" w:rsidP="008918BA">
      <w:pPr>
        <w:jc w:val="both"/>
        <w:rPr>
          <w:sz w:val="24"/>
          <w:szCs w:val="24"/>
        </w:rPr>
      </w:pPr>
      <w:r w:rsidRPr="001316F7">
        <w:rPr>
          <w:sz w:val="24"/>
          <w:szCs w:val="24"/>
        </w:rPr>
        <w:t xml:space="preserve">Анализ текста с целью вскрытия глубинного смысла его подтекста. </w:t>
      </w:r>
    </w:p>
    <w:p w:rsidR="0023705E" w:rsidRPr="001316F7" w:rsidRDefault="0023705E" w:rsidP="008918BA">
      <w:pPr>
        <w:rPr>
          <w:sz w:val="24"/>
          <w:szCs w:val="24"/>
        </w:rPr>
      </w:pPr>
      <w:r w:rsidRPr="001316F7">
        <w:rPr>
          <w:i/>
          <w:iCs/>
          <w:sz w:val="24"/>
          <w:szCs w:val="24"/>
        </w:rPr>
        <w:t>Контроль:</w:t>
      </w:r>
      <w:r w:rsidRPr="001316F7">
        <w:rPr>
          <w:sz w:val="24"/>
          <w:szCs w:val="24"/>
        </w:rPr>
        <w:t xml:space="preserve"> Слушание.</w:t>
      </w:r>
    </w:p>
    <w:p w:rsidR="0023705E" w:rsidRPr="001316F7" w:rsidRDefault="0023705E" w:rsidP="008918BA">
      <w:pPr>
        <w:jc w:val="both"/>
        <w:rPr>
          <w:sz w:val="24"/>
          <w:szCs w:val="24"/>
        </w:rPr>
      </w:pPr>
    </w:p>
    <w:p w:rsidR="0023705E" w:rsidRPr="001316F7" w:rsidRDefault="0023705E" w:rsidP="008918BA">
      <w:pPr>
        <w:jc w:val="both"/>
        <w:rPr>
          <w:sz w:val="24"/>
          <w:szCs w:val="24"/>
        </w:rPr>
      </w:pPr>
      <w:r w:rsidRPr="001316F7">
        <w:rPr>
          <w:b/>
          <w:bCs/>
          <w:sz w:val="24"/>
          <w:szCs w:val="24"/>
        </w:rPr>
        <w:t>1.3.4. Работа над внешностью, характерностью</w:t>
      </w:r>
    </w:p>
    <w:p w:rsidR="0023705E" w:rsidRPr="001316F7" w:rsidRDefault="0023705E" w:rsidP="008918BA">
      <w:pPr>
        <w:jc w:val="both"/>
        <w:rPr>
          <w:i/>
          <w:iCs/>
          <w:sz w:val="24"/>
          <w:szCs w:val="24"/>
        </w:rPr>
      </w:pPr>
      <w:r w:rsidRPr="001316F7">
        <w:rPr>
          <w:i/>
          <w:iCs/>
          <w:sz w:val="24"/>
          <w:szCs w:val="24"/>
        </w:rPr>
        <w:t>Теоретическая часть:</w:t>
      </w:r>
    </w:p>
    <w:p w:rsidR="0023705E" w:rsidRPr="001316F7" w:rsidRDefault="0023705E" w:rsidP="008918BA">
      <w:pPr>
        <w:jc w:val="both"/>
        <w:rPr>
          <w:sz w:val="24"/>
          <w:szCs w:val="24"/>
        </w:rPr>
      </w:pPr>
      <w:r w:rsidRPr="001316F7">
        <w:rPr>
          <w:sz w:val="24"/>
          <w:szCs w:val="24"/>
        </w:rPr>
        <w:t>Внешняя характерность образа.</w:t>
      </w:r>
    </w:p>
    <w:p w:rsidR="0023705E" w:rsidRPr="001316F7" w:rsidRDefault="0023705E" w:rsidP="008918BA">
      <w:pPr>
        <w:jc w:val="both"/>
        <w:rPr>
          <w:i/>
          <w:iCs/>
          <w:sz w:val="24"/>
          <w:szCs w:val="24"/>
        </w:rPr>
      </w:pPr>
      <w:r w:rsidRPr="001316F7">
        <w:rPr>
          <w:i/>
          <w:iCs/>
          <w:sz w:val="24"/>
          <w:szCs w:val="24"/>
        </w:rPr>
        <w:t xml:space="preserve">Практическая часть: </w:t>
      </w:r>
    </w:p>
    <w:p w:rsidR="0023705E" w:rsidRPr="001316F7" w:rsidRDefault="0023705E" w:rsidP="008918BA">
      <w:pPr>
        <w:jc w:val="both"/>
        <w:rPr>
          <w:sz w:val="24"/>
          <w:szCs w:val="24"/>
        </w:rPr>
      </w:pPr>
      <w:r w:rsidRPr="001316F7">
        <w:rPr>
          <w:sz w:val="24"/>
          <w:szCs w:val="24"/>
        </w:rPr>
        <w:t xml:space="preserve">Подбор костюма персонажа. Внешний вид. Отработка повадок, профессиональных привычек предлагаемого персонажа. Разработка элементов высшей характеристики. </w:t>
      </w:r>
    </w:p>
    <w:p w:rsidR="0023705E" w:rsidRPr="001316F7" w:rsidRDefault="0023705E" w:rsidP="008918BA">
      <w:pPr>
        <w:jc w:val="both"/>
        <w:rPr>
          <w:sz w:val="24"/>
          <w:szCs w:val="24"/>
          <w:u w:val="single"/>
        </w:rPr>
      </w:pPr>
      <w:r w:rsidRPr="001316F7">
        <w:rPr>
          <w:i/>
          <w:iCs/>
          <w:sz w:val="24"/>
          <w:szCs w:val="24"/>
        </w:rPr>
        <w:t xml:space="preserve">Контроль: </w:t>
      </w:r>
      <w:r w:rsidRPr="001316F7">
        <w:rPr>
          <w:sz w:val="24"/>
          <w:szCs w:val="24"/>
        </w:rPr>
        <w:t>Опрос, наблюдение.</w:t>
      </w:r>
    </w:p>
    <w:p w:rsidR="0023705E" w:rsidRPr="001316F7" w:rsidRDefault="0023705E" w:rsidP="008918BA">
      <w:pPr>
        <w:jc w:val="both"/>
        <w:rPr>
          <w:sz w:val="24"/>
          <w:szCs w:val="24"/>
        </w:rPr>
      </w:pPr>
    </w:p>
    <w:p w:rsidR="0023705E" w:rsidRPr="001316F7" w:rsidRDefault="0023705E" w:rsidP="008918BA">
      <w:pPr>
        <w:jc w:val="both"/>
        <w:rPr>
          <w:sz w:val="24"/>
          <w:szCs w:val="24"/>
        </w:rPr>
      </w:pPr>
      <w:r w:rsidRPr="001316F7">
        <w:rPr>
          <w:b/>
          <w:bCs/>
          <w:sz w:val="24"/>
          <w:szCs w:val="24"/>
        </w:rPr>
        <w:t>1.3.5. Домашние этюды «на образ»</w:t>
      </w:r>
    </w:p>
    <w:p w:rsidR="0023705E" w:rsidRPr="001316F7" w:rsidRDefault="0023705E" w:rsidP="008918BA">
      <w:pPr>
        <w:jc w:val="both"/>
        <w:rPr>
          <w:i/>
          <w:iCs/>
          <w:sz w:val="24"/>
          <w:szCs w:val="24"/>
        </w:rPr>
      </w:pPr>
      <w:r w:rsidRPr="001316F7">
        <w:rPr>
          <w:i/>
          <w:iCs/>
          <w:sz w:val="24"/>
          <w:szCs w:val="24"/>
        </w:rPr>
        <w:t>Теоретическая часть:</w:t>
      </w:r>
    </w:p>
    <w:p w:rsidR="0023705E" w:rsidRPr="001316F7" w:rsidRDefault="0023705E" w:rsidP="008918BA">
      <w:pPr>
        <w:jc w:val="both"/>
        <w:rPr>
          <w:sz w:val="24"/>
          <w:szCs w:val="24"/>
        </w:rPr>
      </w:pPr>
      <w:r w:rsidRPr="001316F7">
        <w:rPr>
          <w:sz w:val="24"/>
          <w:szCs w:val="24"/>
        </w:rPr>
        <w:t>Понятие «образ».</w:t>
      </w:r>
    </w:p>
    <w:p w:rsidR="0023705E" w:rsidRPr="001316F7" w:rsidRDefault="0023705E" w:rsidP="008918BA">
      <w:pPr>
        <w:jc w:val="both"/>
        <w:rPr>
          <w:i/>
          <w:iCs/>
          <w:sz w:val="24"/>
          <w:szCs w:val="24"/>
        </w:rPr>
      </w:pPr>
      <w:r w:rsidRPr="001316F7">
        <w:rPr>
          <w:i/>
          <w:iCs/>
          <w:sz w:val="24"/>
          <w:szCs w:val="24"/>
        </w:rPr>
        <w:t>Практическая часть:</w:t>
      </w:r>
    </w:p>
    <w:p w:rsidR="0023705E" w:rsidRPr="001316F7" w:rsidRDefault="0023705E" w:rsidP="008918BA">
      <w:pPr>
        <w:jc w:val="both"/>
        <w:rPr>
          <w:sz w:val="24"/>
          <w:szCs w:val="24"/>
        </w:rPr>
      </w:pPr>
      <w:r w:rsidRPr="001316F7">
        <w:rPr>
          <w:sz w:val="24"/>
          <w:szCs w:val="24"/>
        </w:rPr>
        <w:t>Поиск убедительного варианта сценического образа для духовного и физического перевоплощения.</w:t>
      </w:r>
    </w:p>
    <w:p w:rsidR="0023705E" w:rsidRPr="001316F7" w:rsidRDefault="0023705E" w:rsidP="008918BA">
      <w:pPr>
        <w:rPr>
          <w:sz w:val="24"/>
          <w:szCs w:val="24"/>
          <w:u w:val="single"/>
        </w:rPr>
      </w:pPr>
      <w:r w:rsidRPr="001316F7">
        <w:rPr>
          <w:i/>
          <w:iCs/>
          <w:sz w:val="24"/>
          <w:szCs w:val="24"/>
        </w:rPr>
        <w:t xml:space="preserve">Контроль: </w:t>
      </w:r>
      <w:r w:rsidRPr="001316F7">
        <w:rPr>
          <w:sz w:val="24"/>
          <w:szCs w:val="24"/>
        </w:rPr>
        <w:t>Опрос, наблюдение.</w:t>
      </w:r>
    </w:p>
    <w:p w:rsidR="0023705E" w:rsidRPr="001316F7" w:rsidRDefault="0023705E" w:rsidP="008918BA">
      <w:pPr>
        <w:jc w:val="both"/>
        <w:rPr>
          <w:sz w:val="24"/>
          <w:szCs w:val="24"/>
        </w:rPr>
      </w:pPr>
    </w:p>
    <w:p w:rsidR="0023705E" w:rsidRPr="001316F7" w:rsidRDefault="0023705E" w:rsidP="008918BA">
      <w:pPr>
        <w:jc w:val="both"/>
        <w:rPr>
          <w:b/>
          <w:bCs/>
          <w:sz w:val="24"/>
          <w:szCs w:val="24"/>
        </w:rPr>
      </w:pPr>
      <w:r w:rsidRPr="001316F7">
        <w:rPr>
          <w:b/>
          <w:bCs/>
          <w:sz w:val="24"/>
          <w:szCs w:val="24"/>
        </w:rPr>
        <w:t>1.3.6. Постановка одноактной пьесы.</w:t>
      </w:r>
    </w:p>
    <w:p w:rsidR="0023705E" w:rsidRPr="001316F7" w:rsidRDefault="0023705E" w:rsidP="008918BA">
      <w:pPr>
        <w:jc w:val="both"/>
        <w:rPr>
          <w:i/>
          <w:iCs/>
          <w:sz w:val="24"/>
          <w:szCs w:val="24"/>
        </w:rPr>
      </w:pPr>
      <w:r w:rsidRPr="001316F7">
        <w:rPr>
          <w:i/>
          <w:iCs/>
          <w:sz w:val="24"/>
          <w:szCs w:val="24"/>
        </w:rPr>
        <w:t>Теоретическая часть:</w:t>
      </w:r>
    </w:p>
    <w:p w:rsidR="0023705E" w:rsidRPr="001316F7" w:rsidRDefault="0023705E" w:rsidP="008918BA">
      <w:pPr>
        <w:jc w:val="both"/>
        <w:rPr>
          <w:sz w:val="24"/>
          <w:szCs w:val="24"/>
        </w:rPr>
      </w:pPr>
      <w:r w:rsidRPr="001316F7">
        <w:rPr>
          <w:sz w:val="24"/>
          <w:szCs w:val="24"/>
        </w:rPr>
        <w:t>Пьеса, как драматургический материал. Жанр. Виды пьес.</w:t>
      </w:r>
    </w:p>
    <w:p w:rsidR="0023705E" w:rsidRPr="001316F7" w:rsidRDefault="0023705E" w:rsidP="008918BA">
      <w:pPr>
        <w:jc w:val="both"/>
        <w:rPr>
          <w:i/>
          <w:iCs/>
          <w:sz w:val="24"/>
          <w:szCs w:val="24"/>
        </w:rPr>
      </w:pPr>
      <w:r w:rsidRPr="001316F7">
        <w:rPr>
          <w:i/>
          <w:iCs/>
          <w:sz w:val="24"/>
          <w:szCs w:val="24"/>
        </w:rPr>
        <w:t>Практическая часть:</w:t>
      </w:r>
    </w:p>
    <w:p w:rsidR="0023705E" w:rsidRPr="001316F7" w:rsidRDefault="0023705E" w:rsidP="008918BA">
      <w:pPr>
        <w:jc w:val="both"/>
        <w:rPr>
          <w:sz w:val="24"/>
          <w:szCs w:val="24"/>
        </w:rPr>
      </w:pPr>
      <w:r w:rsidRPr="001316F7">
        <w:rPr>
          <w:sz w:val="24"/>
          <w:szCs w:val="24"/>
        </w:rPr>
        <w:t>Выбор одноактной пьесы для постановки. Репетиции. Показ спектакля.</w:t>
      </w:r>
    </w:p>
    <w:p w:rsidR="0023705E" w:rsidRPr="001316F7" w:rsidRDefault="0023705E" w:rsidP="008918BA">
      <w:pPr>
        <w:jc w:val="both"/>
        <w:rPr>
          <w:sz w:val="24"/>
          <w:szCs w:val="24"/>
          <w:u w:val="single"/>
        </w:rPr>
      </w:pPr>
      <w:r w:rsidRPr="001316F7">
        <w:rPr>
          <w:i/>
          <w:iCs/>
          <w:sz w:val="24"/>
          <w:szCs w:val="24"/>
        </w:rPr>
        <w:t xml:space="preserve">Контроль: </w:t>
      </w:r>
      <w:r w:rsidRPr="001316F7">
        <w:rPr>
          <w:sz w:val="24"/>
          <w:szCs w:val="24"/>
        </w:rPr>
        <w:t>Фронтальный опрос, наблюдение.</w:t>
      </w:r>
    </w:p>
    <w:p w:rsidR="0023705E" w:rsidRPr="001316F7" w:rsidRDefault="0023705E" w:rsidP="008918BA">
      <w:pPr>
        <w:jc w:val="both"/>
        <w:rPr>
          <w:sz w:val="24"/>
          <w:szCs w:val="24"/>
        </w:rPr>
      </w:pPr>
    </w:p>
    <w:p w:rsidR="0023705E" w:rsidRPr="001316F7" w:rsidRDefault="0023705E" w:rsidP="008918BA">
      <w:pPr>
        <w:jc w:val="both"/>
        <w:rPr>
          <w:b/>
          <w:bCs/>
          <w:i/>
          <w:iCs/>
          <w:sz w:val="24"/>
          <w:szCs w:val="24"/>
        </w:rPr>
      </w:pPr>
      <w:r w:rsidRPr="001316F7">
        <w:rPr>
          <w:b/>
          <w:bCs/>
          <w:i/>
          <w:iCs/>
          <w:sz w:val="24"/>
          <w:szCs w:val="24"/>
        </w:rPr>
        <w:t>1.4. Репетиционно-постановочная работа</w:t>
      </w:r>
    </w:p>
    <w:p w:rsidR="0023705E" w:rsidRPr="001316F7" w:rsidRDefault="0023705E" w:rsidP="008918BA">
      <w:pPr>
        <w:jc w:val="both"/>
        <w:rPr>
          <w:i/>
          <w:iCs/>
          <w:sz w:val="24"/>
          <w:szCs w:val="24"/>
        </w:rPr>
      </w:pPr>
      <w:r w:rsidRPr="001316F7">
        <w:rPr>
          <w:i/>
          <w:iCs/>
          <w:sz w:val="24"/>
          <w:szCs w:val="24"/>
        </w:rPr>
        <w:t>Теоретическая часть:</w:t>
      </w:r>
    </w:p>
    <w:p w:rsidR="0023705E" w:rsidRPr="001316F7" w:rsidRDefault="0023705E" w:rsidP="008918BA">
      <w:pPr>
        <w:rPr>
          <w:i/>
          <w:iCs/>
          <w:sz w:val="24"/>
          <w:szCs w:val="24"/>
        </w:rPr>
      </w:pPr>
      <w:r w:rsidRPr="001316F7">
        <w:rPr>
          <w:sz w:val="24"/>
          <w:szCs w:val="24"/>
        </w:rPr>
        <w:t xml:space="preserve">Читка сценария. Распределение ролей. </w:t>
      </w:r>
    </w:p>
    <w:p w:rsidR="0023705E" w:rsidRPr="001316F7" w:rsidRDefault="0023705E" w:rsidP="008918BA">
      <w:pPr>
        <w:jc w:val="both"/>
        <w:rPr>
          <w:i/>
          <w:iCs/>
          <w:sz w:val="24"/>
          <w:szCs w:val="24"/>
        </w:rPr>
      </w:pPr>
      <w:r w:rsidRPr="001316F7">
        <w:rPr>
          <w:i/>
          <w:iCs/>
          <w:sz w:val="24"/>
          <w:szCs w:val="24"/>
        </w:rPr>
        <w:t>Практическая часть:</w:t>
      </w:r>
    </w:p>
    <w:p w:rsidR="0023705E" w:rsidRPr="001316F7" w:rsidRDefault="0023705E" w:rsidP="008918BA">
      <w:pPr>
        <w:jc w:val="both"/>
        <w:rPr>
          <w:sz w:val="24"/>
          <w:szCs w:val="24"/>
        </w:rPr>
      </w:pPr>
      <w:r w:rsidRPr="001316F7">
        <w:rPr>
          <w:sz w:val="24"/>
          <w:szCs w:val="24"/>
        </w:rPr>
        <w:t>Репетиция программы ко Дню учителя, репетиции новогоднего спектакля программы,  репетиции одноактной пьесы.</w:t>
      </w:r>
    </w:p>
    <w:p w:rsidR="0023705E" w:rsidRPr="001316F7" w:rsidRDefault="0023705E" w:rsidP="008918BA">
      <w:pPr>
        <w:jc w:val="both"/>
        <w:rPr>
          <w:i/>
          <w:iCs/>
          <w:sz w:val="24"/>
          <w:szCs w:val="24"/>
        </w:rPr>
      </w:pPr>
      <w:r w:rsidRPr="001316F7">
        <w:rPr>
          <w:i/>
          <w:iCs/>
          <w:sz w:val="24"/>
          <w:szCs w:val="24"/>
        </w:rPr>
        <w:t xml:space="preserve">Контроль: </w:t>
      </w:r>
      <w:r w:rsidRPr="001316F7">
        <w:rPr>
          <w:sz w:val="24"/>
          <w:szCs w:val="24"/>
        </w:rPr>
        <w:t>Показ.</w:t>
      </w:r>
    </w:p>
    <w:p w:rsidR="0023705E" w:rsidRPr="001316F7" w:rsidRDefault="0023705E" w:rsidP="008918BA">
      <w:pPr>
        <w:jc w:val="both"/>
        <w:rPr>
          <w:sz w:val="24"/>
          <w:szCs w:val="24"/>
        </w:rPr>
      </w:pPr>
    </w:p>
    <w:p w:rsidR="0023705E" w:rsidRPr="001316F7" w:rsidRDefault="0023705E" w:rsidP="008918BA">
      <w:pPr>
        <w:jc w:val="both"/>
        <w:rPr>
          <w:i/>
          <w:iCs/>
          <w:sz w:val="24"/>
          <w:szCs w:val="24"/>
        </w:rPr>
      </w:pPr>
      <w:r w:rsidRPr="001316F7">
        <w:rPr>
          <w:b/>
          <w:bCs/>
          <w:sz w:val="24"/>
          <w:szCs w:val="24"/>
          <w:lang w:val="en-US"/>
        </w:rPr>
        <w:t>II</w:t>
      </w:r>
      <w:r w:rsidRPr="001316F7">
        <w:rPr>
          <w:b/>
          <w:bCs/>
          <w:sz w:val="24"/>
          <w:szCs w:val="24"/>
        </w:rPr>
        <w:t>. Художественное слово</w:t>
      </w:r>
    </w:p>
    <w:p w:rsidR="0023705E" w:rsidRPr="001316F7" w:rsidRDefault="0023705E" w:rsidP="008918BA">
      <w:pPr>
        <w:rPr>
          <w:b/>
          <w:bCs/>
          <w:i/>
          <w:iCs/>
          <w:sz w:val="24"/>
          <w:szCs w:val="24"/>
        </w:rPr>
      </w:pPr>
      <w:r w:rsidRPr="001316F7">
        <w:rPr>
          <w:b/>
          <w:bCs/>
          <w:i/>
          <w:iCs/>
          <w:sz w:val="24"/>
          <w:szCs w:val="24"/>
        </w:rPr>
        <w:t>2.1. Техника речи и ее значение</w:t>
      </w:r>
    </w:p>
    <w:p w:rsidR="0023705E" w:rsidRPr="001316F7" w:rsidRDefault="0023705E" w:rsidP="008918BA">
      <w:pPr>
        <w:rPr>
          <w:sz w:val="24"/>
          <w:szCs w:val="24"/>
        </w:rPr>
      </w:pPr>
      <w:r w:rsidRPr="001316F7">
        <w:rPr>
          <w:b/>
          <w:bCs/>
          <w:sz w:val="24"/>
          <w:szCs w:val="24"/>
        </w:rPr>
        <w:t>2.1</w:t>
      </w:r>
      <w:r w:rsidRPr="001316F7">
        <w:rPr>
          <w:b/>
          <w:bCs/>
          <w:i/>
          <w:iCs/>
          <w:sz w:val="24"/>
          <w:szCs w:val="24"/>
        </w:rPr>
        <w:t>.</w:t>
      </w:r>
      <w:r w:rsidRPr="001316F7">
        <w:rPr>
          <w:b/>
          <w:bCs/>
          <w:sz w:val="24"/>
          <w:szCs w:val="24"/>
        </w:rPr>
        <w:t>1. Техника речи и ее значение</w:t>
      </w:r>
      <w:r w:rsidRPr="001316F7">
        <w:rPr>
          <w:sz w:val="24"/>
          <w:szCs w:val="24"/>
        </w:rPr>
        <w:t xml:space="preserve">. </w:t>
      </w:r>
      <w:r w:rsidRPr="001316F7">
        <w:rPr>
          <w:b/>
          <w:bCs/>
          <w:sz w:val="24"/>
          <w:szCs w:val="24"/>
        </w:rPr>
        <w:t>Тренировка дыхания для речи.</w:t>
      </w:r>
    </w:p>
    <w:p w:rsidR="0023705E" w:rsidRPr="001316F7" w:rsidRDefault="0023705E" w:rsidP="008918BA">
      <w:pPr>
        <w:rPr>
          <w:i/>
          <w:iCs/>
          <w:sz w:val="24"/>
          <w:szCs w:val="24"/>
        </w:rPr>
      </w:pPr>
      <w:r w:rsidRPr="001316F7">
        <w:rPr>
          <w:i/>
          <w:iCs/>
          <w:sz w:val="24"/>
          <w:szCs w:val="24"/>
        </w:rPr>
        <w:t>Теоретическая часть:</w:t>
      </w:r>
    </w:p>
    <w:p w:rsidR="0023705E" w:rsidRPr="001316F7" w:rsidRDefault="0023705E" w:rsidP="008918BA">
      <w:pPr>
        <w:jc w:val="both"/>
        <w:rPr>
          <w:sz w:val="24"/>
          <w:szCs w:val="24"/>
        </w:rPr>
      </w:pPr>
      <w:r w:rsidRPr="001316F7">
        <w:rPr>
          <w:sz w:val="24"/>
          <w:szCs w:val="24"/>
        </w:rPr>
        <w:t>Резонаторы. Значение резонирования. Роль слуха в воспитании речевого голоса.</w:t>
      </w:r>
    </w:p>
    <w:p w:rsidR="0023705E" w:rsidRPr="001316F7" w:rsidRDefault="0023705E" w:rsidP="008918BA">
      <w:pPr>
        <w:rPr>
          <w:i/>
          <w:iCs/>
          <w:sz w:val="24"/>
          <w:szCs w:val="24"/>
        </w:rPr>
      </w:pPr>
      <w:r w:rsidRPr="001316F7">
        <w:rPr>
          <w:i/>
          <w:iCs/>
          <w:sz w:val="24"/>
          <w:szCs w:val="24"/>
        </w:rPr>
        <w:t>Практическая часть:</w:t>
      </w:r>
    </w:p>
    <w:p w:rsidR="0023705E" w:rsidRPr="001316F7" w:rsidRDefault="0023705E" w:rsidP="008918BA">
      <w:pPr>
        <w:rPr>
          <w:sz w:val="24"/>
          <w:szCs w:val="24"/>
        </w:rPr>
      </w:pPr>
      <w:r w:rsidRPr="001316F7">
        <w:rPr>
          <w:sz w:val="24"/>
          <w:szCs w:val="24"/>
        </w:rPr>
        <w:t>Упражнения для тренировки дыхания и дикции.</w:t>
      </w:r>
    </w:p>
    <w:p w:rsidR="0023705E" w:rsidRPr="001316F7" w:rsidRDefault="0023705E" w:rsidP="008918BA">
      <w:pPr>
        <w:rPr>
          <w:i/>
          <w:iCs/>
          <w:sz w:val="24"/>
          <w:szCs w:val="24"/>
        </w:rPr>
      </w:pPr>
      <w:r w:rsidRPr="001316F7">
        <w:rPr>
          <w:i/>
          <w:iCs/>
          <w:sz w:val="24"/>
          <w:szCs w:val="24"/>
        </w:rPr>
        <w:t xml:space="preserve">Контроль: </w:t>
      </w:r>
      <w:r w:rsidRPr="001316F7">
        <w:rPr>
          <w:sz w:val="24"/>
          <w:szCs w:val="24"/>
        </w:rPr>
        <w:t>Упражнение.</w:t>
      </w:r>
    </w:p>
    <w:p w:rsidR="0023705E" w:rsidRPr="001316F7" w:rsidRDefault="0023705E" w:rsidP="008918BA">
      <w:pPr>
        <w:rPr>
          <w:b/>
          <w:bCs/>
          <w:sz w:val="24"/>
          <w:szCs w:val="24"/>
        </w:rPr>
      </w:pPr>
    </w:p>
    <w:p w:rsidR="0023705E" w:rsidRPr="001316F7" w:rsidRDefault="0023705E" w:rsidP="008918BA">
      <w:pPr>
        <w:rPr>
          <w:b/>
          <w:bCs/>
          <w:sz w:val="24"/>
          <w:szCs w:val="24"/>
        </w:rPr>
      </w:pPr>
      <w:r w:rsidRPr="001316F7">
        <w:rPr>
          <w:b/>
          <w:bCs/>
          <w:sz w:val="24"/>
          <w:szCs w:val="24"/>
        </w:rPr>
        <w:t>2.1.2. Виды дыхания</w:t>
      </w:r>
    </w:p>
    <w:p w:rsidR="0023705E" w:rsidRPr="001316F7" w:rsidRDefault="0023705E" w:rsidP="008918BA">
      <w:pPr>
        <w:rPr>
          <w:i/>
          <w:iCs/>
          <w:sz w:val="24"/>
          <w:szCs w:val="24"/>
        </w:rPr>
      </w:pPr>
      <w:r w:rsidRPr="001316F7">
        <w:rPr>
          <w:i/>
          <w:iCs/>
          <w:sz w:val="24"/>
          <w:szCs w:val="24"/>
        </w:rPr>
        <w:t>Теоретическая часть:</w:t>
      </w:r>
    </w:p>
    <w:p w:rsidR="0023705E" w:rsidRPr="001316F7" w:rsidRDefault="0023705E" w:rsidP="008918BA">
      <w:pPr>
        <w:jc w:val="both"/>
        <w:rPr>
          <w:sz w:val="24"/>
          <w:szCs w:val="24"/>
        </w:rPr>
      </w:pPr>
      <w:r w:rsidRPr="001316F7">
        <w:rPr>
          <w:sz w:val="24"/>
          <w:szCs w:val="24"/>
        </w:rPr>
        <w:t>Понятие дыхание и голос. Типы и вид дыхания. Роль дыхания в воспитании речевого голоса. Смешано диафрагматический тип дыхания как основа постановки речевого голоса.</w:t>
      </w:r>
    </w:p>
    <w:p w:rsidR="0023705E" w:rsidRPr="001316F7" w:rsidRDefault="0023705E" w:rsidP="008918BA">
      <w:pPr>
        <w:rPr>
          <w:i/>
          <w:iCs/>
          <w:sz w:val="24"/>
          <w:szCs w:val="24"/>
        </w:rPr>
      </w:pPr>
      <w:r w:rsidRPr="001316F7">
        <w:rPr>
          <w:i/>
          <w:iCs/>
          <w:sz w:val="24"/>
          <w:szCs w:val="24"/>
        </w:rPr>
        <w:t>Практическая часть:</w:t>
      </w:r>
    </w:p>
    <w:p w:rsidR="0023705E" w:rsidRPr="001316F7" w:rsidRDefault="0023705E" w:rsidP="008918BA">
      <w:pPr>
        <w:rPr>
          <w:b/>
          <w:bCs/>
          <w:i/>
          <w:iCs/>
          <w:sz w:val="24"/>
          <w:szCs w:val="24"/>
        </w:rPr>
      </w:pPr>
      <w:r w:rsidRPr="001316F7">
        <w:rPr>
          <w:sz w:val="24"/>
          <w:szCs w:val="24"/>
        </w:rPr>
        <w:t>Виды дыхательных упражнений, гимнастика.</w:t>
      </w:r>
    </w:p>
    <w:p w:rsidR="0023705E" w:rsidRPr="001316F7" w:rsidRDefault="0023705E" w:rsidP="008918BA">
      <w:pPr>
        <w:rPr>
          <w:i/>
          <w:iCs/>
          <w:sz w:val="24"/>
          <w:szCs w:val="24"/>
        </w:rPr>
      </w:pPr>
      <w:r w:rsidRPr="001316F7">
        <w:rPr>
          <w:i/>
          <w:iCs/>
          <w:sz w:val="24"/>
          <w:szCs w:val="24"/>
        </w:rPr>
        <w:t xml:space="preserve">Контроль: </w:t>
      </w:r>
      <w:r w:rsidRPr="001316F7">
        <w:rPr>
          <w:sz w:val="24"/>
          <w:szCs w:val="24"/>
        </w:rPr>
        <w:t>Упражнение.</w:t>
      </w:r>
    </w:p>
    <w:p w:rsidR="0023705E" w:rsidRPr="001316F7" w:rsidRDefault="0023705E" w:rsidP="008918BA">
      <w:pPr>
        <w:rPr>
          <w:b/>
          <w:bCs/>
          <w:sz w:val="24"/>
          <w:szCs w:val="24"/>
        </w:rPr>
      </w:pPr>
    </w:p>
    <w:p w:rsidR="0023705E" w:rsidRPr="001316F7" w:rsidRDefault="0023705E" w:rsidP="008918BA">
      <w:pPr>
        <w:rPr>
          <w:i/>
          <w:iCs/>
          <w:sz w:val="24"/>
          <w:szCs w:val="24"/>
        </w:rPr>
      </w:pPr>
      <w:r w:rsidRPr="001316F7">
        <w:rPr>
          <w:b/>
          <w:bCs/>
          <w:sz w:val="24"/>
          <w:szCs w:val="24"/>
        </w:rPr>
        <w:t>2.1.3.Системы дыхания</w:t>
      </w:r>
    </w:p>
    <w:p w:rsidR="0023705E" w:rsidRPr="001316F7" w:rsidRDefault="0023705E" w:rsidP="008918BA">
      <w:pPr>
        <w:rPr>
          <w:i/>
          <w:iCs/>
          <w:sz w:val="24"/>
          <w:szCs w:val="24"/>
        </w:rPr>
      </w:pPr>
      <w:r w:rsidRPr="001316F7">
        <w:rPr>
          <w:i/>
          <w:iCs/>
          <w:sz w:val="24"/>
          <w:szCs w:val="24"/>
        </w:rPr>
        <w:t>Теоретическая часть:</w:t>
      </w:r>
    </w:p>
    <w:p w:rsidR="0023705E" w:rsidRPr="001316F7" w:rsidRDefault="0023705E" w:rsidP="008918BA">
      <w:pPr>
        <w:jc w:val="both"/>
        <w:rPr>
          <w:sz w:val="24"/>
          <w:szCs w:val="24"/>
        </w:rPr>
      </w:pPr>
      <w:r w:rsidRPr="001316F7">
        <w:rPr>
          <w:sz w:val="24"/>
          <w:szCs w:val="24"/>
        </w:rPr>
        <w:t xml:space="preserve">Три системы дыхания. Строение голосового аппарата. Два отдела речевого аппарата. Гигиена речевого аппарата. </w:t>
      </w:r>
    </w:p>
    <w:p w:rsidR="0023705E" w:rsidRPr="001316F7" w:rsidRDefault="0023705E" w:rsidP="008918BA">
      <w:pPr>
        <w:rPr>
          <w:i/>
          <w:iCs/>
          <w:sz w:val="24"/>
          <w:szCs w:val="24"/>
        </w:rPr>
      </w:pPr>
      <w:r w:rsidRPr="001316F7">
        <w:rPr>
          <w:i/>
          <w:iCs/>
          <w:sz w:val="24"/>
          <w:szCs w:val="24"/>
        </w:rPr>
        <w:t>Практическая часть:</w:t>
      </w:r>
    </w:p>
    <w:p w:rsidR="0023705E" w:rsidRPr="001316F7" w:rsidRDefault="0023705E" w:rsidP="008918BA">
      <w:pPr>
        <w:rPr>
          <w:sz w:val="24"/>
          <w:szCs w:val="24"/>
        </w:rPr>
      </w:pPr>
      <w:r w:rsidRPr="001316F7">
        <w:rPr>
          <w:sz w:val="24"/>
          <w:szCs w:val="24"/>
        </w:rPr>
        <w:t>Упражнения: свеча, паровоз, оса, насосы, шарик, и т.д</w:t>
      </w:r>
    </w:p>
    <w:p w:rsidR="0023705E" w:rsidRPr="001316F7" w:rsidRDefault="0023705E" w:rsidP="008918BA">
      <w:pPr>
        <w:rPr>
          <w:i/>
          <w:iCs/>
          <w:sz w:val="24"/>
          <w:szCs w:val="24"/>
        </w:rPr>
      </w:pPr>
      <w:r w:rsidRPr="001316F7">
        <w:rPr>
          <w:i/>
          <w:iCs/>
          <w:sz w:val="24"/>
          <w:szCs w:val="24"/>
        </w:rPr>
        <w:t xml:space="preserve">Контроль: </w:t>
      </w:r>
      <w:r w:rsidRPr="001316F7">
        <w:rPr>
          <w:sz w:val="24"/>
          <w:szCs w:val="24"/>
        </w:rPr>
        <w:t>Упражнение.</w:t>
      </w:r>
    </w:p>
    <w:p w:rsidR="0023705E" w:rsidRPr="001316F7" w:rsidRDefault="0023705E" w:rsidP="008918BA">
      <w:pPr>
        <w:rPr>
          <w:b/>
          <w:bCs/>
          <w:sz w:val="24"/>
          <w:szCs w:val="24"/>
        </w:rPr>
      </w:pPr>
    </w:p>
    <w:p w:rsidR="0023705E" w:rsidRPr="001316F7" w:rsidRDefault="0023705E" w:rsidP="008918BA">
      <w:pPr>
        <w:rPr>
          <w:b/>
          <w:bCs/>
          <w:i/>
          <w:iCs/>
          <w:sz w:val="24"/>
          <w:szCs w:val="24"/>
        </w:rPr>
      </w:pPr>
      <w:r w:rsidRPr="001316F7">
        <w:rPr>
          <w:b/>
          <w:bCs/>
          <w:i/>
          <w:iCs/>
          <w:sz w:val="24"/>
          <w:szCs w:val="24"/>
        </w:rPr>
        <w:t>2.2. Основы голосоведения</w:t>
      </w:r>
    </w:p>
    <w:p w:rsidR="0023705E" w:rsidRPr="001316F7" w:rsidRDefault="0023705E" w:rsidP="008918BA">
      <w:pPr>
        <w:rPr>
          <w:b/>
          <w:bCs/>
          <w:sz w:val="24"/>
          <w:szCs w:val="24"/>
        </w:rPr>
      </w:pPr>
      <w:r w:rsidRPr="001316F7">
        <w:rPr>
          <w:b/>
          <w:bCs/>
          <w:sz w:val="24"/>
          <w:szCs w:val="24"/>
        </w:rPr>
        <w:t>2.2.1. Голос и дикция. Певческая и речевая постановка голоса</w:t>
      </w:r>
    </w:p>
    <w:p w:rsidR="0023705E" w:rsidRPr="001316F7" w:rsidRDefault="0023705E" w:rsidP="008918BA">
      <w:pPr>
        <w:rPr>
          <w:i/>
          <w:iCs/>
          <w:sz w:val="24"/>
          <w:szCs w:val="24"/>
        </w:rPr>
      </w:pPr>
      <w:r w:rsidRPr="001316F7">
        <w:rPr>
          <w:i/>
          <w:iCs/>
          <w:sz w:val="24"/>
          <w:szCs w:val="24"/>
        </w:rPr>
        <w:t>Теоретическая часть:</w:t>
      </w:r>
    </w:p>
    <w:p w:rsidR="0023705E" w:rsidRPr="001316F7" w:rsidRDefault="0023705E" w:rsidP="008918BA">
      <w:pPr>
        <w:rPr>
          <w:sz w:val="24"/>
          <w:szCs w:val="24"/>
        </w:rPr>
      </w:pPr>
      <w:r w:rsidRPr="001316F7">
        <w:rPr>
          <w:sz w:val="24"/>
          <w:szCs w:val="24"/>
        </w:rPr>
        <w:t>Понятие дыхание. Понятие звук. Виды звуков.</w:t>
      </w:r>
    </w:p>
    <w:p w:rsidR="0023705E" w:rsidRPr="001316F7" w:rsidRDefault="0023705E" w:rsidP="008918BA">
      <w:pPr>
        <w:rPr>
          <w:i/>
          <w:iCs/>
          <w:sz w:val="24"/>
          <w:szCs w:val="24"/>
        </w:rPr>
      </w:pPr>
      <w:r w:rsidRPr="001316F7">
        <w:rPr>
          <w:i/>
          <w:iCs/>
          <w:sz w:val="24"/>
          <w:szCs w:val="24"/>
        </w:rPr>
        <w:t>Практическая часть:</w:t>
      </w:r>
    </w:p>
    <w:p w:rsidR="0023705E" w:rsidRPr="001316F7" w:rsidRDefault="0023705E" w:rsidP="008918BA">
      <w:pPr>
        <w:jc w:val="both"/>
        <w:rPr>
          <w:sz w:val="24"/>
          <w:szCs w:val="24"/>
        </w:rPr>
      </w:pPr>
      <w:r w:rsidRPr="001316F7">
        <w:rPr>
          <w:sz w:val="24"/>
          <w:szCs w:val="24"/>
        </w:rPr>
        <w:t>Практические занятия по дыханию. Упражнения на подачу звука, контроль звука.</w:t>
      </w:r>
    </w:p>
    <w:p w:rsidR="0023705E" w:rsidRPr="001316F7" w:rsidRDefault="0023705E" w:rsidP="008918BA">
      <w:pPr>
        <w:rPr>
          <w:i/>
          <w:iCs/>
          <w:sz w:val="24"/>
          <w:szCs w:val="24"/>
        </w:rPr>
      </w:pPr>
      <w:r w:rsidRPr="001316F7">
        <w:rPr>
          <w:i/>
          <w:iCs/>
          <w:sz w:val="24"/>
          <w:szCs w:val="24"/>
        </w:rPr>
        <w:t xml:space="preserve">Контроль: </w:t>
      </w:r>
      <w:r w:rsidRPr="001316F7">
        <w:rPr>
          <w:sz w:val="24"/>
          <w:szCs w:val="24"/>
        </w:rPr>
        <w:t>Упражнение.</w:t>
      </w:r>
    </w:p>
    <w:p w:rsidR="0023705E" w:rsidRPr="001316F7" w:rsidRDefault="0023705E" w:rsidP="008918BA">
      <w:pPr>
        <w:rPr>
          <w:b/>
          <w:bCs/>
          <w:sz w:val="24"/>
          <w:szCs w:val="24"/>
        </w:rPr>
      </w:pPr>
    </w:p>
    <w:p w:rsidR="0023705E" w:rsidRPr="001316F7" w:rsidRDefault="0023705E" w:rsidP="008918BA">
      <w:pPr>
        <w:rPr>
          <w:b/>
          <w:bCs/>
          <w:sz w:val="24"/>
          <w:szCs w:val="24"/>
        </w:rPr>
      </w:pPr>
      <w:r w:rsidRPr="001316F7">
        <w:rPr>
          <w:b/>
          <w:bCs/>
          <w:sz w:val="24"/>
          <w:szCs w:val="24"/>
        </w:rPr>
        <w:t>2.2.2.  Дикция: упражнения по предупреждению недостатков произношения.</w:t>
      </w:r>
    </w:p>
    <w:p w:rsidR="0023705E" w:rsidRPr="001316F7" w:rsidRDefault="0023705E" w:rsidP="008918BA">
      <w:pPr>
        <w:rPr>
          <w:i/>
          <w:iCs/>
          <w:sz w:val="24"/>
          <w:szCs w:val="24"/>
        </w:rPr>
      </w:pPr>
      <w:r w:rsidRPr="001316F7">
        <w:rPr>
          <w:i/>
          <w:iCs/>
          <w:sz w:val="24"/>
          <w:szCs w:val="24"/>
        </w:rPr>
        <w:t>Теоретическая часть:</w:t>
      </w:r>
    </w:p>
    <w:p w:rsidR="0023705E" w:rsidRPr="001316F7" w:rsidRDefault="0023705E" w:rsidP="008918BA">
      <w:pPr>
        <w:jc w:val="both"/>
        <w:rPr>
          <w:sz w:val="24"/>
          <w:szCs w:val="24"/>
        </w:rPr>
      </w:pPr>
      <w:r w:rsidRPr="001316F7">
        <w:rPr>
          <w:sz w:val="24"/>
          <w:szCs w:val="24"/>
        </w:rPr>
        <w:t>Голос и дикция. Мышечная свобода речевого аппарата. Понятие речевой аппарат.</w:t>
      </w:r>
    </w:p>
    <w:p w:rsidR="0023705E" w:rsidRPr="001316F7" w:rsidRDefault="0023705E" w:rsidP="008918BA">
      <w:pPr>
        <w:jc w:val="both"/>
        <w:rPr>
          <w:i/>
          <w:iCs/>
          <w:sz w:val="24"/>
          <w:szCs w:val="24"/>
        </w:rPr>
      </w:pPr>
      <w:r w:rsidRPr="001316F7">
        <w:rPr>
          <w:i/>
          <w:iCs/>
          <w:sz w:val="24"/>
          <w:szCs w:val="24"/>
        </w:rPr>
        <w:t>Практическая часть:</w:t>
      </w:r>
    </w:p>
    <w:p w:rsidR="0023705E" w:rsidRPr="001316F7" w:rsidRDefault="0023705E" w:rsidP="008918BA">
      <w:pPr>
        <w:jc w:val="both"/>
        <w:rPr>
          <w:sz w:val="24"/>
          <w:szCs w:val="24"/>
        </w:rPr>
      </w:pPr>
      <w:r w:rsidRPr="001316F7">
        <w:rPr>
          <w:sz w:val="24"/>
          <w:szCs w:val="24"/>
        </w:rPr>
        <w:t>Певческая и речевая постановка голоса. Пословицы, скороговорки.</w:t>
      </w:r>
    </w:p>
    <w:p w:rsidR="0023705E" w:rsidRPr="001316F7" w:rsidRDefault="0023705E" w:rsidP="008918BA">
      <w:pPr>
        <w:rPr>
          <w:sz w:val="24"/>
          <w:szCs w:val="24"/>
        </w:rPr>
      </w:pPr>
      <w:r w:rsidRPr="001316F7">
        <w:rPr>
          <w:i/>
          <w:iCs/>
          <w:sz w:val="24"/>
          <w:szCs w:val="24"/>
        </w:rPr>
        <w:t xml:space="preserve">Контроль: </w:t>
      </w:r>
      <w:r w:rsidRPr="001316F7">
        <w:rPr>
          <w:sz w:val="24"/>
          <w:szCs w:val="24"/>
        </w:rPr>
        <w:t>Слуховой анализ.</w:t>
      </w:r>
    </w:p>
    <w:p w:rsidR="0023705E" w:rsidRPr="001316F7" w:rsidRDefault="0023705E" w:rsidP="008918BA">
      <w:pPr>
        <w:rPr>
          <w:sz w:val="24"/>
          <w:szCs w:val="24"/>
          <w:u w:val="single"/>
        </w:rPr>
      </w:pPr>
    </w:p>
    <w:p w:rsidR="0023705E" w:rsidRPr="001316F7" w:rsidRDefault="0023705E" w:rsidP="008918BA">
      <w:pPr>
        <w:rPr>
          <w:b/>
          <w:bCs/>
          <w:i/>
          <w:iCs/>
          <w:sz w:val="24"/>
          <w:szCs w:val="24"/>
        </w:rPr>
      </w:pPr>
      <w:r w:rsidRPr="001316F7">
        <w:rPr>
          <w:b/>
          <w:bCs/>
          <w:i/>
          <w:iCs/>
          <w:sz w:val="24"/>
          <w:szCs w:val="24"/>
        </w:rPr>
        <w:t xml:space="preserve">2.3. Дикционные комплексы. </w:t>
      </w:r>
    </w:p>
    <w:p w:rsidR="0023705E" w:rsidRPr="001316F7" w:rsidRDefault="0023705E" w:rsidP="008918BA">
      <w:pPr>
        <w:rPr>
          <w:b/>
          <w:bCs/>
          <w:sz w:val="24"/>
          <w:szCs w:val="24"/>
        </w:rPr>
      </w:pPr>
      <w:r w:rsidRPr="001316F7">
        <w:rPr>
          <w:b/>
          <w:bCs/>
          <w:color w:val="000000"/>
          <w:sz w:val="24"/>
          <w:szCs w:val="24"/>
        </w:rPr>
        <w:t xml:space="preserve">2.3.1. </w:t>
      </w:r>
      <w:r w:rsidRPr="001316F7">
        <w:rPr>
          <w:b/>
          <w:bCs/>
          <w:sz w:val="24"/>
          <w:szCs w:val="24"/>
        </w:rPr>
        <w:t>Дыхание и звук  (практические занятия по дыханию и зкукопроизношению.)</w:t>
      </w:r>
    </w:p>
    <w:p w:rsidR="0023705E" w:rsidRPr="001316F7" w:rsidRDefault="0023705E" w:rsidP="008918BA">
      <w:pPr>
        <w:rPr>
          <w:i/>
          <w:iCs/>
          <w:sz w:val="24"/>
          <w:szCs w:val="24"/>
        </w:rPr>
      </w:pPr>
      <w:r w:rsidRPr="001316F7">
        <w:rPr>
          <w:i/>
          <w:iCs/>
          <w:sz w:val="24"/>
          <w:szCs w:val="24"/>
        </w:rPr>
        <w:t>Практическая часть:</w:t>
      </w:r>
    </w:p>
    <w:p w:rsidR="0023705E" w:rsidRPr="001316F7" w:rsidRDefault="0023705E" w:rsidP="008918BA">
      <w:pPr>
        <w:jc w:val="both"/>
        <w:rPr>
          <w:color w:val="000000"/>
          <w:sz w:val="24"/>
          <w:szCs w:val="24"/>
        </w:rPr>
      </w:pPr>
      <w:r w:rsidRPr="001316F7">
        <w:rPr>
          <w:color w:val="000000"/>
          <w:sz w:val="24"/>
          <w:szCs w:val="24"/>
        </w:rPr>
        <w:t>Упражнения для развития речевого аппарата, освобождения от мышечных зажимов, артикуляционная гимнастика, сочетания гласных и согласных. Ряд гласных обычный и йотированный (И-Э-А-О-У-Ы; И-Е-Я-Ё-Ю-И). Слоговые упражнения на сонорных и звонких щелевых согласных (Л, Р, М, Н, Ж, З, В); губно-губных и смычных согласных (П, Б).Упражнения на освоение разницы в артикуляции твёрдых и мягких согласных ( Т, ТЬ, Д, ДЬ)</w:t>
      </w:r>
    </w:p>
    <w:p w:rsidR="0023705E" w:rsidRPr="001316F7" w:rsidRDefault="0023705E" w:rsidP="008918BA">
      <w:pPr>
        <w:jc w:val="both"/>
        <w:rPr>
          <w:i/>
          <w:iCs/>
          <w:sz w:val="24"/>
          <w:szCs w:val="24"/>
        </w:rPr>
      </w:pPr>
      <w:r w:rsidRPr="001316F7">
        <w:rPr>
          <w:i/>
          <w:iCs/>
          <w:sz w:val="24"/>
          <w:szCs w:val="24"/>
        </w:rPr>
        <w:t>Контроль:</w:t>
      </w:r>
      <w:r w:rsidRPr="001316F7">
        <w:rPr>
          <w:sz w:val="24"/>
          <w:szCs w:val="24"/>
        </w:rPr>
        <w:t xml:space="preserve"> Слуховой анализ.</w:t>
      </w:r>
    </w:p>
    <w:p w:rsidR="0023705E" w:rsidRPr="001316F7" w:rsidRDefault="0023705E" w:rsidP="008918BA">
      <w:pPr>
        <w:shd w:val="clear" w:color="auto" w:fill="FFFFFF"/>
        <w:spacing w:before="100" w:beforeAutospacing="1" w:after="100" w:afterAutospacing="1"/>
        <w:rPr>
          <w:b/>
          <w:bCs/>
          <w:color w:val="000000"/>
          <w:sz w:val="24"/>
          <w:szCs w:val="24"/>
        </w:rPr>
      </w:pPr>
      <w:r w:rsidRPr="001316F7">
        <w:rPr>
          <w:b/>
          <w:bCs/>
          <w:color w:val="000000"/>
          <w:sz w:val="24"/>
          <w:szCs w:val="24"/>
        </w:rPr>
        <w:t>2.2.4.  Развитие полётности голоса</w:t>
      </w:r>
    </w:p>
    <w:p w:rsidR="0023705E" w:rsidRPr="001316F7" w:rsidRDefault="0023705E" w:rsidP="008918BA">
      <w:pPr>
        <w:rPr>
          <w:b/>
          <w:bCs/>
          <w:i/>
          <w:iCs/>
          <w:color w:val="000000"/>
          <w:sz w:val="24"/>
          <w:szCs w:val="24"/>
        </w:rPr>
      </w:pPr>
      <w:r w:rsidRPr="001316F7">
        <w:rPr>
          <w:i/>
          <w:iCs/>
          <w:sz w:val="24"/>
          <w:szCs w:val="24"/>
        </w:rPr>
        <w:t>Практическая часть:</w:t>
      </w:r>
    </w:p>
    <w:p w:rsidR="0023705E" w:rsidRPr="001316F7" w:rsidRDefault="0023705E" w:rsidP="008918BA">
      <w:pPr>
        <w:jc w:val="both"/>
        <w:rPr>
          <w:sz w:val="24"/>
          <w:szCs w:val="24"/>
        </w:rPr>
      </w:pPr>
      <w:r w:rsidRPr="001316F7">
        <w:rPr>
          <w:color w:val="000000"/>
          <w:sz w:val="24"/>
          <w:szCs w:val="24"/>
        </w:rPr>
        <w:t>Мимический точечный и вибрационный массаж без звука и со звуками «М», «В». Упражнения для выведения звука вперёд: «Зеркало», «Расслабленный язык», «Игра в теннис», «Игра в мяч» со звуковыми сочетаниями «Эхо», «Камешки» на протяжных «ми-мэ-ма-мо-му-мы» и т.п.</w:t>
      </w:r>
    </w:p>
    <w:p w:rsidR="0023705E" w:rsidRPr="001316F7" w:rsidRDefault="0023705E" w:rsidP="008918BA">
      <w:pPr>
        <w:jc w:val="both"/>
        <w:rPr>
          <w:i/>
          <w:iCs/>
          <w:sz w:val="24"/>
          <w:szCs w:val="24"/>
        </w:rPr>
      </w:pPr>
      <w:r w:rsidRPr="001316F7">
        <w:rPr>
          <w:i/>
          <w:iCs/>
          <w:sz w:val="24"/>
          <w:szCs w:val="24"/>
        </w:rPr>
        <w:t>Контроль:</w:t>
      </w:r>
      <w:r w:rsidRPr="001316F7">
        <w:rPr>
          <w:sz w:val="24"/>
          <w:szCs w:val="24"/>
        </w:rPr>
        <w:t xml:space="preserve"> Слуховой анализ.</w:t>
      </w:r>
    </w:p>
    <w:p w:rsidR="0023705E" w:rsidRPr="001316F7" w:rsidRDefault="0023705E" w:rsidP="008918BA">
      <w:pPr>
        <w:rPr>
          <w:b/>
          <w:bCs/>
          <w:sz w:val="24"/>
          <w:szCs w:val="24"/>
        </w:rPr>
      </w:pPr>
    </w:p>
    <w:p w:rsidR="0023705E" w:rsidRPr="001316F7" w:rsidRDefault="0023705E" w:rsidP="008918BA">
      <w:pPr>
        <w:rPr>
          <w:b/>
          <w:bCs/>
          <w:i/>
          <w:iCs/>
          <w:sz w:val="24"/>
          <w:szCs w:val="24"/>
        </w:rPr>
      </w:pPr>
      <w:r w:rsidRPr="001316F7">
        <w:rPr>
          <w:b/>
          <w:bCs/>
          <w:i/>
          <w:iCs/>
          <w:sz w:val="24"/>
          <w:szCs w:val="24"/>
        </w:rPr>
        <w:t>2.4. Орфоэпия</w:t>
      </w:r>
    </w:p>
    <w:p w:rsidR="0023705E" w:rsidRPr="001316F7" w:rsidRDefault="0023705E" w:rsidP="008918BA">
      <w:pPr>
        <w:rPr>
          <w:b/>
          <w:bCs/>
          <w:sz w:val="24"/>
          <w:szCs w:val="24"/>
        </w:rPr>
      </w:pPr>
      <w:r w:rsidRPr="001316F7">
        <w:rPr>
          <w:b/>
          <w:bCs/>
          <w:sz w:val="24"/>
          <w:szCs w:val="24"/>
        </w:rPr>
        <w:t xml:space="preserve"> 2.4.1.Содержание и понятие орфоэпии</w:t>
      </w:r>
    </w:p>
    <w:p w:rsidR="0023705E" w:rsidRPr="001316F7" w:rsidRDefault="0023705E" w:rsidP="008918BA">
      <w:pPr>
        <w:rPr>
          <w:i/>
          <w:iCs/>
          <w:sz w:val="24"/>
          <w:szCs w:val="24"/>
        </w:rPr>
      </w:pPr>
      <w:r w:rsidRPr="001316F7">
        <w:rPr>
          <w:i/>
          <w:iCs/>
          <w:sz w:val="24"/>
          <w:szCs w:val="24"/>
        </w:rPr>
        <w:t>Теоретическая часть:</w:t>
      </w:r>
    </w:p>
    <w:p w:rsidR="0023705E" w:rsidRPr="001316F7" w:rsidRDefault="0023705E" w:rsidP="008918BA">
      <w:pPr>
        <w:jc w:val="both"/>
        <w:rPr>
          <w:sz w:val="24"/>
          <w:szCs w:val="24"/>
        </w:rPr>
      </w:pPr>
      <w:r w:rsidRPr="001316F7">
        <w:rPr>
          <w:sz w:val="24"/>
          <w:szCs w:val="24"/>
        </w:rPr>
        <w:t>Содержание и понятие орфоэпии. Краткая история русской орфоэпии. Литературная норма и говор.</w:t>
      </w:r>
    </w:p>
    <w:p w:rsidR="0023705E" w:rsidRPr="001316F7" w:rsidRDefault="0023705E" w:rsidP="008918BA">
      <w:pPr>
        <w:jc w:val="both"/>
        <w:rPr>
          <w:i/>
          <w:iCs/>
          <w:sz w:val="24"/>
          <w:szCs w:val="24"/>
        </w:rPr>
      </w:pPr>
      <w:r w:rsidRPr="001316F7">
        <w:rPr>
          <w:i/>
          <w:iCs/>
          <w:sz w:val="24"/>
          <w:szCs w:val="24"/>
        </w:rPr>
        <w:t>Практическая часть:</w:t>
      </w:r>
    </w:p>
    <w:p w:rsidR="0023705E" w:rsidRPr="001316F7" w:rsidRDefault="0023705E" w:rsidP="008918BA">
      <w:pPr>
        <w:jc w:val="both"/>
        <w:rPr>
          <w:sz w:val="24"/>
          <w:szCs w:val="24"/>
        </w:rPr>
      </w:pPr>
      <w:r w:rsidRPr="001316F7">
        <w:rPr>
          <w:sz w:val="24"/>
          <w:szCs w:val="24"/>
        </w:rPr>
        <w:t>Упражнения для устранения ринолалии.</w:t>
      </w:r>
    </w:p>
    <w:p w:rsidR="0023705E" w:rsidRPr="001316F7" w:rsidRDefault="0023705E" w:rsidP="008918BA">
      <w:pPr>
        <w:jc w:val="both"/>
        <w:rPr>
          <w:sz w:val="24"/>
          <w:szCs w:val="24"/>
        </w:rPr>
      </w:pPr>
      <w:r w:rsidRPr="001316F7">
        <w:rPr>
          <w:sz w:val="24"/>
          <w:szCs w:val="24"/>
        </w:rPr>
        <w:t>Биппи… Пибби… и т.д., чёткое произношение не сложных скороговорок.</w:t>
      </w:r>
    </w:p>
    <w:p w:rsidR="0023705E" w:rsidRPr="001316F7" w:rsidRDefault="0023705E" w:rsidP="008918BA">
      <w:pPr>
        <w:jc w:val="both"/>
        <w:rPr>
          <w:sz w:val="24"/>
          <w:szCs w:val="24"/>
        </w:rPr>
      </w:pPr>
      <w:r w:rsidRPr="001316F7">
        <w:rPr>
          <w:sz w:val="24"/>
          <w:szCs w:val="24"/>
        </w:rPr>
        <w:t>Чтение маленьких  стишков.</w:t>
      </w:r>
    </w:p>
    <w:p w:rsidR="0023705E" w:rsidRPr="001316F7" w:rsidRDefault="0023705E" w:rsidP="008918BA">
      <w:pPr>
        <w:tabs>
          <w:tab w:val="left" w:pos="3525"/>
        </w:tabs>
        <w:rPr>
          <w:sz w:val="24"/>
          <w:szCs w:val="24"/>
        </w:rPr>
      </w:pPr>
      <w:r w:rsidRPr="001316F7">
        <w:rPr>
          <w:i/>
          <w:iCs/>
          <w:sz w:val="24"/>
          <w:szCs w:val="24"/>
        </w:rPr>
        <w:t>Контроль:</w:t>
      </w:r>
      <w:r w:rsidRPr="001316F7">
        <w:rPr>
          <w:sz w:val="24"/>
          <w:szCs w:val="24"/>
        </w:rPr>
        <w:t xml:space="preserve"> Слуховой анализ.</w:t>
      </w:r>
    </w:p>
    <w:p w:rsidR="0023705E" w:rsidRPr="001316F7" w:rsidRDefault="0023705E" w:rsidP="008918BA">
      <w:pPr>
        <w:tabs>
          <w:tab w:val="left" w:pos="3525"/>
        </w:tabs>
        <w:rPr>
          <w:sz w:val="24"/>
          <w:szCs w:val="24"/>
        </w:rPr>
      </w:pPr>
    </w:p>
    <w:p w:rsidR="0023705E" w:rsidRPr="001316F7" w:rsidRDefault="0023705E" w:rsidP="008918BA">
      <w:pPr>
        <w:tabs>
          <w:tab w:val="left" w:pos="3525"/>
        </w:tabs>
        <w:rPr>
          <w:sz w:val="24"/>
          <w:szCs w:val="24"/>
        </w:rPr>
      </w:pPr>
    </w:p>
    <w:p w:rsidR="0023705E" w:rsidRPr="001316F7" w:rsidRDefault="0023705E" w:rsidP="008918BA">
      <w:pPr>
        <w:shd w:val="clear" w:color="auto" w:fill="FFFFFF"/>
        <w:spacing w:after="100" w:afterAutospacing="1"/>
        <w:rPr>
          <w:color w:val="000000"/>
          <w:sz w:val="24"/>
          <w:szCs w:val="24"/>
        </w:rPr>
      </w:pPr>
      <w:r w:rsidRPr="001316F7">
        <w:rPr>
          <w:b/>
          <w:bCs/>
          <w:sz w:val="24"/>
          <w:szCs w:val="24"/>
        </w:rPr>
        <w:t>2.3.2.</w:t>
      </w:r>
      <w:r w:rsidRPr="001316F7">
        <w:rPr>
          <w:b/>
          <w:bCs/>
          <w:color w:val="000000"/>
          <w:sz w:val="24"/>
          <w:szCs w:val="24"/>
        </w:rPr>
        <w:t>Произносительные нормы современного русского языка и ошибки в бытовой речи</w:t>
      </w:r>
    </w:p>
    <w:p w:rsidR="0023705E" w:rsidRPr="001316F7" w:rsidRDefault="0023705E" w:rsidP="008918BA">
      <w:pPr>
        <w:rPr>
          <w:i/>
          <w:iCs/>
          <w:sz w:val="24"/>
          <w:szCs w:val="24"/>
        </w:rPr>
      </w:pPr>
      <w:r w:rsidRPr="001316F7">
        <w:rPr>
          <w:i/>
          <w:iCs/>
          <w:sz w:val="24"/>
          <w:szCs w:val="24"/>
        </w:rPr>
        <w:t>Теоретическая часть:</w:t>
      </w:r>
    </w:p>
    <w:p w:rsidR="0023705E" w:rsidRPr="001316F7" w:rsidRDefault="0023705E" w:rsidP="008918BA">
      <w:pPr>
        <w:jc w:val="both"/>
        <w:rPr>
          <w:color w:val="000000"/>
          <w:sz w:val="24"/>
          <w:szCs w:val="24"/>
        </w:rPr>
      </w:pPr>
      <w:r w:rsidRPr="001316F7">
        <w:rPr>
          <w:sz w:val="24"/>
          <w:szCs w:val="24"/>
        </w:rPr>
        <w:t xml:space="preserve"> Необходимость овладения грамотным произношением в жизни и на сцене. </w:t>
      </w:r>
    </w:p>
    <w:p w:rsidR="0023705E" w:rsidRPr="001316F7" w:rsidRDefault="0023705E" w:rsidP="008918BA">
      <w:pPr>
        <w:jc w:val="both"/>
        <w:rPr>
          <w:sz w:val="24"/>
          <w:szCs w:val="24"/>
        </w:rPr>
      </w:pPr>
      <w:r w:rsidRPr="001316F7">
        <w:rPr>
          <w:i/>
          <w:iCs/>
          <w:sz w:val="24"/>
          <w:szCs w:val="24"/>
        </w:rPr>
        <w:t>Практическая часть</w:t>
      </w:r>
      <w:r w:rsidRPr="001316F7">
        <w:rPr>
          <w:sz w:val="24"/>
          <w:szCs w:val="24"/>
        </w:rPr>
        <w:t>:</w:t>
      </w:r>
    </w:p>
    <w:p w:rsidR="0023705E" w:rsidRPr="001316F7" w:rsidRDefault="0023705E" w:rsidP="008918BA">
      <w:pPr>
        <w:jc w:val="both"/>
        <w:rPr>
          <w:sz w:val="24"/>
          <w:szCs w:val="24"/>
        </w:rPr>
      </w:pPr>
      <w:r w:rsidRPr="001316F7">
        <w:rPr>
          <w:sz w:val="24"/>
          <w:szCs w:val="24"/>
        </w:rPr>
        <w:t>Упражнения в игровой форме «Говорим правильно» на тему ошибок в бытовой речи.</w:t>
      </w:r>
    </w:p>
    <w:p w:rsidR="0023705E" w:rsidRPr="001316F7" w:rsidRDefault="0023705E" w:rsidP="008918BA">
      <w:pPr>
        <w:jc w:val="both"/>
        <w:rPr>
          <w:sz w:val="24"/>
          <w:szCs w:val="24"/>
        </w:rPr>
      </w:pPr>
      <w:r w:rsidRPr="001316F7">
        <w:rPr>
          <w:i/>
          <w:iCs/>
          <w:sz w:val="24"/>
          <w:szCs w:val="24"/>
        </w:rPr>
        <w:t xml:space="preserve">Контроль: </w:t>
      </w:r>
      <w:r w:rsidRPr="001316F7">
        <w:rPr>
          <w:sz w:val="24"/>
          <w:szCs w:val="24"/>
        </w:rPr>
        <w:t>Слуховой анализ, упражнение.</w:t>
      </w:r>
    </w:p>
    <w:p w:rsidR="0023705E" w:rsidRPr="001316F7" w:rsidRDefault="0023705E" w:rsidP="008918BA">
      <w:pPr>
        <w:rPr>
          <w:b/>
          <w:bCs/>
          <w:color w:val="000000"/>
          <w:sz w:val="24"/>
          <w:szCs w:val="24"/>
        </w:rPr>
      </w:pPr>
    </w:p>
    <w:p w:rsidR="0023705E" w:rsidRPr="001316F7" w:rsidRDefault="0023705E" w:rsidP="008918BA">
      <w:pPr>
        <w:rPr>
          <w:b/>
          <w:bCs/>
          <w:sz w:val="24"/>
          <w:szCs w:val="24"/>
        </w:rPr>
      </w:pPr>
      <w:r w:rsidRPr="001316F7">
        <w:rPr>
          <w:b/>
          <w:bCs/>
          <w:sz w:val="24"/>
          <w:szCs w:val="24"/>
        </w:rPr>
        <w:t xml:space="preserve">2.3.3. </w:t>
      </w:r>
      <w:r w:rsidRPr="001316F7">
        <w:rPr>
          <w:b/>
          <w:bCs/>
          <w:color w:val="000000"/>
          <w:sz w:val="24"/>
          <w:szCs w:val="24"/>
        </w:rPr>
        <w:t>Зависимость произносительных норм от ударения в слове</w:t>
      </w:r>
    </w:p>
    <w:p w:rsidR="0023705E" w:rsidRPr="001316F7" w:rsidRDefault="0023705E" w:rsidP="008918BA">
      <w:pPr>
        <w:pStyle w:val="NoSpacing"/>
        <w:jc w:val="both"/>
        <w:rPr>
          <w:rFonts w:ascii="Times New Roman" w:hAnsi="Times New Roman" w:cs="Times New Roman"/>
          <w:sz w:val="24"/>
          <w:szCs w:val="24"/>
        </w:rPr>
      </w:pPr>
      <w:r w:rsidRPr="001316F7">
        <w:rPr>
          <w:rFonts w:ascii="Times New Roman" w:hAnsi="Times New Roman" w:cs="Times New Roman"/>
          <w:i/>
          <w:iCs/>
          <w:sz w:val="24"/>
          <w:szCs w:val="24"/>
        </w:rPr>
        <w:t>Теоретическая часть:</w:t>
      </w:r>
    </w:p>
    <w:p w:rsidR="0023705E" w:rsidRPr="001316F7" w:rsidRDefault="0023705E" w:rsidP="008918BA">
      <w:pPr>
        <w:pStyle w:val="NoSpacing"/>
        <w:jc w:val="both"/>
        <w:rPr>
          <w:rFonts w:ascii="Times New Roman" w:hAnsi="Times New Roman" w:cs="Times New Roman"/>
          <w:sz w:val="24"/>
          <w:szCs w:val="24"/>
        </w:rPr>
      </w:pPr>
      <w:r w:rsidRPr="001316F7">
        <w:rPr>
          <w:rFonts w:ascii="Times New Roman" w:hAnsi="Times New Roman" w:cs="Times New Roman"/>
          <w:sz w:val="24"/>
          <w:szCs w:val="24"/>
        </w:rPr>
        <w:t xml:space="preserve">Разноместное ударение в русском языке. </w:t>
      </w:r>
    </w:p>
    <w:p w:rsidR="0023705E" w:rsidRPr="001316F7" w:rsidRDefault="0023705E" w:rsidP="008918BA">
      <w:pPr>
        <w:pStyle w:val="NoSpacing"/>
        <w:jc w:val="both"/>
        <w:rPr>
          <w:rFonts w:ascii="Times New Roman" w:hAnsi="Times New Roman" w:cs="Times New Roman"/>
          <w:sz w:val="24"/>
          <w:szCs w:val="24"/>
        </w:rPr>
      </w:pPr>
      <w:r w:rsidRPr="001316F7">
        <w:rPr>
          <w:rFonts w:ascii="Times New Roman" w:hAnsi="Times New Roman" w:cs="Times New Roman"/>
          <w:i/>
          <w:iCs/>
          <w:sz w:val="24"/>
          <w:szCs w:val="24"/>
        </w:rPr>
        <w:t>Практическая часть</w:t>
      </w:r>
      <w:r w:rsidRPr="001316F7">
        <w:rPr>
          <w:rFonts w:ascii="Times New Roman" w:hAnsi="Times New Roman" w:cs="Times New Roman"/>
          <w:sz w:val="24"/>
          <w:szCs w:val="24"/>
        </w:rPr>
        <w:t>:</w:t>
      </w:r>
    </w:p>
    <w:p w:rsidR="0023705E" w:rsidRPr="001316F7" w:rsidRDefault="0023705E" w:rsidP="008918BA">
      <w:pPr>
        <w:pStyle w:val="NoSpacing"/>
        <w:jc w:val="both"/>
        <w:rPr>
          <w:rFonts w:ascii="Times New Roman" w:hAnsi="Times New Roman" w:cs="Times New Roman"/>
          <w:sz w:val="24"/>
          <w:szCs w:val="24"/>
        </w:rPr>
      </w:pPr>
      <w:r w:rsidRPr="001316F7">
        <w:rPr>
          <w:rFonts w:ascii="Times New Roman" w:hAnsi="Times New Roman" w:cs="Times New Roman"/>
          <w:sz w:val="24"/>
          <w:szCs w:val="24"/>
        </w:rPr>
        <w:t>Игра «Волшебные слова» на тему смыслоразличительного значения ударений (из слов на карточках скачки-скачки, атлас-атлас, уже-уже, дорога-дорога и т.п.) необходимо одной команде составить, а другой – прочитать предложения с различным значением. Игра «Скажу неверно, а ты поправь!». Работа в парах. Один сознательно неверно произносит, другой - исправляет. Развитие навыка пользоваться словарём для проверки правильности ударений.</w:t>
      </w:r>
    </w:p>
    <w:p w:rsidR="0023705E" w:rsidRPr="001316F7" w:rsidRDefault="0023705E" w:rsidP="008918BA">
      <w:pPr>
        <w:jc w:val="both"/>
        <w:rPr>
          <w:sz w:val="24"/>
          <w:szCs w:val="24"/>
        </w:rPr>
      </w:pPr>
      <w:r w:rsidRPr="001316F7">
        <w:rPr>
          <w:i/>
          <w:iCs/>
          <w:sz w:val="24"/>
          <w:szCs w:val="24"/>
        </w:rPr>
        <w:t xml:space="preserve">Контроль: </w:t>
      </w:r>
      <w:r w:rsidRPr="001316F7">
        <w:rPr>
          <w:sz w:val="24"/>
          <w:szCs w:val="24"/>
        </w:rPr>
        <w:t>Слуховой анализ, упражнение.</w:t>
      </w:r>
    </w:p>
    <w:p w:rsidR="0023705E" w:rsidRPr="001316F7" w:rsidRDefault="0023705E" w:rsidP="008918BA">
      <w:pPr>
        <w:rPr>
          <w:b/>
          <w:bCs/>
          <w:sz w:val="24"/>
          <w:szCs w:val="24"/>
        </w:rPr>
      </w:pPr>
      <w:r w:rsidRPr="001316F7">
        <w:rPr>
          <w:b/>
          <w:bCs/>
          <w:sz w:val="24"/>
          <w:szCs w:val="24"/>
        </w:rPr>
        <w:tab/>
      </w:r>
      <w:r w:rsidRPr="001316F7">
        <w:rPr>
          <w:b/>
          <w:bCs/>
          <w:sz w:val="24"/>
          <w:szCs w:val="24"/>
        </w:rPr>
        <w:tab/>
      </w:r>
      <w:r w:rsidRPr="001316F7">
        <w:rPr>
          <w:b/>
          <w:bCs/>
          <w:sz w:val="24"/>
          <w:szCs w:val="24"/>
        </w:rPr>
        <w:tab/>
      </w:r>
      <w:r w:rsidRPr="001316F7">
        <w:rPr>
          <w:b/>
          <w:bCs/>
          <w:sz w:val="24"/>
          <w:szCs w:val="24"/>
        </w:rPr>
        <w:tab/>
      </w:r>
    </w:p>
    <w:p w:rsidR="0023705E" w:rsidRPr="001316F7" w:rsidRDefault="0023705E" w:rsidP="008918BA">
      <w:pPr>
        <w:rPr>
          <w:b/>
          <w:bCs/>
          <w:i/>
          <w:iCs/>
          <w:sz w:val="24"/>
          <w:szCs w:val="24"/>
        </w:rPr>
      </w:pPr>
      <w:r w:rsidRPr="001316F7">
        <w:rPr>
          <w:b/>
          <w:bCs/>
          <w:i/>
          <w:iCs/>
          <w:sz w:val="24"/>
          <w:szCs w:val="24"/>
        </w:rPr>
        <w:t xml:space="preserve"> 2.4. Звуки</w:t>
      </w:r>
    </w:p>
    <w:p w:rsidR="0023705E" w:rsidRPr="001316F7" w:rsidRDefault="0023705E" w:rsidP="008918BA">
      <w:pPr>
        <w:rPr>
          <w:b/>
          <w:bCs/>
          <w:i/>
          <w:iCs/>
          <w:sz w:val="24"/>
          <w:szCs w:val="24"/>
        </w:rPr>
      </w:pPr>
      <w:r w:rsidRPr="001316F7">
        <w:rPr>
          <w:b/>
          <w:bCs/>
          <w:sz w:val="24"/>
          <w:szCs w:val="24"/>
        </w:rPr>
        <w:t xml:space="preserve"> 2.4</w:t>
      </w:r>
      <w:r w:rsidRPr="001316F7">
        <w:rPr>
          <w:b/>
          <w:bCs/>
          <w:i/>
          <w:iCs/>
          <w:sz w:val="24"/>
          <w:szCs w:val="24"/>
        </w:rPr>
        <w:t>.</w:t>
      </w:r>
      <w:r w:rsidRPr="001316F7">
        <w:rPr>
          <w:b/>
          <w:bCs/>
          <w:sz w:val="24"/>
          <w:szCs w:val="24"/>
        </w:rPr>
        <w:t>1. Гласные звуки</w:t>
      </w:r>
    </w:p>
    <w:p w:rsidR="0023705E" w:rsidRPr="001316F7" w:rsidRDefault="0023705E" w:rsidP="008918BA">
      <w:pPr>
        <w:rPr>
          <w:sz w:val="24"/>
          <w:szCs w:val="24"/>
        </w:rPr>
      </w:pPr>
      <w:r w:rsidRPr="001316F7">
        <w:rPr>
          <w:i/>
          <w:iCs/>
          <w:sz w:val="24"/>
          <w:szCs w:val="24"/>
        </w:rPr>
        <w:t>Теоретическая часть:</w:t>
      </w:r>
    </w:p>
    <w:p w:rsidR="0023705E" w:rsidRPr="001316F7" w:rsidRDefault="0023705E" w:rsidP="008918BA">
      <w:pPr>
        <w:jc w:val="both"/>
        <w:rPr>
          <w:sz w:val="24"/>
          <w:szCs w:val="24"/>
        </w:rPr>
      </w:pPr>
      <w:r w:rsidRPr="001316F7">
        <w:rPr>
          <w:sz w:val="24"/>
          <w:szCs w:val="24"/>
        </w:rPr>
        <w:t>Понятие гласные звуки. Гласный звукоряд.</w:t>
      </w:r>
    </w:p>
    <w:p w:rsidR="0023705E" w:rsidRPr="001316F7" w:rsidRDefault="0023705E" w:rsidP="008918BA">
      <w:pPr>
        <w:jc w:val="both"/>
        <w:rPr>
          <w:i/>
          <w:iCs/>
          <w:sz w:val="24"/>
          <w:szCs w:val="24"/>
        </w:rPr>
      </w:pPr>
      <w:r w:rsidRPr="001316F7">
        <w:rPr>
          <w:i/>
          <w:iCs/>
          <w:sz w:val="24"/>
          <w:szCs w:val="24"/>
        </w:rPr>
        <w:t>Практическая часть:</w:t>
      </w:r>
    </w:p>
    <w:p w:rsidR="0023705E" w:rsidRPr="001316F7" w:rsidRDefault="0023705E" w:rsidP="008918BA">
      <w:pPr>
        <w:jc w:val="both"/>
        <w:rPr>
          <w:sz w:val="24"/>
          <w:szCs w:val="24"/>
        </w:rPr>
      </w:pPr>
      <w:r w:rsidRPr="001316F7">
        <w:rPr>
          <w:i/>
          <w:iCs/>
          <w:sz w:val="24"/>
          <w:szCs w:val="24"/>
        </w:rPr>
        <w:t xml:space="preserve">Контроль: </w:t>
      </w:r>
      <w:r w:rsidRPr="001316F7">
        <w:rPr>
          <w:sz w:val="24"/>
          <w:szCs w:val="24"/>
        </w:rPr>
        <w:t>Голосовые упражнения на гласные звуки.</w:t>
      </w:r>
    </w:p>
    <w:p w:rsidR="0023705E" w:rsidRPr="001316F7" w:rsidRDefault="0023705E" w:rsidP="008918BA">
      <w:pPr>
        <w:jc w:val="both"/>
        <w:rPr>
          <w:sz w:val="24"/>
          <w:szCs w:val="24"/>
        </w:rPr>
      </w:pPr>
      <w:r w:rsidRPr="001316F7">
        <w:rPr>
          <w:sz w:val="24"/>
          <w:szCs w:val="24"/>
        </w:rPr>
        <w:t xml:space="preserve">А, О, У, И, Э, Ы.  Для начала звуки артикулируются без голоса  перед зеркалом, а затем переходить к громкому звучанию. Постепенно увеличивая число повторений: А … Э     </w:t>
      </w:r>
      <w:r w:rsidRPr="001316F7">
        <w:rPr>
          <w:sz w:val="24"/>
          <w:szCs w:val="24"/>
        </w:rPr>
        <w:tab/>
        <w:t>АО        АОЭ…</w:t>
      </w:r>
    </w:p>
    <w:p w:rsidR="0023705E" w:rsidRPr="001316F7" w:rsidRDefault="0023705E" w:rsidP="008918BA">
      <w:pPr>
        <w:jc w:val="both"/>
        <w:rPr>
          <w:b/>
          <w:bCs/>
          <w:sz w:val="24"/>
          <w:szCs w:val="24"/>
        </w:rPr>
      </w:pPr>
      <w:r w:rsidRPr="001316F7">
        <w:rPr>
          <w:i/>
          <w:iCs/>
          <w:sz w:val="24"/>
          <w:szCs w:val="24"/>
        </w:rPr>
        <w:t xml:space="preserve">Контроль: </w:t>
      </w:r>
      <w:r w:rsidRPr="001316F7">
        <w:rPr>
          <w:sz w:val="24"/>
          <w:szCs w:val="24"/>
        </w:rPr>
        <w:t xml:space="preserve">Слуховой анализ, упражнение. </w:t>
      </w:r>
    </w:p>
    <w:p w:rsidR="0023705E" w:rsidRPr="001316F7" w:rsidRDefault="0023705E" w:rsidP="008918BA">
      <w:pPr>
        <w:rPr>
          <w:b/>
          <w:bCs/>
          <w:sz w:val="24"/>
          <w:szCs w:val="24"/>
        </w:rPr>
      </w:pPr>
    </w:p>
    <w:p w:rsidR="0023705E" w:rsidRPr="001316F7" w:rsidRDefault="0023705E" w:rsidP="008918BA">
      <w:pPr>
        <w:rPr>
          <w:b/>
          <w:bCs/>
          <w:sz w:val="24"/>
          <w:szCs w:val="24"/>
        </w:rPr>
      </w:pPr>
      <w:r w:rsidRPr="001316F7">
        <w:rPr>
          <w:b/>
          <w:bCs/>
          <w:sz w:val="24"/>
          <w:szCs w:val="24"/>
        </w:rPr>
        <w:t>2.4.2.Согласные звуки.</w:t>
      </w:r>
    </w:p>
    <w:p w:rsidR="0023705E" w:rsidRPr="001316F7" w:rsidRDefault="0023705E" w:rsidP="008918BA">
      <w:pPr>
        <w:rPr>
          <w:i/>
          <w:iCs/>
          <w:sz w:val="24"/>
          <w:szCs w:val="24"/>
        </w:rPr>
      </w:pPr>
      <w:r w:rsidRPr="001316F7">
        <w:rPr>
          <w:i/>
          <w:iCs/>
          <w:sz w:val="24"/>
          <w:szCs w:val="24"/>
        </w:rPr>
        <w:t xml:space="preserve">Теоретическая часть: </w:t>
      </w:r>
    </w:p>
    <w:p w:rsidR="0023705E" w:rsidRPr="001316F7" w:rsidRDefault="0023705E" w:rsidP="008918BA">
      <w:pPr>
        <w:jc w:val="both"/>
        <w:rPr>
          <w:sz w:val="24"/>
          <w:szCs w:val="24"/>
        </w:rPr>
      </w:pPr>
      <w:r w:rsidRPr="001316F7">
        <w:rPr>
          <w:sz w:val="24"/>
          <w:szCs w:val="24"/>
        </w:rPr>
        <w:t>Согласные сонорные. Согласные свистящие и шипящие.</w:t>
      </w:r>
    </w:p>
    <w:p w:rsidR="0023705E" w:rsidRPr="001316F7" w:rsidRDefault="0023705E" w:rsidP="008918BA">
      <w:pPr>
        <w:jc w:val="both"/>
        <w:rPr>
          <w:i/>
          <w:iCs/>
          <w:sz w:val="24"/>
          <w:szCs w:val="24"/>
        </w:rPr>
      </w:pPr>
      <w:r w:rsidRPr="001316F7">
        <w:rPr>
          <w:i/>
          <w:iCs/>
          <w:sz w:val="24"/>
          <w:szCs w:val="24"/>
        </w:rPr>
        <w:t xml:space="preserve">Практическая часть: </w:t>
      </w:r>
    </w:p>
    <w:p w:rsidR="0023705E" w:rsidRPr="001316F7" w:rsidRDefault="0023705E" w:rsidP="008918BA">
      <w:pPr>
        <w:jc w:val="both"/>
        <w:rPr>
          <w:sz w:val="24"/>
          <w:szCs w:val="24"/>
        </w:rPr>
      </w:pPr>
      <w:r w:rsidRPr="001316F7">
        <w:rPr>
          <w:sz w:val="24"/>
          <w:szCs w:val="24"/>
        </w:rPr>
        <w:t>Использование стихотворных текстов в работе над звуками. Не сложные скороговорки.</w:t>
      </w:r>
    </w:p>
    <w:p w:rsidR="0023705E" w:rsidRPr="001316F7" w:rsidRDefault="0023705E" w:rsidP="008918BA">
      <w:pPr>
        <w:jc w:val="both"/>
        <w:rPr>
          <w:b/>
          <w:bCs/>
          <w:sz w:val="24"/>
          <w:szCs w:val="24"/>
        </w:rPr>
      </w:pPr>
      <w:r w:rsidRPr="001316F7">
        <w:rPr>
          <w:i/>
          <w:iCs/>
          <w:sz w:val="24"/>
          <w:szCs w:val="24"/>
        </w:rPr>
        <w:t xml:space="preserve">Контроль: </w:t>
      </w:r>
      <w:r w:rsidRPr="001316F7">
        <w:rPr>
          <w:sz w:val="24"/>
          <w:szCs w:val="24"/>
        </w:rPr>
        <w:t xml:space="preserve">Слуховой анализ. Упражнение. </w:t>
      </w:r>
    </w:p>
    <w:p w:rsidR="0023705E" w:rsidRPr="001316F7" w:rsidRDefault="0023705E" w:rsidP="008918BA">
      <w:pPr>
        <w:jc w:val="both"/>
        <w:rPr>
          <w:b/>
          <w:bCs/>
          <w:sz w:val="24"/>
          <w:szCs w:val="24"/>
        </w:rPr>
      </w:pPr>
    </w:p>
    <w:p w:rsidR="0023705E" w:rsidRPr="001316F7" w:rsidRDefault="0023705E" w:rsidP="008918BA">
      <w:pPr>
        <w:jc w:val="both"/>
        <w:rPr>
          <w:b/>
          <w:bCs/>
          <w:sz w:val="24"/>
          <w:szCs w:val="24"/>
        </w:rPr>
      </w:pPr>
    </w:p>
    <w:p w:rsidR="0023705E" w:rsidRPr="001316F7" w:rsidRDefault="0023705E" w:rsidP="008918BA">
      <w:pPr>
        <w:jc w:val="both"/>
        <w:rPr>
          <w:sz w:val="24"/>
          <w:szCs w:val="24"/>
        </w:rPr>
      </w:pPr>
      <w:r w:rsidRPr="001316F7">
        <w:rPr>
          <w:b/>
          <w:bCs/>
          <w:sz w:val="24"/>
          <w:szCs w:val="24"/>
          <w:lang w:val="en-US"/>
        </w:rPr>
        <w:t>IV</w:t>
      </w:r>
      <w:r w:rsidRPr="001316F7">
        <w:rPr>
          <w:b/>
          <w:bCs/>
          <w:sz w:val="24"/>
          <w:szCs w:val="24"/>
        </w:rPr>
        <w:t>. Предметно-практическа  деятельность</w:t>
      </w:r>
    </w:p>
    <w:p w:rsidR="0023705E" w:rsidRPr="001316F7" w:rsidRDefault="0023705E" w:rsidP="008918BA">
      <w:pPr>
        <w:rPr>
          <w:i/>
          <w:iCs/>
          <w:sz w:val="24"/>
          <w:szCs w:val="24"/>
        </w:rPr>
      </w:pPr>
      <w:r w:rsidRPr="001316F7">
        <w:rPr>
          <w:i/>
          <w:iCs/>
          <w:sz w:val="24"/>
          <w:szCs w:val="24"/>
        </w:rPr>
        <w:t xml:space="preserve">Практическая часть: </w:t>
      </w:r>
    </w:p>
    <w:p w:rsidR="0023705E" w:rsidRPr="001316F7" w:rsidRDefault="0023705E" w:rsidP="008918BA">
      <w:pPr>
        <w:jc w:val="both"/>
        <w:rPr>
          <w:sz w:val="24"/>
          <w:szCs w:val="24"/>
        </w:rPr>
      </w:pPr>
      <w:r w:rsidRPr="001316F7">
        <w:rPr>
          <w:sz w:val="24"/>
          <w:szCs w:val="24"/>
        </w:rPr>
        <w:t xml:space="preserve">Участие в смотрах и фестивалях Шелковый путь, Урал собирает друзей, Планета талантов. </w:t>
      </w:r>
    </w:p>
    <w:p w:rsidR="0023705E" w:rsidRPr="001316F7" w:rsidRDefault="0023705E" w:rsidP="008918BA">
      <w:pPr>
        <w:pStyle w:val="BodyText"/>
        <w:rPr>
          <w:i/>
          <w:iCs/>
          <w:sz w:val="24"/>
          <w:szCs w:val="24"/>
          <w:u w:val="single"/>
        </w:rPr>
      </w:pPr>
      <w:r w:rsidRPr="001316F7">
        <w:rPr>
          <w:i/>
          <w:iCs/>
          <w:sz w:val="24"/>
          <w:szCs w:val="24"/>
        </w:rPr>
        <w:t xml:space="preserve">Контроль: </w:t>
      </w:r>
      <w:r w:rsidRPr="001316F7">
        <w:rPr>
          <w:sz w:val="24"/>
          <w:szCs w:val="24"/>
        </w:rPr>
        <w:t>Грамоты, дипломы.</w:t>
      </w:r>
    </w:p>
    <w:p w:rsidR="0023705E" w:rsidRPr="001316F7" w:rsidRDefault="0023705E" w:rsidP="008918BA">
      <w:pPr>
        <w:tabs>
          <w:tab w:val="left" w:pos="624"/>
          <w:tab w:val="left" w:pos="1125"/>
        </w:tabs>
        <w:ind w:left="72"/>
        <w:jc w:val="both"/>
        <w:rPr>
          <w:i/>
          <w:iCs/>
          <w:sz w:val="24"/>
          <w:szCs w:val="24"/>
        </w:rPr>
      </w:pPr>
      <w:r w:rsidRPr="001316F7">
        <w:rPr>
          <w:b/>
          <w:bCs/>
          <w:sz w:val="24"/>
          <w:szCs w:val="24"/>
          <w:lang w:val="en-US"/>
        </w:rPr>
        <w:t>V</w:t>
      </w:r>
      <w:r w:rsidRPr="001316F7">
        <w:rPr>
          <w:b/>
          <w:bCs/>
          <w:sz w:val="24"/>
          <w:szCs w:val="24"/>
        </w:rPr>
        <w:t>. Познавательно-развивающая деятельность</w:t>
      </w:r>
    </w:p>
    <w:p w:rsidR="0023705E" w:rsidRPr="001316F7" w:rsidRDefault="0023705E" w:rsidP="008918BA">
      <w:pPr>
        <w:rPr>
          <w:i/>
          <w:iCs/>
          <w:sz w:val="24"/>
          <w:szCs w:val="24"/>
        </w:rPr>
      </w:pPr>
      <w:r w:rsidRPr="001316F7">
        <w:rPr>
          <w:i/>
          <w:iCs/>
          <w:sz w:val="24"/>
          <w:szCs w:val="24"/>
        </w:rPr>
        <w:t xml:space="preserve">Практическая часть: </w:t>
      </w:r>
    </w:p>
    <w:p w:rsidR="0023705E" w:rsidRPr="001316F7" w:rsidRDefault="0023705E" w:rsidP="008918BA">
      <w:pPr>
        <w:jc w:val="both"/>
        <w:rPr>
          <w:sz w:val="24"/>
          <w:szCs w:val="24"/>
        </w:rPr>
      </w:pPr>
      <w:r w:rsidRPr="001316F7">
        <w:rPr>
          <w:sz w:val="24"/>
          <w:szCs w:val="24"/>
        </w:rPr>
        <w:t xml:space="preserve">Участие в праздничных и игровых представлениях: «День учителя», «Праздник осени», «День матери», «Зимние забавы»,  «Веселые старты», «День здоровья», «Широкая Масленица», «День Защитника Отечества», «Игромания», «Богатырские потешки», «Никто не забыт и ничто не забыто», «День Детства»,  </w:t>
      </w:r>
    </w:p>
    <w:p w:rsidR="0023705E" w:rsidRPr="001316F7" w:rsidRDefault="0023705E" w:rsidP="008918BA">
      <w:pPr>
        <w:tabs>
          <w:tab w:val="left" w:pos="1470"/>
        </w:tabs>
        <w:ind w:left="72"/>
        <w:jc w:val="both"/>
        <w:rPr>
          <w:sz w:val="24"/>
          <w:szCs w:val="24"/>
        </w:rPr>
      </w:pPr>
      <w:r w:rsidRPr="001316F7">
        <w:rPr>
          <w:i/>
          <w:iCs/>
          <w:color w:val="000000"/>
          <w:sz w:val="24"/>
          <w:szCs w:val="24"/>
          <w:u w:val="single"/>
        </w:rPr>
        <w:t>Контроль:</w:t>
      </w:r>
      <w:r w:rsidRPr="001316F7">
        <w:rPr>
          <w:sz w:val="24"/>
          <w:szCs w:val="24"/>
        </w:rPr>
        <w:tab/>
        <w:t>Беседы, конкурсы, фестивали, соревнования.</w:t>
      </w:r>
    </w:p>
    <w:p w:rsidR="0023705E" w:rsidRPr="001316F7" w:rsidRDefault="0023705E" w:rsidP="008918BA">
      <w:pPr>
        <w:pStyle w:val="a"/>
        <w:spacing w:before="0"/>
        <w:jc w:val="both"/>
        <w:rPr>
          <w:rFonts w:ascii="Times New Roman" w:hAnsi="Times New Roman" w:cs="Times New Roman"/>
          <w:b/>
          <w:bCs/>
          <w:sz w:val="24"/>
          <w:szCs w:val="24"/>
        </w:rPr>
      </w:pPr>
    </w:p>
    <w:p w:rsidR="0023705E" w:rsidRPr="001316F7" w:rsidRDefault="0023705E" w:rsidP="008918BA">
      <w:pPr>
        <w:pStyle w:val="a"/>
        <w:spacing w:before="0"/>
        <w:jc w:val="both"/>
        <w:rPr>
          <w:rFonts w:ascii="Times New Roman" w:hAnsi="Times New Roman" w:cs="Times New Roman"/>
          <w:b/>
          <w:bCs/>
          <w:sz w:val="24"/>
          <w:szCs w:val="24"/>
        </w:rPr>
      </w:pPr>
      <w:r w:rsidRPr="001316F7">
        <w:rPr>
          <w:rFonts w:ascii="Times New Roman" w:hAnsi="Times New Roman" w:cs="Times New Roman"/>
          <w:b/>
          <w:bCs/>
          <w:sz w:val="24"/>
          <w:szCs w:val="24"/>
          <w:lang w:val="en-US"/>
        </w:rPr>
        <w:t>VI</w:t>
      </w:r>
      <w:r w:rsidRPr="001316F7">
        <w:rPr>
          <w:rFonts w:ascii="Times New Roman" w:hAnsi="Times New Roman" w:cs="Times New Roman"/>
          <w:b/>
          <w:bCs/>
          <w:sz w:val="24"/>
          <w:szCs w:val="24"/>
        </w:rPr>
        <w:t>. Итоговое занятие</w:t>
      </w:r>
    </w:p>
    <w:p w:rsidR="0023705E" w:rsidRPr="001316F7" w:rsidRDefault="0023705E" w:rsidP="008918BA">
      <w:pPr>
        <w:rPr>
          <w:i/>
          <w:iCs/>
          <w:sz w:val="24"/>
          <w:szCs w:val="24"/>
        </w:rPr>
      </w:pPr>
      <w:r w:rsidRPr="001316F7">
        <w:rPr>
          <w:i/>
          <w:iCs/>
          <w:sz w:val="24"/>
          <w:szCs w:val="24"/>
        </w:rPr>
        <w:t xml:space="preserve">Практическая часть: </w:t>
      </w:r>
    </w:p>
    <w:p w:rsidR="0023705E" w:rsidRPr="001316F7" w:rsidRDefault="0023705E" w:rsidP="008918BA">
      <w:pPr>
        <w:rPr>
          <w:b/>
          <w:bCs/>
          <w:sz w:val="24"/>
          <w:szCs w:val="24"/>
        </w:rPr>
      </w:pPr>
      <w:r w:rsidRPr="001316F7">
        <w:rPr>
          <w:sz w:val="24"/>
          <w:szCs w:val="24"/>
        </w:rPr>
        <w:t>Подведение итогов.</w:t>
      </w:r>
    </w:p>
    <w:p w:rsidR="0023705E" w:rsidRPr="001316F7" w:rsidRDefault="0023705E" w:rsidP="008918BA">
      <w:pPr>
        <w:pStyle w:val="BodyText"/>
        <w:jc w:val="both"/>
        <w:rPr>
          <w:sz w:val="24"/>
          <w:szCs w:val="24"/>
        </w:rPr>
      </w:pPr>
      <w:r w:rsidRPr="001316F7">
        <w:rPr>
          <w:i/>
          <w:iCs/>
          <w:sz w:val="24"/>
          <w:szCs w:val="24"/>
        </w:rPr>
        <w:t xml:space="preserve">Контроль: </w:t>
      </w:r>
      <w:r w:rsidRPr="001316F7">
        <w:rPr>
          <w:sz w:val="24"/>
          <w:szCs w:val="24"/>
        </w:rPr>
        <w:t>Творческий отчёт.</w:t>
      </w:r>
    </w:p>
    <w:p w:rsidR="0023705E" w:rsidRDefault="0023705E" w:rsidP="008918BA">
      <w:pPr>
        <w:jc w:val="center"/>
        <w:rPr>
          <w:b/>
          <w:bCs/>
          <w:sz w:val="24"/>
          <w:szCs w:val="24"/>
        </w:rPr>
      </w:pPr>
    </w:p>
    <w:p w:rsidR="0023705E" w:rsidRDefault="0023705E" w:rsidP="008918BA">
      <w:pPr>
        <w:jc w:val="center"/>
        <w:rPr>
          <w:b/>
          <w:bCs/>
          <w:sz w:val="24"/>
          <w:szCs w:val="24"/>
        </w:rPr>
      </w:pPr>
    </w:p>
    <w:p w:rsidR="0023705E" w:rsidRPr="001316F7" w:rsidRDefault="0023705E" w:rsidP="00C674CB">
      <w:pPr>
        <w:jc w:val="center"/>
        <w:rPr>
          <w:b/>
          <w:bCs/>
          <w:sz w:val="24"/>
          <w:szCs w:val="24"/>
        </w:rPr>
      </w:pPr>
      <w:r>
        <w:rPr>
          <w:b/>
          <w:bCs/>
          <w:sz w:val="24"/>
          <w:szCs w:val="24"/>
        </w:rPr>
        <w:t xml:space="preserve">Програмное содержание </w:t>
      </w:r>
      <w:r w:rsidRPr="001316F7">
        <w:rPr>
          <w:b/>
          <w:bCs/>
          <w:sz w:val="24"/>
          <w:szCs w:val="24"/>
        </w:rPr>
        <w:t>3 год</w:t>
      </w:r>
      <w:r>
        <w:rPr>
          <w:b/>
          <w:bCs/>
          <w:sz w:val="24"/>
          <w:szCs w:val="24"/>
        </w:rPr>
        <w:t xml:space="preserve"> обучения</w:t>
      </w:r>
    </w:p>
    <w:p w:rsidR="0023705E" w:rsidRPr="001316F7" w:rsidRDefault="0023705E" w:rsidP="008918BA">
      <w:pPr>
        <w:jc w:val="both"/>
        <w:rPr>
          <w:sz w:val="24"/>
          <w:szCs w:val="24"/>
        </w:rPr>
      </w:pPr>
      <w:r w:rsidRPr="001316F7">
        <w:rPr>
          <w:b/>
          <w:bCs/>
          <w:sz w:val="24"/>
          <w:szCs w:val="24"/>
        </w:rPr>
        <w:t>I. Актерское мастерство</w:t>
      </w:r>
    </w:p>
    <w:p w:rsidR="0023705E" w:rsidRPr="001316F7" w:rsidRDefault="0023705E" w:rsidP="008918BA">
      <w:pPr>
        <w:jc w:val="both"/>
        <w:rPr>
          <w:b/>
          <w:bCs/>
          <w:i/>
          <w:iCs/>
          <w:sz w:val="24"/>
          <w:szCs w:val="24"/>
        </w:rPr>
      </w:pPr>
      <w:r w:rsidRPr="001316F7">
        <w:rPr>
          <w:b/>
          <w:bCs/>
          <w:i/>
          <w:iCs/>
          <w:sz w:val="24"/>
          <w:szCs w:val="24"/>
        </w:rPr>
        <w:t>1.1. Работа над пьесой</w:t>
      </w:r>
    </w:p>
    <w:p w:rsidR="0023705E" w:rsidRPr="001316F7" w:rsidRDefault="0023705E" w:rsidP="008918BA">
      <w:pPr>
        <w:jc w:val="both"/>
        <w:rPr>
          <w:sz w:val="24"/>
          <w:szCs w:val="24"/>
        </w:rPr>
      </w:pPr>
      <w:r w:rsidRPr="001316F7">
        <w:rPr>
          <w:b/>
          <w:bCs/>
          <w:sz w:val="24"/>
          <w:szCs w:val="24"/>
        </w:rPr>
        <w:t>1.1.1. Первое впечатление</w:t>
      </w:r>
    </w:p>
    <w:p w:rsidR="0023705E" w:rsidRPr="001316F7" w:rsidRDefault="0023705E" w:rsidP="008918BA">
      <w:pPr>
        <w:jc w:val="both"/>
        <w:rPr>
          <w:i/>
          <w:iCs/>
          <w:sz w:val="24"/>
          <w:szCs w:val="24"/>
        </w:rPr>
      </w:pPr>
      <w:r w:rsidRPr="001316F7">
        <w:rPr>
          <w:i/>
          <w:iCs/>
          <w:sz w:val="24"/>
          <w:szCs w:val="24"/>
        </w:rPr>
        <w:t>Теоретическая часть:</w:t>
      </w:r>
    </w:p>
    <w:p w:rsidR="0023705E" w:rsidRPr="001316F7" w:rsidRDefault="0023705E" w:rsidP="008918BA">
      <w:pPr>
        <w:jc w:val="both"/>
        <w:rPr>
          <w:sz w:val="24"/>
          <w:szCs w:val="24"/>
        </w:rPr>
      </w:pPr>
      <w:r w:rsidRPr="001316F7">
        <w:rPr>
          <w:sz w:val="24"/>
          <w:szCs w:val="24"/>
        </w:rPr>
        <w:t xml:space="preserve"> Знакомство с литературным произведением. Общие сведения об авторе. Творческая манера драматурга.</w:t>
      </w:r>
    </w:p>
    <w:p w:rsidR="0023705E" w:rsidRPr="001316F7" w:rsidRDefault="0023705E" w:rsidP="008918BA">
      <w:pPr>
        <w:rPr>
          <w:sz w:val="24"/>
          <w:szCs w:val="24"/>
        </w:rPr>
      </w:pPr>
      <w:r w:rsidRPr="001316F7">
        <w:rPr>
          <w:i/>
          <w:iCs/>
          <w:sz w:val="24"/>
          <w:szCs w:val="24"/>
        </w:rPr>
        <w:t xml:space="preserve">Контроль: </w:t>
      </w:r>
      <w:r w:rsidRPr="001316F7">
        <w:rPr>
          <w:sz w:val="24"/>
          <w:szCs w:val="24"/>
        </w:rPr>
        <w:t>Беседа</w:t>
      </w:r>
      <w:r w:rsidRPr="001316F7">
        <w:rPr>
          <w:i/>
          <w:iCs/>
          <w:sz w:val="24"/>
          <w:szCs w:val="24"/>
        </w:rPr>
        <w:t xml:space="preserve">, </w:t>
      </w:r>
      <w:r w:rsidRPr="001316F7">
        <w:rPr>
          <w:sz w:val="24"/>
          <w:szCs w:val="24"/>
        </w:rPr>
        <w:t>фронтальный опрос.</w:t>
      </w:r>
    </w:p>
    <w:p w:rsidR="0023705E" w:rsidRPr="001316F7" w:rsidRDefault="0023705E" w:rsidP="008918BA">
      <w:pPr>
        <w:jc w:val="both"/>
        <w:rPr>
          <w:sz w:val="24"/>
          <w:szCs w:val="24"/>
        </w:rPr>
      </w:pPr>
    </w:p>
    <w:p w:rsidR="0023705E" w:rsidRPr="001316F7" w:rsidRDefault="0023705E" w:rsidP="008918BA">
      <w:pPr>
        <w:jc w:val="both"/>
        <w:rPr>
          <w:b/>
          <w:bCs/>
          <w:sz w:val="24"/>
          <w:szCs w:val="24"/>
        </w:rPr>
      </w:pPr>
      <w:r w:rsidRPr="001316F7">
        <w:rPr>
          <w:b/>
          <w:bCs/>
          <w:sz w:val="24"/>
          <w:szCs w:val="24"/>
        </w:rPr>
        <w:t>1.1.2</w:t>
      </w:r>
      <w:r w:rsidRPr="001316F7">
        <w:rPr>
          <w:b/>
          <w:bCs/>
          <w:i/>
          <w:iCs/>
          <w:sz w:val="24"/>
          <w:szCs w:val="24"/>
        </w:rPr>
        <w:t xml:space="preserve">. </w:t>
      </w:r>
      <w:r w:rsidRPr="001316F7">
        <w:rPr>
          <w:b/>
          <w:bCs/>
          <w:sz w:val="24"/>
          <w:szCs w:val="24"/>
        </w:rPr>
        <w:t>Застольный период</w:t>
      </w:r>
    </w:p>
    <w:p w:rsidR="0023705E" w:rsidRPr="001316F7" w:rsidRDefault="0023705E" w:rsidP="008918BA">
      <w:pPr>
        <w:jc w:val="both"/>
        <w:rPr>
          <w:i/>
          <w:iCs/>
          <w:sz w:val="24"/>
          <w:szCs w:val="24"/>
        </w:rPr>
      </w:pPr>
      <w:r w:rsidRPr="001316F7">
        <w:rPr>
          <w:i/>
          <w:iCs/>
          <w:sz w:val="24"/>
          <w:szCs w:val="24"/>
        </w:rPr>
        <w:t>Теоретическая часть:</w:t>
      </w:r>
    </w:p>
    <w:p w:rsidR="0023705E" w:rsidRPr="001316F7" w:rsidRDefault="0023705E" w:rsidP="008918BA">
      <w:pPr>
        <w:jc w:val="both"/>
        <w:rPr>
          <w:sz w:val="24"/>
          <w:szCs w:val="24"/>
        </w:rPr>
      </w:pPr>
      <w:r w:rsidRPr="001316F7">
        <w:rPr>
          <w:sz w:val="24"/>
          <w:szCs w:val="24"/>
        </w:rPr>
        <w:t>Раскрытие основного замысла будущего спектакля, выбор методов достижения цели. Идейно-тематический анализ пьесы. Характеристика образов. Изучение действительности литературного материала</w:t>
      </w:r>
    </w:p>
    <w:p w:rsidR="0023705E" w:rsidRPr="001316F7" w:rsidRDefault="0023705E" w:rsidP="008918BA">
      <w:pPr>
        <w:jc w:val="both"/>
        <w:rPr>
          <w:i/>
          <w:iCs/>
          <w:sz w:val="24"/>
          <w:szCs w:val="24"/>
        </w:rPr>
      </w:pPr>
      <w:r w:rsidRPr="001316F7">
        <w:rPr>
          <w:i/>
          <w:iCs/>
          <w:sz w:val="24"/>
          <w:szCs w:val="24"/>
        </w:rPr>
        <w:t>Практическая часть:</w:t>
      </w:r>
    </w:p>
    <w:p w:rsidR="0023705E" w:rsidRPr="001316F7" w:rsidRDefault="0023705E" w:rsidP="008918BA">
      <w:pPr>
        <w:jc w:val="both"/>
        <w:rPr>
          <w:i/>
          <w:iCs/>
          <w:sz w:val="24"/>
          <w:szCs w:val="24"/>
          <w:u w:val="single"/>
        </w:rPr>
      </w:pPr>
      <w:r w:rsidRPr="001316F7">
        <w:rPr>
          <w:i/>
          <w:iCs/>
          <w:sz w:val="24"/>
          <w:szCs w:val="24"/>
          <w:u w:val="single"/>
        </w:rPr>
        <w:t>Контроль:</w:t>
      </w:r>
      <w:r w:rsidRPr="001316F7">
        <w:rPr>
          <w:sz w:val="24"/>
          <w:szCs w:val="24"/>
        </w:rPr>
        <w:t xml:space="preserve"> Опрос наблюдение.</w:t>
      </w:r>
    </w:p>
    <w:p w:rsidR="0023705E" w:rsidRPr="001316F7" w:rsidRDefault="0023705E" w:rsidP="008918BA">
      <w:pPr>
        <w:jc w:val="both"/>
        <w:rPr>
          <w:sz w:val="24"/>
          <w:szCs w:val="24"/>
        </w:rPr>
      </w:pPr>
    </w:p>
    <w:p w:rsidR="0023705E" w:rsidRPr="001316F7" w:rsidRDefault="0023705E" w:rsidP="008918BA">
      <w:pPr>
        <w:jc w:val="both"/>
        <w:rPr>
          <w:sz w:val="24"/>
          <w:szCs w:val="24"/>
        </w:rPr>
      </w:pPr>
      <w:r w:rsidRPr="001316F7">
        <w:rPr>
          <w:b/>
          <w:bCs/>
          <w:sz w:val="24"/>
          <w:szCs w:val="24"/>
        </w:rPr>
        <w:t>1.1.3. Репетиции в выгородке</w:t>
      </w:r>
    </w:p>
    <w:p w:rsidR="0023705E" w:rsidRPr="001316F7" w:rsidRDefault="0023705E" w:rsidP="008918BA">
      <w:pPr>
        <w:jc w:val="both"/>
        <w:rPr>
          <w:i/>
          <w:iCs/>
          <w:sz w:val="24"/>
          <w:szCs w:val="24"/>
        </w:rPr>
      </w:pPr>
      <w:r w:rsidRPr="001316F7">
        <w:rPr>
          <w:i/>
          <w:iCs/>
          <w:sz w:val="24"/>
          <w:szCs w:val="24"/>
        </w:rPr>
        <w:t>Практическая часть:</w:t>
      </w:r>
    </w:p>
    <w:p w:rsidR="0023705E" w:rsidRPr="001316F7" w:rsidRDefault="0023705E" w:rsidP="008918BA">
      <w:pPr>
        <w:jc w:val="both"/>
        <w:rPr>
          <w:sz w:val="24"/>
          <w:szCs w:val="24"/>
        </w:rPr>
      </w:pPr>
      <w:r w:rsidRPr="001316F7">
        <w:rPr>
          <w:sz w:val="24"/>
          <w:szCs w:val="24"/>
        </w:rPr>
        <w:t>Эскизная работа над ролью в пространстве с элементами бутафории, декорации и сценического костюма. Поиск мизансцен.</w:t>
      </w:r>
    </w:p>
    <w:p w:rsidR="0023705E" w:rsidRPr="001316F7" w:rsidRDefault="0023705E" w:rsidP="008918BA">
      <w:pPr>
        <w:jc w:val="both"/>
        <w:rPr>
          <w:b/>
          <w:bCs/>
          <w:sz w:val="24"/>
          <w:szCs w:val="24"/>
        </w:rPr>
      </w:pPr>
      <w:r w:rsidRPr="001316F7">
        <w:rPr>
          <w:i/>
          <w:iCs/>
          <w:sz w:val="24"/>
          <w:szCs w:val="24"/>
        </w:rPr>
        <w:t xml:space="preserve">Контроль: </w:t>
      </w:r>
      <w:r w:rsidRPr="001316F7">
        <w:rPr>
          <w:sz w:val="24"/>
          <w:szCs w:val="24"/>
        </w:rPr>
        <w:t>Наблюдение.</w:t>
      </w:r>
    </w:p>
    <w:p w:rsidR="0023705E" w:rsidRPr="001316F7" w:rsidRDefault="0023705E" w:rsidP="008918BA">
      <w:pPr>
        <w:rPr>
          <w:b/>
          <w:bCs/>
          <w:i/>
          <w:iCs/>
          <w:sz w:val="24"/>
          <w:szCs w:val="24"/>
        </w:rPr>
      </w:pPr>
      <w:r w:rsidRPr="001316F7">
        <w:rPr>
          <w:b/>
          <w:bCs/>
          <w:i/>
          <w:iCs/>
          <w:sz w:val="24"/>
          <w:szCs w:val="24"/>
        </w:rPr>
        <w:t>1.2. Работа над ролью в процессе проката спектакля</w:t>
      </w:r>
    </w:p>
    <w:p w:rsidR="0023705E" w:rsidRPr="001316F7" w:rsidRDefault="0023705E" w:rsidP="008918BA">
      <w:pPr>
        <w:jc w:val="both"/>
        <w:rPr>
          <w:sz w:val="24"/>
          <w:szCs w:val="24"/>
        </w:rPr>
      </w:pPr>
      <w:r w:rsidRPr="001316F7">
        <w:rPr>
          <w:b/>
          <w:bCs/>
          <w:sz w:val="24"/>
          <w:szCs w:val="24"/>
        </w:rPr>
        <w:t>1.2.1. Постановка и показ спектаклей по жанрам (трагедия, комедия</w:t>
      </w:r>
      <w:r w:rsidRPr="001316F7">
        <w:rPr>
          <w:sz w:val="24"/>
          <w:szCs w:val="24"/>
        </w:rPr>
        <w:t>)</w:t>
      </w:r>
    </w:p>
    <w:p w:rsidR="0023705E" w:rsidRPr="001316F7" w:rsidRDefault="0023705E" w:rsidP="008918BA">
      <w:pPr>
        <w:jc w:val="both"/>
        <w:rPr>
          <w:i/>
          <w:iCs/>
          <w:sz w:val="24"/>
          <w:szCs w:val="24"/>
        </w:rPr>
      </w:pPr>
      <w:r w:rsidRPr="001316F7">
        <w:rPr>
          <w:i/>
          <w:iCs/>
          <w:sz w:val="24"/>
          <w:szCs w:val="24"/>
        </w:rPr>
        <w:t>Теоретическая часть:</w:t>
      </w:r>
    </w:p>
    <w:p w:rsidR="0023705E" w:rsidRPr="001316F7" w:rsidRDefault="0023705E" w:rsidP="008918BA">
      <w:pPr>
        <w:jc w:val="both"/>
        <w:rPr>
          <w:sz w:val="24"/>
          <w:szCs w:val="24"/>
        </w:rPr>
      </w:pPr>
      <w:r w:rsidRPr="001316F7">
        <w:rPr>
          <w:sz w:val="24"/>
          <w:szCs w:val="24"/>
        </w:rPr>
        <w:t xml:space="preserve"> Театральные жанры. Изучение этапов работы над спектаклем:</w:t>
      </w:r>
    </w:p>
    <w:p w:rsidR="0023705E" w:rsidRPr="001316F7" w:rsidRDefault="0023705E" w:rsidP="008918BA">
      <w:pPr>
        <w:tabs>
          <w:tab w:val="left" w:pos="900"/>
          <w:tab w:val="left" w:pos="9355"/>
        </w:tabs>
        <w:ind w:right="-104"/>
        <w:jc w:val="both"/>
        <w:rPr>
          <w:sz w:val="24"/>
          <w:szCs w:val="24"/>
        </w:rPr>
      </w:pPr>
      <w:r w:rsidRPr="001316F7">
        <w:rPr>
          <w:sz w:val="24"/>
          <w:szCs w:val="24"/>
        </w:rPr>
        <w:t>- определение темы;</w:t>
      </w:r>
    </w:p>
    <w:p w:rsidR="0023705E" w:rsidRPr="001316F7" w:rsidRDefault="0023705E" w:rsidP="008918BA">
      <w:pPr>
        <w:tabs>
          <w:tab w:val="left" w:pos="900"/>
          <w:tab w:val="left" w:pos="9355"/>
        </w:tabs>
        <w:ind w:right="-104"/>
        <w:jc w:val="both"/>
        <w:rPr>
          <w:sz w:val="24"/>
          <w:szCs w:val="24"/>
        </w:rPr>
      </w:pPr>
      <w:r w:rsidRPr="001316F7">
        <w:rPr>
          <w:sz w:val="24"/>
          <w:szCs w:val="24"/>
        </w:rPr>
        <w:t>- определение проблемы и её аспектов, заложенных в драматургическом произведении;</w:t>
      </w:r>
    </w:p>
    <w:p w:rsidR="0023705E" w:rsidRPr="001316F7" w:rsidRDefault="0023705E" w:rsidP="008918BA">
      <w:pPr>
        <w:tabs>
          <w:tab w:val="left" w:pos="900"/>
          <w:tab w:val="left" w:pos="9355"/>
        </w:tabs>
        <w:ind w:right="-104"/>
        <w:jc w:val="both"/>
        <w:rPr>
          <w:sz w:val="24"/>
          <w:szCs w:val="24"/>
        </w:rPr>
      </w:pPr>
      <w:r w:rsidRPr="001316F7">
        <w:rPr>
          <w:sz w:val="24"/>
          <w:szCs w:val="24"/>
        </w:rPr>
        <w:t>- нахождение основного конфликта произведения;</w:t>
      </w:r>
    </w:p>
    <w:p w:rsidR="0023705E" w:rsidRPr="001316F7" w:rsidRDefault="0023705E" w:rsidP="008918BA">
      <w:pPr>
        <w:tabs>
          <w:tab w:val="left" w:pos="900"/>
          <w:tab w:val="left" w:pos="9355"/>
        </w:tabs>
        <w:ind w:right="-104"/>
        <w:jc w:val="both"/>
        <w:rPr>
          <w:sz w:val="24"/>
          <w:szCs w:val="24"/>
        </w:rPr>
      </w:pPr>
      <w:r w:rsidRPr="001316F7">
        <w:rPr>
          <w:sz w:val="24"/>
          <w:szCs w:val="24"/>
        </w:rPr>
        <w:t>- разбор композиции драматургического произведения – экспозиция, завязка, развитие действия, кульминация, развязка;</w:t>
      </w:r>
    </w:p>
    <w:p w:rsidR="0023705E" w:rsidRPr="001316F7" w:rsidRDefault="0023705E" w:rsidP="008918BA">
      <w:pPr>
        <w:tabs>
          <w:tab w:val="left" w:pos="900"/>
          <w:tab w:val="left" w:pos="9355"/>
        </w:tabs>
        <w:ind w:right="-104"/>
        <w:jc w:val="both"/>
        <w:rPr>
          <w:sz w:val="24"/>
          <w:szCs w:val="24"/>
        </w:rPr>
      </w:pPr>
      <w:r w:rsidRPr="001316F7">
        <w:rPr>
          <w:sz w:val="24"/>
          <w:szCs w:val="24"/>
        </w:rPr>
        <w:t>- определение событийного ряда – исходное событие, центральное событие (кульминация), главное событие (финал) драматургического произведения;</w:t>
      </w:r>
    </w:p>
    <w:p w:rsidR="0023705E" w:rsidRPr="001316F7" w:rsidRDefault="0023705E" w:rsidP="008918BA">
      <w:pPr>
        <w:tabs>
          <w:tab w:val="left" w:pos="900"/>
          <w:tab w:val="left" w:pos="9355"/>
        </w:tabs>
        <w:ind w:right="-104"/>
        <w:jc w:val="both"/>
        <w:rPr>
          <w:sz w:val="24"/>
          <w:szCs w:val="24"/>
        </w:rPr>
      </w:pPr>
      <w:r w:rsidRPr="001316F7">
        <w:rPr>
          <w:sz w:val="24"/>
          <w:szCs w:val="24"/>
        </w:rPr>
        <w:t>- определение сквозного действия;</w:t>
      </w:r>
    </w:p>
    <w:p w:rsidR="0023705E" w:rsidRPr="001316F7" w:rsidRDefault="0023705E" w:rsidP="008918BA">
      <w:pPr>
        <w:jc w:val="both"/>
        <w:rPr>
          <w:sz w:val="24"/>
          <w:szCs w:val="24"/>
        </w:rPr>
      </w:pPr>
      <w:r w:rsidRPr="001316F7">
        <w:rPr>
          <w:sz w:val="24"/>
          <w:szCs w:val="24"/>
        </w:rPr>
        <w:t>- расстановка противоборствующих сил по отношению к основному конфликту;</w:t>
      </w:r>
    </w:p>
    <w:p w:rsidR="0023705E" w:rsidRPr="001316F7" w:rsidRDefault="0023705E" w:rsidP="008918BA">
      <w:pPr>
        <w:jc w:val="both"/>
        <w:rPr>
          <w:sz w:val="24"/>
          <w:szCs w:val="24"/>
        </w:rPr>
      </w:pPr>
      <w:r w:rsidRPr="001316F7">
        <w:rPr>
          <w:sz w:val="24"/>
          <w:szCs w:val="24"/>
        </w:rPr>
        <w:t>- разбор характеров и определение сквозного действия каждого действующего лица;</w:t>
      </w:r>
    </w:p>
    <w:p w:rsidR="0023705E" w:rsidRPr="001316F7" w:rsidRDefault="0023705E" w:rsidP="008918BA">
      <w:pPr>
        <w:tabs>
          <w:tab w:val="left" w:pos="900"/>
          <w:tab w:val="left" w:pos="9355"/>
        </w:tabs>
        <w:ind w:right="-104"/>
        <w:jc w:val="both"/>
        <w:rPr>
          <w:sz w:val="24"/>
          <w:szCs w:val="24"/>
        </w:rPr>
      </w:pPr>
      <w:r w:rsidRPr="001316F7">
        <w:rPr>
          <w:sz w:val="24"/>
          <w:szCs w:val="24"/>
        </w:rPr>
        <w:t>- определение задач всех действующих лиц;</w:t>
      </w:r>
    </w:p>
    <w:p w:rsidR="0023705E" w:rsidRPr="001316F7" w:rsidRDefault="0023705E" w:rsidP="008918BA">
      <w:pPr>
        <w:jc w:val="both"/>
        <w:rPr>
          <w:i/>
          <w:iCs/>
          <w:sz w:val="24"/>
          <w:szCs w:val="24"/>
        </w:rPr>
      </w:pPr>
      <w:r w:rsidRPr="001316F7">
        <w:rPr>
          <w:sz w:val="24"/>
          <w:szCs w:val="24"/>
        </w:rPr>
        <w:t>- определение атмосферы, в которой действуют персонажи;</w:t>
      </w:r>
    </w:p>
    <w:p w:rsidR="0023705E" w:rsidRPr="001316F7" w:rsidRDefault="0023705E" w:rsidP="008918BA">
      <w:pPr>
        <w:jc w:val="both"/>
        <w:rPr>
          <w:i/>
          <w:iCs/>
          <w:sz w:val="24"/>
          <w:szCs w:val="24"/>
        </w:rPr>
      </w:pPr>
      <w:r w:rsidRPr="001316F7">
        <w:rPr>
          <w:i/>
          <w:iCs/>
          <w:sz w:val="24"/>
          <w:szCs w:val="24"/>
        </w:rPr>
        <w:t>Практическая часть:</w:t>
      </w:r>
    </w:p>
    <w:p w:rsidR="0023705E" w:rsidRPr="001316F7" w:rsidRDefault="0023705E" w:rsidP="008918BA">
      <w:pPr>
        <w:tabs>
          <w:tab w:val="left" w:pos="900"/>
          <w:tab w:val="left" w:pos="9355"/>
        </w:tabs>
        <w:ind w:right="-104"/>
        <w:jc w:val="both"/>
        <w:rPr>
          <w:sz w:val="24"/>
          <w:szCs w:val="24"/>
        </w:rPr>
      </w:pPr>
      <w:r w:rsidRPr="001316F7">
        <w:rPr>
          <w:sz w:val="24"/>
          <w:szCs w:val="24"/>
        </w:rPr>
        <w:t>- разводка по мизансценам эпизодов спектакля;</w:t>
      </w:r>
    </w:p>
    <w:p w:rsidR="0023705E" w:rsidRPr="001316F7" w:rsidRDefault="0023705E" w:rsidP="008918BA">
      <w:pPr>
        <w:jc w:val="both"/>
        <w:rPr>
          <w:sz w:val="24"/>
          <w:szCs w:val="24"/>
        </w:rPr>
      </w:pPr>
      <w:r w:rsidRPr="001316F7">
        <w:rPr>
          <w:sz w:val="24"/>
          <w:szCs w:val="24"/>
        </w:rPr>
        <w:t>- выстраивание сценического действия в эпизодах спектакля;</w:t>
      </w:r>
    </w:p>
    <w:p w:rsidR="0023705E" w:rsidRPr="001316F7" w:rsidRDefault="0023705E" w:rsidP="008918BA">
      <w:pPr>
        <w:tabs>
          <w:tab w:val="left" w:pos="900"/>
          <w:tab w:val="left" w:pos="9355"/>
        </w:tabs>
        <w:ind w:right="-104"/>
        <w:jc w:val="both"/>
        <w:rPr>
          <w:sz w:val="24"/>
          <w:szCs w:val="24"/>
        </w:rPr>
      </w:pPr>
      <w:r w:rsidRPr="001316F7">
        <w:rPr>
          <w:sz w:val="24"/>
          <w:szCs w:val="24"/>
        </w:rPr>
        <w:t>- чистка эпизодов спектакля;</w:t>
      </w:r>
    </w:p>
    <w:p w:rsidR="0023705E" w:rsidRPr="001316F7" w:rsidRDefault="0023705E" w:rsidP="008918BA">
      <w:pPr>
        <w:tabs>
          <w:tab w:val="left" w:pos="900"/>
          <w:tab w:val="left" w:pos="9355"/>
        </w:tabs>
        <w:ind w:right="-104"/>
        <w:jc w:val="both"/>
        <w:rPr>
          <w:sz w:val="24"/>
          <w:szCs w:val="24"/>
        </w:rPr>
      </w:pPr>
      <w:r w:rsidRPr="001316F7">
        <w:rPr>
          <w:sz w:val="24"/>
          <w:szCs w:val="24"/>
        </w:rPr>
        <w:t>- черновые прогоны всего спектакля;</w:t>
      </w:r>
    </w:p>
    <w:p w:rsidR="0023705E" w:rsidRPr="001316F7" w:rsidRDefault="0023705E" w:rsidP="008918BA">
      <w:pPr>
        <w:tabs>
          <w:tab w:val="left" w:pos="900"/>
          <w:tab w:val="left" w:pos="9355"/>
        </w:tabs>
        <w:ind w:right="-104"/>
        <w:jc w:val="both"/>
        <w:rPr>
          <w:sz w:val="24"/>
          <w:szCs w:val="24"/>
        </w:rPr>
      </w:pPr>
      <w:r w:rsidRPr="001316F7">
        <w:rPr>
          <w:sz w:val="24"/>
          <w:szCs w:val="24"/>
        </w:rPr>
        <w:t>- технические прогоны со световой партитурой;</w:t>
      </w:r>
    </w:p>
    <w:p w:rsidR="0023705E" w:rsidRPr="001316F7" w:rsidRDefault="0023705E" w:rsidP="008918BA">
      <w:pPr>
        <w:tabs>
          <w:tab w:val="left" w:pos="900"/>
          <w:tab w:val="left" w:pos="9355"/>
        </w:tabs>
        <w:ind w:right="-104"/>
        <w:jc w:val="both"/>
        <w:rPr>
          <w:sz w:val="24"/>
          <w:szCs w:val="24"/>
        </w:rPr>
      </w:pPr>
      <w:r w:rsidRPr="001316F7">
        <w:rPr>
          <w:sz w:val="24"/>
          <w:szCs w:val="24"/>
        </w:rPr>
        <w:t>- генеральная репетиция;</w:t>
      </w:r>
    </w:p>
    <w:p w:rsidR="0023705E" w:rsidRPr="001316F7" w:rsidRDefault="0023705E" w:rsidP="008918BA">
      <w:pPr>
        <w:tabs>
          <w:tab w:val="left" w:pos="900"/>
          <w:tab w:val="left" w:pos="9355"/>
        </w:tabs>
        <w:ind w:right="-104"/>
        <w:jc w:val="both"/>
        <w:rPr>
          <w:sz w:val="24"/>
          <w:szCs w:val="24"/>
        </w:rPr>
      </w:pPr>
      <w:r w:rsidRPr="001316F7">
        <w:rPr>
          <w:sz w:val="24"/>
          <w:szCs w:val="24"/>
        </w:rPr>
        <w:t>- сдача спектакля.</w:t>
      </w:r>
    </w:p>
    <w:p w:rsidR="0023705E" w:rsidRPr="001316F7" w:rsidRDefault="0023705E" w:rsidP="008918BA">
      <w:pPr>
        <w:jc w:val="both"/>
        <w:rPr>
          <w:sz w:val="24"/>
          <w:szCs w:val="24"/>
        </w:rPr>
      </w:pPr>
      <w:r w:rsidRPr="001316F7">
        <w:rPr>
          <w:sz w:val="24"/>
          <w:szCs w:val="24"/>
        </w:rPr>
        <w:t>Работа в режиме текущего момента. Регулярный показ спектаклей разного жанра по мере их постановки. Постановочный материал подбирается таким образом, чтобы каждый из воспитанников играл несколько разноплановых ролей, демонстрируя, таким образом, весь объем навыков</w:t>
      </w:r>
    </w:p>
    <w:p w:rsidR="0023705E" w:rsidRPr="001316F7" w:rsidRDefault="0023705E" w:rsidP="008918BA">
      <w:pPr>
        <w:jc w:val="both"/>
        <w:rPr>
          <w:sz w:val="24"/>
          <w:szCs w:val="24"/>
        </w:rPr>
      </w:pPr>
      <w:r w:rsidRPr="001316F7">
        <w:rPr>
          <w:i/>
          <w:iCs/>
          <w:sz w:val="24"/>
          <w:szCs w:val="24"/>
        </w:rPr>
        <w:t xml:space="preserve">Контроль: </w:t>
      </w:r>
      <w:r w:rsidRPr="001316F7">
        <w:rPr>
          <w:sz w:val="24"/>
          <w:szCs w:val="24"/>
        </w:rPr>
        <w:t>Наблюдение творческое задание.</w:t>
      </w:r>
    </w:p>
    <w:p w:rsidR="0023705E" w:rsidRPr="001316F7" w:rsidRDefault="0023705E" w:rsidP="008918BA">
      <w:pPr>
        <w:spacing w:before="120"/>
        <w:jc w:val="both"/>
        <w:rPr>
          <w:sz w:val="24"/>
          <w:szCs w:val="24"/>
        </w:rPr>
      </w:pPr>
      <w:r w:rsidRPr="001316F7">
        <w:rPr>
          <w:b/>
          <w:bCs/>
          <w:sz w:val="24"/>
          <w:szCs w:val="24"/>
        </w:rPr>
        <w:t>1.2.2. Первое впечатление</w:t>
      </w:r>
    </w:p>
    <w:p w:rsidR="0023705E" w:rsidRPr="001316F7" w:rsidRDefault="0023705E" w:rsidP="008918BA">
      <w:pPr>
        <w:jc w:val="both"/>
        <w:rPr>
          <w:i/>
          <w:iCs/>
          <w:sz w:val="24"/>
          <w:szCs w:val="24"/>
        </w:rPr>
      </w:pPr>
      <w:r w:rsidRPr="001316F7">
        <w:rPr>
          <w:i/>
          <w:iCs/>
          <w:sz w:val="24"/>
          <w:szCs w:val="24"/>
        </w:rPr>
        <w:t>Теоретическая часть:</w:t>
      </w:r>
    </w:p>
    <w:p w:rsidR="0023705E" w:rsidRPr="001316F7" w:rsidRDefault="0023705E" w:rsidP="008918BA">
      <w:pPr>
        <w:rPr>
          <w:sz w:val="24"/>
          <w:szCs w:val="24"/>
        </w:rPr>
      </w:pPr>
      <w:r w:rsidRPr="001316F7">
        <w:rPr>
          <w:sz w:val="24"/>
          <w:szCs w:val="24"/>
        </w:rPr>
        <w:t>Знакомство с литературным произведением. Общие сведения об авторе. Творческая манера драматурга.</w:t>
      </w:r>
    </w:p>
    <w:p w:rsidR="0023705E" w:rsidRPr="001316F7" w:rsidRDefault="0023705E" w:rsidP="008918BA">
      <w:pPr>
        <w:jc w:val="both"/>
        <w:rPr>
          <w:sz w:val="24"/>
          <w:szCs w:val="24"/>
        </w:rPr>
      </w:pPr>
      <w:r w:rsidRPr="001316F7">
        <w:rPr>
          <w:i/>
          <w:iCs/>
          <w:sz w:val="24"/>
          <w:szCs w:val="24"/>
        </w:rPr>
        <w:t xml:space="preserve">Контроль: </w:t>
      </w:r>
      <w:r w:rsidRPr="001316F7">
        <w:rPr>
          <w:sz w:val="24"/>
          <w:szCs w:val="24"/>
        </w:rPr>
        <w:t>Беседа.</w:t>
      </w:r>
    </w:p>
    <w:p w:rsidR="0023705E" w:rsidRPr="001316F7" w:rsidRDefault="0023705E" w:rsidP="008918BA">
      <w:pPr>
        <w:spacing w:before="120"/>
        <w:jc w:val="both"/>
        <w:rPr>
          <w:sz w:val="24"/>
          <w:szCs w:val="24"/>
        </w:rPr>
      </w:pPr>
      <w:r w:rsidRPr="001316F7">
        <w:rPr>
          <w:b/>
          <w:bCs/>
          <w:sz w:val="24"/>
          <w:szCs w:val="24"/>
        </w:rPr>
        <w:t>1.2.3. Застольный период</w:t>
      </w:r>
    </w:p>
    <w:p w:rsidR="0023705E" w:rsidRPr="001316F7" w:rsidRDefault="0023705E" w:rsidP="008918BA">
      <w:pPr>
        <w:jc w:val="both"/>
        <w:rPr>
          <w:i/>
          <w:iCs/>
          <w:sz w:val="24"/>
          <w:szCs w:val="24"/>
        </w:rPr>
      </w:pPr>
      <w:r w:rsidRPr="001316F7">
        <w:rPr>
          <w:i/>
          <w:iCs/>
          <w:sz w:val="24"/>
          <w:szCs w:val="24"/>
        </w:rPr>
        <w:t>Практическая часть:</w:t>
      </w:r>
    </w:p>
    <w:p w:rsidR="0023705E" w:rsidRPr="001316F7" w:rsidRDefault="0023705E" w:rsidP="008918BA">
      <w:pPr>
        <w:rPr>
          <w:sz w:val="24"/>
          <w:szCs w:val="24"/>
        </w:rPr>
      </w:pPr>
      <w:r w:rsidRPr="001316F7">
        <w:rPr>
          <w:sz w:val="24"/>
          <w:szCs w:val="24"/>
        </w:rPr>
        <w:t>Работа над образом. Читка по ролям.</w:t>
      </w:r>
    </w:p>
    <w:p w:rsidR="0023705E" w:rsidRPr="001316F7" w:rsidRDefault="0023705E" w:rsidP="008918BA">
      <w:pPr>
        <w:rPr>
          <w:b/>
          <w:bCs/>
          <w:sz w:val="24"/>
          <w:szCs w:val="24"/>
        </w:rPr>
      </w:pPr>
      <w:r w:rsidRPr="001316F7">
        <w:rPr>
          <w:sz w:val="24"/>
          <w:szCs w:val="24"/>
        </w:rPr>
        <w:t>Контроль: Слушание.</w:t>
      </w:r>
    </w:p>
    <w:p w:rsidR="0023705E" w:rsidRPr="001316F7" w:rsidRDefault="0023705E" w:rsidP="008918BA">
      <w:pPr>
        <w:jc w:val="both"/>
        <w:rPr>
          <w:b/>
          <w:bCs/>
          <w:sz w:val="24"/>
          <w:szCs w:val="24"/>
        </w:rPr>
      </w:pPr>
    </w:p>
    <w:p w:rsidR="0023705E" w:rsidRPr="001316F7" w:rsidRDefault="0023705E" w:rsidP="008918BA">
      <w:pPr>
        <w:jc w:val="both"/>
        <w:rPr>
          <w:sz w:val="24"/>
          <w:szCs w:val="24"/>
        </w:rPr>
      </w:pPr>
      <w:r w:rsidRPr="001316F7">
        <w:rPr>
          <w:b/>
          <w:bCs/>
          <w:sz w:val="24"/>
          <w:szCs w:val="24"/>
        </w:rPr>
        <w:t>1.2.4. Репетиции в выгородках</w:t>
      </w:r>
    </w:p>
    <w:p w:rsidR="0023705E" w:rsidRPr="001316F7" w:rsidRDefault="0023705E" w:rsidP="008918BA">
      <w:pPr>
        <w:jc w:val="both"/>
        <w:rPr>
          <w:i/>
          <w:iCs/>
          <w:sz w:val="24"/>
          <w:szCs w:val="24"/>
        </w:rPr>
      </w:pPr>
      <w:r w:rsidRPr="001316F7">
        <w:rPr>
          <w:i/>
          <w:iCs/>
          <w:sz w:val="24"/>
          <w:szCs w:val="24"/>
        </w:rPr>
        <w:t>Практическая часть:</w:t>
      </w:r>
    </w:p>
    <w:p w:rsidR="0023705E" w:rsidRPr="001316F7" w:rsidRDefault="0023705E" w:rsidP="008918BA">
      <w:pPr>
        <w:jc w:val="both"/>
        <w:rPr>
          <w:sz w:val="24"/>
          <w:szCs w:val="24"/>
        </w:rPr>
      </w:pPr>
      <w:r w:rsidRPr="001316F7">
        <w:rPr>
          <w:sz w:val="24"/>
          <w:szCs w:val="24"/>
        </w:rPr>
        <w:t xml:space="preserve"> Эскизная работа над ролью в пространстве с элементами бутафории, декорации и сценического костюма. Поиск мизансцен</w:t>
      </w:r>
    </w:p>
    <w:p w:rsidR="0023705E" w:rsidRPr="001316F7" w:rsidRDefault="0023705E" w:rsidP="008918BA">
      <w:pPr>
        <w:jc w:val="both"/>
        <w:rPr>
          <w:sz w:val="24"/>
          <w:szCs w:val="24"/>
        </w:rPr>
      </w:pPr>
      <w:r w:rsidRPr="001316F7">
        <w:rPr>
          <w:i/>
          <w:iCs/>
          <w:sz w:val="24"/>
          <w:szCs w:val="24"/>
        </w:rPr>
        <w:t xml:space="preserve">Контроль: </w:t>
      </w:r>
      <w:r w:rsidRPr="001316F7">
        <w:rPr>
          <w:sz w:val="24"/>
          <w:szCs w:val="24"/>
        </w:rPr>
        <w:t>Наблюдение.</w:t>
      </w:r>
    </w:p>
    <w:p w:rsidR="0023705E" w:rsidRPr="001316F7" w:rsidRDefault="0023705E" w:rsidP="008918BA">
      <w:pPr>
        <w:jc w:val="both"/>
        <w:rPr>
          <w:b/>
          <w:bCs/>
          <w:sz w:val="24"/>
          <w:szCs w:val="24"/>
        </w:rPr>
      </w:pPr>
    </w:p>
    <w:p w:rsidR="0023705E" w:rsidRPr="001316F7" w:rsidRDefault="0023705E" w:rsidP="008918BA">
      <w:pPr>
        <w:jc w:val="both"/>
        <w:rPr>
          <w:b/>
          <w:bCs/>
          <w:sz w:val="24"/>
          <w:szCs w:val="24"/>
        </w:rPr>
      </w:pPr>
      <w:r w:rsidRPr="001316F7">
        <w:rPr>
          <w:b/>
          <w:bCs/>
          <w:sz w:val="24"/>
          <w:szCs w:val="24"/>
        </w:rPr>
        <w:t>1.3. Репетиционно-постановочная работа</w:t>
      </w:r>
    </w:p>
    <w:p w:rsidR="0023705E" w:rsidRPr="001316F7" w:rsidRDefault="0023705E" w:rsidP="008918BA">
      <w:pPr>
        <w:jc w:val="both"/>
        <w:rPr>
          <w:i/>
          <w:iCs/>
          <w:sz w:val="24"/>
          <w:szCs w:val="24"/>
        </w:rPr>
      </w:pPr>
      <w:r w:rsidRPr="001316F7">
        <w:rPr>
          <w:i/>
          <w:iCs/>
          <w:sz w:val="24"/>
          <w:szCs w:val="24"/>
        </w:rPr>
        <w:t>Практическая часть.</w:t>
      </w:r>
    </w:p>
    <w:p w:rsidR="0023705E" w:rsidRPr="001316F7" w:rsidRDefault="0023705E" w:rsidP="008918BA">
      <w:pPr>
        <w:jc w:val="both"/>
        <w:rPr>
          <w:sz w:val="24"/>
          <w:szCs w:val="24"/>
        </w:rPr>
      </w:pPr>
      <w:r w:rsidRPr="001316F7">
        <w:rPr>
          <w:sz w:val="24"/>
          <w:szCs w:val="24"/>
        </w:rPr>
        <w:t xml:space="preserve"> Репетиция программы  дня знаний, дня учителя, компоновочные, прогоночные и генеральные репетиции спектакля, компоновочные, прогоночные и генеральные репетиции новогодней программы, репетиции малыми группами и сводные репетиции  школьного  фестиваля, компоновочные, прогоночные и генеральные репетиции жанрового спектакля, последний звонок.</w:t>
      </w:r>
    </w:p>
    <w:p w:rsidR="0023705E" w:rsidRPr="001316F7" w:rsidRDefault="0023705E" w:rsidP="008918BA">
      <w:pPr>
        <w:jc w:val="both"/>
        <w:rPr>
          <w:sz w:val="24"/>
          <w:szCs w:val="24"/>
        </w:rPr>
      </w:pPr>
      <w:r w:rsidRPr="001316F7">
        <w:rPr>
          <w:i/>
          <w:iCs/>
          <w:sz w:val="24"/>
          <w:szCs w:val="24"/>
        </w:rPr>
        <w:t xml:space="preserve">Контроль: </w:t>
      </w:r>
      <w:r w:rsidRPr="001316F7">
        <w:rPr>
          <w:sz w:val="24"/>
          <w:szCs w:val="24"/>
        </w:rPr>
        <w:t>Наблюдение, опрос, показ.</w:t>
      </w:r>
    </w:p>
    <w:p w:rsidR="0023705E" w:rsidRPr="001316F7" w:rsidRDefault="0023705E" w:rsidP="008918BA">
      <w:pPr>
        <w:jc w:val="both"/>
        <w:rPr>
          <w:b/>
          <w:bCs/>
          <w:sz w:val="24"/>
          <w:szCs w:val="24"/>
        </w:rPr>
      </w:pPr>
    </w:p>
    <w:p w:rsidR="0023705E" w:rsidRPr="001316F7" w:rsidRDefault="0023705E" w:rsidP="008918BA">
      <w:pPr>
        <w:jc w:val="both"/>
        <w:rPr>
          <w:b/>
          <w:bCs/>
          <w:sz w:val="24"/>
          <w:szCs w:val="24"/>
        </w:rPr>
      </w:pPr>
      <w:r w:rsidRPr="001316F7">
        <w:rPr>
          <w:b/>
          <w:bCs/>
          <w:sz w:val="24"/>
          <w:szCs w:val="24"/>
          <w:lang w:val="en-US"/>
        </w:rPr>
        <w:t>II</w:t>
      </w:r>
      <w:r w:rsidRPr="001316F7">
        <w:rPr>
          <w:b/>
          <w:bCs/>
          <w:sz w:val="24"/>
          <w:szCs w:val="24"/>
        </w:rPr>
        <w:t>. Художественное слово</w:t>
      </w:r>
    </w:p>
    <w:p w:rsidR="0023705E" w:rsidRPr="001316F7" w:rsidRDefault="0023705E" w:rsidP="008918BA">
      <w:pPr>
        <w:tabs>
          <w:tab w:val="left" w:pos="1139"/>
        </w:tabs>
        <w:jc w:val="both"/>
        <w:rPr>
          <w:b/>
          <w:bCs/>
          <w:i/>
          <w:iCs/>
          <w:sz w:val="24"/>
          <w:szCs w:val="24"/>
        </w:rPr>
      </w:pPr>
      <w:r w:rsidRPr="001316F7">
        <w:rPr>
          <w:b/>
          <w:bCs/>
          <w:i/>
          <w:iCs/>
          <w:sz w:val="24"/>
          <w:szCs w:val="24"/>
        </w:rPr>
        <w:t>2.1. Сценическая речь</w:t>
      </w:r>
    </w:p>
    <w:p w:rsidR="0023705E" w:rsidRPr="001316F7" w:rsidRDefault="0023705E" w:rsidP="008918BA">
      <w:pPr>
        <w:jc w:val="both"/>
        <w:rPr>
          <w:b/>
          <w:bCs/>
          <w:sz w:val="24"/>
          <w:szCs w:val="24"/>
        </w:rPr>
      </w:pPr>
      <w:r w:rsidRPr="001316F7">
        <w:rPr>
          <w:b/>
          <w:bCs/>
          <w:sz w:val="24"/>
          <w:szCs w:val="24"/>
        </w:rPr>
        <w:t>2.1.1. Логика речи</w:t>
      </w:r>
    </w:p>
    <w:p w:rsidR="0023705E" w:rsidRPr="001316F7" w:rsidRDefault="0023705E" w:rsidP="008918BA">
      <w:pPr>
        <w:jc w:val="both"/>
        <w:rPr>
          <w:sz w:val="24"/>
          <w:szCs w:val="24"/>
        </w:rPr>
      </w:pPr>
      <w:r w:rsidRPr="001316F7">
        <w:rPr>
          <w:i/>
          <w:iCs/>
          <w:sz w:val="24"/>
          <w:szCs w:val="24"/>
        </w:rPr>
        <w:t>Теоретическая часть</w:t>
      </w:r>
      <w:r w:rsidRPr="001316F7">
        <w:rPr>
          <w:sz w:val="24"/>
          <w:szCs w:val="24"/>
        </w:rPr>
        <w:t>.</w:t>
      </w:r>
    </w:p>
    <w:p w:rsidR="0023705E" w:rsidRPr="001316F7" w:rsidRDefault="0023705E" w:rsidP="008918BA">
      <w:pPr>
        <w:jc w:val="both"/>
        <w:rPr>
          <w:sz w:val="24"/>
          <w:szCs w:val="24"/>
        </w:rPr>
      </w:pPr>
      <w:r w:rsidRPr="001316F7">
        <w:rPr>
          <w:sz w:val="24"/>
          <w:szCs w:val="24"/>
        </w:rPr>
        <w:t xml:space="preserve">Логика речи. Законы логики в речевом действии. Законы логики в речевом общении: словесного действия, сверхзадачи, контекста, сквозного действия, перспективы нового понятия, сравнения, сопоставления подтекста создания линии видения.   </w:t>
      </w:r>
    </w:p>
    <w:p w:rsidR="0023705E" w:rsidRPr="001316F7" w:rsidRDefault="0023705E" w:rsidP="008918BA">
      <w:pPr>
        <w:jc w:val="both"/>
        <w:rPr>
          <w:i/>
          <w:iCs/>
          <w:sz w:val="24"/>
          <w:szCs w:val="24"/>
        </w:rPr>
      </w:pPr>
      <w:r w:rsidRPr="001316F7">
        <w:rPr>
          <w:i/>
          <w:iCs/>
          <w:sz w:val="24"/>
          <w:szCs w:val="24"/>
        </w:rPr>
        <w:t>Практическая часть.</w:t>
      </w:r>
    </w:p>
    <w:p w:rsidR="0023705E" w:rsidRPr="001316F7" w:rsidRDefault="0023705E" w:rsidP="008918BA">
      <w:pPr>
        <w:jc w:val="both"/>
        <w:rPr>
          <w:sz w:val="24"/>
          <w:szCs w:val="24"/>
        </w:rPr>
      </w:pPr>
      <w:r w:rsidRPr="001316F7">
        <w:rPr>
          <w:sz w:val="24"/>
          <w:szCs w:val="24"/>
        </w:rPr>
        <w:t>Чтение смысловых отрывков.</w:t>
      </w:r>
    </w:p>
    <w:p w:rsidR="0023705E" w:rsidRPr="001316F7" w:rsidRDefault="0023705E" w:rsidP="008918BA">
      <w:pPr>
        <w:rPr>
          <w:sz w:val="24"/>
          <w:szCs w:val="24"/>
        </w:rPr>
      </w:pPr>
      <w:r w:rsidRPr="001316F7">
        <w:rPr>
          <w:i/>
          <w:iCs/>
          <w:sz w:val="24"/>
          <w:szCs w:val="24"/>
        </w:rPr>
        <w:t xml:space="preserve">Контроль: </w:t>
      </w:r>
      <w:r w:rsidRPr="001316F7">
        <w:rPr>
          <w:sz w:val="24"/>
          <w:szCs w:val="24"/>
        </w:rPr>
        <w:t>Опрос, слуховой анализ.</w:t>
      </w:r>
    </w:p>
    <w:p w:rsidR="0023705E" w:rsidRPr="001316F7" w:rsidRDefault="0023705E" w:rsidP="008918BA">
      <w:pPr>
        <w:jc w:val="both"/>
        <w:rPr>
          <w:b/>
          <w:bCs/>
          <w:sz w:val="24"/>
          <w:szCs w:val="24"/>
        </w:rPr>
      </w:pPr>
    </w:p>
    <w:p w:rsidR="0023705E" w:rsidRPr="001316F7" w:rsidRDefault="0023705E" w:rsidP="008918BA">
      <w:pPr>
        <w:rPr>
          <w:b/>
          <w:bCs/>
          <w:i/>
          <w:iCs/>
          <w:sz w:val="24"/>
          <w:szCs w:val="24"/>
        </w:rPr>
      </w:pPr>
      <w:r w:rsidRPr="001316F7">
        <w:rPr>
          <w:b/>
          <w:bCs/>
          <w:i/>
          <w:iCs/>
          <w:sz w:val="24"/>
          <w:szCs w:val="24"/>
        </w:rPr>
        <w:t>2.2. Работа над текстом</w:t>
      </w:r>
    </w:p>
    <w:p w:rsidR="0023705E" w:rsidRPr="001316F7" w:rsidRDefault="0023705E" w:rsidP="008918BA">
      <w:pPr>
        <w:jc w:val="both"/>
        <w:rPr>
          <w:b/>
          <w:bCs/>
          <w:sz w:val="24"/>
          <w:szCs w:val="24"/>
        </w:rPr>
      </w:pPr>
      <w:r w:rsidRPr="001316F7">
        <w:rPr>
          <w:b/>
          <w:bCs/>
          <w:sz w:val="24"/>
          <w:szCs w:val="24"/>
        </w:rPr>
        <w:t>2.2.1.Темпо - ритм речив пьесе, спектакле</w:t>
      </w:r>
    </w:p>
    <w:p w:rsidR="0023705E" w:rsidRPr="001316F7" w:rsidRDefault="0023705E" w:rsidP="008918BA">
      <w:pPr>
        <w:jc w:val="both"/>
        <w:rPr>
          <w:sz w:val="24"/>
          <w:szCs w:val="24"/>
        </w:rPr>
      </w:pPr>
      <w:r w:rsidRPr="001316F7">
        <w:rPr>
          <w:i/>
          <w:iCs/>
          <w:sz w:val="24"/>
          <w:szCs w:val="24"/>
        </w:rPr>
        <w:t>Теоретическая часть</w:t>
      </w:r>
      <w:r w:rsidRPr="001316F7">
        <w:rPr>
          <w:sz w:val="24"/>
          <w:szCs w:val="24"/>
        </w:rPr>
        <w:t>:</w:t>
      </w:r>
    </w:p>
    <w:p w:rsidR="0023705E" w:rsidRPr="001316F7" w:rsidRDefault="0023705E" w:rsidP="008918BA">
      <w:pPr>
        <w:jc w:val="both"/>
        <w:rPr>
          <w:sz w:val="24"/>
          <w:szCs w:val="24"/>
        </w:rPr>
      </w:pPr>
      <w:r w:rsidRPr="001316F7">
        <w:rPr>
          <w:sz w:val="24"/>
          <w:szCs w:val="24"/>
        </w:rPr>
        <w:t xml:space="preserve">Понятие о речевом такте (звене), логическом ударении, логической паузе. Скелетирование фразы. </w:t>
      </w:r>
    </w:p>
    <w:p w:rsidR="0023705E" w:rsidRPr="001316F7" w:rsidRDefault="0023705E" w:rsidP="008918BA">
      <w:pPr>
        <w:jc w:val="both"/>
        <w:rPr>
          <w:i/>
          <w:iCs/>
          <w:sz w:val="24"/>
          <w:szCs w:val="24"/>
        </w:rPr>
      </w:pPr>
      <w:r w:rsidRPr="001316F7">
        <w:rPr>
          <w:i/>
          <w:iCs/>
          <w:sz w:val="24"/>
          <w:szCs w:val="24"/>
        </w:rPr>
        <w:t>Практическая часть:</w:t>
      </w:r>
    </w:p>
    <w:p w:rsidR="0023705E" w:rsidRPr="001316F7" w:rsidRDefault="0023705E" w:rsidP="008918BA">
      <w:pPr>
        <w:jc w:val="both"/>
        <w:rPr>
          <w:sz w:val="24"/>
          <w:szCs w:val="24"/>
        </w:rPr>
      </w:pPr>
      <w:r w:rsidRPr="001316F7">
        <w:rPr>
          <w:sz w:val="24"/>
          <w:szCs w:val="24"/>
        </w:rPr>
        <w:t>Чтение смысловых отрывков.</w:t>
      </w:r>
    </w:p>
    <w:p w:rsidR="0023705E" w:rsidRPr="001316F7" w:rsidRDefault="0023705E" w:rsidP="008918BA">
      <w:pPr>
        <w:jc w:val="both"/>
        <w:rPr>
          <w:sz w:val="24"/>
          <w:szCs w:val="24"/>
        </w:rPr>
      </w:pPr>
      <w:r w:rsidRPr="001316F7">
        <w:rPr>
          <w:i/>
          <w:iCs/>
          <w:sz w:val="24"/>
          <w:szCs w:val="24"/>
        </w:rPr>
        <w:t xml:space="preserve">Контроль: </w:t>
      </w:r>
      <w:r w:rsidRPr="001316F7">
        <w:rPr>
          <w:sz w:val="24"/>
          <w:szCs w:val="24"/>
        </w:rPr>
        <w:t>Слушание.</w:t>
      </w:r>
    </w:p>
    <w:p w:rsidR="0023705E" w:rsidRPr="001316F7" w:rsidRDefault="0023705E" w:rsidP="008918BA">
      <w:pPr>
        <w:jc w:val="both"/>
        <w:rPr>
          <w:b/>
          <w:bCs/>
          <w:sz w:val="24"/>
          <w:szCs w:val="24"/>
        </w:rPr>
      </w:pPr>
    </w:p>
    <w:p w:rsidR="0023705E" w:rsidRPr="001316F7" w:rsidRDefault="0023705E" w:rsidP="008918BA">
      <w:pPr>
        <w:jc w:val="both"/>
        <w:rPr>
          <w:b/>
          <w:bCs/>
          <w:sz w:val="24"/>
          <w:szCs w:val="24"/>
        </w:rPr>
      </w:pPr>
      <w:r w:rsidRPr="001316F7">
        <w:rPr>
          <w:b/>
          <w:bCs/>
          <w:sz w:val="24"/>
          <w:szCs w:val="24"/>
        </w:rPr>
        <w:t>2.2.2. Логический разбор пьесыкак первый этап в работе над освоением авторского текста</w:t>
      </w:r>
    </w:p>
    <w:p w:rsidR="0023705E" w:rsidRPr="001316F7" w:rsidRDefault="0023705E" w:rsidP="008918BA">
      <w:pPr>
        <w:jc w:val="both"/>
        <w:rPr>
          <w:sz w:val="24"/>
          <w:szCs w:val="24"/>
        </w:rPr>
      </w:pPr>
      <w:r w:rsidRPr="001316F7">
        <w:rPr>
          <w:i/>
          <w:iCs/>
          <w:sz w:val="24"/>
          <w:szCs w:val="24"/>
        </w:rPr>
        <w:t>Теоретическая часть</w:t>
      </w:r>
      <w:r w:rsidRPr="001316F7">
        <w:rPr>
          <w:sz w:val="24"/>
          <w:szCs w:val="24"/>
        </w:rPr>
        <w:t>:</w:t>
      </w:r>
    </w:p>
    <w:p w:rsidR="0023705E" w:rsidRPr="001316F7" w:rsidRDefault="0023705E" w:rsidP="008918BA">
      <w:pPr>
        <w:jc w:val="both"/>
        <w:rPr>
          <w:sz w:val="24"/>
          <w:szCs w:val="24"/>
        </w:rPr>
      </w:pPr>
      <w:r w:rsidRPr="001316F7">
        <w:rPr>
          <w:sz w:val="24"/>
          <w:szCs w:val="24"/>
        </w:rPr>
        <w:t>Логический разбор как первый этап в работе над освоением авторского текста. Критерии выбора художественного материала. Композиционное построение, роль кульминации в композиции. Сверхзадача и сквозное действие. Пути воплощения.</w:t>
      </w:r>
    </w:p>
    <w:p w:rsidR="0023705E" w:rsidRPr="001316F7" w:rsidRDefault="0023705E" w:rsidP="008918BA">
      <w:pPr>
        <w:jc w:val="both"/>
        <w:rPr>
          <w:i/>
          <w:iCs/>
          <w:sz w:val="24"/>
          <w:szCs w:val="24"/>
        </w:rPr>
      </w:pPr>
      <w:r w:rsidRPr="001316F7">
        <w:rPr>
          <w:i/>
          <w:iCs/>
          <w:sz w:val="24"/>
          <w:szCs w:val="24"/>
        </w:rPr>
        <w:t>Практическая част:</w:t>
      </w:r>
    </w:p>
    <w:p w:rsidR="0023705E" w:rsidRPr="001316F7" w:rsidRDefault="0023705E" w:rsidP="008918BA">
      <w:pPr>
        <w:jc w:val="both"/>
        <w:rPr>
          <w:sz w:val="24"/>
          <w:szCs w:val="24"/>
        </w:rPr>
      </w:pPr>
      <w:r w:rsidRPr="001316F7">
        <w:rPr>
          <w:sz w:val="24"/>
          <w:szCs w:val="24"/>
        </w:rPr>
        <w:t>Чтение смысловых отрывков.</w:t>
      </w:r>
    </w:p>
    <w:p w:rsidR="0023705E" w:rsidRPr="001316F7" w:rsidRDefault="0023705E" w:rsidP="008918BA">
      <w:pPr>
        <w:jc w:val="both"/>
        <w:rPr>
          <w:sz w:val="24"/>
          <w:szCs w:val="24"/>
        </w:rPr>
      </w:pPr>
      <w:r w:rsidRPr="001316F7">
        <w:rPr>
          <w:i/>
          <w:iCs/>
          <w:sz w:val="24"/>
          <w:szCs w:val="24"/>
        </w:rPr>
        <w:t xml:space="preserve">Контроль: </w:t>
      </w:r>
      <w:r w:rsidRPr="001316F7">
        <w:rPr>
          <w:sz w:val="24"/>
          <w:szCs w:val="24"/>
        </w:rPr>
        <w:t>Слушание, опрос, слуховой анализ.</w:t>
      </w:r>
    </w:p>
    <w:p w:rsidR="0023705E" w:rsidRPr="001316F7" w:rsidRDefault="0023705E" w:rsidP="008918BA">
      <w:pPr>
        <w:jc w:val="both"/>
        <w:rPr>
          <w:b/>
          <w:bCs/>
          <w:sz w:val="24"/>
          <w:szCs w:val="24"/>
        </w:rPr>
      </w:pPr>
    </w:p>
    <w:p w:rsidR="0023705E" w:rsidRPr="001316F7" w:rsidRDefault="0023705E" w:rsidP="008918BA">
      <w:pPr>
        <w:jc w:val="both"/>
        <w:rPr>
          <w:b/>
          <w:bCs/>
          <w:sz w:val="24"/>
          <w:szCs w:val="24"/>
        </w:rPr>
      </w:pPr>
      <w:r w:rsidRPr="001316F7">
        <w:rPr>
          <w:b/>
          <w:bCs/>
          <w:sz w:val="24"/>
          <w:szCs w:val="24"/>
        </w:rPr>
        <w:t>I</w:t>
      </w:r>
      <w:r w:rsidRPr="001316F7">
        <w:rPr>
          <w:b/>
          <w:bCs/>
          <w:sz w:val="24"/>
          <w:szCs w:val="24"/>
          <w:lang w:val="en-US"/>
        </w:rPr>
        <w:t>II</w:t>
      </w:r>
      <w:r w:rsidRPr="001316F7">
        <w:rPr>
          <w:b/>
          <w:bCs/>
          <w:sz w:val="24"/>
          <w:szCs w:val="24"/>
        </w:rPr>
        <w:t>. Сценическое движение</w:t>
      </w:r>
    </w:p>
    <w:p w:rsidR="0023705E" w:rsidRPr="001316F7" w:rsidRDefault="0023705E" w:rsidP="008918BA">
      <w:pPr>
        <w:jc w:val="both"/>
        <w:rPr>
          <w:b/>
          <w:bCs/>
          <w:sz w:val="24"/>
          <w:szCs w:val="24"/>
        </w:rPr>
      </w:pPr>
    </w:p>
    <w:p w:rsidR="0023705E" w:rsidRPr="001316F7" w:rsidRDefault="0023705E" w:rsidP="008918BA">
      <w:pPr>
        <w:rPr>
          <w:b/>
          <w:bCs/>
          <w:i/>
          <w:iCs/>
          <w:sz w:val="24"/>
          <w:szCs w:val="24"/>
        </w:rPr>
      </w:pPr>
      <w:r w:rsidRPr="001316F7">
        <w:rPr>
          <w:b/>
          <w:bCs/>
          <w:i/>
          <w:iCs/>
          <w:sz w:val="24"/>
          <w:szCs w:val="24"/>
        </w:rPr>
        <w:t>3.1. Трюковая пластика</w:t>
      </w:r>
    </w:p>
    <w:p w:rsidR="0023705E" w:rsidRPr="001316F7" w:rsidRDefault="0023705E" w:rsidP="008918BA">
      <w:pPr>
        <w:jc w:val="both"/>
        <w:rPr>
          <w:b/>
          <w:bCs/>
          <w:sz w:val="24"/>
          <w:szCs w:val="24"/>
        </w:rPr>
      </w:pPr>
      <w:r w:rsidRPr="001316F7">
        <w:rPr>
          <w:b/>
          <w:bCs/>
          <w:sz w:val="24"/>
          <w:szCs w:val="24"/>
        </w:rPr>
        <w:t>3.1.1. Приемы падений</w:t>
      </w:r>
    </w:p>
    <w:p w:rsidR="0023705E" w:rsidRPr="001316F7" w:rsidRDefault="0023705E" w:rsidP="008918BA">
      <w:pPr>
        <w:jc w:val="both"/>
        <w:rPr>
          <w:i/>
          <w:iCs/>
          <w:sz w:val="24"/>
          <w:szCs w:val="24"/>
        </w:rPr>
      </w:pPr>
      <w:r w:rsidRPr="001316F7">
        <w:rPr>
          <w:i/>
          <w:iCs/>
          <w:sz w:val="24"/>
          <w:szCs w:val="24"/>
        </w:rPr>
        <w:t>Теоретическая часть:</w:t>
      </w:r>
    </w:p>
    <w:p w:rsidR="0023705E" w:rsidRPr="001316F7" w:rsidRDefault="0023705E" w:rsidP="008918BA">
      <w:pPr>
        <w:jc w:val="both"/>
        <w:rPr>
          <w:sz w:val="24"/>
          <w:szCs w:val="24"/>
        </w:rPr>
      </w:pPr>
      <w:r w:rsidRPr="001316F7">
        <w:rPr>
          <w:sz w:val="24"/>
          <w:szCs w:val="24"/>
        </w:rPr>
        <w:t>Объяснение правил выполнения падений.</w:t>
      </w:r>
    </w:p>
    <w:p w:rsidR="0023705E" w:rsidRPr="001316F7" w:rsidRDefault="0023705E" w:rsidP="008918BA">
      <w:pPr>
        <w:jc w:val="both"/>
        <w:rPr>
          <w:i/>
          <w:iCs/>
          <w:sz w:val="24"/>
          <w:szCs w:val="24"/>
        </w:rPr>
      </w:pPr>
      <w:r w:rsidRPr="001316F7">
        <w:rPr>
          <w:i/>
          <w:iCs/>
          <w:sz w:val="24"/>
          <w:szCs w:val="24"/>
        </w:rPr>
        <w:t>Практическая часть:</w:t>
      </w:r>
    </w:p>
    <w:p w:rsidR="0023705E" w:rsidRPr="001316F7" w:rsidRDefault="0023705E" w:rsidP="008918BA">
      <w:pPr>
        <w:jc w:val="both"/>
        <w:rPr>
          <w:sz w:val="24"/>
          <w:szCs w:val="24"/>
        </w:rPr>
      </w:pPr>
      <w:r w:rsidRPr="001316F7">
        <w:rPr>
          <w:sz w:val="24"/>
          <w:szCs w:val="24"/>
        </w:rPr>
        <w:t xml:space="preserve"> Прыжки с приземлением на 1 и 2 ноги, прыжки с падением на бок, прыжки с препятствиями, падения вперед, набок, назад; падение сверху и др. </w:t>
      </w:r>
    </w:p>
    <w:p w:rsidR="0023705E" w:rsidRPr="001316F7" w:rsidRDefault="0023705E" w:rsidP="008918BA">
      <w:pPr>
        <w:jc w:val="both"/>
        <w:rPr>
          <w:sz w:val="24"/>
          <w:szCs w:val="24"/>
        </w:rPr>
      </w:pPr>
      <w:r w:rsidRPr="001316F7">
        <w:rPr>
          <w:i/>
          <w:iCs/>
          <w:sz w:val="24"/>
          <w:szCs w:val="24"/>
        </w:rPr>
        <w:t xml:space="preserve">Контроль: </w:t>
      </w:r>
      <w:r w:rsidRPr="001316F7">
        <w:rPr>
          <w:sz w:val="24"/>
          <w:szCs w:val="24"/>
        </w:rPr>
        <w:t>Наблюдение.</w:t>
      </w:r>
    </w:p>
    <w:p w:rsidR="0023705E" w:rsidRPr="001316F7" w:rsidRDefault="0023705E" w:rsidP="008918BA">
      <w:pPr>
        <w:jc w:val="both"/>
        <w:rPr>
          <w:b/>
          <w:bCs/>
          <w:sz w:val="24"/>
          <w:szCs w:val="24"/>
        </w:rPr>
      </w:pPr>
    </w:p>
    <w:p w:rsidR="0023705E" w:rsidRPr="001316F7" w:rsidRDefault="0023705E" w:rsidP="008918BA">
      <w:pPr>
        <w:jc w:val="both"/>
        <w:rPr>
          <w:sz w:val="24"/>
          <w:szCs w:val="24"/>
        </w:rPr>
      </w:pPr>
      <w:r w:rsidRPr="001316F7">
        <w:rPr>
          <w:b/>
          <w:bCs/>
          <w:sz w:val="24"/>
          <w:szCs w:val="24"/>
        </w:rPr>
        <w:t>3.1.2. Пощёчина (сценическая</w:t>
      </w:r>
      <w:r w:rsidRPr="001316F7">
        <w:rPr>
          <w:sz w:val="24"/>
          <w:szCs w:val="24"/>
        </w:rPr>
        <w:t>)</w:t>
      </w:r>
    </w:p>
    <w:p w:rsidR="0023705E" w:rsidRPr="001316F7" w:rsidRDefault="0023705E" w:rsidP="008918BA">
      <w:pPr>
        <w:jc w:val="both"/>
        <w:rPr>
          <w:i/>
          <w:iCs/>
          <w:sz w:val="24"/>
          <w:szCs w:val="24"/>
        </w:rPr>
      </w:pPr>
      <w:r w:rsidRPr="001316F7">
        <w:rPr>
          <w:i/>
          <w:iCs/>
          <w:sz w:val="24"/>
          <w:szCs w:val="24"/>
        </w:rPr>
        <w:t>Теоретическая часть:</w:t>
      </w:r>
    </w:p>
    <w:p w:rsidR="0023705E" w:rsidRPr="001316F7" w:rsidRDefault="0023705E" w:rsidP="008918BA">
      <w:pPr>
        <w:jc w:val="both"/>
        <w:rPr>
          <w:sz w:val="24"/>
          <w:szCs w:val="24"/>
        </w:rPr>
      </w:pPr>
      <w:r w:rsidRPr="001316F7">
        <w:rPr>
          <w:sz w:val="24"/>
          <w:szCs w:val="24"/>
        </w:rPr>
        <w:t>Понятие сценическая пощёчина. Техники нанесения  сценической пощечины</w:t>
      </w:r>
    </w:p>
    <w:p w:rsidR="0023705E" w:rsidRPr="001316F7" w:rsidRDefault="0023705E" w:rsidP="008918BA">
      <w:pPr>
        <w:jc w:val="both"/>
        <w:rPr>
          <w:sz w:val="24"/>
          <w:szCs w:val="24"/>
        </w:rPr>
      </w:pPr>
      <w:r w:rsidRPr="001316F7">
        <w:rPr>
          <w:i/>
          <w:iCs/>
          <w:sz w:val="24"/>
          <w:szCs w:val="24"/>
        </w:rPr>
        <w:t>Практическая часть:</w:t>
      </w:r>
      <w:r w:rsidRPr="001316F7">
        <w:rPr>
          <w:sz w:val="24"/>
          <w:szCs w:val="24"/>
        </w:rPr>
        <w:t xml:space="preserve"> Отработка пощёчины.</w:t>
      </w:r>
    </w:p>
    <w:p w:rsidR="0023705E" w:rsidRPr="001316F7" w:rsidRDefault="0023705E" w:rsidP="008918BA">
      <w:pPr>
        <w:jc w:val="both"/>
        <w:rPr>
          <w:sz w:val="24"/>
          <w:szCs w:val="24"/>
        </w:rPr>
      </w:pPr>
      <w:r w:rsidRPr="001316F7">
        <w:rPr>
          <w:i/>
          <w:iCs/>
          <w:sz w:val="24"/>
          <w:szCs w:val="24"/>
        </w:rPr>
        <w:t xml:space="preserve">Контроль: </w:t>
      </w:r>
      <w:r w:rsidRPr="001316F7">
        <w:rPr>
          <w:sz w:val="24"/>
          <w:szCs w:val="24"/>
        </w:rPr>
        <w:t>Наблюдение.</w:t>
      </w:r>
    </w:p>
    <w:p w:rsidR="0023705E" w:rsidRPr="001316F7" w:rsidRDefault="0023705E" w:rsidP="008918BA">
      <w:pPr>
        <w:jc w:val="both"/>
        <w:rPr>
          <w:sz w:val="24"/>
          <w:szCs w:val="24"/>
        </w:rPr>
      </w:pPr>
    </w:p>
    <w:p w:rsidR="0023705E" w:rsidRPr="001316F7" w:rsidRDefault="0023705E" w:rsidP="008918BA">
      <w:pPr>
        <w:jc w:val="both"/>
        <w:rPr>
          <w:sz w:val="24"/>
          <w:szCs w:val="24"/>
        </w:rPr>
      </w:pPr>
      <w:r w:rsidRPr="001316F7">
        <w:rPr>
          <w:b/>
          <w:bCs/>
          <w:sz w:val="24"/>
          <w:szCs w:val="24"/>
        </w:rPr>
        <w:t>3.1.3. Жонглирование</w:t>
      </w:r>
    </w:p>
    <w:p w:rsidR="0023705E" w:rsidRPr="001316F7" w:rsidRDefault="0023705E" w:rsidP="008918BA">
      <w:pPr>
        <w:jc w:val="both"/>
        <w:rPr>
          <w:i/>
          <w:iCs/>
          <w:sz w:val="24"/>
          <w:szCs w:val="24"/>
        </w:rPr>
      </w:pPr>
      <w:r w:rsidRPr="001316F7">
        <w:rPr>
          <w:i/>
          <w:iCs/>
          <w:sz w:val="24"/>
          <w:szCs w:val="24"/>
        </w:rPr>
        <w:t>Теоретическая часть:</w:t>
      </w:r>
    </w:p>
    <w:p w:rsidR="0023705E" w:rsidRPr="001316F7" w:rsidRDefault="0023705E" w:rsidP="008918BA">
      <w:pPr>
        <w:jc w:val="both"/>
        <w:rPr>
          <w:sz w:val="24"/>
          <w:szCs w:val="24"/>
        </w:rPr>
      </w:pPr>
      <w:r w:rsidRPr="001316F7">
        <w:rPr>
          <w:sz w:val="24"/>
          <w:szCs w:val="24"/>
        </w:rPr>
        <w:t xml:space="preserve">Техника жонглирования. </w:t>
      </w:r>
    </w:p>
    <w:p w:rsidR="0023705E" w:rsidRPr="001316F7" w:rsidRDefault="0023705E" w:rsidP="008918BA">
      <w:pPr>
        <w:jc w:val="both"/>
        <w:rPr>
          <w:sz w:val="24"/>
          <w:szCs w:val="24"/>
        </w:rPr>
      </w:pPr>
      <w:r w:rsidRPr="001316F7">
        <w:rPr>
          <w:i/>
          <w:iCs/>
          <w:sz w:val="24"/>
          <w:szCs w:val="24"/>
        </w:rPr>
        <w:t>Практическая часть:</w:t>
      </w:r>
    </w:p>
    <w:p w:rsidR="0023705E" w:rsidRPr="001316F7" w:rsidRDefault="0023705E" w:rsidP="008918BA">
      <w:pPr>
        <w:jc w:val="both"/>
        <w:rPr>
          <w:sz w:val="24"/>
          <w:szCs w:val="24"/>
        </w:rPr>
      </w:pPr>
      <w:r w:rsidRPr="001316F7">
        <w:rPr>
          <w:sz w:val="24"/>
          <w:szCs w:val="24"/>
        </w:rPr>
        <w:t xml:space="preserve">Упражнения на тренировку ритмичности, ловкости, координации движения.Жонглирование  двумя, а по мере овладения, тремя мячами размером с теннисный шарик, бросание 2х мячей каскадом, одной </w:t>
      </w:r>
    </w:p>
    <w:p w:rsidR="0023705E" w:rsidRPr="001316F7" w:rsidRDefault="0023705E" w:rsidP="008918BA">
      <w:pPr>
        <w:jc w:val="both"/>
        <w:rPr>
          <w:sz w:val="24"/>
          <w:szCs w:val="24"/>
        </w:rPr>
      </w:pPr>
      <w:r w:rsidRPr="001316F7">
        <w:rPr>
          <w:sz w:val="24"/>
          <w:szCs w:val="24"/>
        </w:rPr>
        <w:t xml:space="preserve">рукой, перебрасывание 3х мячей из руки в руку и др.  </w:t>
      </w:r>
    </w:p>
    <w:p w:rsidR="0023705E" w:rsidRPr="001316F7" w:rsidRDefault="0023705E" w:rsidP="008918BA">
      <w:pPr>
        <w:jc w:val="both"/>
        <w:rPr>
          <w:b/>
          <w:bCs/>
          <w:sz w:val="24"/>
          <w:szCs w:val="24"/>
        </w:rPr>
      </w:pPr>
      <w:r w:rsidRPr="001316F7">
        <w:rPr>
          <w:i/>
          <w:iCs/>
          <w:sz w:val="24"/>
          <w:szCs w:val="24"/>
        </w:rPr>
        <w:t xml:space="preserve">Контроль: </w:t>
      </w:r>
      <w:r w:rsidRPr="001316F7">
        <w:rPr>
          <w:sz w:val="24"/>
          <w:szCs w:val="24"/>
        </w:rPr>
        <w:t>Наблюдение.</w:t>
      </w:r>
    </w:p>
    <w:p w:rsidR="0023705E" w:rsidRPr="001316F7" w:rsidRDefault="0023705E" w:rsidP="008918BA">
      <w:pPr>
        <w:jc w:val="both"/>
        <w:rPr>
          <w:b/>
          <w:bCs/>
          <w:sz w:val="24"/>
          <w:szCs w:val="24"/>
        </w:rPr>
      </w:pPr>
    </w:p>
    <w:p w:rsidR="0023705E" w:rsidRPr="001316F7" w:rsidRDefault="0023705E" w:rsidP="008918BA">
      <w:pPr>
        <w:rPr>
          <w:b/>
          <w:bCs/>
          <w:i/>
          <w:iCs/>
          <w:sz w:val="24"/>
          <w:szCs w:val="24"/>
        </w:rPr>
      </w:pPr>
      <w:r w:rsidRPr="001316F7">
        <w:rPr>
          <w:b/>
          <w:bCs/>
          <w:i/>
          <w:iCs/>
          <w:sz w:val="24"/>
          <w:szCs w:val="24"/>
        </w:rPr>
        <w:t>3.2. Историческая пластика</w:t>
      </w:r>
    </w:p>
    <w:p w:rsidR="0023705E" w:rsidRPr="001316F7" w:rsidRDefault="0023705E" w:rsidP="008918BA">
      <w:pPr>
        <w:jc w:val="both"/>
        <w:rPr>
          <w:sz w:val="24"/>
          <w:szCs w:val="24"/>
        </w:rPr>
      </w:pPr>
      <w:r w:rsidRPr="001316F7">
        <w:rPr>
          <w:b/>
          <w:bCs/>
          <w:sz w:val="24"/>
          <w:szCs w:val="24"/>
        </w:rPr>
        <w:t>3.2.1. Этикет и манеры поведения в разные эпохи</w:t>
      </w:r>
    </w:p>
    <w:p w:rsidR="0023705E" w:rsidRPr="001316F7" w:rsidRDefault="0023705E" w:rsidP="008918BA">
      <w:pPr>
        <w:jc w:val="both"/>
        <w:rPr>
          <w:i/>
          <w:iCs/>
          <w:sz w:val="24"/>
          <w:szCs w:val="24"/>
        </w:rPr>
      </w:pPr>
      <w:r w:rsidRPr="001316F7">
        <w:rPr>
          <w:i/>
          <w:iCs/>
          <w:sz w:val="24"/>
          <w:szCs w:val="24"/>
        </w:rPr>
        <w:t>Теоретическая часть:</w:t>
      </w:r>
    </w:p>
    <w:p w:rsidR="0023705E" w:rsidRPr="001316F7" w:rsidRDefault="0023705E" w:rsidP="008918BA">
      <w:pPr>
        <w:jc w:val="both"/>
        <w:rPr>
          <w:sz w:val="24"/>
          <w:szCs w:val="24"/>
        </w:rPr>
      </w:pPr>
      <w:r w:rsidRPr="001316F7">
        <w:rPr>
          <w:sz w:val="24"/>
          <w:szCs w:val="24"/>
        </w:rPr>
        <w:t xml:space="preserve">Изучение особенностей стилевого поведения и правила этикета (обхождения, принятые в европейском и русском обществе в </w:t>
      </w:r>
      <w:r w:rsidRPr="001316F7">
        <w:rPr>
          <w:sz w:val="24"/>
          <w:szCs w:val="24"/>
          <w:lang w:val="en-US"/>
        </w:rPr>
        <w:t>XVI</w:t>
      </w:r>
      <w:r w:rsidRPr="001316F7">
        <w:rPr>
          <w:sz w:val="24"/>
          <w:szCs w:val="24"/>
        </w:rPr>
        <w:t xml:space="preserve"> – </w:t>
      </w:r>
      <w:r w:rsidRPr="001316F7">
        <w:rPr>
          <w:sz w:val="24"/>
          <w:szCs w:val="24"/>
          <w:lang w:val="en-US"/>
        </w:rPr>
        <w:t>XIX</w:t>
      </w:r>
      <w:r w:rsidRPr="001316F7">
        <w:rPr>
          <w:sz w:val="24"/>
          <w:szCs w:val="24"/>
        </w:rPr>
        <w:t xml:space="preserve"> и начале </w:t>
      </w:r>
      <w:r w:rsidRPr="001316F7">
        <w:rPr>
          <w:sz w:val="24"/>
          <w:szCs w:val="24"/>
          <w:lang w:val="en-US"/>
        </w:rPr>
        <w:t>XX</w:t>
      </w:r>
      <w:r w:rsidRPr="001316F7">
        <w:rPr>
          <w:sz w:val="24"/>
          <w:szCs w:val="24"/>
        </w:rPr>
        <w:t xml:space="preserve"> столетия. </w:t>
      </w:r>
    </w:p>
    <w:p w:rsidR="0023705E" w:rsidRPr="001316F7" w:rsidRDefault="0023705E" w:rsidP="008918BA">
      <w:pPr>
        <w:jc w:val="both"/>
        <w:rPr>
          <w:i/>
          <w:iCs/>
          <w:sz w:val="24"/>
          <w:szCs w:val="24"/>
        </w:rPr>
      </w:pPr>
      <w:r w:rsidRPr="001316F7">
        <w:rPr>
          <w:i/>
          <w:iCs/>
          <w:sz w:val="24"/>
          <w:szCs w:val="24"/>
        </w:rPr>
        <w:t>Практическая часть:</w:t>
      </w:r>
    </w:p>
    <w:p w:rsidR="0023705E" w:rsidRPr="001316F7" w:rsidRDefault="0023705E" w:rsidP="008918BA">
      <w:pPr>
        <w:jc w:val="both"/>
        <w:rPr>
          <w:sz w:val="24"/>
          <w:szCs w:val="24"/>
        </w:rPr>
      </w:pPr>
      <w:r w:rsidRPr="001316F7">
        <w:rPr>
          <w:sz w:val="24"/>
          <w:szCs w:val="24"/>
        </w:rPr>
        <w:t>Походки. Обращения с плащом, тростью, веерами, зонтами, шляпами и др.</w:t>
      </w:r>
    </w:p>
    <w:p w:rsidR="0023705E" w:rsidRPr="001316F7" w:rsidRDefault="0023705E" w:rsidP="008918BA">
      <w:pPr>
        <w:jc w:val="both"/>
        <w:rPr>
          <w:sz w:val="24"/>
          <w:szCs w:val="24"/>
        </w:rPr>
      </w:pPr>
      <w:r w:rsidRPr="001316F7">
        <w:rPr>
          <w:i/>
          <w:iCs/>
          <w:sz w:val="24"/>
          <w:szCs w:val="24"/>
        </w:rPr>
        <w:t xml:space="preserve">Контроль: </w:t>
      </w:r>
      <w:r w:rsidRPr="001316F7">
        <w:rPr>
          <w:sz w:val="24"/>
          <w:szCs w:val="24"/>
        </w:rPr>
        <w:t>Опрос, наблюдение, просмотр, упражнения.</w:t>
      </w:r>
    </w:p>
    <w:p w:rsidR="0023705E" w:rsidRPr="001316F7" w:rsidRDefault="0023705E" w:rsidP="008918BA">
      <w:pPr>
        <w:jc w:val="both"/>
        <w:rPr>
          <w:sz w:val="24"/>
          <w:szCs w:val="24"/>
        </w:rPr>
      </w:pPr>
      <w:r w:rsidRPr="001316F7">
        <w:rPr>
          <w:b/>
          <w:bCs/>
          <w:sz w:val="24"/>
          <w:szCs w:val="24"/>
        </w:rPr>
        <w:t>3.2.2. Поклоны</w:t>
      </w:r>
    </w:p>
    <w:p w:rsidR="0023705E" w:rsidRPr="001316F7" w:rsidRDefault="0023705E" w:rsidP="008918BA">
      <w:pPr>
        <w:jc w:val="both"/>
        <w:rPr>
          <w:i/>
          <w:iCs/>
          <w:sz w:val="24"/>
          <w:szCs w:val="24"/>
        </w:rPr>
      </w:pPr>
      <w:r w:rsidRPr="001316F7">
        <w:rPr>
          <w:i/>
          <w:iCs/>
          <w:sz w:val="24"/>
          <w:szCs w:val="24"/>
        </w:rPr>
        <w:t>Теоретическая часть:</w:t>
      </w:r>
    </w:p>
    <w:p w:rsidR="0023705E" w:rsidRPr="001316F7" w:rsidRDefault="0023705E" w:rsidP="008918BA">
      <w:pPr>
        <w:jc w:val="both"/>
        <w:rPr>
          <w:sz w:val="24"/>
          <w:szCs w:val="24"/>
        </w:rPr>
      </w:pPr>
      <w:r w:rsidRPr="001316F7">
        <w:rPr>
          <w:sz w:val="24"/>
          <w:szCs w:val="24"/>
        </w:rPr>
        <w:t>Поклоны и виды поклонов.</w:t>
      </w:r>
    </w:p>
    <w:p w:rsidR="0023705E" w:rsidRPr="001316F7" w:rsidRDefault="0023705E" w:rsidP="008918BA">
      <w:pPr>
        <w:jc w:val="both"/>
        <w:rPr>
          <w:i/>
          <w:iCs/>
          <w:sz w:val="24"/>
          <w:szCs w:val="24"/>
        </w:rPr>
      </w:pPr>
      <w:r w:rsidRPr="001316F7">
        <w:rPr>
          <w:i/>
          <w:iCs/>
          <w:sz w:val="24"/>
          <w:szCs w:val="24"/>
        </w:rPr>
        <w:t>Практическая часть:</w:t>
      </w:r>
    </w:p>
    <w:p w:rsidR="0023705E" w:rsidRPr="001316F7" w:rsidRDefault="0023705E" w:rsidP="008918BA">
      <w:pPr>
        <w:jc w:val="both"/>
        <w:rPr>
          <w:sz w:val="24"/>
          <w:szCs w:val="24"/>
        </w:rPr>
      </w:pPr>
      <w:r w:rsidRPr="001316F7">
        <w:rPr>
          <w:sz w:val="24"/>
          <w:szCs w:val="24"/>
        </w:rPr>
        <w:t xml:space="preserve"> Отработка поклонов, принятых в европейском и русском обществе в </w:t>
      </w:r>
      <w:r w:rsidRPr="001316F7">
        <w:rPr>
          <w:sz w:val="24"/>
          <w:szCs w:val="24"/>
          <w:lang w:val="en-US"/>
        </w:rPr>
        <w:t>XVI</w:t>
      </w:r>
      <w:r w:rsidRPr="001316F7">
        <w:rPr>
          <w:sz w:val="24"/>
          <w:szCs w:val="24"/>
        </w:rPr>
        <w:t xml:space="preserve"> – </w:t>
      </w:r>
      <w:r w:rsidRPr="001316F7">
        <w:rPr>
          <w:sz w:val="24"/>
          <w:szCs w:val="24"/>
          <w:lang w:val="en-US"/>
        </w:rPr>
        <w:t>XIX</w:t>
      </w:r>
      <w:r w:rsidRPr="001316F7">
        <w:rPr>
          <w:sz w:val="24"/>
          <w:szCs w:val="24"/>
        </w:rPr>
        <w:t xml:space="preserve"> и начале </w:t>
      </w:r>
      <w:r w:rsidRPr="001316F7">
        <w:rPr>
          <w:sz w:val="24"/>
          <w:szCs w:val="24"/>
          <w:lang w:val="en-US"/>
        </w:rPr>
        <w:t>XX</w:t>
      </w:r>
      <w:r w:rsidRPr="001316F7">
        <w:rPr>
          <w:sz w:val="24"/>
          <w:szCs w:val="24"/>
        </w:rPr>
        <w:t xml:space="preserve"> столетия.</w:t>
      </w:r>
    </w:p>
    <w:p w:rsidR="0023705E" w:rsidRPr="001316F7" w:rsidRDefault="0023705E" w:rsidP="008918BA">
      <w:pPr>
        <w:jc w:val="both"/>
        <w:rPr>
          <w:sz w:val="24"/>
          <w:szCs w:val="24"/>
        </w:rPr>
      </w:pPr>
      <w:r w:rsidRPr="001316F7">
        <w:rPr>
          <w:i/>
          <w:iCs/>
          <w:sz w:val="24"/>
          <w:szCs w:val="24"/>
        </w:rPr>
        <w:t xml:space="preserve">Контроль: </w:t>
      </w:r>
      <w:r w:rsidRPr="001316F7">
        <w:rPr>
          <w:sz w:val="24"/>
          <w:szCs w:val="24"/>
        </w:rPr>
        <w:t>Опрос, наблюдение, творческое задание.</w:t>
      </w:r>
    </w:p>
    <w:p w:rsidR="0023705E" w:rsidRPr="001316F7" w:rsidRDefault="0023705E" w:rsidP="008918BA">
      <w:pPr>
        <w:jc w:val="both"/>
        <w:rPr>
          <w:sz w:val="24"/>
          <w:szCs w:val="24"/>
        </w:rPr>
      </w:pPr>
    </w:p>
    <w:p w:rsidR="0023705E" w:rsidRPr="001316F7" w:rsidRDefault="0023705E" w:rsidP="008918BA">
      <w:pPr>
        <w:jc w:val="both"/>
        <w:rPr>
          <w:b/>
          <w:bCs/>
          <w:sz w:val="24"/>
          <w:szCs w:val="24"/>
        </w:rPr>
      </w:pPr>
      <w:r w:rsidRPr="001316F7">
        <w:rPr>
          <w:b/>
          <w:bCs/>
          <w:sz w:val="24"/>
          <w:szCs w:val="24"/>
        </w:rPr>
        <w:t>3.2.3. Сценический бой</w:t>
      </w:r>
    </w:p>
    <w:p w:rsidR="0023705E" w:rsidRPr="001316F7" w:rsidRDefault="0023705E" w:rsidP="008918BA">
      <w:pPr>
        <w:jc w:val="both"/>
        <w:rPr>
          <w:i/>
          <w:iCs/>
          <w:sz w:val="24"/>
          <w:szCs w:val="24"/>
        </w:rPr>
      </w:pPr>
      <w:r w:rsidRPr="001316F7">
        <w:rPr>
          <w:i/>
          <w:iCs/>
          <w:sz w:val="24"/>
          <w:szCs w:val="24"/>
        </w:rPr>
        <w:t>Теоретическая часть:</w:t>
      </w:r>
    </w:p>
    <w:p w:rsidR="0023705E" w:rsidRPr="001316F7" w:rsidRDefault="0023705E" w:rsidP="008918BA">
      <w:pPr>
        <w:jc w:val="both"/>
        <w:rPr>
          <w:sz w:val="24"/>
          <w:szCs w:val="24"/>
        </w:rPr>
      </w:pPr>
      <w:r w:rsidRPr="001316F7">
        <w:rPr>
          <w:sz w:val="24"/>
          <w:szCs w:val="24"/>
        </w:rPr>
        <w:t xml:space="preserve">Освоение навыков сценической борьбы и драки. </w:t>
      </w:r>
    </w:p>
    <w:p w:rsidR="0023705E" w:rsidRPr="001316F7" w:rsidRDefault="0023705E" w:rsidP="008918BA">
      <w:pPr>
        <w:jc w:val="both"/>
        <w:rPr>
          <w:i/>
          <w:iCs/>
          <w:sz w:val="24"/>
          <w:szCs w:val="24"/>
        </w:rPr>
      </w:pPr>
      <w:r w:rsidRPr="001316F7">
        <w:rPr>
          <w:i/>
          <w:iCs/>
          <w:sz w:val="24"/>
          <w:szCs w:val="24"/>
        </w:rPr>
        <w:t>Практическая часть:</w:t>
      </w:r>
    </w:p>
    <w:p w:rsidR="0023705E" w:rsidRPr="001316F7" w:rsidRDefault="0023705E" w:rsidP="008918BA">
      <w:pPr>
        <w:jc w:val="both"/>
        <w:rPr>
          <w:i/>
          <w:iCs/>
          <w:sz w:val="24"/>
          <w:szCs w:val="24"/>
          <w:u w:val="single"/>
        </w:rPr>
      </w:pPr>
      <w:r w:rsidRPr="001316F7">
        <w:rPr>
          <w:sz w:val="24"/>
          <w:szCs w:val="24"/>
        </w:rPr>
        <w:t>Изучение техники боевой стойки. Передвижения в боевой стойке. Прямые удары разными руками. Удары сбоку. Защита телом. Захват за горло. Бросок через себя и др.</w:t>
      </w:r>
    </w:p>
    <w:p w:rsidR="0023705E" w:rsidRPr="001316F7" w:rsidRDefault="0023705E" w:rsidP="008918BA">
      <w:pPr>
        <w:jc w:val="both"/>
        <w:rPr>
          <w:sz w:val="24"/>
          <w:szCs w:val="24"/>
        </w:rPr>
      </w:pPr>
      <w:r w:rsidRPr="001316F7">
        <w:rPr>
          <w:i/>
          <w:iCs/>
          <w:sz w:val="24"/>
          <w:szCs w:val="24"/>
        </w:rPr>
        <w:t xml:space="preserve">Контроль: </w:t>
      </w:r>
      <w:r w:rsidRPr="001316F7">
        <w:rPr>
          <w:sz w:val="24"/>
          <w:szCs w:val="24"/>
        </w:rPr>
        <w:t>Опрос, наблюдение, упражнение.</w:t>
      </w:r>
    </w:p>
    <w:p w:rsidR="0023705E" w:rsidRPr="001316F7" w:rsidRDefault="0023705E" w:rsidP="008918BA">
      <w:pPr>
        <w:jc w:val="both"/>
        <w:rPr>
          <w:b/>
          <w:bCs/>
          <w:sz w:val="24"/>
          <w:szCs w:val="24"/>
        </w:rPr>
      </w:pPr>
    </w:p>
    <w:p w:rsidR="0023705E" w:rsidRPr="001316F7" w:rsidRDefault="0023705E" w:rsidP="008918BA">
      <w:pPr>
        <w:jc w:val="both"/>
        <w:rPr>
          <w:b/>
          <w:bCs/>
          <w:sz w:val="24"/>
          <w:szCs w:val="24"/>
        </w:rPr>
      </w:pPr>
      <w:r w:rsidRPr="001316F7">
        <w:rPr>
          <w:b/>
          <w:bCs/>
          <w:sz w:val="24"/>
          <w:szCs w:val="24"/>
          <w:lang w:val="en-US"/>
        </w:rPr>
        <w:t>IV</w:t>
      </w:r>
      <w:r w:rsidRPr="001316F7">
        <w:rPr>
          <w:b/>
          <w:bCs/>
          <w:sz w:val="24"/>
          <w:szCs w:val="24"/>
        </w:rPr>
        <w:t>. Грим</w:t>
      </w:r>
    </w:p>
    <w:p w:rsidR="0023705E" w:rsidRPr="001316F7" w:rsidRDefault="0023705E" w:rsidP="008918BA">
      <w:pPr>
        <w:jc w:val="both"/>
        <w:rPr>
          <w:b/>
          <w:bCs/>
          <w:sz w:val="24"/>
          <w:szCs w:val="24"/>
        </w:rPr>
      </w:pPr>
    </w:p>
    <w:p w:rsidR="0023705E" w:rsidRPr="001316F7" w:rsidRDefault="0023705E" w:rsidP="008918BA">
      <w:pPr>
        <w:rPr>
          <w:b/>
          <w:bCs/>
          <w:i/>
          <w:iCs/>
          <w:sz w:val="24"/>
          <w:szCs w:val="24"/>
        </w:rPr>
      </w:pPr>
      <w:r w:rsidRPr="001316F7">
        <w:rPr>
          <w:b/>
          <w:bCs/>
          <w:i/>
          <w:iCs/>
          <w:sz w:val="24"/>
          <w:szCs w:val="24"/>
        </w:rPr>
        <w:t>4.1.Техника театрального грима</w:t>
      </w:r>
    </w:p>
    <w:p w:rsidR="0023705E" w:rsidRPr="001316F7" w:rsidRDefault="0023705E" w:rsidP="008918BA">
      <w:pPr>
        <w:jc w:val="both"/>
        <w:rPr>
          <w:sz w:val="24"/>
          <w:szCs w:val="24"/>
        </w:rPr>
      </w:pPr>
      <w:r w:rsidRPr="001316F7">
        <w:rPr>
          <w:b/>
          <w:bCs/>
          <w:sz w:val="24"/>
          <w:szCs w:val="24"/>
        </w:rPr>
        <w:t>4.1.1</w:t>
      </w:r>
      <w:r w:rsidRPr="001316F7">
        <w:rPr>
          <w:i/>
          <w:iCs/>
          <w:sz w:val="24"/>
          <w:szCs w:val="24"/>
        </w:rPr>
        <w:t>.</w:t>
      </w:r>
      <w:r w:rsidRPr="001316F7">
        <w:rPr>
          <w:b/>
          <w:bCs/>
          <w:sz w:val="24"/>
          <w:szCs w:val="24"/>
        </w:rPr>
        <w:t>Об искусстве грима. Гигиена грима и технические средства в гриме</w:t>
      </w:r>
    </w:p>
    <w:p w:rsidR="0023705E" w:rsidRPr="001316F7" w:rsidRDefault="0023705E" w:rsidP="008918BA">
      <w:pPr>
        <w:jc w:val="both"/>
        <w:rPr>
          <w:i/>
          <w:iCs/>
          <w:sz w:val="24"/>
          <w:szCs w:val="24"/>
        </w:rPr>
      </w:pPr>
      <w:r w:rsidRPr="001316F7">
        <w:rPr>
          <w:i/>
          <w:iCs/>
          <w:sz w:val="24"/>
          <w:szCs w:val="24"/>
        </w:rPr>
        <w:t>Теоретическая часть:</w:t>
      </w:r>
    </w:p>
    <w:p w:rsidR="0023705E" w:rsidRPr="001316F7" w:rsidRDefault="0023705E" w:rsidP="008918BA">
      <w:pPr>
        <w:jc w:val="both"/>
        <w:rPr>
          <w:b/>
          <w:bCs/>
          <w:i/>
          <w:iCs/>
          <w:sz w:val="24"/>
          <w:szCs w:val="24"/>
        </w:rPr>
      </w:pPr>
      <w:r w:rsidRPr="001316F7">
        <w:rPr>
          <w:sz w:val="24"/>
          <w:szCs w:val="24"/>
        </w:rPr>
        <w:t xml:space="preserve">Происхождение грима. Безвредность красок, их состав. </w:t>
      </w:r>
    </w:p>
    <w:p w:rsidR="0023705E" w:rsidRPr="001316F7" w:rsidRDefault="0023705E" w:rsidP="008918BA">
      <w:pPr>
        <w:jc w:val="both"/>
        <w:rPr>
          <w:sz w:val="24"/>
          <w:szCs w:val="24"/>
        </w:rPr>
      </w:pPr>
      <w:r w:rsidRPr="001316F7">
        <w:rPr>
          <w:sz w:val="24"/>
          <w:szCs w:val="24"/>
        </w:rPr>
        <w:t>Подготовка лица к занятиям гримом. Гигиена рабочего места. Последовательность нанесения грима на лицо. Технические правила при гримировании лица. Свойства и качество гримировальных принадлежностей, их производственная характеристика.</w:t>
      </w:r>
    </w:p>
    <w:p w:rsidR="0023705E" w:rsidRPr="001316F7" w:rsidRDefault="0023705E" w:rsidP="008918BA">
      <w:pPr>
        <w:jc w:val="both"/>
        <w:rPr>
          <w:sz w:val="24"/>
          <w:szCs w:val="24"/>
        </w:rPr>
      </w:pPr>
      <w:r w:rsidRPr="001316F7">
        <w:rPr>
          <w:i/>
          <w:iCs/>
          <w:sz w:val="24"/>
          <w:szCs w:val="24"/>
        </w:rPr>
        <w:t xml:space="preserve">Контроль: </w:t>
      </w:r>
      <w:r w:rsidRPr="001316F7">
        <w:rPr>
          <w:sz w:val="24"/>
          <w:szCs w:val="24"/>
        </w:rPr>
        <w:t xml:space="preserve">Творческое задание. </w:t>
      </w:r>
    </w:p>
    <w:p w:rsidR="0023705E" w:rsidRPr="001316F7" w:rsidRDefault="0023705E" w:rsidP="008918BA">
      <w:pPr>
        <w:jc w:val="both"/>
        <w:rPr>
          <w:sz w:val="24"/>
          <w:szCs w:val="24"/>
        </w:rPr>
      </w:pPr>
    </w:p>
    <w:p w:rsidR="0023705E" w:rsidRPr="001316F7" w:rsidRDefault="0023705E" w:rsidP="008918BA">
      <w:pPr>
        <w:jc w:val="both"/>
        <w:rPr>
          <w:b/>
          <w:bCs/>
          <w:sz w:val="24"/>
          <w:szCs w:val="24"/>
        </w:rPr>
      </w:pPr>
      <w:r w:rsidRPr="001316F7">
        <w:rPr>
          <w:b/>
          <w:bCs/>
          <w:sz w:val="24"/>
          <w:szCs w:val="24"/>
        </w:rPr>
        <w:t>4.1.2. Анатомические основы в гриме. Грим черепа</w:t>
      </w:r>
    </w:p>
    <w:p w:rsidR="0023705E" w:rsidRPr="001316F7" w:rsidRDefault="0023705E" w:rsidP="008918BA">
      <w:pPr>
        <w:jc w:val="both"/>
        <w:rPr>
          <w:i/>
          <w:iCs/>
          <w:sz w:val="24"/>
          <w:szCs w:val="24"/>
        </w:rPr>
      </w:pPr>
      <w:r w:rsidRPr="001316F7">
        <w:rPr>
          <w:i/>
          <w:iCs/>
          <w:sz w:val="24"/>
          <w:szCs w:val="24"/>
        </w:rPr>
        <w:t>Теоретическая часть:</w:t>
      </w:r>
    </w:p>
    <w:p w:rsidR="0023705E" w:rsidRPr="001316F7" w:rsidRDefault="0023705E" w:rsidP="008918BA">
      <w:pPr>
        <w:jc w:val="both"/>
        <w:rPr>
          <w:sz w:val="24"/>
          <w:szCs w:val="24"/>
        </w:rPr>
      </w:pPr>
      <w:r w:rsidRPr="001316F7">
        <w:rPr>
          <w:sz w:val="24"/>
          <w:szCs w:val="24"/>
        </w:rPr>
        <w:t xml:space="preserve">Знание анатомии лица. Строение черепа. Основные выпуклости: лобные бугры, надбровные дуги, скуловые кости, носовая выпуклость, подбородочный бугор и два овальных угла нижней челюсти. Основные впадины: лобная, височные, глазные, носовая, скуловые, подчелюстные и подбородочное углубление. </w:t>
      </w:r>
    </w:p>
    <w:p w:rsidR="0023705E" w:rsidRPr="001316F7" w:rsidRDefault="0023705E" w:rsidP="008918BA">
      <w:pPr>
        <w:jc w:val="both"/>
        <w:rPr>
          <w:i/>
          <w:iCs/>
          <w:sz w:val="24"/>
          <w:szCs w:val="24"/>
        </w:rPr>
      </w:pPr>
      <w:r w:rsidRPr="001316F7">
        <w:rPr>
          <w:i/>
          <w:iCs/>
          <w:sz w:val="24"/>
          <w:szCs w:val="24"/>
        </w:rPr>
        <w:t>Практическая часть:</w:t>
      </w:r>
    </w:p>
    <w:p w:rsidR="0023705E" w:rsidRPr="001316F7" w:rsidRDefault="0023705E" w:rsidP="008918BA">
      <w:pPr>
        <w:jc w:val="both"/>
        <w:rPr>
          <w:sz w:val="24"/>
          <w:szCs w:val="24"/>
        </w:rPr>
      </w:pPr>
      <w:r w:rsidRPr="001316F7">
        <w:rPr>
          <w:sz w:val="24"/>
          <w:szCs w:val="24"/>
        </w:rPr>
        <w:t>Грим черепа.</w:t>
      </w:r>
    </w:p>
    <w:p w:rsidR="0023705E" w:rsidRPr="001316F7" w:rsidRDefault="0023705E" w:rsidP="008918BA">
      <w:pPr>
        <w:jc w:val="both"/>
        <w:rPr>
          <w:sz w:val="24"/>
          <w:szCs w:val="24"/>
        </w:rPr>
      </w:pPr>
      <w:r w:rsidRPr="001316F7">
        <w:rPr>
          <w:i/>
          <w:iCs/>
          <w:sz w:val="24"/>
          <w:szCs w:val="24"/>
        </w:rPr>
        <w:t xml:space="preserve">Контроль: </w:t>
      </w:r>
      <w:r w:rsidRPr="001316F7">
        <w:rPr>
          <w:sz w:val="24"/>
          <w:szCs w:val="24"/>
        </w:rPr>
        <w:t>Творческое задание.</w:t>
      </w:r>
    </w:p>
    <w:p w:rsidR="0023705E" w:rsidRPr="001316F7" w:rsidRDefault="0023705E" w:rsidP="008918BA">
      <w:pPr>
        <w:jc w:val="both"/>
        <w:rPr>
          <w:b/>
          <w:bCs/>
          <w:sz w:val="24"/>
          <w:szCs w:val="24"/>
        </w:rPr>
      </w:pPr>
    </w:p>
    <w:p w:rsidR="0023705E" w:rsidRPr="001316F7" w:rsidRDefault="0023705E" w:rsidP="008918BA">
      <w:pPr>
        <w:jc w:val="both"/>
        <w:rPr>
          <w:b/>
          <w:bCs/>
          <w:sz w:val="24"/>
          <w:szCs w:val="24"/>
        </w:rPr>
      </w:pPr>
    </w:p>
    <w:p w:rsidR="0023705E" w:rsidRPr="001316F7" w:rsidRDefault="0023705E" w:rsidP="008918BA">
      <w:pPr>
        <w:jc w:val="both"/>
        <w:rPr>
          <w:b/>
          <w:bCs/>
          <w:sz w:val="24"/>
          <w:szCs w:val="24"/>
        </w:rPr>
      </w:pPr>
    </w:p>
    <w:p w:rsidR="0023705E" w:rsidRPr="001316F7" w:rsidRDefault="0023705E" w:rsidP="008918BA">
      <w:pPr>
        <w:jc w:val="both"/>
        <w:rPr>
          <w:b/>
          <w:bCs/>
          <w:sz w:val="24"/>
          <w:szCs w:val="24"/>
        </w:rPr>
      </w:pPr>
      <w:r w:rsidRPr="001316F7">
        <w:rPr>
          <w:b/>
          <w:bCs/>
          <w:sz w:val="24"/>
          <w:szCs w:val="24"/>
        </w:rPr>
        <w:t>4.1.3. Светотень. Теплые и холодные тона</w:t>
      </w:r>
    </w:p>
    <w:p w:rsidR="0023705E" w:rsidRPr="001316F7" w:rsidRDefault="0023705E" w:rsidP="008918BA">
      <w:pPr>
        <w:jc w:val="both"/>
        <w:rPr>
          <w:i/>
          <w:iCs/>
          <w:sz w:val="24"/>
          <w:szCs w:val="24"/>
        </w:rPr>
      </w:pPr>
      <w:r w:rsidRPr="001316F7">
        <w:rPr>
          <w:i/>
          <w:iCs/>
          <w:sz w:val="24"/>
          <w:szCs w:val="24"/>
        </w:rPr>
        <w:t>Теоретическая часть:</w:t>
      </w:r>
    </w:p>
    <w:p w:rsidR="0023705E" w:rsidRPr="001316F7" w:rsidRDefault="0023705E" w:rsidP="008918BA">
      <w:pPr>
        <w:jc w:val="both"/>
        <w:rPr>
          <w:sz w:val="24"/>
          <w:szCs w:val="24"/>
        </w:rPr>
      </w:pPr>
      <w:r w:rsidRPr="001316F7">
        <w:rPr>
          <w:sz w:val="24"/>
          <w:szCs w:val="24"/>
        </w:rPr>
        <w:t>Понятие светотень. Понятие полутень</w:t>
      </w:r>
      <w:r w:rsidRPr="001316F7">
        <w:rPr>
          <w:b/>
          <w:bCs/>
          <w:i/>
          <w:iCs/>
          <w:sz w:val="24"/>
          <w:szCs w:val="24"/>
        </w:rPr>
        <w:t xml:space="preserve">. </w:t>
      </w:r>
      <w:r w:rsidRPr="001316F7">
        <w:rPr>
          <w:sz w:val="24"/>
          <w:szCs w:val="24"/>
        </w:rPr>
        <w:t xml:space="preserve">Тёплые и холодные тона. Полутень. </w:t>
      </w:r>
    </w:p>
    <w:p w:rsidR="0023705E" w:rsidRPr="001316F7" w:rsidRDefault="0023705E" w:rsidP="008918BA">
      <w:pPr>
        <w:jc w:val="both"/>
        <w:rPr>
          <w:i/>
          <w:iCs/>
          <w:sz w:val="24"/>
          <w:szCs w:val="24"/>
        </w:rPr>
      </w:pPr>
      <w:r w:rsidRPr="001316F7">
        <w:rPr>
          <w:i/>
          <w:iCs/>
          <w:sz w:val="24"/>
          <w:szCs w:val="24"/>
        </w:rPr>
        <w:t>Практическая часть:</w:t>
      </w:r>
    </w:p>
    <w:p w:rsidR="0023705E" w:rsidRPr="001316F7" w:rsidRDefault="0023705E" w:rsidP="008918BA">
      <w:pPr>
        <w:jc w:val="both"/>
        <w:rPr>
          <w:sz w:val="24"/>
          <w:szCs w:val="24"/>
        </w:rPr>
      </w:pPr>
      <w:r w:rsidRPr="001316F7">
        <w:rPr>
          <w:sz w:val="24"/>
          <w:szCs w:val="24"/>
        </w:rPr>
        <w:t>Нанесение общего тона и подчеркивание впадин, нанесение бликов на выпуклые места. Растушёвывание границ.</w:t>
      </w:r>
    </w:p>
    <w:p w:rsidR="0023705E" w:rsidRPr="001316F7" w:rsidRDefault="0023705E" w:rsidP="008918BA">
      <w:pPr>
        <w:jc w:val="both"/>
        <w:rPr>
          <w:sz w:val="24"/>
          <w:szCs w:val="24"/>
        </w:rPr>
      </w:pPr>
      <w:r w:rsidRPr="001316F7">
        <w:rPr>
          <w:i/>
          <w:iCs/>
          <w:sz w:val="24"/>
          <w:szCs w:val="24"/>
        </w:rPr>
        <w:t xml:space="preserve">Контроль: </w:t>
      </w:r>
      <w:r w:rsidRPr="001316F7">
        <w:rPr>
          <w:sz w:val="24"/>
          <w:szCs w:val="24"/>
        </w:rPr>
        <w:t>Опрос, творческое задание.</w:t>
      </w:r>
    </w:p>
    <w:p w:rsidR="0023705E" w:rsidRPr="001316F7" w:rsidRDefault="0023705E" w:rsidP="008918BA">
      <w:pPr>
        <w:jc w:val="both"/>
        <w:rPr>
          <w:b/>
          <w:bCs/>
          <w:sz w:val="24"/>
          <w:szCs w:val="24"/>
        </w:rPr>
      </w:pPr>
    </w:p>
    <w:p w:rsidR="0023705E" w:rsidRPr="001316F7" w:rsidRDefault="0023705E" w:rsidP="008918BA">
      <w:pPr>
        <w:jc w:val="both"/>
        <w:rPr>
          <w:b/>
          <w:bCs/>
          <w:sz w:val="24"/>
          <w:szCs w:val="24"/>
        </w:rPr>
      </w:pPr>
      <w:r w:rsidRPr="001316F7">
        <w:rPr>
          <w:b/>
          <w:bCs/>
          <w:sz w:val="24"/>
          <w:szCs w:val="24"/>
        </w:rPr>
        <w:t>4.1.4. О форме и пропорциях тела и лица. Румяна. Подводка глаз. Гримы молодого и молодого худого лица.</w:t>
      </w:r>
    </w:p>
    <w:p w:rsidR="0023705E" w:rsidRPr="001316F7" w:rsidRDefault="0023705E" w:rsidP="008918BA">
      <w:pPr>
        <w:jc w:val="both"/>
        <w:rPr>
          <w:i/>
          <w:iCs/>
          <w:sz w:val="24"/>
          <w:szCs w:val="24"/>
        </w:rPr>
      </w:pPr>
      <w:r w:rsidRPr="001316F7">
        <w:rPr>
          <w:i/>
          <w:iCs/>
          <w:sz w:val="24"/>
          <w:szCs w:val="24"/>
        </w:rPr>
        <w:t>Теоретическая часть:</w:t>
      </w:r>
    </w:p>
    <w:p w:rsidR="0023705E" w:rsidRPr="001316F7" w:rsidRDefault="0023705E" w:rsidP="008918BA">
      <w:pPr>
        <w:jc w:val="both"/>
        <w:rPr>
          <w:sz w:val="24"/>
          <w:szCs w:val="24"/>
        </w:rPr>
      </w:pPr>
      <w:r w:rsidRPr="001316F7">
        <w:rPr>
          <w:sz w:val="24"/>
          <w:szCs w:val="24"/>
        </w:rPr>
        <w:t xml:space="preserve">Отличие грима женского молодого лица от мужского молодого лица. </w:t>
      </w:r>
    </w:p>
    <w:p w:rsidR="0023705E" w:rsidRPr="001316F7" w:rsidRDefault="0023705E" w:rsidP="008918BA">
      <w:pPr>
        <w:jc w:val="both"/>
        <w:rPr>
          <w:i/>
          <w:iCs/>
          <w:sz w:val="24"/>
          <w:szCs w:val="24"/>
        </w:rPr>
      </w:pPr>
      <w:r w:rsidRPr="001316F7">
        <w:rPr>
          <w:i/>
          <w:iCs/>
          <w:sz w:val="24"/>
          <w:szCs w:val="24"/>
        </w:rPr>
        <w:t>Практическая часть:</w:t>
      </w:r>
    </w:p>
    <w:p w:rsidR="0023705E" w:rsidRPr="001316F7" w:rsidRDefault="0023705E" w:rsidP="008918BA">
      <w:pPr>
        <w:jc w:val="both"/>
        <w:rPr>
          <w:sz w:val="24"/>
          <w:szCs w:val="24"/>
        </w:rPr>
      </w:pPr>
      <w:r w:rsidRPr="001316F7">
        <w:rPr>
          <w:sz w:val="24"/>
          <w:szCs w:val="24"/>
        </w:rPr>
        <w:t>Румяна. Подводка глаз. Приемы нанесения румян и подводка глаз. Гримы молодого и молодого худого лица.</w:t>
      </w:r>
    </w:p>
    <w:p w:rsidR="0023705E" w:rsidRPr="001316F7" w:rsidRDefault="0023705E" w:rsidP="008918BA">
      <w:pPr>
        <w:jc w:val="both"/>
        <w:rPr>
          <w:sz w:val="24"/>
          <w:szCs w:val="24"/>
        </w:rPr>
      </w:pPr>
      <w:r w:rsidRPr="001316F7">
        <w:rPr>
          <w:i/>
          <w:iCs/>
          <w:sz w:val="24"/>
          <w:szCs w:val="24"/>
        </w:rPr>
        <w:t xml:space="preserve">Контроль: </w:t>
      </w:r>
      <w:r w:rsidRPr="001316F7">
        <w:rPr>
          <w:sz w:val="24"/>
          <w:szCs w:val="24"/>
        </w:rPr>
        <w:t>Творческое задание.</w:t>
      </w:r>
    </w:p>
    <w:p w:rsidR="0023705E" w:rsidRPr="001316F7" w:rsidRDefault="0023705E" w:rsidP="008918BA">
      <w:pPr>
        <w:jc w:val="both"/>
        <w:rPr>
          <w:b/>
          <w:bCs/>
          <w:sz w:val="24"/>
          <w:szCs w:val="24"/>
        </w:rPr>
      </w:pPr>
    </w:p>
    <w:p w:rsidR="0023705E" w:rsidRPr="001316F7" w:rsidRDefault="0023705E" w:rsidP="008918BA">
      <w:pPr>
        <w:jc w:val="both"/>
        <w:rPr>
          <w:b/>
          <w:bCs/>
          <w:sz w:val="24"/>
          <w:szCs w:val="24"/>
        </w:rPr>
      </w:pPr>
      <w:r w:rsidRPr="001316F7">
        <w:rPr>
          <w:b/>
          <w:bCs/>
          <w:sz w:val="24"/>
          <w:szCs w:val="24"/>
        </w:rPr>
        <w:t>4.1.5. Анализ мимики своего лица. Грим полного лица</w:t>
      </w:r>
    </w:p>
    <w:p w:rsidR="0023705E" w:rsidRPr="001316F7" w:rsidRDefault="0023705E" w:rsidP="008918BA">
      <w:pPr>
        <w:jc w:val="both"/>
        <w:rPr>
          <w:i/>
          <w:iCs/>
          <w:sz w:val="24"/>
          <w:szCs w:val="24"/>
        </w:rPr>
      </w:pPr>
      <w:r w:rsidRPr="001316F7">
        <w:rPr>
          <w:i/>
          <w:iCs/>
          <w:sz w:val="24"/>
          <w:szCs w:val="24"/>
        </w:rPr>
        <w:t>Теоретическая часть:</w:t>
      </w:r>
    </w:p>
    <w:p w:rsidR="0023705E" w:rsidRPr="001316F7" w:rsidRDefault="0023705E" w:rsidP="008918BA">
      <w:pPr>
        <w:jc w:val="both"/>
        <w:rPr>
          <w:sz w:val="24"/>
          <w:szCs w:val="24"/>
        </w:rPr>
      </w:pPr>
      <w:r w:rsidRPr="001316F7">
        <w:rPr>
          <w:sz w:val="24"/>
          <w:szCs w:val="24"/>
        </w:rPr>
        <w:t xml:space="preserve"> Понятие основных мимических морщин. Зависимость выражения лица от состояния мышц. Жевательные и мимические мышцы. Их значение. Основные мимические выражения: гнев, печаль, радость. Выявление элементов физиологических изменений под влиянием ожирения, отражающихся на пластических формах лица. Общая одутловатость и округлость щек, шеи, подбородка, заплывшие глаза. Объяснение очередности нанесения грима полного лица. </w:t>
      </w:r>
    </w:p>
    <w:p w:rsidR="0023705E" w:rsidRPr="001316F7" w:rsidRDefault="0023705E" w:rsidP="008918BA">
      <w:pPr>
        <w:jc w:val="both"/>
        <w:rPr>
          <w:i/>
          <w:iCs/>
          <w:sz w:val="24"/>
          <w:szCs w:val="24"/>
        </w:rPr>
      </w:pPr>
      <w:r w:rsidRPr="001316F7">
        <w:rPr>
          <w:i/>
          <w:iCs/>
          <w:sz w:val="24"/>
          <w:szCs w:val="24"/>
        </w:rPr>
        <w:t>Практическая часть:</w:t>
      </w:r>
    </w:p>
    <w:p w:rsidR="0023705E" w:rsidRPr="001316F7" w:rsidRDefault="0023705E" w:rsidP="008918BA">
      <w:pPr>
        <w:jc w:val="both"/>
        <w:rPr>
          <w:sz w:val="24"/>
          <w:szCs w:val="24"/>
        </w:rPr>
      </w:pPr>
      <w:r w:rsidRPr="001316F7">
        <w:rPr>
          <w:sz w:val="24"/>
          <w:szCs w:val="24"/>
        </w:rPr>
        <w:t xml:space="preserve"> Мимический грим. Подбор и распределение общего тона для основных мимических выражений. Нанесение основных мимических выражений. Блики, грим полного лица, запудривания.</w:t>
      </w:r>
    </w:p>
    <w:p w:rsidR="0023705E" w:rsidRPr="001316F7" w:rsidRDefault="0023705E" w:rsidP="008918BA">
      <w:pPr>
        <w:jc w:val="both"/>
        <w:rPr>
          <w:sz w:val="24"/>
          <w:szCs w:val="24"/>
        </w:rPr>
      </w:pPr>
      <w:r w:rsidRPr="001316F7">
        <w:rPr>
          <w:sz w:val="24"/>
          <w:szCs w:val="24"/>
        </w:rPr>
        <w:t xml:space="preserve">Нанесение грима полного лица. </w:t>
      </w:r>
    </w:p>
    <w:p w:rsidR="0023705E" w:rsidRPr="001316F7" w:rsidRDefault="0023705E" w:rsidP="008918BA">
      <w:pPr>
        <w:jc w:val="both"/>
        <w:rPr>
          <w:sz w:val="24"/>
          <w:szCs w:val="24"/>
        </w:rPr>
      </w:pPr>
      <w:r w:rsidRPr="001316F7">
        <w:rPr>
          <w:i/>
          <w:iCs/>
          <w:sz w:val="24"/>
          <w:szCs w:val="24"/>
        </w:rPr>
        <w:t xml:space="preserve">Контроль: </w:t>
      </w:r>
      <w:r w:rsidRPr="001316F7">
        <w:rPr>
          <w:sz w:val="24"/>
          <w:szCs w:val="24"/>
        </w:rPr>
        <w:t xml:space="preserve">Творческое задание. </w:t>
      </w:r>
    </w:p>
    <w:p w:rsidR="0023705E" w:rsidRPr="001316F7" w:rsidRDefault="0023705E" w:rsidP="008918BA">
      <w:pPr>
        <w:jc w:val="both"/>
        <w:rPr>
          <w:b/>
          <w:bCs/>
          <w:sz w:val="24"/>
          <w:szCs w:val="24"/>
        </w:rPr>
      </w:pPr>
    </w:p>
    <w:p w:rsidR="0023705E" w:rsidRPr="001316F7" w:rsidRDefault="0023705E" w:rsidP="008918BA">
      <w:pPr>
        <w:jc w:val="both"/>
        <w:rPr>
          <w:b/>
          <w:bCs/>
          <w:sz w:val="24"/>
          <w:szCs w:val="24"/>
        </w:rPr>
      </w:pPr>
      <w:r w:rsidRPr="001316F7">
        <w:rPr>
          <w:b/>
          <w:bCs/>
          <w:sz w:val="24"/>
          <w:szCs w:val="24"/>
        </w:rPr>
        <w:t>4.1. 6. Схема грима старческого лица</w:t>
      </w:r>
    </w:p>
    <w:p w:rsidR="0023705E" w:rsidRPr="001316F7" w:rsidRDefault="0023705E" w:rsidP="008918BA">
      <w:pPr>
        <w:jc w:val="both"/>
        <w:rPr>
          <w:i/>
          <w:iCs/>
          <w:sz w:val="24"/>
          <w:szCs w:val="24"/>
        </w:rPr>
      </w:pPr>
      <w:r w:rsidRPr="001316F7">
        <w:rPr>
          <w:i/>
          <w:iCs/>
          <w:sz w:val="24"/>
          <w:szCs w:val="24"/>
        </w:rPr>
        <w:t>Теоретическая часть:</w:t>
      </w:r>
    </w:p>
    <w:p w:rsidR="0023705E" w:rsidRPr="001316F7" w:rsidRDefault="0023705E" w:rsidP="008918BA">
      <w:pPr>
        <w:jc w:val="both"/>
        <w:rPr>
          <w:sz w:val="24"/>
          <w:szCs w:val="24"/>
        </w:rPr>
      </w:pPr>
      <w:r w:rsidRPr="001316F7">
        <w:rPr>
          <w:sz w:val="24"/>
          <w:szCs w:val="24"/>
        </w:rPr>
        <w:t xml:space="preserve">Выявление элементов возрастного грима. Основные правила. Основные морщины. </w:t>
      </w:r>
    </w:p>
    <w:p w:rsidR="0023705E" w:rsidRPr="001316F7" w:rsidRDefault="0023705E" w:rsidP="008918BA">
      <w:pPr>
        <w:jc w:val="both"/>
        <w:rPr>
          <w:i/>
          <w:iCs/>
          <w:sz w:val="24"/>
          <w:szCs w:val="24"/>
        </w:rPr>
      </w:pPr>
      <w:r w:rsidRPr="001316F7">
        <w:rPr>
          <w:i/>
          <w:iCs/>
          <w:sz w:val="24"/>
          <w:szCs w:val="24"/>
        </w:rPr>
        <w:t>Практическая часть:</w:t>
      </w:r>
    </w:p>
    <w:p w:rsidR="0023705E" w:rsidRPr="001316F7" w:rsidRDefault="0023705E" w:rsidP="008918BA">
      <w:pPr>
        <w:jc w:val="both"/>
        <w:rPr>
          <w:sz w:val="24"/>
          <w:szCs w:val="24"/>
        </w:rPr>
      </w:pPr>
      <w:r w:rsidRPr="001316F7">
        <w:rPr>
          <w:sz w:val="24"/>
          <w:szCs w:val="24"/>
        </w:rPr>
        <w:t xml:space="preserve">Грим старческого лица. </w:t>
      </w:r>
    </w:p>
    <w:p w:rsidR="0023705E" w:rsidRPr="001316F7" w:rsidRDefault="0023705E" w:rsidP="008918BA">
      <w:pPr>
        <w:jc w:val="both"/>
        <w:rPr>
          <w:sz w:val="24"/>
          <w:szCs w:val="24"/>
        </w:rPr>
      </w:pPr>
      <w:r w:rsidRPr="001316F7">
        <w:rPr>
          <w:i/>
          <w:iCs/>
          <w:sz w:val="24"/>
          <w:szCs w:val="24"/>
        </w:rPr>
        <w:t xml:space="preserve">Контроль: </w:t>
      </w:r>
      <w:r w:rsidRPr="001316F7">
        <w:rPr>
          <w:sz w:val="24"/>
          <w:szCs w:val="24"/>
        </w:rPr>
        <w:t xml:space="preserve">Творческое задание. </w:t>
      </w:r>
    </w:p>
    <w:p w:rsidR="0023705E" w:rsidRPr="001316F7" w:rsidRDefault="0023705E" w:rsidP="008918BA">
      <w:pPr>
        <w:jc w:val="both"/>
        <w:rPr>
          <w:b/>
          <w:bCs/>
          <w:sz w:val="24"/>
          <w:szCs w:val="24"/>
        </w:rPr>
      </w:pPr>
    </w:p>
    <w:p w:rsidR="0023705E" w:rsidRPr="001316F7" w:rsidRDefault="0023705E" w:rsidP="008918BA">
      <w:pPr>
        <w:jc w:val="both"/>
        <w:rPr>
          <w:b/>
          <w:bCs/>
          <w:sz w:val="24"/>
          <w:szCs w:val="24"/>
        </w:rPr>
      </w:pPr>
    </w:p>
    <w:p w:rsidR="0023705E" w:rsidRPr="001316F7" w:rsidRDefault="0023705E" w:rsidP="008918BA">
      <w:pPr>
        <w:jc w:val="both"/>
        <w:rPr>
          <w:sz w:val="24"/>
          <w:szCs w:val="24"/>
        </w:rPr>
      </w:pPr>
      <w:r w:rsidRPr="001316F7">
        <w:rPr>
          <w:b/>
          <w:bCs/>
          <w:sz w:val="24"/>
          <w:szCs w:val="24"/>
        </w:rPr>
        <w:t>4.1.7</w:t>
      </w:r>
      <w:r w:rsidRPr="001316F7">
        <w:rPr>
          <w:b/>
          <w:bCs/>
          <w:i/>
          <w:iCs/>
          <w:sz w:val="24"/>
          <w:szCs w:val="24"/>
        </w:rPr>
        <w:t xml:space="preserve">. </w:t>
      </w:r>
      <w:r w:rsidRPr="001316F7">
        <w:rPr>
          <w:b/>
          <w:bCs/>
          <w:sz w:val="24"/>
          <w:szCs w:val="24"/>
        </w:rPr>
        <w:t>Скульптурно-объемные приемы грима</w:t>
      </w:r>
    </w:p>
    <w:p w:rsidR="0023705E" w:rsidRPr="001316F7" w:rsidRDefault="0023705E" w:rsidP="008918BA">
      <w:pPr>
        <w:jc w:val="both"/>
        <w:rPr>
          <w:i/>
          <w:iCs/>
          <w:sz w:val="24"/>
          <w:szCs w:val="24"/>
        </w:rPr>
      </w:pPr>
      <w:r w:rsidRPr="001316F7">
        <w:rPr>
          <w:i/>
          <w:iCs/>
          <w:sz w:val="24"/>
          <w:szCs w:val="24"/>
        </w:rPr>
        <w:t>Теоретическая часть:</w:t>
      </w:r>
    </w:p>
    <w:p w:rsidR="0023705E" w:rsidRPr="001316F7" w:rsidRDefault="0023705E" w:rsidP="008918BA">
      <w:pPr>
        <w:jc w:val="both"/>
        <w:rPr>
          <w:sz w:val="24"/>
          <w:szCs w:val="24"/>
        </w:rPr>
      </w:pPr>
      <w:r w:rsidRPr="001316F7">
        <w:rPr>
          <w:sz w:val="24"/>
          <w:szCs w:val="24"/>
        </w:rPr>
        <w:t xml:space="preserve">Ограниченность средств живописного грима. Скульптурно-объемные приемы грима и их применение. Наклейки, налепки, подтягивание. Особенности их использования. Особенности и основные качества приемов аппликаций. </w:t>
      </w:r>
    </w:p>
    <w:p w:rsidR="0023705E" w:rsidRPr="001316F7" w:rsidRDefault="0023705E" w:rsidP="008918BA">
      <w:pPr>
        <w:jc w:val="both"/>
        <w:rPr>
          <w:i/>
          <w:iCs/>
          <w:sz w:val="24"/>
          <w:szCs w:val="24"/>
        </w:rPr>
      </w:pPr>
      <w:r w:rsidRPr="001316F7">
        <w:rPr>
          <w:i/>
          <w:iCs/>
          <w:sz w:val="24"/>
          <w:szCs w:val="24"/>
        </w:rPr>
        <w:t>Практическая часть:</w:t>
      </w:r>
    </w:p>
    <w:p w:rsidR="0023705E" w:rsidRPr="001316F7" w:rsidRDefault="0023705E" w:rsidP="008918BA">
      <w:pPr>
        <w:jc w:val="both"/>
        <w:rPr>
          <w:sz w:val="24"/>
          <w:szCs w:val="24"/>
        </w:rPr>
      </w:pPr>
      <w:r w:rsidRPr="001316F7">
        <w:rPr>
          <w:sz w:val="24"/>
          <w:szCs w:val="24"/>
        </w:rPr>
        <w:t>Налепки из гуммоза. Подтягивание глаз носа с применением газошифона. Приемы фактуры и аппликации: изображение шрамов, веснушек, небритости, отсутствие зубов, синяков.</w:t>
      </w:r>
    </w:p>
    <w:p w:rsidR="0023705E" w:rsidRPr="001316F7" w:rsidRDefault="0023705E" w:rsidP="008918BA">
      <w:pPr>
        <w:jc w:val="both"/>
        <w:rPr>
          <w:sz w:val="24"/>
          <w:szCs w:val="24"/>
        </w:rPr>
      </w:pPr>
      <w:r w:rsidRPr="001316F7">
        <w:rPr>
          <w:i/>
          <w:iCs/>
          <w:sz w:val="24"/>
          <w:szCs w:val="24"/>
        </w:rPr>
        <w:t xml:space="preserve">Контроль: </w:t>
      </w:r>
      <w:r w:rsidRPr="001316F7">
        <w:rPr>
          <w:sz w:val="24"/>
          <w:szCs w:val="24"/>
        </w:rPr>
        <w:t xml:space="preserve">Творческое задание. </w:t>
      </w:r>
    </w:p>
    <w:p w:rsidR="0023705E" w:rsidRPr="001316F7" w:rsidRDefault="0023705E" w:rsidP="008918BA">
      <w:pPr>
        <w:jc w:val="both"/>
        <w:rPr>
          <w:b/>
          <w:bCs/>
          <w:sz w:val="24"/>
          <w:szCs w:val="24"/>
        </w:rPr>
      </w:pPr>
    </w:p>
    <w:p w:rsidR="0023705E" w:rsidRPr="001316F7" w:rsidRDefault="0023705E" w:rsidP="008918BA">
      <w:pPr>
        <w:rPr>
          <w:b/>
          <w:bCs/>
          <w:sz w:val="24"/>
          <w:szCs w:val="24"/>
        </w:rPr>
      </w:pPr>
      <w:r w:rsidRPr="001316F7">
        <w:rPr>
          <w:b/>
          <w:bCs/>
          <w:sz w:val="24"/>
          <w:szCs w:val="24"/>
        </w:rPr>
        <w:t>4.1.8.Прически и парики. Приемы гримирования с применением волосяных изделий</w:t>
      </w:r>
    </w:p>
    <w:p w:rsidR="0023705E" w:rsidRPr="001316F7" w:rsidRDefault="0023705E" w:rsidP="008918BA">
      <w:pPr>
        <w:jc w:val="both"/>
        <w:rPr>
          <w:i/>
          <w:iCs/>
          <w:sz w:val="24"/>
          <w:szCs w:val="24"/>
        </w:rPr>
      </w:pPr>
      <w:r w:rsidRPr="001316F7">
        <w:rPr>
          <w:i/>
          <w:iCs/>
          <w:sz w:val="24"/>
          <w:szCs w:val="24"/>
        </w:rPr>
        <w:t>Теоретическая часть:</w:t>
      </w:r>
    </w:p>
    <w:p w:rsidR="0023705E" w:rsidRPr="001316F7" w:rsidRDefault="0023705E" w:rsidP="008918BA">
      <w:pPr>
        <w:jc w:val="both"/>
        <w:rPr>
          <w:sz w:val="24"/>
          <w:szCs w:val="24"/>
        </w:rPr>
      </w:pPr>
      <w:r w:rsidRPr="001316F7">
        <w:rPr>
          <w:sz w:val="24"/>
          <w:szCs w:val="24"/>
        </w:rPr>
        <w:t xml:space="preserve">Значение причесок и париков в создании образа. Приемы гримирования с применением волосяных изделий. Виды париков, надевание и их заделка. </w:t>
      </w:r>
    </w:p>
    <w:p w:rsidR="0023705E" w:rsidRPr="001316F7" w:rsidRDefault="0023705E" w:rsidP="008918BA">
      <w:pPr>
        <w:jc w:val="both"/>
        <w:rPr>
          <w:i/>
          <w:iCs/>
          <w:sz w:val="24"/>
          <w:szCs w:val="24"/>
        </w:rPr>
      </w:pPr>
      <w:r w:rsidRPr="001316F7">
        <w:rPr>
          <w:i/>
          <w:iCs/>
          <w:sz w:val="24"/>
          <w:szCs w:val="24"/>
        </w:rPr>
        <w:t>Практическая часть:</w:t>
      </w:r>
    </w:p>
    <w:p w:rsidR="0023705E" w:rsidRPr="001316F7" w:rsidRDefault="0023705E" w:rsidP="008918BA">
      <w:pPr>
        <w:jc w:val="both"/>
        <w:rPr>
          <w:sz w:val="24"/>
          <w:szCs w:val="24"/>
        </w:rPr>
      </w:pPr>
      <w:r w:rsidRPr="001316F7">
        <w:rPr>
          <w:sz w:val="24"/>
          <w:szCs w:val="24"/>
        </w:rPr>
        <w:t>Надевание и заделка париков и накладок. Приклеивание готовой растительности усов, бакенбардов, бород, бровей, ресниц. Закрепление кос, локонов.</w:t>
      </w:r>
    </w:p>
    <w:p w:rsidR="0023705E" w:rsidRPr="001316F7" w:rsidRDefault="0023705E" w:rsidP="008918BA">
      <w:pPr>
        <w:jc w:val="both"/>
        <w:rPr>
          <w:sz w:val="24"/>
          <w:szCs w:val="24"/>
        </w:rPr>
      </w:pPr>
      <w:r w:rsidRPr="001316F7">
        <w:rPr>
          <w:i/>
          <w:iCs/>
          <w:sz w:val="24"/>
          <w:szCs w:val="24"/>
        </w:rPr>
        <w:t xml:space="preserve">Контроль: </w:t>
      </w:r>
      <w:r w:rsidRPr="001316F7">
        <w:rPr>
          <w:sz w:val="24"/>
          <w:szCs w:val="24"/>
        </w:rPr>
        <w:t xml:space="preserve">Творческое задание. </w:t>
      </w:r>
    </w:p>
    <w:p w:rsidR="0023705E" w:rsidRPr="001316F7" w:rsidRDefault="0023705E" w:rsidP="008918BA">
      <w:pPr>
        <w:jc w:val="both"/>
        <w:rPr>
          <w:b/>
          <w:bCs/>
          <w:sz w:val="24"/>
          <w:szCs w:val="24"/>
        </w:rPr>
      </w:pPr>
    </w:p>
    <w:p w:rsidR="0023705E" w:rsidRPr="001316F7" w:rsidRDefault="0023705E" w:rsidP="008918BA">
      <w:pPr>
        <w:rPr>
          <w:b/>
          <w:bCs/>
          <w:i/>
          <w:iCs/>
          <w:sz w:val="24"/>
          <w:szCs w:val="24"/>
        </w:rPr>
      </w:pPr>
      <w:r w:rsidRPr="001316F7">
        <w:rPr>
          <w:b/>
          <w:bCs/>
          <w:i/>
          <w:iCs/>
          <w:sz w:val="24"/>
          <w:szCs w:val="24"/>
        </w:rPr>
        <w:t>4.2.Работа над образом</w:t>
      </w:r>
    </w:p>
    <w:p w:rsidR="0023705E" w:rsidRPr="001316F7" w:rsidRDefault="0023705E" w:rsidP="008918BA">
      <w:pPr>
        <w:jc w:val="both"/>
        <w:rPr>
          <w:b/>
          <w:bCs/>
          <w:sz w:val="24"/>
          <w:szCs w:val="24"/>
        </w:rPr>
      </w:pPr>
      <w:r w:rsidRPr="001316F7">
        <w:rPr>
          <w:b/>
          <w:bCs/>
          <w:sz w:val="24"/>
          <w:szCs w:val="24"/>
        </w:rPr>
        <w:t>4.2. 1. Костюм и грим</w:t>
      </w:r>
    </w:p>
    <w:p w:rsidR="0023705E" w:rsidRPr="001316F7" w:rsidRDefault="0023705E" w:rsidP="008918BA">
      <w:pPr>
        <w:jc w:val="both"/>
        <w:rPr>
          <w:i/>
          <w:iCs/>
          <w:sz w:val="24"/>
          <w:szCs w:val="24"/>
        </w:rPr>
      </w:pPr>
      <w:r w:rsidRPr="001316F7">
        <w:rPr>
          <w:i/>
          <w:iCs/>
          <w:sz w:val="24"/>
          <w:szCs w:val="24"/>
        </w:rPr>
        <w:t>Теоретическая часть:</w:t>
      </w:r>
    </w:p>
    <w:p w:rsidR="0023705E" w:rsidRPr="001316F7" w:rsidRDefault="0023705E" w:rsidP="008918BA">
      <w:pPr>
        <w:jc w:val="both"/>
        <w:rPr>
          <w:sz w:val="24"/>
          <w:szCs w:val="24"/>
        </w:rPr>
      </w:pPr>
      <w:r w:rsidRPr="001316F7">
        <w:rPr>
          <w:sz w:val="24"/>
          <w:szCs w:val="24"/>
        </w:rPr>
        <w:t xml:space="preserve">История создания костюмов: старославянские, русские костюмы регионов России; эпох: Античности, Средневековья, Возрождения, Просвещения. </w:t>
      </w:r>
    </w:p>
    <w:p w:rsidR="0023705E" w:rsidRPr="001316F7" w:rsidRDefault="0023705E" w:rsidP="008918BA">
      <w:pPr>
        <w:jc w:val="both"/>
        <w:rPr>
          <w:i/>
          <w:iCs/>
          <w:sz w:val="24"/>
          <w:szCs w:val="24"/>
        </w:rPr>
      </w:pPr>
      <w:r w:rsidRPr="001316F7">
        <w:rPr>
          <w:i/>
          <w:iCs/>
          <w:sz w:val="24"/>
          <w:szCs w:val="24"/>
        </w:rPr>
        <w:t>Практическая часть:</w:t>
      </w:r>
    </w:p>
    <w:p w:rsidR="0023705E" w:rsidRPr="001316F7" w:rsidRDefault="0023705E" w:rsidP="008918BA">
      <w:pPr>
        <w:jc w:val="both"/>
        <w:rPr>
          <w:sz w:val="24"/>
          <w:szCs w:val="24"/>
        </w:rPr>
      </w:pPr>
      <w:r w:rsidRPr="001316F7">
        <w:rPr>
          <w:sz w:val="24"/>
          <w:szCs w:val="24"/>
        </w:rPr>
        <w:t>Подбор костюма по характеру сказочного персонажа. Подбор костюма к</w:t>
      </w:r>
    </w:p>
    <w:p w:rsidR="0023705E" w:rsidRPr="001316F7" w:rsidRDefault="0023705E" w:rsidP="008918BA">
      <w:pPr>
        <w:jc w:val="both"/>
        <w:rPr>
          <w:sz w:val="24"/>
          <w:szCs w:val="24"/>
        </w:rPr>
      </w:pPr>
      <w:r w:rsidRPr="001316F7">
        <w:rPr>
          <w:sz w:val="24"/>
          <w:szCs w:val="24"/>
        </w:rPr>
        <w:t>гриму и подбор грима к костюму.</w:t>
      </w:r>
    </w:p>
    <w:p w:rsidR="0023705E" w:rsidRPr="001316F7" w:rsidRDefault="0023705E" w:rsidP="008918BA">
      <w:pPr>
        <w:jc w:val="both"/>
        <w:rPr>
          <w:sz w:val="24"/>
          <w:szCs w:val="24"/>
        </w:rPr>
      </w:pPr>
      <w:r w:rsidRPr="001316F7">
        <w:rPr>
          <w:i/>
          <w:iCs/>
          <w:sz w:val="24"/>
          <w:szCs w:val="24"/>
        </w:rPr>
        <w:t xml:space="preserve">Контроль: </w:t>
      </w:r>
      <w:r w:rsidRPr="001316F7">
        <w:rPr>
          <w:sz w:val="24"/>
          <w:szCs w:val="24"/>
        </w:rPr>
        <w:t xml:space="preserve">Творческое задание. </w:t>
      </w:r>
    </w:p>
    <w:p w:rsidR="0023705E" w:rsidRPr="001316F7" w:rsidRDefault="0023705E" w:rsidP="008918BA">
      <w:pPr>
        <w:jc w:val="both"/>
        <w:rPr>
          <w:b/>
          <w:bCs/>
          <w:sz w:val="24"/>
          <w:szCs w:val="24"/>
        </w:rPr>
      </w:pPr>
    </w:p>
    <w:p w:rsidR="0023705E" w:rsidRPr="001316F7" w:rsidRDefault="0023705E" w:rsidP="008918BA">
      <w:pPr>
        <w:jc w:val="both"/>
        <w:rPr>
          <w:sz w:val="24"/>
          <w:szCs w:val="24"/>
        </w:rPr>
      </w:pPr>
      <w:r w:rsidRPr="001316F7">
        <w:rPr>
          <w:b/>
          <w:bCs/>
          <w:sz w:val="24"/>
          <w:szCs w:val="24"/>
        </w:rPr>
        <w:t>4.2.2. Характерный грим</w:t>
      </w:r>
    </w:p>
    <w:p w:rsidR="0023705E" w:rsidRPr="001316F7" w:rsidRDefault="0023705E" w:rsidP="008918BA">
      <w:pPr>
        <w:jc w:val="both"/>
        <w:rPr>
          <w:i/>
          <w:iCs/>
          <w:sz w:val="24"/>
          <w:szCs w:val="24"/>
        </w:rPr>
      </w:pPr>
      <w:r w:rsidRPr="001316F7">
        <w:rPr>
          <w:i/>
          <w:iCs/>
          <w:sz w:val="24"/>
          <w:szCs w:val="24"/>
        </w:rPr>
        <w:t>Теоретическая часть:</w:t>
      </w:r>
    </w:p>
    <w:p w:rsidR="0023705E" w:rsidRPr="001316F7" w:rsidRDefault="0023705E" w:rsidP="008918BA">
      <w:pPr>
        <w:jc w:val="both"/>
        <w:rPr>
          <w:sz w:val="24"/>
          <w:szCs w:val="24"/>
        </w:rPr>
      </w:pPr>
      <w:r w:rsidRPr="001316F7">
        <w:rPr>
          <w:sz w:val="24"/>
          <w:szCs w:val="24"/>
        </w:rPr>
        <w:t xml:space="preserve"> Определение понятия «характерный грим». Лицо и его характер. Основные факторы, определяющие характерный грим, - это возраст, климат, расовые особенности, влияние условий труда, состояние здоровья, характерное мимическое выражения лица, влияние условий исторической среды, капризы моды и т.д. Ведущая черта характера. Сохранение мимическое подвижности лица. </w:t>
      </w:r>
    </w:p>
    <w:p w:rsidR="0023705E" w:rsidRPr="001316F7" w:rsidRDefault="0023705E" w:rsidP="008918BA">
      <w:pPr>
        <w:jc w:val="both"/>
        <w:rPr>
          <w:i/>
          <w:iCs/>
          <w:sz w:val="24"/>
          <w:szCs w:val="24"/>
        </w:rPr>
      </w:pPr>
      <w:r w:rsidRPr="001316F7">
        <w:rPr>
          <w:i/>
          <w:iCs/>
          <w:sz w:val="24"/>
          <w:szCs w:val="24"/>
        </w:rPr>
        <w:t>Практическая часть:</w:t>
      </w:r>
    </w:p>
    <w:p w:rsidR="0023705E" w:rsidRPr="001316F7" w:rsidRDefault="0023705E" w:rsidP="008918BA">
      <w:pPr>
        <w:jc w:val="both"/>
        <w:rPr>
          <w:sz w:val="24"/>
          <w:szCs w:val="24"/>
        </w:rPr>
      </w:pPr>
      <w:r w:rsidRPr="001316F7">
        <w:rPr>
          <w:sz w:val="24"/>
          <w:szCs w:val="24"/>
        </w:rPr>
        <w:t>Нанесение характерного грима по эскизу. Характерный грим молодого человека, старого человека.</w:t>
      </w:r>
    </w:p>
    <w:p w:rsidR="0023705E" w:rsidRPr="001316F7" w:rsidRDefault="0023705E" w:rsidP="008918BA">
      <w:pPr>
        <w:jc w:val="both"/>
        <w:rPr>
          <w:sz w:val="24"/>
          <w:szCs w:val="24"/>
        </w:rPr>
      </w:pPr>
      <w:r w:rsidRPr="001316F7">
        <w:rPr>
          <w:i/>
          <w:iCs/>
          <w:sz w:val="24"/>
          <w:szCs w:val="24"/>
        </w:rPr>
        <w:t xml:space="preserve">Контроль: </w:t>
      </w:r>
      <w:r w:rsidRPr="001316F7">
        <w:rPr>
          <w:sz w:val="24"/>
          <w:szCs w:val="24"/>
        </w:rPr>
        <w:t xml:space="preserve">Творческое задание. </w:t>
      </w:r>
    </w:p>
    <w:p w:rsidR="0023705E" w:rsidRPr="001316F7" w:rsidRDefault="0023705E" w:rsidP="008918BA">
      <w:pPr>
        <w:jc w:val="both"/>
        <w:rPr>
          <w:b/>
          <w:bCs/>
          <w:sz w:val="24"/>
          <w:szCs w:val="24"/>
        </w:rPr>
      </w:pPr>
    </w:p>
    <w:p w:rsidR="0023705E" w:rsidRPr="001316F7" w:rsidRDefault="0023705E" w:rsidP="008918BA">
      <w:pPr>
        <w:jc w:val="both"/>
        <w:rPr>
          <w:sz w:val="24"/>
          <w:szCs w:val="24"/>
        </w:rPr>
      </w:pPr>
      <w:r w:rsidRPr="001316F7">
        <w:rPr>
          <w:b/>
          <w:bCs/>
          <w:sz w:val="24"/>
          <w:szCs w:val="24"/>
        </w:rPr>
        <w:t>4.2.3. Расовый, национальный грим</w:t>
      </w:r>
    </w:p>
    <w:p w:rsidR="0023705E" w:rsidRPr="001316F7" w:rsidRDefault="0023705E" w:rsidP="008918BA">
      <w:pPr>
        <w:jc w:val="both"/>
        <w:rPr>
          <w:i/>
          <w:iCs/>
          <w:sz w:val="24"/>
          <w:szCs w:val="24"/>
        </w:rPr>
      </w:pPr>
      <w:r w:rsidRPr="001316F7">
        <w:rPr>
          <w:i/>
          <w:iCs/>
          <w:sz w:val="24"/>
          <w:szCs w:val="24"/>
        </w:rPr>
        <w:t>Теоретическая часть:</w:t>
      </w:r>
    </w:p>
    <w:p w:rsidR="0023705E" w:rsidRPr="001316F7" w:rsidRDefault="0023705E" w:rsidP="008918BA">
      <w:pPr>
        <w:jc w:val="both"/>
        <w:rPr>
          <w:sz w:val="24"/>
          <w:szCs w:val="24"/>
        </w:rPr>
      </w:pPr>
      <w:r w:rsidRPr="001316F7">
        <w:rPr>
          <w:sz w:val="24"/>
          <w:szCs w:val="24"/>
        </w:rPr>
        <w:t xml:space="preserve">Грим. Подчеркивающий расовые и национальные признаки. Типы. Особенности национального грима. </w:t>
      </w:r>
    </w:p>
    <w:p w:rsidR="0023705E" w:rsidRPr="001316F7" w:rsidRDefault="0023705E" w:rsidP="008918BA">
      <w:pPr>
        <w:jc w:val="both"/>
        <w:rPr>
          <w:i/>
          <w:iCs/>
          <w:sz w:val="24"/>
          <w:szCs w:val="24"/>
        </w:rPr>
      </w:pPr>
      <w:r w:rsidRPr="001316F7">
        <w:rPr>
          <w:i/>
          <w:iCs/>
          <w:sz w:val="24"/>
          <w:szCs w:val="24"/>
        </w:rPr>
        <w:t>Практическая часть:</w:t>
      </w:r>
    </w:p>
    <w:p w:rsidR="0023705E" w:rsidRPr="001316F7" w:rsidRDefault="0023705E" w:rsidP="008918BA">
      <w:pPr>
        <w:jc w:val="both"/>
        <w:rPr>
          <w:sz w:val="24"/>
          <w:szCs w:val="24"/>
        </w:rPr>
      </w:pPr>
      <w:r w:rsidRPr="001316F7">
        <w:rPr>
          <w:sz w:val="24"/>
          <w:szCs w:val="24"/>
        </w:rPr>
        <w:t>Грим европейского лица. Грим монголоидного типа. Грим негроидного типа.</w:t>
      </w:r>
    </w:p>
    <w:p w:rsidR="0023705E" w:rsidRPr="001316F7" w:rsidRDefault="0023705E" w:rsidP="008918BA">
      <w:pPr>
        <w:jc w:val="both"/>
        <w:rPr>
          <w:sz w:val="24"/>
          <w:szCs w:val="24"/>
        </w:rPr>
      </w:pPr>
      <w:r w:rsidRPr="001316F7">
        <w:rPr>
          <w:i/>
          <w:iCs/>
          <w:sz w:val="24"/>
          <w:szCs w:val="24"/>
        </w:rPr>
        <w:t xml:space="preserve">Контроль: </w:t>
      </w:r>
      <w:r w:rsidRPr="001316F7">
        <w:rPr>
          <w:sz w:val="24"/>
          <w:szCs w:val="24"/>
        </w:rPr>
        <w:t xml:space="preserve">Творческое задание. </w:t>
      </w:r>
    </w:p>
    <w:p w:rsidR="0023705E" w:rsidRPr="001316F7" w:rsidRDefault="0023705E" w:rsidP="008918BA">
      <w:pPr>
        <w:jc w:val="both"/>
        <w:rPr>
          <w:sz w:val="24"/>
          <w:szCs w:val="24"/>
        </w:rPr>
      </w:pPr>
    </w:p>
    <w:p w:rsidR="0023705E" w:rsidRPr="001316F7" w:rsidRDefault="0023705E" w:rsidP="008918BA">
      <w:pPr>
        <w:jc w:val="both"/>
        <w:rPr>
          <w:b/>
          <w:bCs/>
          <w:color w:val="FF0000"/>
          <w:sz w:val="24"/>
          <w:szCs w:val="24"/>
        </w:rPr>
      </w:pPr>
      <w:r w:rsidRPr="001316F7">
        <w:rPr>
          <w:b/>
          <w:bCs/>
          <w:sz w:val="24"/>
          <w:szCs w:val="24"/>
        </w:rPr>
        <w:t xml:space="preserve">4.2.4. Сказочные гримы </w:t>
      </w:r>
    </w:p>
    <w:p w:rsidR="0023705E" w:rsidRPr="001316F7" w:rsidRDefault="0023705E" w:rsidP="008918BA">
      <w:pPr>
        <w:jc w:val="both"/>
        <w:rPr>
          <w:i/>
          <w:iCs/>
          <w:sz w:val="24"/>
          <w:szCs w:val="24"/>
        </w:rPr>
      </w:pPr>
      <w:r w:rsidRPr="001316F7">
        <w:rPr>
          <w:i/>
          <w:iCs/>
          <w:sz w:val="24"/>
          <w:szCs w:val="24"/>
        </w:rPr>
        <w:t>Теоретическая часть:</w:t>
      </w:r>
    </w:p>
    <w:p w:rsidR="0023705E" w:rsidRPr="001316F7" w:rsidRDefault="0023705E" w:rsidP="008918BA">
      <w:pPr>
        <w:jc w:val="both"/>
        <w:rPr>
          <w:sz w:val="24"/>
          <w:szCs w:val="24"/>
        </w:rPr>
      </w:pPr>
      <w:r w:rsidRPr="001316F7">
        <w:rPr>
          <w:sz w:val="24"/>
          <w:szCs w:val="24"/>
        </w:rPr>
        <w:t xml:space="preserve">Специфика сказочного грима. Преувеличенность форм и яркость красок. Необычность и фантастичность внешности сказочных персонажей. Фантазия в работе над сказочным гримом и разнообразия средств гримирования. </w:t>
      </w:r>
    </w:p>
    <w:p w:rsidR="0023705E" w:rsidRPr="001316F7" w:rsidRDefault="0023705E" w:rsidP="008918BA">
      <w:pPr>
        <w:jc w:val="both"/>
        <w:rPr>
          <w:sz w:val="24"/>
          <w:szCs w:val="24"/>
        </w:rPr>
      </w:pPr>
      <w:r w:rsidRPr="001316F7">
        <w:rPr>
          <w:i/>
          <w:iCs/>
          <w:sz w:val="24"/>
          <w:szCs w:val="24"/>
        </w:rPr>
        <w:t>Практическая часть</w:t>
      </w:r>
      <w:r w:rsidRPr="001316F7">
        <w:rPr>
          <w:sz w:val="24"/>
          <w:szCs w:val="24"/>
        </w:rPr>
        <w:t>:</w:t>
      </w:r>
    </w:p>
    <w:p w:rsidR="0023705E" w:rsidRPr="001316F7" w:rsidRDefault="0023705E" w:rsidP="008918BA">
      <w:pPr>
        <w:jc w:val="both"/>
        <w:rPr>
          <w:sz w:val="24"/>
          <w:szCs w:val="24"/>
        </w:rPr>
      </w:pPr>
      <w:r w:rsidRPr="001316F7">
        <w:rPr>
          <w:sz w:val="24"/>
          <w:szCs w:val="24"/>
        </w:rPr>
        <w:t>Грим Бабы-Яги, Кикиморы, Лешего, Домового, Кощея</w:t>
      </w:r>
    </w:p>
    <w:p w:rsidR="0023705E" w:rsidRPr="001316F7" w:rsidRDefault="0023705E" w:rsidP="008918BA">
      <w:pPr>
        <w:jc w:val="both"/>
        <w:rPr>
          <w:sz w:val="24"/>
          <w:szCs w:val="24"/>
        </w:rPr>
      </w:pPr>
      <w:r w:rsidRPr="001316F7">
        <w:rPr>
          <w:sz w:val="24"/>
          <w:szCs w:val="24"/>
        </w:rPr>
        <w:t xml:space="preserve"> Бессмертного, Вампира.</w:t>
      </w:r>
    </w:p>
    <w:p w:rsidR="0023705E" w:rsidRPr="001316F7" w:rsidRDefault="0023705E" w:rsidP="008918BA">
      <w:pPr>
        <w:jc w:val="both"/>
        <w:rPr>
          <w:sz w:val="24"/>
          <w:szCs w:val="24"/>
        </w:rPr>
      </w:pPr>
      <w:r w:rsidRPr="001316F7">
        <w:rPr>
          <w:i/>
          <w:iCs/>
          <w:sz w:val="24"/>
          <w:szCs w:val="24"/>
        </w:rPr>
        <w:t xml:space="preserve">Контроль: </w:t>
      </w:r>
      <w:r w:rsidRPr="001316F7">
        <w:rPr>
          <w:sz w:val="24"/>
          <w:szCs w:val="24"/>
        </w:rPr>
        <w:t xml:space="preserve">Творческое задание. </w:t>
      </w:r>
    </w:p>
    <w:p w:rsidR="0023705E" w:rsidRPr="001316F7" w:rsidRDefault="0023705E" w:rsidP="008918BA">
      <w:pPr>
        <w:jc w:val="both"/>
        <w:rPr>
          <w:b/>
          <w:bCs/>
          <w:i/>
          <w:iCs/>
          <w:sz w:val="24"/>
          <w:szCs w:val="24"/>
        </w:rPr>
      </w:pPr>
    </w:p>
    <w:p w:rsidR="0023705E" w:rsidRPr="001316F7" w:rsidRDefault="0023705E" w:rsidP="008918BA">
      <w:pPr>
        <w:jc w:val="both"/>
        <w:rPr>
          <w:b/>
          <w:bCs/>
          <w:sz w:val="24"/>
          <w:szCs w:val="24"/>
        </w:rPr>
      </w:pPr>
      <w:r w:rsidRPr="001316F7">
        <w:rPr>
          <w:b/>
          <w:bCs/>
          <w:sz w:val="24"/>
          <w:szCs w:val="24"/>
        </w:rPr>
        <w:t>4.2.5</w:t>
      </w:r>
      <w:r w:rsidRPr="001316F7">
        <w:rPr>
          <w:b/>
          <w:bCs/>
          <w:i/>
          <w:iCs/>
          <w:sz w:val="24"/>
          <w:szCs w:val="24"/>
        </w:rPr>
        <w:t xml:space="preserve">. </w:t>
      </w:r>
      <w:r w:rsidRPr="001316F7">
        <w:rPr>
          <w:b/>
          <w:bCs/>
          <w:sz w:val="24"/>
          <w:szCs w:val="24"/>
        </w:rPr>
        <w:t>Гримы зверей.</w:t>
      </w:r>
    </w:p>
    <w:p w:rsidR="0023705E" w:rsidRPr="001316F7" w:rsidRDefault="0023705E" w:rsidP="008918BA">
      <w:pPr>
        <w:jc w:val="both"/>
        <w:rPr>
          <w:i/>
          <w:iCs/>
          <w:sz w:val="24"/>
          <w:szCs w:val="24"/>
        </w:rPr>
      </w:pPr>
      <w:r w:rsidRPr="001316F7">
        <w:rPr>
          <w:i/>
          <w:iCs/>
          <w:sz w:val="24"/>
          <w:szCs w:val="24"/>
        </w:rPr>
        <w:t>Теоретическая часть:</w:t>
      </w:r>
    </w:p>
    <w:p w:rsidR="0023705E" w:rsidRPr="001316F7" w:rsidRDefault="0023705E" w:rsidP="008918BA">
      <w:pPr>
        <w:jc w:val="both"/>
        <w:rPr>
          <w:sz w:val="24"/>
          <w:szCs w:val="24"/>
        </w:rPr>
      </w:pPr>
      <w:r w:rsidRPr="001316F7">
        <w:rPr>
          <w:sz w:val="24"/>
          <w:szCs w:val="24"/>
        </w:rPr>
        <w:t>Специфика грима зверей. Изученные ранее приемы гримирования, фантазия, чувство меры и вкус помогут создать гримы зверей без применения полумасок и волосяных изделий.</w:t>
      </w:r>
    </w:p>
    <w:p w:rsidR="0023705E" w:rsidRPr="001316F7" w:rsidRDefault="0023705E" w:rsidP="008918BA">
      <w:pPr>
        <w:jc w:val="both"/>
        <w:rPr>
          <w:i/>
          <w:iCs/>
          <w:sz w:val="24"/>
          <w:szCs w:val="24"/>
        </w:rPr>
      </w:pPr>
      <w:r w:rsidRPr="001316F7">
        <w:rPr>
          <w:i/>
          <w:iCs/>
          <w:sz w:val="24"/>
          <w:szCs w:val="24"/>
        </w:rPr>
        <w:t>Практическая часть:</w:t>
      </w:r>
    </w:p>
    <w:p w:rsidR="0023705E" w:rsidRPr="001316F7" w:rsidRDefault="0023705E" w:rsidP="008918BA">
      <w:pPr>
        <w:jc w:val="both"/>
        <w:rPr>
          <w:i/>
          <w:iCs/>
          <w:sz w:val="24"/>
          <w:szCs w:val="24"/>
          <w:u w:val="single"/>
        </w:rPr>
      </w:pPr>
      <w:r w:rsidRPr="001316F7">
        <w:rPr>
          <w:sz w:val="24"/>
          <w:szCs w:val="24"/>
        </w:rPr>
        <w:t>Для выполнения практических заданий помогут эскизы, художественные репродукции, иллюстрации из детских книг; карикатуры, маржи. Грим Лисы, Собаки, Зайца, Кота, Обезьяны</w:t>
      </w:r>
    </w:p>
    <w:p w:rsidR="0023705E" w:rsidRPr="001316F7" w:rsidRDefault="0023705E" w:rsidP="008918BA">
      <w:pPr>
        <w:jc w:val="both"/>
        <w:rPr>
          <w:sz w:val="24"/>
          <w:szCs w:val="24"/>
        </w:rPr>
      </w:pPr>
      <w:r w:rsidRPr="001316F7">
        <w:rPr>
          <w:i/>
          <w:iCs/>
          <w:sz w:val="24"/>
          <w:szCs w:val="24"/>
        </w:rPr>
        <w:t xml:space="preserve">Контроль: </w:t>
      </w:r>
      <w:r w:rsidRPr="001316F7">
        <w:rPr>
          <w:sz w:val="24"/>
          <w:szCs w:val="24"/>
        </w:rPr>
        <w:t xml:space="preserve">Творческое задание. </w:t>
      </w:r>
    </w:p>
    <w:p w:rsidR="0023705E" w:rsidRPr="001316F7" w:rsidRDefault="0023705E" w:rsidP="008918BA">
      <w:pPr>
        <w:spacing w:before="120"/>
        <w:rPr>
          <w:b/>
          <w:bCs/>
          <w:i/>
          <w:iCs/>
          <w:sz w:val="24"/>
          <w:szCs w:val="24"/>
        </w:rPr>
      </w:pPr>
      <w:r w:rsidRPr="001316F7">
        <w:rPr>
          <w:b/>
          <w:bCs/>
          <w:i/>
          <w:iCs/>
          <w:sz w:val="24"/>
          <w:szCs w:val="24"/>
        </w:rPr>
        <w:t>4.3. Макияж</w:t>
      </w:r>
    </w:p>
    <w:p w:rsidR="0023705E" w:rsidRPr="001316F7" w:rsidRDefault="0023705E" w:rsidP="008918BA">
      <w:pPr>
        <w:jc w:val="both"/>
        <w:rPr>
          <w:b/>
          <w:bCs/>
          <w:sz w:val="24"/>
          <w:szCs w:val="24"/>
        </w:rPr>
      </w:pPr>
      <w:r w:rsidRPr="001316F7">
        <w:rPr>
          <w:b/>
          <w:bCs/>
          <w:sz w:val="24"/>
          <w:szCs w:val="24"/>
        </w:rPr>
        <w:t>4.3.1. Концертный грим</w:t>
      </w:r>
    </w:p>
    <w:p w:rsidR="0023705E" w:rsidRPr="001316F7" w:rsidRDefault="0023705E" w:rsidP="008918BA">
      <w:pPr>
        <w:jc w:val="both"/>
        <w:rPr>
          <w:i/>
          <w:iCs/>
          <w:sz w:val="24"/>
          <w:szCs w:val="24"/>
        </w:rPr>
      </w:pPr>
      <w:r w:rsidRPr="001316F7">
        <w:rPr>
          <w:i/>
          <w:iCs/>
          <w:sz w:val="24"/>
          <w:szCs w:val="24"/>
        </w:rPr>
        <w:t>Теоретическая часть:</w:t>
      </w:r>
    </w:p>
    <w:p w:rsidR="0023705E" w:rsidRPr="001316F7" w:rsidRDefault="0023705E" w:rsidP="008918BA">
      <w:pPr>
        <w:jc w:val="both"/>
        <w:rPr>
          <w:sz w:val="24"/>
          <w:szCs w:val="24"/>
        </w:rPr>
      </w:pPr>
      <w:r w:rsidRPr="001316F7">
        <w:rPr>
          <w:sz w:val="24"/>
          <w:szCs w:val="24"/>
        </w:rPr>
        <w:t>Средства и приемы театрального грима и декоративной косметики. Нахождение стиля, образа. Достоинства и недостатки лица.</w:t>
      </w:r>
    </w:p>
    <w:p w:rsidR="0023705E" w:rsidRPr="001316F7" w:rsidRDefault="0023705E" w:rsidP="008918BA">
      <w:pPr>
        <w:jc w:val="both"/>
        <w:rPr>
          <w:i/>
          <w:iCs/>
          <w:sz w:val="24"/>
          <w:szCs w:val="24"/>
        </w:rPr>
      </w:pPr>
      <w:r w:rsidRPr="001316F7">
        <w:rPr>
          <w:i/>
          <w:iCs/>
          <w:sz w:val="24"/>
          <w:szCs w:val="24"/>
        </w:rPr>
        <w:t>Практическая часть:</w:t>
      </w:r>
    </w:p>
    <w:p w:rsidR="0023705E" w:rsidRPr="001316F7" w:rsidRDefault="0023705E" w:rsidP="008918BA">
      <w:pPr>
        <w:jc w:val="both"/>
        <w:rPr>
          <w:sz w:val="24"/>
          <w:szCs w:val="24"/>
        </w:rPr>
      </w:pPr>
      <w:r w:rsidRPr="001316F7">
        <w:rPr>
          <w:sz w:val="24"/>
          <w:szCs w:val="24"/>
        </w:rPr>
        <w:t xml:space="preserve">Умение подчеркнуть первые и замаскировать последние. Продумывание прически и весь внешний облик. Соответствие грима жанру концерта. </w:t>
      </w:r>
    </w:p>
    <w:p w:rsidR="0023705E" w:rsidRPr="001316F7" w:rsidRDefault="0023705E" w:rsidP="008918BA">
      <w:pPr>
        <w:jc w:val="both"/>
        <w:rPr>
          <w:b/>
          <w:bCs/>
          <w:sz w:val="24"/>
          <w:szCs w:val="24"/>
        </w:rPr>
      </w:pPr>
      <w:r w:rsidRPr="001316F7">
        <w:rPr>
          <w:sz w:val="24"/>
          <w:szCs w:val="24"/>
        </w:rPr>
        <w:t>Концертный грим в соответствии с жанром концерта. Грим клоуна.</w:t>
      </w:r>
    </w:p>
    <w:p w:rsidR="0023705E" w:rsidRPr="001316F7" w:rsidRDefault="0023705E" w:rsidP="008918BA">
      <w:pPr>
        <w:jc w:val="both"/>
        <w:rPr>
          <w:sz w:val="24"/>
          <w:szCs w:val="24"/>
        </w:rPr>
      </w:pPr>
      <w:r w:rsidRPr="001316F7">
        <w:rPr>
          <w:i/>
          <w:iCs/>
          <w:sz w:val="24"/>
          <w:szCs w:val="24"/>
        </w:rPr>
        <w:t xml:space="preserve">Контроль: </w:t>
      </w:r>
      <w:r w:rsidRPr="001316F7">
        <w:rPr>
          <w:sz w:val="24"/>
          <w:szCs w:val="24"/>
        </w:rPr>
        <w:t>Творческое задание, просмотр</w:t>
      </w:r>
    </w:p>
    <w:p w:rsidR="0023705E" w:rsidRPr="001316F7" w:rsidRDefault="0023705E" w:rsidP="008918BA">
      <w:pPr>
        <w:jc w:val="both"/>
        <w:rPr>
          <w:b/>
          <w:bCs/>
          <w:sz w:val="24"/>
          <w:szCs w:val="24"/>
        </w:rPr>
      </w:pPr>
      <w:r w:rsidRPr="001316F7">
        <w:rPr>
          <w:b/>
          <w:bCs/>
          <w:sz w:val="24"/>
          <w:szCs w:val="24"/>
        </w:rPr>
        <w:t>IV. Предметно-практическаядеятельность</w:t>
      </w:r>
    </w:p>
    <w:p w:rsidR="0023705E" w:rsidRPr="001316F7" w:rsidRDefault="0023705E" w:rsidP="008918BA">
      <w:pPr>
        <w:jc w:val="both"/>
        <w:rPr>
          <w:i/>
          <w:iCs/>
          <w:sz w:val="24"/>
          <w:szCs w:val="24"/>
        </w:rPr>
      </w:pPr>
      <w:r w:rsidRPr="001316F7">
        <w:rPr>
          <w:i/>
          <w:iCs/>
          <w:sz w:val="24"/>
          <w:szCs w:val="24"/>
        </w:rPr>
        <w:t>Практическая часть:</w:t>
      </w:r>
    </w:p>
    <w:p w:rsidR="0023705E" w:rsidRPr="001316F7" w:rsidRDefault="0023705E" w:rsidP="008918BA">
      <w:pPr>
        <w:jc w:val="both"/>
        <w:rPr>
          <w:sz w:val="24"/>
          <w:szCs w:val="24"/>
        </w:rPr>
      </w:pPr>
      <w:r w:rsidRPr="001316F7">
        <w:rPr>
          <w:sz w:val="24"/>
          <w:szCs w:val="24"/>
        </w:rPr>
        <w:t xml:space="preserve">Участие в смотрах и фестивалях Шелковый путь, Урал собирает друзей, Планета талантов. </w:t>
      </w:r>
    </w:p>
    <w:p w:rsidR="0023705E" w:rsidRPr="001316F7" w:rsidRDefault="0023705E" w:rsidP="008918BA">
      <w:pPr>
        <w:jc w:val="both"/>
        <w:rPr>
          <w:sz w:val="24"/>
          <w:szCs w:val="24"/>
        </w:rPr>
      </w:pPr>
      <w:r w:rsidRPr="001316F7">
        <w:rPr>
          <w:i/>
          <w:iCs/>
          <w:sz w:val="24"/>
          <w:szCs w:val="24"/>
        </w:rPr>
        <w:t xml:space="preserve">Контроль: </w:t>
      </w:r>
      <w:r w:rsidRPr="001316F7">
        <w:rPr>
          <w:sz w:val="24"/>
          <w:szCs w:val="24"/>
        </w:rPr>
        <w:t>Грамоты, дипломы</w:t>
      </w:r>
    </w:p>
    <w:p w:rsidR="0023705E" w:rsidRPr="001316F7" w:rsidRDefault="0023705E" w:rsidP="008918BA">
      <w:pPr>
        <w:pStyle w:val="BodyText"/>
        <w:jc w:val="both"/>
        <w:rPr>
          <w:i/>
          <w:iCs/>
          <w:sz w:val="24"/>
          <w:szCs w:val="24"/>
          <w:u w:val="single"/>
        </w:rPr>
      </w:pPr>
    </w:p>
    <w:p w:rsidR="0023705E" w:rsidRPr="001316F7" w:rsidRDefault="0023705E" w:rsidP="008918BA">
      <w:pPr>
        <w:tabs>
          <w:tab w:val="left" w:pos="624"/>
          <w:tab w:val="left" w:pos="1125"/>
        </w:tabs>
        <w:jc w:val="both"/>
        <w:rPr>
          <w:b/>
          <w:bCs/>
          <w:sz w:val="24"/>
          <w:szCs w:val="24"/>
        </w:rPr>
      </w:pPr>
      <w:r w:rsidRPr="001316F7">
        <w:rPr>
          <w:b/>
          <w:bCs/>
          <w:sz w:val="24"/>
          <w:szCs w:val="24"/>
          <w:lang w:val="en-US"/>
        </w:rPr>
        <w:t>V</w:t>
      </w:r>
      <w:r w:rsidRPr="001316F7">
        <w:rPr>
          <w:b/>
          <w:bCs/>
          <w:sz w:val="24"/>
          <w:szCs w:val="24"/>
        </w:rPr>
        <w:t>. Познавательно-развивающая деятельность</w:t>
      </w:r>
    </w:p>
    <w:p w:rsidR="0023705E" w:rsidRPr="001316F7" w:rsidRDefault="0023705E" w:rsidP="008918BA">
      <w:pPr>
        <w:jc w:val="both"/>
        <w:rPr>
          <w:i/>
          <w:iCs/>
          <w:sz w:val="24"/>
          <w:szCs w:val="24"/>
        </w:rPr>
      </w:pPr>
      <w:r w:rsidRPr="001316F7">
        <w:rPr>
          <w:i/>
          <w:iCs/>
          <w:sz w:val="24"/>
          <w:szCs w:val="24"/>
        </w:rPr>
        <w:t>Практическая часть:</w:t>
      </w:r>
    </w:p>
    <w:p w:rsidR="0023705E" w:rsidRPr="001316F7" w:rsidRDefault="0023705E" w:rsidP="008918BA">
      <w:pPr>
        <w:jc w:val="both"/>
        <w:rPr>
          <w:sz w:val="24"/>
          <w:szCs w:val="24"/>
        </w:rPr>
      </w:pPr>
      <w:r w:rsidRPr="001316F7">
        <w:rPr>
          <w:sz w:val="24"/>
          <w:szCs w:val="24"/>
        </w:rPr>
        <w:t xml:space="preserve">Участиев праздничных и игровых представлениях: «День учителя», «Праздник осени», «День матери», «Зимние забавы»,  «Веселые старты», «День здоровья», «Широкая Масленица», «День Защитника Отечества», «Игромания», «Богатырские потешки», «Никто не забыт и ничто не забыто», «День Детства»,  </w:t>
      </w:r>
    </w:p>
    <w:p w:rsidR="0023705E" w:rsidRPr="001316F7" w:rsidRDefault="0023705E" w:rsidP="008918BA">
      <w:pPr>
        <w:tabs>
          <w:tab w:val="left" w:pos="1470"/>
        </w:tabs>
        <w:ind w:left="72"/>
        <w:jc w:val="both"/>
        <w:rPr>
          <w:sz w:val="24"/>
          <w:szCs w:val="24"/>
        </w:rPr>
      </w:pPr>
      <w:r w:rsidRPr="001316F7">
        <w:rPr>
          <w:i/>
          <w:iCs/>
          <w:sz w:val="24"/>
          <w:szCs w:val="24"/>
        </w:rPr>
        <w:t>Контроль:</w:t>
      </w:r>
      <w:r w:rsidRPr="001316F7">
        <w:rPr>
          <w:sz w:val="24"/>
          <w:szCs w:val="24"/>
        </w:rPr>
        <w:tab/>
        <w:t>Беседы, конкурсы, фестивали, соревнования</w:t>
      </w:r>
    </w:p>
    <w:p w:rsidR="0023705E" w:rsidRPr="001316F7" w:rsidRDefault="0023705E" w:rsidP="008918BA">
      <w:pPr>
        <w:pStyle w:val="a"/>
        <w:spacing w:before="0"/>
        <w:ind w:left="709"/>
        <w:jc w:val="both"/>
        <w:rPr>
          <w:rFonts w:ascii="Times New Roman" w:hAnsi="Times New Roman" w:cs="Times New Roman"/>
          <w:b/>
          <w:bCs/>
          <w:sz w:val="24"/>
          <w:szCs w:val="24"/>
        </w:rPr>
      </w:pPr>
    </w:p>
    <w:p w:rsidR="0023705E" w:rsidRPr="001316F7" w:rsidRDefault="0023705E" w:rsidP="008918BA">
      <w:pPr>
        <w:pStyle w:val="a"/>
        <w:spacing w:before="0"/>
        <w:jc w:val="both"/>
        <w:rPr>
          <w:rFonts w:ascii="Times New Roman" w:hAnsi="Times New Roman" w:cs="Times New Roman"/>
          <w:b/>
          <w:bCs/>
          <w:sz w:val="24"/>
          <w:szCs w:val="24"/>
        </w:rPr>
      </w:pPr>
      <w:r w:rsidRPr="001316F7">
        <w:rPr>
          <w:rFonts w:ascii="Times New Roman" w:hAnsi="Times New Roman" w:cs="Times New Roman"/>
          <w:b/>
          <w:bCs/>
          <w:sz w:val="24"/>
          <w:szCs w:val="24"/>
          <w:lang w:val="en-US"/>
        </w:rPr>
        <w:t>VI</w:t>
      </w:r>
      <w:r w:rsidRPr="001316F7">
        <w:rPr>
          <w:rFonts w:ascii="Times New Roman" w:hAnsi="Times New Roman" w:cs="Times New Roman"/>
          <w:b/>
          <w:bCs/>
          <w:sz w:val="24"/>
          <w:szCs w:val="24"/>
        </w:rPr>
        <w:t>. Итоговое занятие</w:t>
      </w:r>
    </w:p>
    <w:p w:rsidR="0023705E" w:rsidRPr="001316F7" w:rsidRDefault="0023705E" w:rsidP="008918BA">
      <w:pPr>
        <w:jc w:val="both"/>
        <w:rPr>
          <w:i/>
          <w:iCs/>
          <w:sz w:val="24"/>
          <w:szCs w:val="24"/>
        </w:rPr>
      </w:pPr>
      <w:r w:rsidRPr="001316F7">
        <w:rPr>
          <w:i/>
          <w:iCs/>
          <w:sz w:val="24"/>
          <w:szCs w:val="24"/>
        </w:rPr>
        <w:t>Практическая часть:</w:t>
      </w:r>
    </w:p>
    <w:p w:rsidR="0023705E" w:rsidRPr="001316F7" w:rsidRDefault="0023705E" w:rsidP="008918BA">
      <w:pPr>
        <w:jc w:val="both"/>
        <w:rPr>
          <w:i/>
          <w:iCs/>
          <w:sz w:val="24"/>
          <w:szCs w:val="24"/>
        </w:rPr>
      </w:pPr>
      <w:r w:rsidRPr="001316F7">
        <w:rPr>
          <w:sz w:val="24"/>
          <w:szCs w:val="24"/>
        </w:rPr>
        <w:t>Подведение итогов.</w:t>
      </w:r>
    </w:p>
    <w:p w:rsidR="0023705E" w:rsidRPr="001316F7" w:rsidRDefault="0023705E" w:rsidP="008918BA">
      <w:pPr>
        <w:pStyle w:val="BodyText"/>
        <w:jc w:val="both"/>
        <w:rPr>
          <w:sz w:val="24"/>
          <w:szCs w:val="24"/>
        </w:rPr>
      </w:pPr>
      <w:r w:rsidRPr="001316F7">
        <w:rPr>
          <w:i/>
          <w:iCs/>
          <w:sz w:val="24"/>
          <w:szCs w:val="24"/>
        </w:rPr>
        <w:t xml:space="preserve">Контроль: </w:t>
      </w:r>
      <w:r w:rsidRPr="001316F7">
        <w:rPr>
          <w:sz w:val="24"/>
          <w:szCs w:val="24"/>
        </w:rPr>
        <w:t>Творческий отчёт.</w:t>
      </w:r>
    </w:p>
    <w:p w:rsidR="0023705E" w:rsidRPr="001316F7" w:rsidRDefault="0023705E" w:rsidP="008918BA">
      <w:pPr>
        <w:pStyle w:val="Heading3"/>
        <w:rPr>
          <w:i/>
          <w:iCs/>
          <w:sz w:val="24"/>
          <w:szCs w:val="24"/>
        </w:rPr>
      </w:pPr>
      <w:bookmarkStart w:id="20" w:name="_Toc498054301"/>
      <w:r w:rsidRPr="001316F7">
        <w:rPr>
          <w:i/>
          <w:iCs/>
          <w:sz w:val="24"/>
          <w:szCs w:val="24"/>
        </w:rPr>
        <w:t>1.4 Планируемые результаты</w:t>
      </w:r>
      <w:bookmarkEnd w:id="20"/>
    </w:p>
    <w:p w:rsidR="0023705E" w:rsidRPr="001316F7" w:rsidRDefault="0023705E" w:rsidP="00C674CB">
      <w:pPr>
        <w:spacing w:line="360" w:lineRule="auto"/>
        <w:ind w:left="-57"/>
        <w:jc w:val="center"/>
        <w:rPr>
          <w:b/>
          <w:bCs/>
          <w:sz w:val="24"/>
          <w:szCs w:val="24"/>
        </w:rPr>
      </w:pPr>
      <w:r>
        <w:rPr>
          <w:b/>
          <w:bCs/>
          <w:sz w:val="24"/>
          <w:szCs w:val="24"/>
        </w:rPr>
        <w:t>1 год обучения</w:t>
      </w:r>
    </w:p>
    <w:p w:rsidR="0023705E" w:rsidRPr="001316F7" w:rsidRDefault="0023705E" w:rsidP="008918BA">
      <w:pPr>
        <w:jc w:val="center"/>
        <w:rPr>
          <w:b/>
          <w:bCs/>
          <w:sz w:val="24"/>
          <w:szCs w:val="24"/>
          <w:u w:val="single"/>
        </w:rPr>
      </w:pPr>
      <w:r w:rsidRPr="001316F7">
        <w:rPr>
          <w:b/>
          <w:bCs/>
          <w:sz w:val="24"/>
          <w:szCs w:val="24"/>
          <w:u w:val="single"/>
        </w:rPr>
        <w:t>Личностные результаты</w:t>
      </w:r>
    </w:p>
    <w:p w:rsidR="0023705E" w:rsidRPr="001316F7" w:rsidRDefault="0023705E" w:rsidP="008918BA">
      <w:pPr>
        <w:pStyle w:val="NoSpacing"/>
        <w:ind w:firstLine="708"/>
        <w:jc w:val="both"/>
        <w:rPr>
          <w:rFonts w:ascii="Times New Roman" w:hAnsi="Times New Roman" w:cs="Times New Roman"/>
          <w:b/>
          <w:bCs/>
          <w:sz w:val="24"/>
          <w:szCs w:val="24"/>
        </w:rPr>
      </w:pPr>
      <w:r w:rsidRPr="001316F7">
        <w:rPr>
          <w:rFonts w:ascii="Times New Roman" w:hAnsi="Times New Roman" w:cs="Times New Roman"/>
          <w:sz w:val="24"/>
          <w:szCs w:val="24"/>
        </w:rPr>
        <w:t xml:space="preserve">В сфере </w:t>
      </w:r>
      <w:r w:rsidRPr="001316F7">
        <w:rPr>
          <w:rFonts w:ascii="Times New Roman" w:hAnsi="Times New Roman" w:cs="Times New Roman"/>
          <w:b/>
          <w:bCs/>
          <w:sz w:val="24"/>
          <w:szCs w:val="24"/>
          <w:u w:val="single"/>
        </w:rPr>
        <w:t>личностных</w:t>
      </w:r>
      <w:r w:rsidRPr="001316F7">
        <w:rPr>
          <w:rFonts w:ascii="Times New Roman" w:hAnsi="Times New Roman" w:cs="Times New Roman"/>
          <w:sz w:val="24"/>
          <w:szCs w:val="24"/>
        </w:rPr>
        <w:t xml:space="preserve"> универсальных учебных действий  по окончанию </w:t>
      </w:r>
    </w:p>
    <w:p w:rsidR="0023705E" w:rsidRPr="001316F7" w:rsidRDefault="0023705E" w:rsidP="008918BA">
      <w:pPr>
        <w:pStyle w:val="NoSpacing"/>
        <w:jc w:val="both"/>
        <w:rPr>
          <w:rFonts w:ascii="Times New Roman" w:hAnsi="Times New Roman" w:cs="Times New Roman"/>
          <w:sz w:val="24"/>
          <w:szCs w:val="24"/>
        </w:rPr>
      </w:pPr>
      <w:r w:rsidRPr="001316F7">
        <w:rPr>
          <w:rFonts w:ascii="Times New Roman" w:hAnsi="Times New Roman" w:cs="Times New Roman"/>
          <w:b/>
          <w:bCs/>
          <w:sz w:val="24"/>
          <w:szCs w:val="24"/>
        </w:rPr>
        <w:t>стартового уровня обучения</w:t>
      </w:r>
      <w:r w:rsidRPr="001316F7">
        <w:rPr>
          <w:rFonts w:ascii="Times New Roman" w:hAnsi="Times New Roman" w:cs="Times New Roman"/>
          <w:sz w:val="24"/>
          <w:szCs w:val="24"/>
        </w:rPr>
        <w:t xml:space="preserve">  у учащихся будут сформированы:</w:t>
      </w:r>
    </w:p>
    <w:p w:rsidR="0023705E" w:rsidRPr="001316F7" w:rsidRDefault="0023705E" w:rsidP="00CC7D5B">
      <w:pPr>
        <w:numPr>
          <w:ilvl w:val="0"/>
          <w:numId w:val="28"/>
        </w:numPr>
        <w:jc w:val="both"/>
        <w:rPr>
          <w:color w:val="000000"/>
          <w:sz w:val="24"/>
          <w:szCs w:val="24"/>
        </w:rPr>
      </w:pPr>
      <w:r w:rsidRPr="001316F7">
        <w:rPr>
          <w:sz w:val="24"/>
          <w:szCs w:val="24"/>
        </w:rPr>
        <w:t>основы внутренней мотивации;</w:t>
      </w:r>
    </w:p>
    <w:p w:rsidR="0023705E" w:rsidRPr="001316F7" w:rsidRDefault="0023705E" w:rsidP="00CC7D5B">
      <w:pPr>
        <w:numPr>
          <w:ilvl w:val="0"/>
          <w:numId w:val="28"/>
        </w:numPr>
        <w:jc w:val="both"/>
        <w:rPr>
          <w:color w:val="000000"/>
          <w:sz w:val="24"/>
          <w:szCs w:val="24"/>
        </w:rPr>
      </w:pPr>
      <w:r w:rsidRPr="001316F7">
        <w:rPr>
          <w:sz w:val="24"/>
          <w:szCs w:val="24"/>
        </w:rPr>
        <w:t>интерес к учебному материалу по театральной деятельности;</w:t>
      </w:r>
    </w:p>
    <w:p w:rsidR="0023705E" w:rsidRPr="001316F7" w:rsidRDefault="0023705E" w:rsidP="00CC7D5B">
      <w:pPr>
        <w:numPr>
          <w:ilvl w:val="0"/>
          <w:numId w:val="28"/>
        </w:numPr>
        <w:jc w:val="both"/>
        <w:rPr>
          <w:color w:val="000000"/>
          <w:sz w:val="24"/>
          <w:szCs w:val="24"/>
        </w:rPr>
      </w:pPr>
      <w:r w:rsidRPr="001316F7">
        <w:rPr>
          <w:sz w:val="24"/>
          <w:szCs w:val="24"/>
          <w:lang w:eastAsia="en-US"/>
        </w:rPr>
        <w:t xml:space="preserve">пониманиеэмоций других людей, сочувствия, сопереживания. </w:t>
      </w:r>
    </w:p>
    <w:p w:rsidR="0023705E" w:rsidRPr="001316F7" w:rsidRDefault="0023705E" w:rsidP="008918BA">
      <w:pPr>
        <w:pStyle w:val="17"/>
        <w:spacing w:line="100" w:lineRule="atLeast"/>
        <w:ind w:left="360"/>
        <w:jc w:val="both"/>
        <w:rPr>
          <w:rStyle w:val="apple-converted-space"/>
          <w:color w:val="000000"/>
          <w:sz w:val="24"/>
          <w:szCs w:val="24"/>
        </w:rPr>
      </w:pPr>
    </w:p>
    <w:p w:rsidR="0023705E" w:rsidRPr="001316F7" w:rsidRDefault="0023705E" w:rsidP="008918BA">
      <w:pPr>
        <w:pStyle w:val="NoSpacing"/>
        <w:ind w:firstLine="360"/>
        <w:jc w:val="center"/>
        <w:rPr>
          <w:rFonts w:ascii="Times New Roman" w:hAnsi="Times New Roman" w:cs="Times New Roman"/>
          <w:sz w:val="24"/>
          <w:szCs w:val="24"/>
        </w:rPr>
      </w:pPr>
      <w:r w:rsidRPr="001316F7">
        <w:rPr>
          <w:rFonts w:ascii="Times New Roman" w:hAnsi="Times New Roman" w:cs="Times New Roman"/>
          <w:b/>
          <w:bCs/>
          <w:sz w:val="24"/>
          <w:szCs w:val="24"/>
          <w:u w:val="single"/>
        </w:rPr>
        <w:t>Метапредметные результаты</w:t>
      </w:r>
    </w:p>
    <w:p w:rsidR="0023705E" w:rsidRPr="001316F7" w:rsidRDefault="0023705E" w:rsidP="008918BA">
      <w:pPr>
        <w:pStyle w:val="NoSpacing"/>
        <w:ind w:left="360" w:firstLine="348"/>
        <w:jc w:val="both"/>
        <w:rPr>
          <w:rFonts w:ascii="Times New Roman" w:hAnsi="Times New Roman" w:cs="Times New Roman"/>
          <w:sz w:val="24"/>
          <w:szCs w:val="24"/>
        </w:rPr>
      </w:pPr>
      <w:r w:rsidRPr="001316F7">
        <w:rPr>
          <w:rFonts w:ascii="Times New Roman" w:hAnsi="Times New Roman" w:cs="Times New Roman"/>
          <w:sz w:val="24"/>
          <w:szCs w:val="24"/>
        </w:rPr>
        <w:t xml:space="preserve">В сфере </w:t>
      </w:r>
      <w:r w:rsidRPr="001316F7">
        <w:rPr>
          <w:rFonts w:ascii="Times New Roman" w:hAnsi="Times New Roman" w:cs="Times New Roman"/>
          <w:b/>
          <w:bCs/>
          <w:sz w:val="24"/>
          <w:szCs w:val="24"/>
          <w:u w:val="single"/>
        </w:rPr>
        <w:t>регулятивных</w:t>
      </w:r>
      <w:r w:rsidRPr="001316F7">
        <w:rPr>
          <w:rFonts w:ascii="Times New Roman" w:hAnsi="Times New Roman" w:cs="Times New Roman"/>
          <w:sz w:val="24"/>
          <w:szCs w:val="24"/>
        </w:rPr>
        <w:t xml:space="preserve"> универсальных учебных действий учащиеся будут:</w:t>
      </w:r>
    </w:p>
    <w:p w:rsidR="0023705E" w:rsidRPr="001316F7" w:rsidRDefault="0023705E" w:rsidP="00CC7D5B">
      <w:pPr>
        <w:numPr>
          <w:ilvl w:val="0"/>
          <w:numId w:val="29"/>
        </w:numPr>
        <w:rPr>
          <w:b/>
          <w:bCs/>
          <w:i/>
          <w:iCs/>
          <w:sz w:val="24"/>
          <w:szCs w:val="24"/>
        </w:rPr>
      </w:pPr>
      <w:r w:rsidRPr="001316F7">
        <w:rPr>
          <w:sz w:val="24"/>
          <w:szCs w:val="24"/>
        </w:rPr>
        <w:t>определять и формировать план деятельности на занятии в сотрудничестве с педагогом.</w:t>
      </w:r>
    </w:p>
    <w:p w:rsidR="0023705E" w:rsidRPr="001316F7" w:rsidRDefault="0023705E" w:rsidP="008918BA">
      <w:pPr>
        <w:pStyle w:val="NoSpacing"/>
        <w:ind w:firstLine="708"/>
        <w:jc w:val="both"/>
        <w:rPr>
          <w:rFonts w:ascii="Times New Roman" w:hAnsi="Times New Roman" w:cs="Times New Roman"/>
          <w:sz w:val="24"/>
          <w:szCs w:val="24"/>
        </w:rPr>
      </w:pPr>
      <w:r w:rsidRPr="001316F7">
        <w:rPr>
          <w:rFonts w:ascii="Times New Roman" w:hAnsi="Times New Roman" w:cs="Times New Roman"/>
          <w:sz w:val="24"/>
          <w:szCs w:val="24"/>
        </w:rPr>
        <w:t xml:space="preserve">В сфере </w:t>
      </w:r>
      <w:r w:rsidRPr="001316F7">
        <w:rPr>
          <w:rFonts w:ascii="Times New Roman" w:hAnsi="Times New Roman" w:cs="Times New Roman"/>
          <w:b/>
          <w:bCs/>
          <w:sz w:val="24"/>
          <w:szCs w:val="24"/>
          <w:u w:val="single"/>
        </w:rPr>
        <w:t>коммуникативных</w:t>
      </w:r>
      <w:r w:rsidRPr="001316F7">
        <w:rPr>
          <w:rFonts w:ascii="Times New Roman" w:hAnsi="Times New Roman" w:cs="Times New Roman"/>
          <w:sz w:val="24"/>
          <w:szCs w:val="24"/>
        </w:rPr>
        <w:t>универсальных учебных действий учащиеся будут:</w:t>
      </w:r>
    </w:p>
    <w:p w:rsidR="0023705E" w:rsidRPr="001316F7" w:rsidRDefault="0023705E" w:rsidP="00CC7D5B">
      <w:pPr>
        <w:pStyle w:val="NoSpacing"/>
        <w:numPr>
          <w:ilvl w:val="0"/>
          <w:numId w:val="29"/>
        </w:numPr>
        <w:jc w:val="both"/>
        <w:rPr>
          <w:rFonts w:ascii="Times New Roman" w:hAnsi="Times New Roman" w:cs="Times New Roman"/>
          <w:sz w:val="24"/>
          <w:szCs w:val="24"/>
        </w:rPr>
      </w:pPr>
      <w:r w:rsidRPr="001316F7">
        <w:rPr>
          <w:rFonts w:ascii="Times New Roman" w:hAnsi="Times New Roman" w:cs="Times New Roman"/>
          <w:color w:val="000000"/>
          <w:sz w:val="24"/>
          <w:szCs w:val="24"/>
        </w:rPr>
        <w:t>учитывать разные мнения и интересы, представлять собственную позицию.</w:t>
      </w:r>
    </w:p>
    <w:p w:rsidR="0023705E" w:rsidRPr="001316F7" w:rsidRDefault="0023705E" w:rsidP="008918BA">
      <w:pPr>
        <w:ind w:firstLine="708"/>
        <w:jc w:val="both"/>
        <w:rPr>
          <w:sz w:val="24"/>
          <w:szCs w:val="24"/>
          <w:lang w:eastAsia="en-US"/>
        </w:rPr>
      </w:pPr>
      <w:r w:rsidRPr="001316F7">
        <w:rPr>
          <w:sz w:val="24"/>
          <w:szCs w:val="24"/>
        </w:rPr>
        <w:t xml:space="preserve">В сфере </w:t>
      </w:r>
      <w:r w:rsidRPr="001316F7">
        <w:rPr>
          <w:b/>
          <w:bCs/>
          <w:sz w:val="24"/>
          <w:szCs w:val="24"/>
          <w:u w:val="single"/>
        </w:rPr>
        <w:t>познавательных</w:t>
      </w:r>
      <w:r w:rsidRPr="001316F7">
        <w:rPr>
          <w:sz w:val="24"/>
          <w:szCs w:val="24"/>
        </w:rPr>
        <w:t xml:space="preserve"> универсальных учебных действий учащиеся смогут:</w:t>
      </w:r>
    </w:p>
    <w:p w:rsidR="0023705E" w:rsidRPr="001316F7" w:rsidRDefault="0023705E" w:rsidP="00CC7D5B">
      <w:pPr>
        <w:numPr>
          <w:ilvl w:val="0"/>
          <w:numId w:val="33"/>
        </w:numPr>
        <w:jc w:val="both"/>
        <w:rPr>
          <w:sz w:val="24"/>
          <w:szCs w:val="24"/>
          <w:lang w:eastAsia="en-US"/>
        </w:rPr>
      </w:pPr>
      <w:r w:rsidRPr="001316F7">
        <w:rPr>
          <w:sz w:val="24"/>
          <w:szCs w:val="24"/>
          <w:lang w:eastAsia="en-US"/>
        </w:rPr>
        <w:t>осуществлять поиск способов решения проблем творческого характера.</w:t>
      </w:r>
    </w:p>
    <w:p w:rsidR="0023705E" w:rsidRPr="001316F7" w:rsidRDefault="0023705E" w:rsidP="008918BA">
      <w:pPr>
        <w:jc w:val="both"/>
        <w:rPr>
          <w:sz w:val="24"/>
          <w:szCs w:val="24"/>
          <w:lang w:eastAsia="en-US"/>
        </w:rPr>
      </w:pPr>
    </w:p>
    <w:p w:rsidR="0023705E" w:rsidRPr="001316F7" w:rsidRDefault="0023705E" w:rsidP="008918BA">
      <w:pPr>
        <w:autoSpaceDN w:val="0"/>
        <w:adjustRightInd w:val="0"/>
        <w:ind w:firstLine="708"/>
        <w:jc w:val="center"/>
        <w:rPr>
          <w:b/>
          <w:bCs/>
          <w:sz w:val="24"/>
          <w:szCs w:val="24"/>
          <w:u w:val="single"/>
        </w:rPr>
      </w:pPr>
      <w:r w:rsidRPr="001316F7">
        <w:rPr>
          <w:b/>
          <w:bCs/>
          <w:sz w:val="24"/>
          <w:szCs w:val="24"/>
          <w:u w:val="single"/>
        </w:rPr>
        <w:t>Предметные результаты</w:t>
      </w:r>
    </w:p>
    <w:p w:rsidR="0023705E" w:rsidRPr="001316F7" w:rsidRDefault="0023705E" w:rsidP="008918BA">
      <w:pPr>
        <w:pStyle w:val="NoSpacing"/>
        <w:ind w:firstLine="708"/>
        <w:jc w:val="both"/>
        <w:rPr>
          <w:rFonts w:ascii="Times New Roman" w:hAnsi="Times New Roman" w:cs="Times New Roman"/>
          <w:sz w:val="24"/>
          <w:szCs w:val="24"/>
        </w:rPr>
      </w:pPr>
      <w:r w:rsidRPr="001316F7">
        <w:rPr>
          <w:rFonts w:ascii="Times New Roman" w:hAnsi="Times New Roman" w:cs="Times New Roman"/>
          <w:sz w:val="24"/>
          <w:szCs w:val="24"/>
        </w:rPr>
        <w:t>Учащиеся</w:t>
      </w:r>
      <w:r>
        <w:rPr>
          <w:rFonts w:ascii="Times New Roman" w:hAnsi="Times New Roman" w:cs="Times New Roman"/>
          <w:sz w:val="24"/>
          <w:szCs w:val="24"/>
        </w:rPr>
        <w:t xml:space="preserve"> </w:t>
      </w:r>
      <w:r w:rsidRPr="001316F7">
        <w:rPr>
          <w:rFonts w:ascii="Times New Roman" w:hAnsi="Times New Roman" w:cs="Times New Roman"/>
          <w:sz w:val="24"/>
          <w:szCs w:val="24"/>
        </w:rPr>
        <w:t>буду</w:t>
      </w:r>
      <w:r>
        <w:rPr>
          <w:rFonts w:ascii="Times New Roman" w:hAnsi="Times New Roman" w:cs="Times New Roman"/>
          <w:sz w:val="24"/>
          <w:szCs w:val="24"/>
        </w:rPr>
        <w:t xml:space="preserve"> </w:t>
      </w:r>
      <w:r w:rsidRPr="001316F7">
        <w:rPr>
          <w:rFonts w:ascii="Times New Roman" w:hAnsi="Times New Roman" w:cs="Times New Roman"/>
          <w:sz w:val="24"/>
          <w:szCs w:val="24"/>
        </w:rPr>
        <w:t>т</w:t>
      </w:r>
      <w:r w:rsidRPr="001316F7">
        <w:rPr>
          <w:rFonts w:ascii="Times New Roman" w:hAnsi="Times New Roman" w:cs="Times New Roman"/>
          <w:b/>
          <w:bCs/>
          <w:sz w:val="24"/>
          <w:szCs w:val="24"/>
          <w:u w:val="single"/>
        </w:rPr>
        <w:t>знать</w:t>
      </w:r>
      <w:r w:rsidRPr="001316F7">
        <w:rPr>
          <w:rFonts w:ascii="Times New Roman" w:hAnsi="Times New Roman" w:cs="Times New Roman"/>
          <w:sz w:val="24"/>
          <w:szCs w:val="24"/>
          <w:u w:val="single"/>
        </w:rPr>
        <w:t>:</w:t>
      </w:r>
    </w:p>
    <w:p w:rsidR="0023705E" w:rsidRPr="001316F7" w:rsidRDefault="0023705E" w:rsidP="00CC7D5B">
      <w:pPr>
        <w:numPr>
          <w:ilvl w:val="0"/>
          <w:numId w:val="30"/>
        </w:numPr>
        <w:jc w:val="both"/>
        <w:rPr>
          <w:color w:val="000000"/>
          <w:sz w:val="24"/>
          <w:szCs w:val="24"/>
        </w:rPr>
      </w:pPr>
      <w:r w:rsidRPr="001316F7">
        <w:rPr>
          <w:color w:val="000000"/>
          <w:sz w:val="24"/>
          <w:szCs w:val="24"/>
        </w:rPr>
        <w:t>историю возникновения театрального искусства;</w:t>
      </w:r>
    </w:p>
    <w:p w:rsidR="0023705E" w:rsidRPr="001316F7" w:rsidRDefault="0023705E" w:rsidP="00CC7D5B">
      <w:pPr>
        <w:numPr>
          <w:ilvl w:val="0"/>
          <w:numId w:val="30"/>
        </w:numPr>
        <w:jc w:val="both"/>
        <w:rPr>
          <w:color w:val="000000"/>
          <w:sz w:val="24"/>
          <w:szCs w:val="24"/>
        </w:rPr>
      </w:pPr>
      <w:r w:rsidRPr="001316F7">
        <w:rPr>
          <w:color w:val="000000"/>
          <w:sz w:val="24"/>
          <w:szCs w:val="24"/>
        </w:rPr>
        <w:t>теоретические основы актёрского мастерства и сценического движения;</w:t>
      </w:r>
    </w:p>
    <w:p w:rsidR="0023705E" w:rsidRPr="001316F7" w:rsidRDefault="0023705E" w:rsidP="008918BA">
      <w:pPr>
        <w:jc w:val="both"/>
        <w:rPr>
          <w:color w:val="000000"/>
          <w:sz w:val="24"/>
          <w:szCs w:val="24"/>
        </w:rPr>
      </w:pPr>
    </w:p>
    <w:p w:rsidR="0023705E" w:rsidRPr="001316F7" w:rsidRDefault="0023705E" w:rsidP="008918BA">
      <w:pPr>
        <w:ind w:firstLine="708"/>
        <w:rPr>
          <w:sz w:val="24"/>
          <w:szCs w:val="24"/>
          <w:u w:val="single"/>
        </w:rPr>
      </w:pPr>
      <w:r w:rsidRPr="001316F7">
        <w:rPr>
          <w:b/>
          <w:bCs/>
          <w:color w:val="000000"/>
          <w:sz w:val="24"/>
          <w:szCs w:val="24"/>
          <w:u w:val="single"/>
        </w:rPr>
        <w:t>уметь</w:t>
      </w:r>
      <w:r w:rsidRPr="001316F7">
        <w:rPr>
          <w:color w:val="000000"/>
          <w:sz w:val="24"/>
          <w:szCs w:val="24"/>
          <w:u w:val="single"/>
        </w:rPr>
        <w:t>:</w:t>
      </w:r>
    </w:p>
    <w:p w:rsidR="0023705E" w:rsidRPr="001316F7" w:rsidRDefault="0023705E" w:rsidP="00CC7D5B">
      <w:pPr>
        <w:numPr>
          <w:ilvl w:val="0"/>
          <w:numId w:val="31"/>
        </w:numPr>
        <w:rPr>
          <w:sz w:val="24"/>
          <w:szCs w:val="24"/>
        </w:rPr>
      </w:pPr>
      <w:r w:rsidRPr="001316F7">
        <w:rPr>
          <w:sz w:val="24"/>
          <w:szCs w:val="24"/>
        </w:rPr>
        <w:t>выполнять упражнения актерского тренинга в присутствии постороннего человека;</w:t>
      </w:r>
    </w:p>
    <w:p w:rsidR="0023705E" w:rsidRPr="001316F7" w:rsidRDefault="0023705E" w:rsidP="00CC7D5B">
      <w:pPr>
        <w:numPr>
          <w:ilvl w:val="0"/>
          <w:numId w:val="31"/>
        </w:numPr>
        <w:rPr>
          <w:sz w:val="24"/>
          <w:szCs w:val="24"/>
        </w:rPr>
      </w:pPr>
      <w:r w:rsidRPr="001316F7">
        <w:rPr>
          <w:sz w:val="24"/>
          <w:szCs w:val="24"/>
        </w:rPr>
        <w:t>представлять движения в воображении и мыслить образами;</w:t>
      </w:r>
    </w:p>
    <w:p w:rsidR="0023705E" w:rsidRPr="001316F7" w:rsidRDefault="0023705E" w:rsidP="00CC7D5B">
      <w:pPr>
        <w:numPr>
          <w:ilvl w:val="0"/>
          <w:numId w:val="31"/>
        </w:numPr>
        <w:jc w:val="both"/>
        <w:rPr>
          <w:sz w:val="24"/>
          <w:szCs w:val="24"/>
        </w:rPr>
      </w:pPr>
      <w:r w:rsidRPr="001316F7">
        <w:rPr>
          <w:sz w:val="24"/>
          <w:szCs w:val="24"/>
        </w:rPr>
        <w:t xml:space="preserve">создавать этюды на предлагаемые обстоятельства. </w:t>
      </w:r>
    </w:p>
    <w:p w:rsidR="0023705E" w:rsidRPr="001316F7" w:rsidRDefault="0023705E" w:rsidP="008918BA">
      <w:pPr>
        <w:jc w:val="both"/>
        <w:rPr>
          <w:sz w:val="24"/>
          <w:szCs w:val="24"/>
        </w:rPr>
      </w:pPr>
    </w:p>
    <w:p w:rsidR="0023705E" w:rsidRPr="001316F7" w:rsidRDefault="0023705E" w:rsidP="008918BA">
      <w:pPr>
        <w:ind w:firstLine="708"/>
        <w:jc w:val="both"/>
        <w:rPr>
          <w:b/>
          <w:bCs/>
          <w:sz w:val="24"/>
          <w:szCs w:val="24"/>
          <w:lang w:eastAsia="en-US"/>
        </w:rPr>
      </w:pPr>
      <w:r w:rsidRPr="001316F7">
        <w:rPr>
          <w:sz w:val="24"/>
          <w:szCs w:val="24"/>
          <w:lang w:eastAsia="en-US"/>
        </w:rPr>
        <w:t xml:space="preserve">У учащихся  </w:t>
      </w:r>
      <w:r w:rsidRPr="001316F7">
        <w:rPr>
          <w:b/>
          <w:bCs/>
          <w:sz w:val="24"/>
          <w:szCs w:val="24"/>
          <w:lang w:eastAsia="en-US"/>
        </w:rPr>
        <w:t>сформированы</w:t>
      </w:r>
      <w:r w:rsidRPr="001316F7">
        <w:rPr>
          <w:sz w:val="24"/>
          <w:szCs w:val="24"/>
          <w:lang w:eastAsia="en-US"/>
        </w:rPr>
        <w:t xml:space="preserve"> навыки</w:t>
      </w:r>
      <w:r w:rsidRPr="001316F7">
        <w:rPr>
          <w:b/>
          <w:bCs/>
          <w:sz w:val="24"/>
          <w:szCs w:val="24"/>
          <w:lang w:eastAsia="en-US"/>
        </w:rPr>
        <w:t>:</w:t>
      </w:r>
    </w:p>
    <w:p w:rsidR="0023705E" w:rsidRPr="001316F7" w:rsidRDefault="0023705E" w:rsidP="00CC7D5B">
      <w:pPr>
        <w:numPr>
          <w:ilvl w:val="0"/>
          <w:numId w:val="32"/>
        </w:numPr>
        <w:jc w:val="both"/>
        <w:rPr>
          <w:sz w:val="24"/>
          <w:szCs w:val="24"/>
          <w:lang w:eastAsia="en-US"/>
        </w:rPr>
      </w:pPr>
      <w:r w:rsidRPr="001316F7">
        <w:rPr>
          <w:sz w:val="24"/>
          <w:szCs w:val="24"/>
          <w:lang w:eastAsia="en-US"/>
        </w:rPr>
        <w:t>действия в сценических предлагаемых обстоятельствах.</w:t>
      </w:r>
    </w:p>
    <w:p w:rsidR="0023705E" w:rsidRPr="001316F7" w:rsidRDefault="0023705E" w:rsidP="008918BA">
      <w:pPr>
        <w:pStyle w:val="NoSpacing"/>
        <w:rPr>
          <w:rFonts w:ascii="Times New Roman" w:hAnsi="Times New Roman" w:cs="Times New Roman"/>
          <w:b/>
          <w:bCs/>
          <w:sz w:val="24"/>
          <w:szCs w:val="24"/>
        </w:rPr>
      </w:pPr>
    </w:p>
    <w:p w:rsidR="0023705E" w:rsidRPr="001316F7" w:rsidRDefault="0023705E" w:rsidP="008918BA">
      <w:pPr>
        <w:pStyle w:val="NoSpacing"/>
        <w:jc w:val="center"/>
        <w:rPr>
          <w:rFonts w:ascii="Times New Roman" w:hAnsi="Times New Roman" w:cs="Times New Roman"/>
          <w:b/>
          <w:bCs/>
          <w:sz w:val="24"/>
          <w:szCs w:val="24"/>
        </w:rPr>
      </w:pPr>
      <w:r>
        <w:rPr>
          <w:rFonts w:ascii="Times New Roman" w:hAnsi="Times New Roman" w:cs="Times New Roman"/>
          <w:b/>
          <w:bCs/>
          <w:sz w:val="24"/>
          <w:szCs w:val="24"/>
        </w:rPr>
        <w:t>2 год обучения</w:t>
      </w:r>
    </w:p>
    <w:p w:rsidR="0023705E" w:rsidRPr="001316F7" w:rsidRDefault="0023705E" w:rsidP="008918BA">
      <w:pPr>
        <w:jc w:val="center"/>
        <w:rPr>
          <w:b/>
          <w:bCs/>
          <w:sz w:val="24"/>
          <w:szCs w:val="24"/>
          <w:u w:val="single"/>
        </w:rPr>
      </w:pPr>
      <w:r w:rsidRPr="001316F7">
        <w:rPr>
          <w:b/>
          <w:bCs/>
          <w:sz w:val="24"/>
          <w:szCs w:val="24"/>
          <w:u w:val="single"/>
        </w:rPr>
        <w:t>Личностные результаты</w:t>
      </w:r>
    </w:p>
    <w:p w:rsidR="0023705E" w:rsidRPr="001316F7" w:rsidRDefault="0023705E" w:rsidP="008918BA">
      <w:pPr>
        <w:pStyle w:val="NoSpacing"/>
        <w:ind w:firstLine="708"/>
        <w:jc w:val="both"/>
        <w:rPr>
          <w:rFonts w:ascii="Times New Roman" w:hAnsi="Times New Roman" w:cs="Times New Roman"/>
          <w:b/>
          <w:bCs/>
          <w:sz w:val="24"/>
          <w:szCs w:val="24"/>
        </w:rPr>
      </w:pPr>
      <w:r w:rsidRPr="001316F7">
        <w:rPr>
          <w:rFonts w:ascii="Times New Roman" w:hAnsi="Times New Roman" w:cs="Times New Roman"/>
          <w:sz w:val="24"/>
          <w:szCs w:val="24"/>
        </w:rPr>
        <w:t xml:space="preserve">В сфере </w:t>
      </w:r>
      <w:r w:rsidRPr="001316F7">
        <w:rPr>
          <w:rFonts w:ascii="Times New Roman" w:hAnsi="Times New Roman" w:cs="Times New Roman"/>
          <w:b/>
          <w:bCs/>
          <w:sz w:val="24"/>
          <w:szCs w:val="24"/>
          <w:u w:val="single"/>
        </w:rPr>
        <w:t>личностных</w:t>
      </w:r>
      <w:r w:rsidRPr="001316F7">
        <w:rPr>
          <w:rFonts w:ascii="Times New Roman" w:hAnsi="Times New Roman" w:cs="Times New Roman"/>
          <w:sz w:val="24"/>
          <w:szCs w:val="24"/>
        </w:rPr>
        <w:t xml:space="preserve"> универсальных учебных действий  по окончанию </w:t>
      </w:r>
    </w:p>
    <w:p w:rsidR="0023705E" w:rsidRPr="001316F7" w:rsidRDefault="0023705E" w:rsidP="008918BA">
      <w:pPr>
        <w:pStyle w:val="NoSpacing"/>
        <w:jc w:val="both"/>
        <w:rPr>
          <w:rFonts w:ascii="Times New Roman" w:hAnsi="Times New Roman" w:cs="Times New Roman"/>
          <w:sz w:val="24"/>
          <w:szCs w:val="24"/>
        </w:rPr>
      </w:pPr>
      <w:r w:rsidRPr="001316F7">
        <w:rPr>
          <w:rFonts w:ascii="Times New Roman" w:hAnsi="Times New Roman" w:cs="Times New Roman"/>
          <w:b/>
          <w:bCs/>
          <w:sz w:val="24"/>
          <w:szCs w:val="24"/>
        </w:rPr>
        <w:t xml:space="preserve">базового уровня обучения (2 года) </w:t>
      </w:r>
      <w:r w:rsidRPr="001316F7">
        <w:rPr>
          <w:rFonts w:ascii="Times New Roman" w:hAnsi="Times New Roman" w:cs="Times New Roman"/>
          <w:sz w:val="24"/>
          <w:szCs w:val="24"/>
        </w:rPr>
        <w:t>у учащихся будут сформированы:</w:t>
      </w:r>
    </w:p>
    <w:p w:rsidR="0023705E" w:rsidRPr="001316F7" w:rsidRDefault="0023705E" w:rsidP="00CC7D5B">
      <w:pPr>
        <w:pStyle w:val="NoSpacing"/>
        <w:numPr>
          <w:ilvl w:val="0"/>
          <w:numId w:val="32"/>
        </w:numPr>
        <w:jc w:val="both"/>
        <w:rPr>
          <w:rFonts w:ascii="Times New Roman" w:hAnsi="Times New Roman" w:cs="Times New Roman"/>
          <w:b/>
          <w:bCs/>
          <w:i/>
          <w:iCs/>
          <w:sz w:val="24"/>
          <w:szCs w:val="24"/>
        </w:rPr>
      </w:pPr>
      <w:r w:rsidRPr="001316F7">
        <w:rPr>
          <w:rFonts w:ascii="Times New Roman" w:hAnsi="Times New Roman" w:cs="Times New Roman"/>
          <w:sz w:val="24"/>
          <w:szCs w:val="24"/>
        </w:rPr>
        <w:t>широкая мотивационная основа учебной деятельности;</w:t>
      </w:r>
    </w:p>
    <w:p w:rsidR="0023705E" w:rsidRPr="001316F7" w:rsidRDefault="0023705E" w:rsidP="00CC7D5B">
      <w:pPr>
        <w:pStyle w:val="NoSpacing"/>
        <w:numPr>
          <w:ilvl w:val="0"/>
          <w:numId w:val="32"/>
        </w:numPr>
        <w:jc w:val="both"/>
        <w:rPr>
          <w:rFonts w:ascii="Times New Roman" w:hAnsi="Times New Roman" w:cs="Times New Roman"/>
          <w:sz w:val="24"/>
          <w:szCs w:val="24"/>
        </w:rPr>
      </w:pPr>
      <w:r w:rsidRPr="001316F7">
        <w:rPr>
          <w:rFonts w:ascii="Times New Roman" w:hAnsi="Times New Roman" w:cs="Times New Roman"/>
          <w:sz w:val="24"/>
          <w:szCs w:val="24"/>
        </w:rPr>
        <w:t>глубокий интерес к познавательной деятельности;</w:t>
      </w:r>
    </w:p>
    <w:p w:rsidR="0023705E" w:rsidRPr="001316F7" w:rsidRDefault="0023705E" w:rsidP="00CC7D5B">
      <w:pPr>
        <w:pStyle w:val="NoSpacing"/>
        <w:numPr>
          <w:ilvl w:val="0"/>
          <w:numId w:val="32"/>
        </w:numPr>
        <w:jc w:val="both"/>
        <w:rPr>
          <w:rFonts w:ascii="Times New Roman" w:hAnsi="Times New Roman" w:cs="Times New Roman"/>
          <w:b/>
          <w:bCs/>
          <w:i/>
          <w:iCs/>
          <w:sz w:val="24"/>
          <w:szCs w:val="24"/>
        </w:rPr>
      </w:pPr>
      <w:r w:rsidRPr="001316F7">
        <w:rPr>
          <w:rFonts w:ascii="Times New Roman" w:hAnsi="Times New Roman" w:cs="Times New Roman"/>
          <w:sz w:val="24"/>
          <w:szCs w:val="24"/>
          <w:lang w:eastAsia="en-US"/>
        </w:rPr>
        <w:t>способность оцениватьпоступки людей, жизненные ситуации с точки зрения общепринятых норм и ценностей.</w:t>
      </w:r>
    </w:p>
    <w:p w:rsidR="0023705E" w:rsidRPr="001316F7" w:rsidRDefault="0023705E" w:rsidP="008918BA">
      <w:pPr>
        <w:jc w:val="both"/>
        <w:rPr>
          <w:sz w:val="24"/>
          <w:szCs w:val="24"/>
          <w:lang w:eastAsia="en-US"/>
        </w:rPr>
      </w:pPr>
    </w:p>
    <w:p w:rsidR="0023705E" w:rsidRPr="001316F7" w:rsidRDefault="0023705E" w:rsidP="008918BA">
      <w:pPr>
        <w:pStyle w:val="NoSpacing"/>
        <w:ind w:firstLine="360"/>
        <w:jc w:val="center"/>
        <w:rPr>
          <w:rFonts w:ascii="Times New Roman" w:hAnsi="Times New Roman" w:cs="Times New Roman"/>
          <w:sz w:val="24"/>
          <w:szCs w:val="24"/>
        </w:rPr>
      </w:pPr>
      <w:r w:rsidRPr="001316F7">
        <w:rPr>
          <w:rFonts w:ascii="Times New Roman" w:hAnsi="Times New Roman" w:cs="Times New Roman"/>
          <w:b/>
          <w:bCs/>
          <w:sz w:val="24"/>
          <w:szCs w:val="24"/>
          <w:u w:val="single"/>
        </w:rPr>
        <w:t>Метапредметные результаты</w:t>
      </w:r>
    </w:p>
    <w:p w:rsidR="0023705E" w:rsidRPr="001316F7" w:rsidRDefault="0023705E" w:rsidP="008918BA">
      <w:pPr>
        <w:pStyle w:val="NoSpacing"/>
        <w:ind w:left="360" w:firstLine="348"/>
        <w:jc w:val="both"/>
        <w:rPr>
          <w:rFonts w:ascii="Times New Roman" w:hAnsi="Times New Roman" w:cs="Times New Roman"/>
          <w:sz w:val="24"/>
          <w:szCs w:val="24"/>
        </w:rPr>
      </w:pPr>
      <w:r w:rsidRPr="001316F7">
        <w:rPr>
          <w:rFonts w:ascii="Times New Roman" w:hAnsi="Times New Roman" w:cs="Times New Roman"/>
          <w:sz w:val="24"/>
          <w:szCs w:val="24"/>
        </w:rPr>
        <w:t xml:space="preserve">В сфере </w:t>
      </w:r>
      <w:r w:rsidRPr="001316F7">
        <w:rPr>
          <w:rFonts w:ascii="Times New Roman" w:hAnsi="Times New Roman" w:cs="Times New Roman"/>
          <w:b/>
          <w:bCs/>
          <w:sz w:val="24"/>
          <w:szCs w:val="24"/>
          <w:u w:val="single"/>
        </w:rPr>
        <w:t>регулятивных</w:t>
      </w:r>
      <w:r w:rsidRPr="001316F7">
        <w:rPr>
          <w:rFonts w:ascii="Times New Roman" w:hAnsi="Times New Roman" w:cs="Times New Roman"/>
          <w:sz w:val="24"/>
          <w:szCs w:val="24"/>
        </w:rPr>
        <w:t xml:space="preserve"> универсальных учебных действий учащиеся будут:</w:t>
      </w:r>
    </w:p>
    <w:p w:rsidR="0023705E" w:rsidRPr="001316F7" w:rsidRDefault="0023705E" w:rsidP="00CC7D5B">
      <w:pPr>
        <w:numPr>
          <w:ilvl w:val="0"/>
          <w:numId w:val="29"/>
        </w:numPr>
        <w:rPr>
          <w:b/>
          <w:bCs/>
          <w:i/>
          <w:iCs/>
          <w:sz w:val="24"/>
          <w:szCs w:val="24"/>
        </w:rPr>
      </w:pPr>
      <w:r w:rsidRPr="001316F7">
        <w:rPr>
          <w:sz w:val="24"/>
          <w:szCs w:val="24"/>
          <w:lang w:eastAsia="en-US"/>
        </w:rPr>
        <w:t>ставить новые учебные задачи в сотрудничестве с педагогом.</w:t>
      </w:r>
    </w:p>
    <w:p w:rsidR="0023705E" w:rsidRPr="001316F7" w:rsidRDefault="0023705E" w:rsidP="008918BA">
      <w:pPr>
        <w:pStyle w:val="NoSpacing"/>
        <w:ind w:firstLine="708"/>
        <w:jc w:val="both"/>
        <w:rPr>
          <w:rFonts w:ascii="Times New Roman" w:hAnsi="Times New Roman" w:cs="Times New Roman"/>
          <w:sz w:val="24"/>
          <w:szCs w:val="24"/>
        </w:rPr>
      </w:pPr>
    </w:p>
    <w:p w:rsidR="0023705E" w:rsidRPr="001316F7" w:rsidRDefault="0023705E" w:rsidP="008918BA">
      <w:pPr>
        <w:pStyle w:val="NoSpacing"/>
        <w:ind w:firstLine="708"/>
        <w:jc w:val="both"/>
        <w:rPr>
          <w:rFonts w:ascii="Times New Roman" w:hAnsi="Times New Roman" w:cs="Times New Roman"/>
          <w:sz w:val="24"/>
          <w:szCs w:val="24"/>
        </w:rPr>
      </w:pPr>
      <w:r w:rsidRPr="001316F7">
        <w:rPr>
          <w:rFonts w:ascii="Times New Roman" w:hAnsi="Times New Roman" w:cs="Times New Roman"/>
          <w:sz w:val="24"/>
          <w:szCs w:val="24"/>
        </w:rPr>
        <w:t xml:space="preserve">В сфере </w:t>
      </w:r>
      <w:r w:rsidRPr="001316F7">
        <w:rPr>
          <w:rFonts w:ascii="Times New Roman" w:hAnsi="Times New Roman" w:cs="Times New Roman"/>
          <w:b/>
          <w:bCs/>
          <w:sz w:val="24"/>
          <w:szCs w:val="24"/>
          <w:u w:val="single"/>
        </w:rPr>
        <w:t>коммуникативных</w:t>
      </w:r>
      <w:r w:rsidRPr="001316F7">
        <w:rPr>
          <w:rFonts w:ascii="Times New Roman" w:hAnsi="Times New Roman" w:cs="Times New Roman"/>
          <w:sz w:val="24"/>
          <w:szCs w:val="24"/>
        </w:rPr>
        <w:t>универсальных учебных действий учащиеся будут:</w:t>
      </w:r>
    </w:p>
    <w:p w:rsidR="0023705E" w:rsidRPr="001316F7" w:rsidRDefault="0023705E" w:rsidP="00CC7D5B">
      <w:pPr>
        <w:numPr>
          <w:ilvl w:val="0"/>
          <w:numId w:val="29"/>
        </w:numPr>
        <w:jc w:val="both"/>
        <w:rPr>
          <w:sz w:val="24"/>
          <w:szCs w:val="24"/>
          <w:lang w:eastAsia="en-US"/>
        </w:rPr>
      </w:pPr>
      <w:r w:rsidRPr="001316F7">
        <w:rPr>
          <w:sz w:val="24"/>
          <w:szCs w:val="24"/>
        </w:rPr>
        <w:t xml:space="preserve">использовать адекватные речевые средства  для решения различных коммуникативных задач. </w:t>
      </w:r>
    </w:p>
    <w:p w:rsidR="0023705E" w:rsidRPr="001316F7" w:rsidRDefault="0023705E" w:rsidP="008918BA">
      <w:pPr>
        <w:ind w:firstLine="708"/>
        <w:jc w:val="both"/>
        <w:rPr>
          <w:sz w:val="24"/>
          <w:szCs w:val="24"/>
        </w:rPr>
      </w:pPr>
    </w:p>
    <w:p w:rsidR="0023705E" w:rsidRPr="001316F7" w:rsidRDefault="0023705E" w:rsidP="008918BA">
      <w:pPr>
        <w:ind w:firstLine="708"/>
        <w:jc w:val="both"/>
        <w:rPr>
          <w:sz w:val="24"/>
          <w:szCs w:val="24"/>
          <w:lang w:eastAsia="en-US"/>
        </w:rPr>
      </w:pPr>
      <w:r w:rsidRPr="001316F7">
        <w:rPr>
          <w:sz w:val="24"/>
          <w:szCs w:val="24"/>
        </w:rPr>
        <w:t xml:space="preserve">В сфере </w:t>
      </w:r>
      <w:r w:rsidRPr="001316F7">
        <w:rPr>
          <w:b/>
          <w:bCs/>
          <w:sz w:val="24"/>
          <w:szCs w:val="24"/>
          <w:u w:val="single"/>
        </w:rPr>
        <w:t>познавательных</w:t>
      </w:r>
      <w:r w:rsidRPr="001316F7">
        <w:rPr>
          <w:sz w:val="24"/>
          <w:szCs w:val="24"/>
        </w:rPr>
        <w:t xml:space="preserve"> универсальных учебных действий учащиеся смогут:</w:t>
      </w:r>
    </w:p>
    <w:p w:rsidR="0023705E" w:rsidRPr="001316F7" w:rsidRDefault="0023705E" w:rsidP="00CC7D5B">
      <w:pPr>
        <w:numPr>
          <w:ilvl w:val="0"/>
          <w:numId w:val="29"/>
        </w:numPr>
        <w:jc w:val="both"/>
        <w:rPr>
          <w:sz w:val="24"/>
          <w:szCs w:val="24"/>
          <w:lang w:eastAsia="en-US"/>
        </w:rPr>
      </w:pPr>
      <w:r w:rsidRPr="001316F7">
        <w:rPr>
          <w:sz w:val="24"/>
          <w:szCs w:val="24"/>
          <w:lang w:eastAsia="en-US"/>
        </w:rPr>
        <w:t>владеть навыком построения логических рассуждений, включающих установление причинно-следственных связей</w:t>
      </w:r>
      <w:r w:rsidRPr="001316F7">
        <w:rPr>
          <w:sz w:val="24"/>
          <w:szCs w:val="24"/>
        </w:rPr>
        <w:t>.</w:t>
      </w:r>
    </w:p>
    <w:p w:rsidR="0023705E" w:rsidRPr="001316F7" w:rsidRDefault="0023705E" w:rsidP="008918BA">
      <w:pPr>
        <w:jc w:val="both"/>
        <w:rPr>
          <w:sz w:val="24"/>
          <w:szCs w:val="24"/>
          <w:lang w:eastAsia="en-US"/>
        </w:rPr>
      </w:pPr>
    </w:p>
    <w:p w:rsidR="0023705E" w:rsidRPr="001316F7" w:rsidRDefault="0023705E" w:rsidP="008918BA">
      <w:pPr>
        <w:autoSpaceDN w:val="0"/>
        <w:adjustRightInd w:val="0"/>
        <w:ind w:firstLine="708"/>
        <w:jc w:val="center"/>
        <w:rPr>
          <w:b/>
          <w:bCs/>
          <w:sz w:val="24"/>
          <w:szCs w:val="24"/>
          <w:u w:val="single"/>
        </w:rPr>
      </w:pPr>
      <w:r w:rsidRPr="001316F7">
        <w:rPr>
          <w:b/>
          <w:bCs/>
          <w:sz w:val="24"/>
          <w:szCs w:val="24"/>
          <w:u w:val="single"/>
        </w:rPr>
        <w:t>Предметные результаты</w:t>
      </w:r>
    </w:p>
    <w:p w:rsidR="0023705E" w:rsidRPr="001316F7" w:rsidRDefault="0023705E" w:rsidP="008918BA">
      <w:pPr>
        <w:pStyle w:val="NoSpacing"/>
        <w:ind w:firstLine="708"/>
        <w:jc w:val="both"/>
        <w:rPr>
          <w:rFonts w:ascii="Times New Roman" w:hAnsi="Times New Roman" w:cs="Times New Roman"/>
          <w:sz w:val="24"/>
          <w:szCs w:val="24"/>
        </w:rPr>
      </w:pPr>
      <w:r w:rsidRPr="001316F7">
        <w:rPr>
          <w:rFonts w:ascii="Times New Roman" w:hAnsi="Times New Roman" w:cs="Times New Roman"/>
          <w:sz w:val="24"/>
          <w:szCs w:val="24"/>
        </w:rPr>
        <w:t>Учащиесябудут</w:t>
      </w:r>
      <w:r>
        <w:rPr>
          <w:rFonts w:ascii="Times New Roman" w:hAnsi="Times New Roman" w:cs="Times New Roman"/>
          <w:sz w:val="24"/>
          <w:szCs w:val="24"/>
        </w:rPr>
        <w:t xml:space="preserve"> </w:t>
      </w:r>
      <w:r w:rsidRPr="001316F7">
        <w:rPr>
          <w:rFonts w:ascii="Times New Roman" w:hAnsi="Times New Roman" w:cs="Times New Roman"/>
          <w:b/>
          <w:bCs/>
          <w:sz w:val="24"/>
          <w:szCs w:val="24"/>
          <w:u w:val="single"/>
        </w:rPr>
        <w:t>знать</w:t>
      </w:r>
      <w:r w:rsidRPr="001316F7">
        <w:rPr>
          <w:rFonts w:ascii="Times New Roman" w:hAnsi="Times New Roman" w:cs="Times New Roman"/>
          <w:sz w:val="24"/>
          <w:szCs w:val="24"/>
          <w:u w:val="single"/>
        </w:rPr>
        <w:t>:</w:t>
      </w:r>
    </w:p>
    <w:p w:rsidR="0023705E" w:rsidRPr="001316F7" w:rsidRDefault="0023705E" w:rsidP="00CC7D5B">
      <w:pPr>
        <w:numPr>
          <w:ilvl w:val="0"/>
          <w:numId w:val="29"/>
        </w:numPr>
        <w:jc w:val="both"/>
        <w:rPr>
          <w:sz w:val="24"/>
          <w:szCs w:val="24"/>
          <w:lang w:eastAsia="en-US"/>
        </w:rPr>
      </w:pPr>
      <w:r w:rsidRPr="001316F7">
        <w:rPr>
          <w:sz w:val="24"/>
          <w:szCs w:val="24"/>
          <w:lang w:eastAsia="en-US"/>
        </w:rPr>
        <w:t>историю возникновения театра;</w:t>
      </w:r>
    </w:p>
    <w:p w:rsidR="0023705E" w:rsidRPr="001316F7" w:rsidRDefault="0023705E" w:rsidP="00CC7D5B">
      <w:pPr>
        <w:numPr>
          <w:ilvl w:val="0"/>
          <w:numId w:val="29"/>
        </w:numPr>
        <w:jc w:val="both"/>
        <w:rPr>
          <w:sz w:val="24"/>
          <w:szCs w:val="24"/>
          <w:lang w:eastAsia="en-US"/>
        </w:rPr>
      </w:pPr>
      <w:r w:rsidRPr="001316F7">
        <w:rPr>
          <w:sz w:val="24"/>
          <w:szCs w:val="24"/>
          <w:lang w:eastAsia="en-US"/>
        </w:rPr>
        <w:t>теоретические основы постановки пьесы;</w:t>
      </w:r>
    </w:p>
    <w:p w:rsidR="0023705E" w:rsidRPr="001316F7" w:rsidRDefault="0023705E" w:rsidP="008918BA">
      <w:pPr>
        <w:ind w:firstLine="708"/>
        <w:jc w:val="both"/>
        <w:rPr>
          <w:color w:val="000000"/>
          <w:sz w:val="24"/>
          <w:szCs w:val="24"/>
          <w:u w:val="single"/>
        </w:rPr>
      </w:pPr>
      <w:r w:rsidRPr="001316F7">
        <w:rPr>
          <w:b/>
          <w:bCs/>
          <w:color w:val="000000"/>
          <w:sz w:val="24"/>
          <w:szCs w:val="24"/>
          <w:u w:val="single"/>
        </w:rPr>
        <w:t>уметь</w:t>
      </w:r>
      <w:r w:rsidRPr="001316F7">
        <w:rPr>
          <w:color w:val="000000"/>
          <w:sz w:val="24"/>
          <w:szCs w:val="24"/>
          <w:u w:val="single"/>
        </w:rPr>
        <w:t>:</w:t>
      </w:r>
    </w:p>
    <w:p w:rsidR="0023705E" w:rsidRPr="001316F7" w:rsidRDefault="0023705E" w:rsidP="00CC7D5B">
      <w:pPr>
        <w:numPr>
          <w:ilvl w:val="0"/>
          <w:numId w:val="34"/>
        </w:numPr>
        <w:jc w:val="both"/>
        <w:rPr>
          <w:sz w:val="24"/>
          <w:szCs w:val="24"/>
          <w:lang w:eastAsia="en-US"/>
        </w:rPr>
      </w:pPr>
      <w:r w:rsidRPr="001316F7">
        <w:rPr>
          <w:sz w:val="24"/>
          <w:szCs w:val="24"/>
        </w:rPr>
        <w:t>выполнять упражнения на  укрепление полученных навыков  по дыханию, голосу (развитие диапазона голоса, его гибкости,</w:t>
      </w:r>
    </w:p>
    <w:p w:rsidR="0023705E" w:rsidRPr="001316F7" w:rsidRDefault="0023705E" w:rsidP="00CC7D5B">
      <w:pPr>
        <w:numPr>
          <w:ilvl w:val="0"/>
          <w:numId w:val="34"/>
        </w:numPr>
        <w:jc w:val="both"/>
        <w:rPr>
          <w:sz w:val="24"/>
          <w:szCs w:val="24"/>
        </w:rPr>
      </w:pPr>
      <w:r w:rsidRPr="001316F7">
        <w:rPr>
          <w:sz w:val="24"/>
          <w:szCs w:val="24"/>
        </w:rPr>
        <w:t>применять рекомендации узких специалистов (актеров-практиков, актеров-педагогов, врачей-фониаторов и др.), работающих с голосовым аппаратом, в целях его физической сохранности;</w:t>
      </w:r>
    </w:p>
    <w:p w:rsidR="0023705E" w:rsidRPr="001316F7" w:rsidRDefault="0023705E" w:rsidP="008918BA">
      <w:pPr>
        <w:rPr>
          <w:sz w:val="24"/>
          <w:szCs w:val="24"/>
        </w:rPr>
      </w:pPr>
      <w:r w:rsidRPr="001316F7">
        <w:rPr>
          <w:sz w:val="24"/>
          <w:szCs w:val="24"/>
        </w:rPr>
        <w:t>находить верное органическое поведение в предлагаемых обстоятельствах.</w:t>
      </w:r>
    </w:p>
    <w:p w:rsidR="0023705E" w:rsidRPr="001316F7" w:rsidRDefault="0023705E" w:rsidP="008918BA">
      <w:pPr>
        <w:jc w:val="both"/>
        <w:rPr>
          <w:sz w:val="24"/>
          <w:szCs w:val="24"/>
          <w:lang w:eastAsia="en-US"/>
        </w:rPr>
      </w:pPr>
    </w:p>
    <w:p w:rsidR="0023705E" w:rsidRPr="001316F7" w:rsidRDefault="0023705E" w:rsidP="008918BA">
      <w:pPr>
        <w:ind w:firstLine="708"/>
        <w:jc w:val="both"/>
        <w:rPr>
          <w:b/>
          <w:bCs/>
          <w:sz w:val="24"/>
          <w:szCs w:val="24"/>
          <w:lang w:eastAsia="en-US"/>
        </w:rPr>
      </w:pPr>
      <w:r w:rsidRPr="001316F7">
        <w:rPr>
          <w:sz w:val="24"/>
          <w:szCs w:val="24"/>
          <w:lang w:eastAsia="en-US"/>
        </w:rPr>
        <w:t xml:space="preserve">У учащихся </w:t>
      </w:r>
      <w:r w:rsidRPr="001316F7">
        <w:rPr>
          <w:b/>
          <w:bCs/>
          <w:sz w:val="24"/>
          <w:szCs w:val="24"/>
          <w:lang w:eastAsia="en-US"/>
        </w:rPr>
        <w:t>сформированы</w:t>
      </w:r>
      <w:r w:rsidRPr="001316F7">
        <w:rPr>
          <w:sz w:val="24"/>
          <w:szCs w:val="24"/>
          <w:lang w:eastAsia="en-US"/>
        </w:rPr>
        <w:t xml:space="preserve"> навыки</w:t>
      </w:r>
      <w:r w:rsidRPr="001316F7">
        <w:rPr>
          <w:b/>
          <w:bCs/>
          <w:sz w:val="24"/>
          <w:szCs w:val="24"/>
          <w:lang w:eastAsia="en-US"/>
        </w:rPr>
        <w:t>:</w:t>
      </w:r>
    </w:p>
    <w:p w:rsidR="0023705E" w:rsidRPr="001316F7" w:rsidRDefault="0023705E" w:rsidP="00CC7D5B">
      <w:pPr>
        <w:numPr>
          <w:ilvl w:val="0"/>
          <w:numId w:val="35"/>
        </w:numPr>
        <w:rPr>
          <w:sz w:val="24"/>
          <w:szCs w:val="24"/>
        </w:rPr>
      </w:pPr>
      <w:r w:rsidRPr="001316F7">
        <w:rPr>
          <w:sz w:val="24"/>
          <w:szCs w:val="24"/>
        </w:rPr>
        <w:t>создавать  точные и убедительные образы.</w:t>
      </w:r>
    </w:p>
    <w:p w:rsidR="0023705E" w:rsidRPr="001316F7" w:rsidRDefault="0023705E" w:rsidP="008918BA">
      <w:pPr>
        <w:jc w:val="both"/>
        <w:rPr>
          <w:sz w:val="24"/>
          <w:szCs w:val="24"/>
          <w:lang w:eastAsia="en-US"/>
        </w:rPr>
      </w:pPr>
    </w:p>
    <w:p w:rsidR="0023705E" w:rsidRPr="001316F7" w:rsidRDefault="0023705E" w:rsidP="008918BA">
      <w:pPr>
        <w:jc w:val="center"/>
        <w:rPr>
          <w:b/>
          <w:bCs/>
          <w:sz w:val="24"/>
          <w:szCs w:val="24"/>
          <w:lang w:eastAsia="en-US"/>
        </w:rPr>
      </w:pPr>
      <w:r>
        <w:rPr>
          <w:b/>
          <w:bCs/>
          <w:sz w:val="24"/>
          <w:szCs w:val="24"/>
          <w:lang w:eastAsia="en-US"/>
        </w:rPr>
        <w:t>3 год обучения</w:t>
      </w:r>
    </w:p>
    <w:p w:rsidR="0023705E" w:rsidRPr="001316F7" w:rsidRDefault="0023705E" w:rsidP="008918BA">
      <w:pPr>
        <w:jc w:val="center"/>
        <w:rPr>
          <w:b/>
          <w:bCs/>
          <w:sz w:val="24"/>
          <w:szCs w:val="24"/>
          <w:u w:val="single"/>
        </w:rPr>
      </w:pPr>
      <w:r w:rsidRPr="001316F7">
        <w:rPr>
          <w:b/>
          <w:bCs/>
          <w:sz w:val="24"/>
          <w:szCs w:val="24"/>
          <w:u w:val="single"/>
        </w:rPr>
        <w:t>Личностные результаты</w:t>
      </w:r>
    </w:p>
    <w:p w:rsidR="0023705E" w:rsidRPr="001316F7" w:rsidRDefault="0023705E" w:rsidP="008918BA">
      <w:pPr>
        <w:pStyle w:val="NoSpacing"/>
        <w:ind w:firstLine="708"/>
        <w:jc w:val="both"/>
        <w:rPr>
          <w:rFonts w:ascii="Times New Roman" w:hAnsi="Times New Roman" w:cs="Times New Roman"/>
          <w:b/>
          <w:bCs/>
          <w:sz w:val="24"/>
          <w:szCs w:val="24"/>
        </w:rPr>
      </w:pPr>
      <w:r w:rsidRPr="001316F7">
        <w:rPr>
          <w:rFonts w:ascii="Times New Roman" w:hAnsi="Times New Roman" w:cs="Times New Roman"/>
          <w:sz w:val="24"/>
          <w:szCs w:val="24"/>
        </w:rPr>
        <w:t xml:space="preserve">В сфере </w:t>
      </w:r>
      <w:r w:rsidRPr="001316F7">
        <w:rPr>
          <w:rFonts w:ascii="Times New Roman" w:hAnsi="Times New Roman" w:cs="Times New Roman"/>
          <w:b/>
          <w:bCs/>
          <w:sz w:val="24"/>
          <w:szCs w:val="24"/>
          <w:u w:val="single"/>
        </w:rPr>
        <w:t>личностных</w:t>
      </w:r>
      <w:r w:rsidRPr="001316F7">
        <w:rPr>
          <w:rFonts w:ascii="Times New Roman" w:hAnsi="Times New Roman" w:cs="Times New Roman"/>
          <w:sz w:val="24"/>
          <w:szCs w:val="24"/>
        </w:rPr>
        <w:t xml:space="preserve"> универсальных учебных действий  по окончанию </w:t>
      </w:r>
    </w:p>
    <w:p w:rsidR="0023705E" w:rsidRPr="001316F7" w:rsidRDefault="0023705E" w:rsidP="008918BA">
      <w:pPr>
        <w:pStyle w:val="NoSpacing"/>
        <w:jc w:val="both"/>
        <w:rPr>
          <w:rFonts w:ascii="Times New Roman" w:hAnsi="Times New Roman" w:cs="Times New Roman"/>
          <w:sz w:val="24"/>
          <w:szCs w:val="24"/>
        </w:rPr>
      </w:pPr>
      <w:r w:rsidRPr="001316F7">
        <w:rPr>
          <w:rFonts w:ascii="Times New Roman" w:hAnsi="Times New Roman" w:cs="Times New Roman"/>
          <w:b/>
          <w:bCs/>
          <w:sz w:val="24"/>
          <w:szCs w:val="24"/>
        </w:rPr>
        <w:t xml:space="preserve">продвинутого уровня обучения (3 года) </w:t>
      </w:r>
      <w:r w:rsidRPr="001316F7">
        <w:rPr>
          <w:rFonts w:ascii="Times New Roman" w:hAnsi="Times New Roman" w:cs="Times New Roman"/>
          <w:sz w:val="24"/>
          <w:szCs w:val="24"/>
        </w:rPr>
        <w:t>у учащихся будут сформированы:</w:t>
      </w:r>
    </w:p>
    <w:p w:rsidR="0023705E" w:rsidRPr="001316F7" w:rsidRDefault="0023705E" w:rsidP="00CC7D5B">
      <w:pPr>
        <w:numPr>
          <w:ilvl w:val="0"/>
          <w:numId w:val="32"/>
        </w:numPr>
        <w:jc w:val="both"/>
        <w:rPr>
          <w:sz w:val="24"/>
          <w:szCs w:val="24"/>
        </w:rPr>
      </w:pPr>
      <w:r w:rsidRPr="001316F7">
        <w:rPr>
          <w:sz w:val="24"/>
          <w:szCs w:val="24"/>
        </w:rPr>
        <w:t>понимание театрального искусства как значимой сферы человеческой жизни;</w:t>
      </w:r>
    </w:p>
    <w:p w:rsidR="0023705E" w:rsidRPr="001316F7" w:rsidRDefault="0023705E" w:rsidP="00CC7D5B">
      <w:pPr>
        <w:numPr>
          <w:ilvl w:val="0"/>
          <w:numId w:val="32"/>
        </w:numPr>
        <w:jc w:val="both"/>
        <w:rPr>
          <w:sz w:val="24"/>
          <w:szCs w:val="24"/>
        </w:rPr>
      </w:pPr>
      <w:r w:rsidRPr="001316F7">
        <w:rPr>
          <w:sz w:val="24"/>
          <w:szCs w:val="24"/>
        </w:rPr>
        <w:t>интерес к учебно- познавательной деятельности.</w:t>
      </w:r>
    </w:p>
    <w:p w:rsidR="0023705E" w:rsidRPr="001316F7" w:rsidRDefault="0023705E" w:rsidP="00CC7D5B">
      <w:pPr>
        <w:pStyle w:val="NoSpacing"/>
        <w:numPr>
          <w:ilvl w:val="0"/>
          <w:numId w:val="32"/>
        </w:numPr>
        <w:jc w:val="both"/>
        <w:rPr>
          <w:rFonts w:ascii="Times New Roman" w:hAnsi="Times New Roman" w:cs="Times New Roman"/>
          <w:b/>
          <w:bCs/>
          <w:i/>
          <w:iCs/>
          <w:sz w:val="24"/>
          <w:szCs w:val="24"/>
        </w:rPr>
      </w:pPr>
      <w:r w:rsidRPr="001316F7">
        <w:rPr>
          <w:rFonts w:ascii="Times New Roman" w:hAnsi="Times New Roman" w:cs="Times New Roman"/>
          <w:sz w:val="24"/>
          <w:szCs w:val="24"/>
        </w:rPr>
        <w:t>следование в поведении моральным и этическим нормам.</w:t>
      </w:r>
    </w:p>
    <w:p w:rsidR="0023705E" w:rsidRPr="001316F7" w:rsidRDefault="0023705E" w:rsidP="008918BA">
      <w:pPr>
        <w:jc w:val="both"/>
        <w:rPr>
          <w:sz w:val="24"/>
          <w:szCs w:val="24"/>
          <w:lang w:eastAsia="en-US"/>
        </w:rPr>
      </w:pPr>
    </w:p>
    <w:p w:rsidR="0023705E" w:rsidRPr="001316F7" w:rsidRDefault="0023705E" w:rsidP="008918BA">
      <w:pPr>
        <w:pStyle w:val="NoSpacing"/>
        <w:ind w:firstLine="360"/>
        <w:jc w:val="center"/>
        <w:rPr>
          <w:rFonts w:ascii="Times New Roman" w:hAnsi="Times New Roman" w:cs="Times New Roman"/>
          <w:sz w:val="24"/>
          <w:szCs w:val="24"/>
        </w:rPr>
      </w:pPr>
      <w:r w:rsidRPr="001316F7">
        <w:rPr>
          <w:rFonts w:ascii="Times New Roman" w:hAnsi="Times New Roman" w:cs="Times New Roman"/>
          <w:b/>
          <w:bCs/>
          <w:sz w:val="24"/>
          <w:szCs w:val="24"/>
          <w:u w:val="single"/>
        </w:rPr>
        <w:t>Метапредметные результаты</w:t>
      </w:r>
    </w:p>
    <w:p w:rsidR="0023705E" w:rsidRPr="001316F7" w:rsidRDefault="0023705E" w:rsidP="008918BA">
      <w:pPr>
        <w:pStyle w:val="NoSpacing"/>
        <w:ind w:left="360" w:firstLine="348"/>
        <w:jc w:val="both"/>
        <w:rPr>
          <w:rFonts w:ascii="Times New Roman" w:hAnsi="Times New Roman" w:cs="Times New Roman"/>
          <w:sz w:val="24"/>
          <w:szCs w:val="24"/>
        </w:rPr>
      </w:pPr>
      <w:r w:rsidRPr="001316F7">
        <w:rPr>
          <w:rFonts w:ascii="Times New Roman" w:hAnsi="Times New Roman" w:cs="Times New Roman"/>
          <w:sz w:val="24"/>
          <w:szCs w:val="24"/>
        </w:rPr>
        <w:t xml:space="preserve">В сфере </w:t>
      </w:r>
      <w:r w:rsidRPr="001316F7">
        <w:rPr>
          <w:rFonts w:ascii="Times New Roman" w:hAnsi="Times New Roman" w:cs="Times New Roman"/>
          <w:b/>
          <w:bCs/>
          <w:sz w:val="24"/>
          <w:szCs w:val="24"/>
          <w:u w:val="single"/>
        </w:rPr>
        <w:t>регулятивных</w:t>
      </w:r>
      <w:r w:rsidRPr="001316F7">
        <w:rPr>
          <w:rFonts w:ascii="Times New Roman" w:hAnsi="Times New Roman" w:cs="Times New Roman"/>
          <w:sz w:val="24"/>
          <w:szCs w:val="24"/>
        </w:rPr>
        <w:t xml:space="preserve"> универсальных учебных действий учащиеся будут:</w:t>
      </w:r>
    </w:p>
    <w:p w:rsidR="0023705E" w:rsidRPr="001316F7" w:rsidRDefault="0023705E" w:rsidP="00CC7D5B">
      <w:pPr>
        <w:numPr>
          <w:ilvl w:val="0"/>
          <w:numId w:val="33"/>
        </w:numPr>
        <w:jc w:val="both"/>
        <w:rPr>
          <w:sz w:val="24"/>
          <w:szCs w:val="24"/>
        </w:rPr>
      </w:pPr>
      <w:r w:rsidRPr="001316F7">
        <w:rPr>
          <w:sz w:val="24"/>
          <w:szCs w:val="24"/>
        </w:rPr>
        <w:t xml:space="preserve">самостоятельно планировать действия в соответствии с поставленной  </w:t>
      </w:r>
    </w:p>
    <w:p w:rsidR="0023705E" w:rsidRPr="001316F7" w:rsidRDefault="0023705E" w:rsidP="008918BA">
      <w:pPr>
        <w:ind w:left="720"/>
        <w:jc w:val="both"/>
        <w:rPr>
          <w:b/>
          <w:bCs/>
          <w:i/>
          <w:iCs/>
          <w:sz w:val="24"/>
          <w:szCs w:val="24"/>
          <w:lang w:eastAsia="en-US"/>
        </w:rPr>
      </w:pPr>
      <w:r w:rsidRPr="001316F7">
        <w:rPr>
          <w:sz w:val="24"/>
          <w:szCs w:val="24"/>
        </w:rPr>
        <w:t>творческой задачей.</w:t>
      </w:r>
    </w:p>
    <w:p w:rsidR="0023705E" w:rsidRPr="001316F7" w:rsidRDefault="0023705E" w:rsidP="008918BA">
      <w:pPr>
        <w:pStyle w:val="NoSpacing"/>
        <w:ind w:firstLine="708"/>
        <w:jc w:val="both"/>
        <w:rPr>
          <w:rFonts w:ascii="Times New Roman" w:hAnsi="Times New Roman" w:cs="Times New Roman"/>
          <w:sz w:val="24"/>
          <w:szCs w:val="24"/>
        </w:rPr>
      </w:pPr>
    </w:p>
    <w:p w:rsidR="0023705E" w:rsidRPr="001316F7" w:rsidRDefault="0023705E" w:rsidP="008918BA">
      <w:pPr>
        <w:pStyle w:val="NoSpacing"/>
        <w:ind w:firstLine="708"/>
        <w:jc w:val="both"/>
        <w:rPr>
          <w:rFonts w:ascii="Times New Roman" w:hAnsi="Times New Roman" w:cs="Times New Roman"/>
          <w:sz w:val="24"/>
          <w:szCs w:val="24"/>
        </w:rPr>
      </w:pPr>
      <w:r w:rsidRPr="001316F7">
        <w:rPr>
          <w:rFonts w:ascii="Times New Roman" w:hAnsi="Times New Roman" w:cs="Times New Roman"/>
          <w:sz w:val="24"/>
          <w:szCs w:val="24"/>
        </w:rPr>
        <w:t xml:space="preserve">В сфере </w:t>
      </w:r>
      <w:r w:rsidRPr="001316F7">
        <w:rPr>
          <w:rFonts w:ascii="Times New Roman" w:hAnsi="Times New Roman" w:cs="Times New Roman"/>
          <w:b/>
          <w:bCs/>
          <w:sz w:val="24"/>
          <w:szCs w:val="24"/>
          <w:u w:val="single"/>
        </w:rPr>
        <w:t>коммуникативных</w:t>
      </w:r>
      <w:r w:rsidRPr="001316F7">
        <w:rPr>
          <w:rFonts w:ascii="Times New Roman" w:hAnsi="Times New Roman" w:cs="Times New Roman"/>
          <w:sz w:val="24"/>
          <w:szCs w:val="24"/>
        </w:rPr>
        <w:t>универсальных учебных действий учащиеся будут:</w:t>
      </w:r>
    </w:p>
    <w:p w:rsidR="0023705E" w:rsidRPr="001316F7" w:rsidRDefault="0023705E" w:rsidP="00CC7D5B">
      <w:pPr>
        <w:numPr>
          <w:ilvl w:val="0"/>
          <w:numId w:val="29"/>
        </w:numPr>
        <w:jc w:val="both"/>
        <w:rPr>
          <w:sz w:val="24"/>
          <w:szCs w:val="24"/>
          <w:lang w:eastAsia="en-US"/>
        </w:rPr>
      </w:pPr>
      <w:r w:rsidRPr="001316F7">
        <w:rPr>
          <w:sz w:val="24"/>
          <w:szCs w:val="24"/>
        </w:rPr>
        <w:t xml:space="preserve">принимать различные точки зрения, формулировать собственное мнение. </w:t>
      </w:r>
    </w:p>
    <w:p w:rsidR="0023705E" w:rsidRPr="001316F7" w:rsidRDefault="0023705E" w:rsidP="008918BA">
      <w:pPr>
        <w:ind w:firstLine="708"/>
        <w:jc w:val="both"/>
        <w:rPr>
          <w:sz w:val="24"/>
          <w:szCs w:val="24"/>
          <w:lang w:eastAsia="en-US"/>
        </w:rPr>
      </w:pPr>
      <w:r w:rsidRPr="001316F7">
        <w:rPr>
          <w:sz w:val="24"/>
          <w:szCs w:val="24"/>
        </w:rPr>
        <w:t xml:space="preserve">В сфере </w:t>
      </w:r>
      <w:r w:rsidRPr="001316F7">
        <w:rPr>
          <w:b/>
          <w:bCs/>
          <w:sz w:val="24"/>
          <w:szCs w:val="24"/>
          <w:u w:val="single"/>
        </w:rPr>
        <w:t>познавательных</w:t>
      </w:r>
      <w:r w:rsidRPr="001316F7">
        <w:rPr>
          <w:sz w:val="24"/>
          <w:szCs w:val="24"/>
        </w:rPr>
        <w:t xml:space="preserve"> универсальных учебных действий учащиеся смогут:</w:t>
      </w:r>
    </w:p>
    <w:p w:rsidR="0023705E" w:rsidRPr="001316F7" w:rsidRDefault="0023705E" w:rsidP="00CC7D5B">
      <w:pPr>
        <w:numPr>
          <w:ilvl w:val="0"/>
          <w:numId w:val="29"/>
        </w:numPr>
        <w:jc w:val="both"/>
        <w:rPr>
          <w:sz w:val="24"/>
          <w:szCs w:val="24"/>
          <w:lang w:eastAsia="en-US"/>
        </w:rPr>
      </w:pPr>
      <w:r w:rsidRPr="001316F7">
        <w:rPr>
          <w:sz w:val="24"/>
          <w:szCs w:val="24"/>
        </w:rPr>
        <w:t>осуществлять выбор эффективных способов решения поставленной задачи с ориентиром на ситуацию успеха.</w:t>
      </w:r>
    </w:p>
    <w:p w:rsidR="0023705E" w:rsidRPr="001316F7" w:rsidRDefault="0023705E" w:rsidP="008918BA">
      <w:pPr>
        <w:jc w:val="both"/>
        <w:rPr>
          <w:sz w:val="24"/>
          <w:szCs w:val="24"/>
          <w:lang w:eastAsia="en-US"/>
        </w:rPr>
      </w:pPr>
    </w:p>
    <w:p w:rsidR="0023705E" w:rsidRPr="001316F7" w:rsidRDefault="0023705E" w:rsidP="008918BA">
      <w:pPr>
        <w:autoSpaceDN w:val="0"/>
        <w:adjustRightInd w:val="0"/>
        <w:ind w:firstLine="708"/>
        <w:jc w:val="center"/>
        <w:rPr>
          <w:b/>
          <w:bCs/>
          <w:sz w:val="24"/>
          <w:szCs w:val="24"/>
          <w:u w:val="single"/>
        </w:rPr>
      </w:pPr>
      <w:r w:rsidRPr="001316F7">
        <w:rPr>
          <w:b/>
          <w:bCs/>
          <w:sz w:val="24"/>
          <w:szCs w:val="24"/>
          <w:u w:val="single"/>
        </w:rPr>
        <w:t>Предметные результаты</w:t>
      </w:r>
    </w:p>
    <w:p w:rsidR="0023705E" w:rsidRPr="001316F7" w:rsidRDefault="0023705E" w:rsidP="008918BA">
      <w:pPr>
        <w:pStyle w:val="NoSpacing"/>
        <w:ind w:firstLine="708"/>
        <w:jc w:val="both"/>
        <w:rPr>
          <w:rFonts w:ascii="Times New Roman" w:hAnsi="Times New Roman" w:cs="Times New Roman"/>
          <w:sz w:val="24"/>
          <w:szCs w:val="24"/>
        </w:rPr>
      </w:pPr>
      <w:r w:rsidRPr="001316F7">
        <w:rPr>
          <w:rFonts w:ascii="Times New Roman" w:hAnsi="Times New Roman" w:cs="Times New Roman"/>
          <w:sz w:val="24"/>
          <w:szCs w:val="24"/>
        </w:rPr>
        <w:t>Учащиесябудут</w:t>
      </w:r>
      <w:r w:rsidRPr="001316F7">
        <w:rPr>
          <w:rFonts w:ascii="Times New Roman" w:hAnsi="Times New Roman" w:cs="Times New Roman"/>
          <w:b/>
          <w:bCs/>
          <w:sz w:val="24"/>
          <w:szCs w:val="24"/>
          <w:u w:val="single"/>
        </w:rPr>
        <w:t>знать</w:t>
      </w:r>
      <w:r w:rsidRPr="001316F7">
        <w:rPr>
          <w:rFonts w:ascii="Times New Roman" w:hAnsi="Times New Roman" w:cs="Times New Roman"/>
          <w:sz w:val="24"/>
          <w:szCs w:val="24"/>
          <w:u w:val="single"/>
        </w:rPr>
        <w:t>:</w:t>
      </w:r>
    </w:p>
    <w:p w:rsidR="0023705E" w:rsidRPr="001316F7" w:rsidRDefault="0023705E" w:rsidP="00CC7D5B">
      <w:pPr>
        <w:numPr>
          <w:ilvl w:val="0"/>
          <w:numId w:val="36"/>
        </w:numPr>
        <w:rPr>
          <w:sz w:val="24"/>
          <w:szCs w:val="24"/>
        </w:rPr>
      </w:pPr>
      <w:r w:rsidRPr="001316F7">
        <w:rPr>
          <w:sz w:val="24"/>
          <w:szCs w:val="24"/>
        </w:rPr>
        <w:t>этапы работы над спектаклем.</w:t>
      </w:r>
    </w:p>
    <w:p w:rsidR="0023705E" w:rsidRPr="001316F7" w:rsidRDefault="0023705E" w:rsidP="00CC7D5B">
      <w:pPr>
        <w:numPr>
          <w:ilvl w:val="0"/>
          <w:numId w:val="36"/>
        </w:numPr>
        <w:rPr>
          <w:sz w:val="24"/>
          <w:szCs w:val="24"/>
        </w:rPr>
      </w:pPr>
      <w:r w:rsidRPr="001316F7">
        <w:rPr>
          <w:sz w:val="24"/>
          <w:szCs w:val="24"/>
        </w:rPr>
        <w:t>законы живой речи на сцене, открытые К. Станиславским и В. Немировичем-Данченко.</w:t>
      </w:r>
    </w:p>
    <w:p w:rsidR="0023705E" w:rsidRPr="001316F7" w:rsidRDefault="0023705E" w:rsidP="008918BA">
      <w:pPr>
        <w:ind w:firstLine="708"/>
        <w:jc w:val="both"/>
        <w:rPr>
          <w:color w:val="000000"/>
          <w:sz w:val="24"/>
          <w:szCs w:val="24"/>
          <w:u w:val="single"/>
        </w:rPr>
      </w:pPr>
      <w:r w:rsidRPr="001316F7">
        <w:rPr>
          <w:b/>
          <w:bCs/>
          <w:color w:val="000000"/>
          <w:sz w:val="24"/>
          <w:szCs w:val="24"/>
          <w:u w:val="single"/>
        </w:rPr>
        <w:t>уметь</w:t>
      </w:r>
      <w:r w:rsidRPr="001316F7">
        <w:rPr>
          <w:color w:val="000000"/>
          <w:sz w:val="24"/>
          <w:szCs w:val="24"/>
          <w:u w:val="single"/>
        </w:rPr>
        <w:t>:</w:t>
      </w:r>
    </w:p>
    <w:p w:rsidR="0023705E" w:rsidRPr="001316F7" w:rsidRDefault="0023705E" w:rsidP="00CC7D5B">
      <w:pPr>
        <w:numPr>
          <w:ilvl w:val="0"/>
          <w:numId w:val="37"/>
        </w:numPr>
        <w:jc w:val="both"/>
        <w:rPr>
          <w:sz w:val="24"/>
          <w:szCs w:val="24"/>
        </w:rPr>
      </w:pPr>
      <w:r w:rsidRPr="001316F7">
        <w:rPr>
          <w:sz w:val="24"/>
          <w:szCs w:val="24"/>
        </w:rPr>
        <w:t>самостоятельно работать над сценическим образом и ролью (анализировать, уметь интерпретировать художественный материал);</w:t>
      </w:r>
    </w:p>
    <w:p w:rsidR="0023705E" w:rsidRPr="001316F7" w:rsidRDefault="0023705E" w:rsidP="00CC7D5B">
      <w:pPr>
        <w:numPr>
          <w:ilvl w:val="0"/>
          <w:numId w:val="37"/>
        </w:numPr>
        <w:jc w:val="both"/>
        <w:rPr>
          <w:sz w:val="24"/>
          <w:szCs w:val="24"/>
        </w:rPr>
      </w:pPr>
      <w:r w:rsidRPr="001316F7">
        <w:rPr>
          <w:sz w:val="24"/>
          <w:szCs w:val="24"/>
        </w:rPr>
        <w:t>находить верное органическое поведение в предлагаемых обстоятельствах;</w:t>
      </w:r>
    </w:p>
    <w:p w:rsidR="0023705E" w:rsidRPr="001316F7" w:rsidRDefault="0023705E" w:rsidP="00CC7D5B">
      <w:pPr>
        <w:numPr>
          <w:ilvl w:val="0"/>
          <w:numId w:val="37"/>
        </w:numPr>
        <w:jc w:val="both"/>
        <w:rPr>
          <w:b/>
          <w:bCs/>
          <w:sz w:val="24"/>
          <w:szCs w:val="24"/>
        </w:rPr>
      </w:pPr>
      <w:r w:rsidRPr="001316F7">
        <w:rPr>
          <w:sz w:val="24"/>
          <w:szCs w:val="24"/>
        </w:rPr>
        <w:t>глубоко проникая в текст автора,  логически точно и полно анализировать текст.</w:t>
      </w:r>
    </w:p>
    <w:p w:rsidR="0023705E" w:rsidRPr="001316F7" w:rsidRDefault="0023705E" w:rsidP="008918BA">
      <w:pPr>
        <w:jc w:val="both"/>
        <w:rPr>
          <w:sz w:val="24"/>
          <w:szCs w:val="24"/>
          <w:lang w:eastAsia="en-US"/>
        </w:rPr>
      </w:pPr>
    </w:p>
    <w:p w:rsidR="0023705E" w:rsidRPr="001316F7" w:rsidRDefault="0023705E" w:rsidP="008918BA">
      <w:pPr>
        <w:ind w:firstLine="708"/>
        <w:jc w:val="both"/>
        <w:rPr>
          <w:b/>
          <w:bCs/>
          <w:sz w:val="24"/>
          <w:szCs w:val="24"/>
          <w:lang w:eastAsia="en-US"/>
        </w:rPr>
      </w:pPr>
      <w:r w:rsidRPr="001316F7">
        <w:rPr>
          <w:sz w:val="24"/>
          <w:szCs w:val="24"/>
          <w:lang w:eastAsia="en-US"/>
        </w:rPr>
        <w:t xml:space="preserve">У учащихся  </w:t>
      </w:r>
      <w:r w:rsidRPr="001316F7">
        <w:rPr>
          <w:b/>
          <w:bCs/>
          <w:sz w:val="24"/>
          <w:szCs w:val="24"/>
          <w:lang w:eastAsia="en-US"/>
        </w:rPr>
        <w:t>сформированы</w:t>
      </w:r>
      <w:r w:rsidRPr="001316F7">
        <w:rPr>
          <w:sz w:val="24"/>
          <w:szCs w:val="24"/>
          <w:lang w:eastAsia="en-US"/>
        </w:rPr>
        <w:t xml:space="preserve"> навыки</w:t>
      </w:r>
      <w:r w:rsidRPr="001316F7">
        <w:rPr>
          <w:b/>
          <w:bCs/>
          <w:sz w:val="24"/>
          <w:szCs w:val="24"/>
          <w:lang w:eastAsia="en-US"/>
        </w:rPr>
        <w:t>:</w:t>
      </w:r>
    </w:p>
    <w:p w:rsidR="0023705E" w:rsidRPr="001316F7" w:rsidRDefault="0023705E" w:rsidP="00CC7D5B">
      <w:pPr>
        <w:numPr>
          <w:ilvl w:val="0"/>
          <w:numId w:val="38"/>
        </w:numPr>
        <w:jc w:val="both"/>
        <w:rPr>
          <w:sz w:val="24"/>
          <w:szCs w:val="24"/>
          <w:lang w:eastAsia="en-US"/>
        </w:rPr>
      </w:pPr>
      <w:r w:rsidRPr="001316F7">
        <w:rPr>
          <w:sz w:val="24"/>
          <w:szCs w:val="24"/>
          <w:lang w:eastAsia="en-US"/>
        </w:rPr>
        <w:t>владения техникой актерского мастерства, художественного слова, сценического движения, наложения сценического грима.</w:t>
      </w:r>
    </w:p>
    <w:p w:rsidR="0023705E" w:rsidRPr="001316F7" w:rsidRDefault="0023705E" w:rsidP="008918BA">
      <w:pPr>
        <w:jc w:val="both"/>
        <w:rPr>
          <w:sz w:val="24"/>
          <w:szCs w:val="24"/>
          <w:lang w:eastAsia="en-US"/>
        </w:rPr>
      </w:pPr>
    </w:p>
    <w:p w:rsidR="0023705E" w:rsidRPr="001316F7" w:rsidRDefault="0023705E" w:rsidP="008918BA">
      <w:pPr>
        <w:pStyle w:val="Heading1"/>
        <w:spacing w:after="0" w:line="276" w:lineRule="auto"/>
        <w:rPr>
          <w:sz w:val="24"/>
          <w:szCs w:val="24"/>
        </w:rPr>
      </w:pPr>
      <w:bookmarkStart w:id="21" w:name="_Toc449290029"/>
      <w:bookmarkStart w:id="22" w:name="_Toc498054302"/>
      <w:r w:rsidRPr="001316F7">
        <w:rPr>
          <w:sz w:val="24"/>
          <w:szCs w:val="24"/>
          <w:lang w:val="en-US"/>
        </w:rPr>
        <w:t>II</w:t>
      </w:r>
      <w:r w:rsidRPr="001316F7">
        <w:rPr>
          <w:sz w:val="24"/>
          <w:szCs w:val="24"/>
        </w:rPr>
        <w:t>. Комплекс организационно-педагогических условий</w:t>
      </w:r>
      <w:bookmarkStart w:id="23" w:name="_Toc449290030"/>
      <w:bookmarkEnd w:id="21"/>
      <w:bookmarkEnd w:id="22"/>
    </w:p>
    <w:p w:rsidR="0023705E" w:rsidRPr="001316F7" w:rsidRDefault="0023705E" w:rsidP="008918BA">
      <w:pPr>
        <w:pStyle w:val="Heading3"/>
        <w:spacing w:line="276" w:lineRule="auto"/>
        <w:ind w:firstLine="0"/>
        <w:rPr>
          <w:i/>
          <w:iCs/>
          <w:sz w:val="24"/>
          <w:szCs w:val="24"/>
        </w:rPr>
      </w:pPr>
      <w:bookmarkStart w:id="24" w:name="_Toc498054303"/>
      <w:r w:rsidRPr="001316F7">
        <w:rPr>
          <w:i/>
          <w:iCs/>
          <w:sz w:val="24"/>
          <w:szCs w:val="24"/>
        </w:rPr>
        <w:t>2.1. Календарный учебный график</w:t>
      </w:r>
      <w:bookmarkEnd w:id="24"/>
    </w:p>
    <w:p w:rsidR="0023705E" w:rsidRPr="001316F7" w:rsidRDefault="0023705E" w:rsidP="008918BA">
      <w:pPr>
        <w:pStyle w:val="Heading3"/>
        <w:spacing w:line="276" w:lineRule="auto"/>
        <w:ind w:firstLine="0"/>
        <w:rPr>
          <w:i/>
          <w:iCs/>
          <w:spacing w:val="-8"/>
          <w:sz w:val="24"/>
          <w:szCs w:val="24"/>
        </w:rPr>
      </w:pPr>
      <w:bookmarkStart w:id="25" w:name="_Toc498054304"/>
      <w:r w:rsidRPr="001316F7">
        <w:rPr>
          <w:i/>
          <w:iCs/>
          <w:sz w:val="24"/>
          <w:szCs w:val="24"/>
        </w:rPr>
        <w:t>2.2 Условия реализации программы</w:t>
      </w:r>
      <w:bookmarkEnd w:id="25"/>
    </w:p>
    <w:p w:rsidR="0023705E" w:rsidRPr="001316F7" w:rsidRDefault="0023705E" w:rsidP="008918BA">
      <w:pPr>
        <w:rPr>
          <w:b/>
          <w:bCs/>
          <w:i/>
          <w:iCs/>
          <w:sz w:val="24"/>
          <w:szCs w:val="24"/>
        </w:rPr>
      </w:pPr>
      <w:r w:rsidRPr="001316F7">
        <w:rPr>
          <w:b/>
          <w:bCs/>
          <w:i/>
          <w:iCs/>
          <w:sz w:val="24"/>
          <w:szCs w:val="24"/>
        </w:rPr>
        <w:t>Порядок приема учащихся</w:t>
      </w:r>
    </w:p>
    <w:p w:rsidR="0023705E" w:rsidRPr="001316F7" w:rsidRDefault="0023705E" w:rsidP="008918BA">
      <w:pPr>
        <w:tabs>
          <w:tab w:val="left" w:pos="0"/>
        </w:tabs>
        <w:jc w:val="both"/>
        <w:rPr>
          <w:sz w:val="24"/>
          <w:szCs w:val="24"/>
        </w:rPr>
      </w:pPr>
      <w:r w:rsidRPr="001316F7">
        <w:rPr>
          <w:sz w:val="24"/>
          <w:szCs w:val="24"/>
        </w:rPr>
        <w:tab/>
        <w:t>В творческое объединение принимаются учащиеся с 7 лет, не имеющие противопоказаний к занятиям, и представляют справку о состоянии здоровья. При формировании групп обращается внимание на соблюдение возрастного принципа.</w:t>
      </w:r>
    </w:p>
    <w:p w:rsidR="0023705E" w:rsidRPr="001316F7" w:rsidRDefault="0023705E" w:rsidP="008918BA">
      <w:pPr>
        <w:jc w:val="center"/>
        <w:rPr>
          <w:b/>
          <w:bCs/>
          <w:i/>
          <w:iCs/>
          <w:sz w:val="24"/>
          <w:szCs w:val="24"/>
        </w:rPr>
      </w:pPr>
      <w:r w:rsidRPr="001316F7">
        <w:rPr>
          <w:b/>
          <w:bCs/>
          <w:i/>
          <w:iCs/>
          <w:sz w:val="24"/>
          <w:szCs w:val="24"/>
        </w:rPr>
        <w:t>Материально – техническое обеспечение</w:t>
      </w:r>
    </w:p>
    <w:p w:rsidR="0023705E" w:rsidRPr="001316F7" w:rsidRDefault="0023705E" w:rsidP="008918BA">
      <w:pPr>
        <w:rPr>
          <w:rStyle w:val="35"/>
          <w:sz w:val="24"/>
          <w:szCs w:val="24"/>
        </w:rPr>
      </w:pPr>
      <w:r w:rsidRPr="001316F7">
        <w:rPr>
          <w:rStyle w:val="35"/>
          <w:b/>
          <w:bCs/>
          <w:color w:val="000000"/>
          <w:sz w:val="24"/>
          <w:szCs w:val="24"/>
        </w:rPr>
        <w:t xml:space="preserve">           Помещение </w:t>
      </w:r>
      <w:r w:rsidRPr="001316F7">
        <w:rPr>
          <w:rStyle w:val="35"/>
          <w:sz w:val="24"/>
          <w:szCs w:val="24"/>
        </w:rPr>
        <w:t>для занятий должно быть светлым, сухим, теплым и по объёму и размерам полезной площади соответствовать числу занимающихся. - температура воздуха в комнате 18-19 С; относительная влажность воздуха 30-70%;  мебель должна быть в соответствии с ростом учащегося.</w:t>
      </w:r>
    </w:p>
    <w:p w:rsidR="0023705E" w:rsidRPr="001316F7" w:rsidRDefault="0023705E" w:rsidP="008918BA">
      <w:pPr>
        <w:tabs>
          <w:tab w:val="left" w:pos="1069"/>
          <w:tab w:val="left" w:pos="1429"/>
          <w:tab w:val="left" w:pos="2509"/>
          <w:tab w:val="left" w:pos="2793"/>
        </w:tabs>
        <w:spacing w:line="100" w:lineRule="atLeast"/>
        <w:jc w:val="both"/>
        <w:rPr>
          <w:rStyle w:val="35"/>
          <w:sz w:val="24"/>
          <w:szCs w:val="24"/>
        </w:rPr>
      </w:pPr>
      <w:r w:rsidRPr="001316F7">
        <w:rPr>
          <w:rStyle w:val="35"/>
          <w:b/>
          <w:bCs/>
          <w:sz w:val="24"/>
          <w:szCs w:val="24"/>
        </w:rPr>
        <w:t xml:space="preserve">         Оборудование:</w:t>
      </w:r>
      <w:r w:rsidRPr="001316F7">
        <w:rPr>
          <w:rStyle w:val="35"/>
          <w:sz w:val="24"/>
          <w:szCs w:val="24"/>
        </w:rPr>
        <w:t xml:space="preserve"> сцена, стол для з</w:t>
      </w:r>
    </w:p>
    <w:p w:rsidR="0023705E" w:rsidRPr="001316F7" w:rsidRDefault="0023705E" w:rsidP="008918BA">
      <w:pPr>
        <w:shd w:val="clear" w:color="auto" w:fill="FFFFFF"/>
        <w:ind w:right="139" w:firstLine="720"/>
        <w:jc w:val="both"/>
        <w:rPr>
          <w:rStyle w:val="35"/>
          <w:sz w:val="24"/>
          <w:szCs w:val="24"/>
        </w:rPr>
      </w:pPr>
      <w:r w:rsidRPr="001316F7">
        <w:rPr>
          <w:rStyle w:val="35"/>
          <w:b/>
          <w:bCs/>
          <w:sz w:val="24"/>
          <w:szCs w:val="24"/>
        </w:rPr>
        <w:t xml:space="preserve">Техническое оснащение: </w:t>
      </w:r>
      <w:r w:rsidRPr="001316F7">
        <w:rPr>
          <w:rStyle w:val="35"/>
          <w:sz w:val="24"/>
          <w:szCs w:val="24"/>
        </w:rPr>
        <w:t>музыкальный центр с аудиозаписями, микшерский пульт, усилитель, микрофоны, стенды для демонстрации информационного, дидактического, наглядного материала.</w:t>
      </w:r>
    </w:p>
    <w:p w:rsidR="0023705E" w:rsidRPr="001316F7" w:rsidRDefault="0023705E" w:rsidP="008918BA">
      <w:pPr>
        <w:shd w:val="clear" w:color="auto" w:fill="FFFFFF"/>
        <w:ind w:right="139" w:firstLine="720"/>
        <w:jc w:val="both"/>
        <w:rPr>
          <w:sz w:val="24"/>
          <w:szCs w:val="24"/>
        </w:rPr>
      </w:pPr>
      <w:r w:rsidRPr="001316F7">
        <w:rPr>
          <w:sz w:val="24"/>
          <w:szCs w:val="24"/>
        </w:rPr>
        <w:t>Размещение учебного и технического оборудования должно соответствовать требованиям и нормам СаНПина и правилам техники безопасности.</w:t>
      </w:r>
    </w:p>
    <w:p w:rsidR="0023705E" w:rsidRPr="001316F7" w:rsidRDefault="0023705E" w:rsidP="008918BA">
      <w:pPr>
        <w:shd w:val="clear" w:color="auto" w:fill="FFFFFF"/>
        <w:tabs>
          <w:tab w:val="left" w:pos="0"/>
        </w:tabs>
        <w:ind w:right="139" w:firstLine="720"/>
        <w:jc w:val="both"/>
        <w:rPr>
          <w:rStyle w:val="35"/>
          <w:sz w:val="24"/>
          <w:szCs w:val="24"/>
        </w:rPr>
      </w:pPr>
      <w:r w:rsidRPr="001316F7">
        <w:rPr>
          <w:rStyle w:val="35"/>
          <w:b/>
          <w:bCs/>
          <w:sz w:val="24"/>
          <w:szCs w:val="24"/>
        </w:rPr>
        <w:t>Материалы и инструменты</w:t>
      </w:r>
      <w:r w:rsidRPr="001316F7">
        <w:rPr>
          <w:rStyle w:val="35"/>
          <w:sz w:val="24"/>
          <w:szCs w:val="24"/>
        </w:rPr>
        <w:t xml:space="preserve"> для практической деятельности: костюмы, реквизиты, декорации, дидактический материал, и др. Материальная база формируется за счет спонсорской помощи, помощи родителей.</w:t>
      </w:r>
    </w:p>
    <w:p w:rsidR="0023705E" w:rsidRPr="001316F7" w:rsidRDefault="0023705E" w:rsidP="008918BA">
      <w:pPr>
        <w:shd w:val="clear" w:color="auto" w:fill="FFFFFF"/>
        <w:tabs>
          <w:tab w:val="left" w:pos="0"/>
        </w:tabs>
        <w:ind w:right="139" w:firstLine="720"/>
        <w:jc w:val="both"/>
        <w:rPr>
          <w:rStyle w:val="35"/>
          <w:b/>
          <w:bCs/>
          <w:sz w:val="24"/>
          <w:szCs w:val="24"/>
        </w:rPr>
      </w:pPr>
      <w:r w:rsidRPr="001316F7">
        <w:rPr>
          <w:rStyle w:val="35"/>
          <w:b/>
          <w:bCs/>
          <w:sz w:val="24"/>
          <w:szCs w:val="24"/>
        </w:rPr>
        <w:t>Информационное обеспечение</w:t>
      </w:r>
    </w:p>
    <w:p w:rsidR="0023705E" w:rsidRPr="001316F7" w:rsidRDefault="0023705E" w:rsidP="008918BA">
      <w:pPr>
        <w:shd w:val="clear" w:color="auto" w:fill="FFFFFF"/>
        <w:tabs>
          <w:tab w:val="left" w:pos="0"/>
        </w:tabs>
        <w:ind w:right="139" w:firstLine="720"/>
        <w:jc w:val="both"/>
        <w:rPr>
          <w:rStyle w:val="35"/>
          <w:sz w:val="24"/>
          <w:szCs w:val="24"/>
        </w:rPr>
      </w:pPr>
      <w:r w:rsidRPr="001316F7">
        <w:rPr>
          <w:rStyle w:val="35"/>
          <w:sz w:val="24"/>
          <w:szCs w:val="24"/>
        </w:rPr>
        <w:t>Ноутбук, мультимидийный проектор, аудиозаписи, видеозаписи, фотоматериалы, подключение к сети интернет.</w:t>
      </w:r>
    </w:p>
    <w:p w:rsidR="0023705E" w:rsidRPr="001316F7" w:rsidRDefault="0023705E" w:rsidP="008918BA">
      <w:pPr>
        <w:shd w:val="clear" w:color="auto" w:fill="FFFFFF"/>
        <w:tabs>
          <w:tab w:val="left" w:pos="0"/>
        </w:tabs>
        <w:ind w:right="139" w:firstLine="720"/>
        <w:jc w:val="both"/>
        <w:rPr>
          <w:rStyle w:val="35"/>
          <w:sz w:val="24"/>
          <w:szCs w:val="24"/>
        </w:rPr>
      </w:pPr>
    </w:p>
    <w:p w:rsidR="0023705E" w:rsidRPr="001316F7" w:rsidRDefault="0023705E" w:rsidP="008918BA">
      <w:pPr>
        <w:jc w:val="both"/>
        <w:rPr>
          <w:sz w:val="24"/>
          <w:szCs w:val="24"/>
        </w:rPr>
      </w:pPr>
      <w:r w:rsidRPr="001316F7">
        <w:rPr>
          <w:rStyle w:val="35"/>
          <w:b/>
          <w:bCs/>
          <w:i/>
          <w:iCs/>
          <w:sz w:val="24"/>
          <w:szCs w:val="24"/>
        </w:rPr>
        <w:t>Кадровое обеспечение</w:t>
      </w:r>
      <w:r w:rsidRPr="001316F7">
        <w:rPr>
          <w:b/>
          <w:bCs/>
          <w:i/>
          <w:iCs/>
          <w:sz w:val="24"/>
          <w:szCs w:val="24"/>
        </w:rPr>
        <w:t xml:space="preserve">   программы </w:t>
      </w:r>
      <w:r w:rsidRPr="001316F7">
        <w:rPr>
          <w:sz w:val="24"/>
          <w:szCs w:val="24"/>
        </w:rPr>
        <w:t>предусматривает реализацию образовательной программы  квалифицированным педагогом, обладающего основными компетенциями театральной и актерской  деятельности, направленных на развитие творческих способностей,  укрепление здоровья воспитанников и их психофизическое развитие;</w:t>
      </w:r>
    </w:p>
    <w:p w:rsidR="0023705E" w:rsidRPr="001316F7" w:rsidRDefault="0023705E" w:rsidP="008918BA">
      <w:pPr>
        <w:jc w:val="both"/>
        <w:rPr>
          <w:sz w:val="24"/>
          <w:szCs w:val="24"/>
        </w:rPr>
      </w:pPr>
      <w:r w:rsidRPr="001316F7">
        <w:rPr>
          <w:sz w:val="24"/>
          <w:szCs w:val="24"/>
        </w:rPr>
        <w:t>организации различных видов деятельности и общения учащихся;</w:t>
      </w:r>
    </w:p>
    <w:p w:rsidR="0023705E" w:rsidRPr="001316F7" w:rsidRDefault="0023705E" w:rsidP="008918BA">
      <w:pPr>
        <w:jc w:val="both"/>
        <w:rPr>
          <w:sz w:val="24"/>
          <w:szCs w:val="24"/>
        </w:rPr>
      </w:pPr>
      <w:r w:rsidRPr="001316F7">
        <w:rPr>
          <w:sz w:val="24"/>
          <w:szCs w:val="24"/>
        </w:rPr>
        <w:t>организации образовательной деятельности по реализации образовательной программы;</w:t>
      </w:r>
    </w:p>
    <w:p w:rsidR="0023705E" w:rsidRPr="001316F7" w:rsidRDefault="0023705E" w:rsidP="008918BA">
      <w:pPr>
        <w:jc w:val="both"/>
        <w:rPr>
          <w:sz w:val="24"/>
          <w:szCs w:val="24"/>
        </w:rPr>
      </w:pPr>
      <w:r w:rsidRPr="001316F7">
        <w:rPr>
          <w:sz w:val="24"/>
          <w:szCs w:val="24"/>
        </w:rPr>
        <w:t xml:space="preserve">осуществление взаимодействия с родителями (законными представителями) воспитанников и работниками образовательного учреждения; </w:t>
      </w:r>
    </w:p>
    <w:p w:rsidR="0023705E" w:rsidRPr="001316F7" w:rsidRDefault="0023705E" w:rsidP="008918BA">
      <w:pPr>
        <w:jc w:val="both"/>
        <w:rPr>
          <w:sz w:val="24"/>
          <w:szCs w:val="24"/>
        </w:rPr>
      </w:pPr>
      <w:r w:rsidRPr="001316F7">
        <w:rPr>
          <w:sz w:val="24"/>
          <w:szCs w:val="24"/>
        </w:rPr>
        <w:t>организацию методического обеспечения воспитательно-образовательного процесса, владение информационно-коммуникационными технологиями и умением применять их в воспитательно-образовательном процессе.</w:t>
      </w:r>
    </w:p>
    <w:p w:rsidR="0023705E" w:rsidRPr="001316F7" w:rsidRDefault="0023705E" w:rsidP="008918BA">
      <w:pPr>
        <w:jc w:val="center"/>
        <w:rPr>
          <w:b/>
          <w:bCs/>
          <w:i/>
          <w:iCs/>
          <w:sz w:val="24"/>
          <w:szCs w:val="24"/>
        </w:rPr>
      </w:pPr>
      <w:r w:rsidRPr="001316F7">
        <w:rPr>
          <w:b/>
          <w:bCs/>
          <w:i/>
          <w:iCs/>
          <w:sz w:val="24"/>
          <w:szCs w:val="24"/>
        </w:rPr>
        <w:t>2.3. Формы контроля</w:t>
      </w:r>
    </w:p>
    <w:p w:rsidR="0023705E" w:rsidRPr="001316F7" w:rsidRDefault="0023705E" w:rsidP="008918BA">
      <w:pPr>
        <w:pStyle w:val="WW-"/>
        <w:jc w:val="both"/>
        <w:rPr>
          <w:color w:val="000000"/>
          <w:sz w:val="24"/>
          <w:szCs w:val="24"/>
        </w:rPr>
      </w:pPr>
      <w:r w:rsidRPr="001316F7">
        <w:rPr>
          <w:color w:val="000000"/>
          <w:sz w:val="24"/>
          <w:szCs w:val="24"/>
        </w:rPr>
        <w:t>Основными формами контроля в программе являются:</w:t>
      </w:r>
    </w:p>
    <w:p w:rsidR="0023705E" w:rsidRPr="001316F7" w:rsidRDefault="0023705E" w:rsidP="008918BA">
      <w:pPr>
        <w:jc w:val="both"/>
        <w:rPr>
          <w:sz w:val="24"/>
          <w:szCs w:val="24"/>
        </w:rPr>
      </w:pPr>
      <w:r w:rsidRPr="001316F7">
        <w:rPr>
          <w:sz w:val="24"/>
          <w:szCs w:val="24"/>
        </w:rPr>
        <w:t>тест, опрос, фронтальный опрос, наблюдение, слуховой анализ, упражнение, творческое задание, показ.</w:t>
      </w:r>
    </w:p>
    <w:p w:rsidR="0023705E" w:rsidRPr="001316F7" w:rsidRDefault="0023705E" w:rsidP="008918BA">
      <w:pPr>
        <w:pStyle w:val="Heading3"/>
        <w:spacing w:before="120" w:after="120"/>
        <w:ind w:firstLine="0"/>
        <w:rPr>
          <w:i/>
          <w:iCs/>
          <w:color w:val="000000"/>
          <w:sz w:val="24"/>
          <w:szCs w:val="24"/>
        </w:rPr>
      </w:pPr>
      <w:bookmarkStart w:id="26" w:name="_Toc498054305"/>
      <w:bookmarkEnd w:id="23"/>
      <w:r w:rsidRPr="001316F7">
        <w:rPr>
          <w:i/>
          <w:iCs/>
          <w:color w:val="000000"/>
          <w:sz w:val="24"/>
          <w:szCs w:val="24"/>
        </w:rPr>
        <w:t>2.4. Оценочные материалы</w:t>
      </w:r>
      <w:bookmarkEnd w:id="26"/>
    </w:p>
    <w:p w:rsidR="0023705E" w:rsidRPr="001316F7" w:rsidRDefault="0023705E" w:rsidP="008918BA">
      <w:pPr>
        <w:spacing w:line="100" w:lineRule="atLeast"/>
        <w:ind w:firstLine="709"/>
        <w:jc w:val="both"/>
        <w:rPr>
          <w:sz w:val="24"/>
          <w:szCs w:val="24"/>
        </w:rPr>
      </w:pPr>
      <w:r w:rsidRPr="001316F7">
        <w:rPr>
          <w:sz w:val="24"/>
          <w:szCs w:val="24"/>
        </w:rPr>
        <w:t>С целью отслеживания результатов по программе, педагогом проводятся диагностические исследования:</w:t>
      </w:r>
    </w:p>
    <w:p w:rsidR="0023705E" w:rsidRPr="001316F7" w:rsidRDefault="0023705E" w:rsidP="00CC7D5B">
      <w:pPr>
        <w:pStyle w:val="50"/>
        <w:numPr>
          <w:ilvl w:val="0"/>
          <w:numId w:val="39"/>
        </w:numPr>
        <w:spacing w:line="100" w:lineRule="atLeast"/>
        <w:jc w:val="both"/>
        <w:rPr>
          <w:rFonts w:ascii="Times New Roman" w:hAnsi="Times New Roman" w:cs="Times New Roman"/>
          <w:sz w:val="24"/>
          <w:szCs w:val="24"/>
        </w:rPr>
      </w:pPr>
      <w:r w:rsidRPr="001316F7">
        <w:rPr>
          <w:rFonts w:ascii="Times New Roman" w:hAnsi="Times New Roman" w:cs="Times New Roman"/>
          <w:sz w:val="24"/>
          <w:szCs w:val="24"/>
        </w:rPr>
        <w:t>начальная диагностика,</w:t>
      </w:r>
      <w:r w:rsidRPr="001316F7">
        <w:rPr>
          <w:rFonts w:ascii="Times New Roman" w:hAnsi="Times New Roman" w:cs="Times New Roman"/>
          <w:w w:val="105"/>
          <w:sz w:val="24"/>
          <w:szCs w:val="24"/>
        </w:rPr>
        <w:t xml:space="preserve"> определяет уровень имеющихся знаний, умений и навыков</w:t>
      </w:r>
      <w:r w:rsidRPr="001316F7">
        <w:rPr>
          <w:rFonts w:ascii="Times New Roman" w:hAnsi="Times New Roman" w:cs="Times New Roman"/>
          <w:sz w:val="24"/>
          <w:szCs w:val="24"/>
        </w:rPr>
        <w:t>;</w:t>
      </w:r>
    </w:p>
    <w:p w:rsidR="0023705E" w:rsidRPr="001316F7" w:rsidRDefault="0023705E" w:rsidP="00CC7D5B">
      <w:pPr>
        <w:pStyle w:val="50"/>
        <w:widowControl w:val="0"/>
        <w:numPr>
          <w:ilvl w:val="0"/>
          <w:numId w:val="39"/>
        </w:numPr>
        <w:tabs>
          <w:tab w:val="left" w:pos="1134"/>
          <w:tab w:val="left" w:pos="5741"/>
        </w:tabs>
        <w:spacing w:line="100" w:lineRule="atLeast"/>
        <w:jc w:val="both"/>
        <w:rPr>
          <w:rFonts w:ascii="Times New Roman" w:hAnsi="Times New Roman" w:cs="Times New Roman"/>
          <w:w w:val="105"/>
          <w:sz w:val="24"/>
          <w:szCs w:val="24"/>
        </w:rPr>
      </w:pPr>
      <w:r w:rsidRPr="001316F7">
        <w:rPr>
          <w:rFonts w:ascii="Times New Roman" w:hAnsi="Times New Roman" w:cs="Times New Roman"/>
          <w:sz w:val="24"/>
          <w:szCs w:val="24"/>
        </w:rPr>
        <w:t>промежуточная диагностика - в течение учебного года</w:t>
      </w:r>
      <w:r w:rsidRPr="001316F7">
        <w:rPr>
          <w:rFonts w:ascii="Times New Roman" w:hAnsi="Times New Roman" w:cs="Times New Roman"/>
          <w:w w:val="105"/>
          <w:sz w:val="24"/>
          <w:szCs w:val="24"/>
        </w:rPr>
        <w:t>.</w:t>
      </w:r>
    </w:p>
    <w:p w:rsidR="0023705E" w:rsidRPr="001316F7" w:rsidRDefault="0023705E" w:rsidP="008918BA">
      <w:pPr>
        <w:tabs>
          <w:tab w:val="left" w:pos="993"/>
          <w:tab w:val="left" w:pos="5741"/>
        </w:tabs>
        <w:spacing w:line="100" w:lineRule="atLeast"/>
        <w:jc w:val="both"/>
        <w:rPr>
          <w:spacing w:val="-3"/>
          <w:sz w:val="24"/>
          <w:szCs w:val="24"/>
        </w:rPr>
      </w:pPr>
      <w:r w:rsidRPr="001316F7">
        <w:rPr>
          <w:spacing w:val="-18"/>
          <w:sz w:val="24"/>
          <w:szCs w:val="24"/>
        </w:rPr>
        <w:tab/>
        <w:t xml:space="preserve">Отслеживание ведется различными методами - это </w:t>
      </w:r>
      <w:r w:rsidRPr="001316F7">
        <w:rPr>
          <w:spacing w:val="-17"/>
          <w:sz w:val="24"/>
          <w:szCs w:val="24"/>
        </w:rPr>
        <w:t xml:space="preserve">наблюдение, педагогические срезы, практическая </w:t>
      </w:r>
      <w:r w:rsidRPr="001316F7">
        <w:rPr>
          <w:spacing w:val="-14"/>
          <w:sz w:val="24"/>
          <w:szCs w:val="24"/>
        </w:rPr>
        <w:t>деятельность, тестирование, анкетирование, беседы с учащимися и родителями</w:t>
      </w:r>
      <w:r w:rsidRPr="001316F7">
        <w:rPr>
          <w:spacing w:val="-6"/>
          <w:sz w:val="24"/>
          <w:szCs w:val="24"/>
        </w:rPr>
        <w:t xml:space="preserve">. </w:t>
      </w:r>
      <w:r w:rsidRPr="001316F7">
        <w:rPr>
          <w:spacing w:val="-3"/>
          <w:sz w:val="24"/>
          <w:szCs w:val="24"/>
        </w:rPr>
        <w:t>Обработанная информация доводится до сведения родителей на индивидуальных собеседованиях и родительских собраниях.</w:t>
      </w:r>
    </w:p>
    <w:p w:rsidR="0023705E" w:rsidRPr="001316F7" w:rsidRDefault="0023705E" w:rsidP="008918BA">
      <w:pPr>
        <w:pStyle w:val="50"/>
        <w:spacing w:line="100" w:lineRule="atLeast"/>
        <w:ind w:left="0"/>
        <w:jc w:val="both"/>
        <w:rPr>
          <w:rFonts w:ascii="Times New Roman" w:hAnsi="Times New Roman" w:cs="Times New Roman"/>
          <w:sz w:val="24"/>
          <w:szCs w:val="24"/>
        </w:rPr>
      </w:pPr>
    </w:p>
    <w:tbl>
      <w:tblPr>
        <w:tblpPr w:leftFromText="180" w:rightFromText="180" w:vertAnchor="text" w:horzAnchor="page" w:tblpX="960" w:tblpY="107"/>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26"/>
        <w:gridCol w:w="1417"/>
        <w:gridCol w:w="1843"/>
        <w:gridCol w:w="2126"/>
        <w:gridCol w:w="2552"/>
        <w:gridCol w:w="1417"/>
      </w:tblGrid>
      <w:tr w:rsidR="0023705E" w:rsidRPr="001316F7">
        <w:trPr>
          <w:trHeight w:val="527"/>
        </w:trPr>
        <w:tc>
          <w:tcPr>
            <w:tcW w:w="1526" w:type="dxa"/>
          </w:tcPr>
          <w:p w:rsidR="0023705E" w:rsidRPr="001316F7" w:rsidRDefault="0023705E" w:rsidP="00C674CB">
            <w:pPr>
              <w:jc w:val="center"/>
              <w:rPr>
                <w:sz w:val="24"/>
                <w:szCs w:val="24"/>
              </w:rPr>
            </w:pPr>
            <w:r w:rsidRPr="001316F7">
              <w:rPr>
                <w:sz w:val="24"/>
                <w:szCs w:val="24"/>
              </w:rPr>
              <w:t>Планиру-емые результаты</w:t>
            </w:r>
          </w:p>
        </w:tc>
        <w:tc>
          <w:tcPr>
            <w:tcW w:w="1417" w:type="dxa"/>
          </w:tcPr>
          <w:p w:rsidR="0023705E" w:rsidRPr="001316F7" w:rsidRDefault="0023705E" w:rsidP="00C674CB">
            <w:pPr>
              <w:jc w:val="center"/>
              <w:rPr>
                <w:sz w:val="24"/>
                <w:szCs w:val="24"/>
              </w:rPr>
            </w:pPr>
            <w:r w:rsidRPr="001316F7">
              <w:rPr>
                <w:sz w:val="24"/>
                <w:szCs w:val="24"/>
              </w:rPr>
              <w:t>Параметр</w:t>
            </w:r>
          </w:p>
        </w:tc>
        <w:tc>
          <w:tcPr>
            <w:tcW w:w="1843" w:type="dxa"/>
          </w:tcPr>
          <w:p w:rsidR="0023705E" w:rsidRPr="001316F7" w:rsidRDefault="0023705E" w:rsidP="00C674CB">
            <w:pPr>
              <w:jc w:val="center"/>
              <w:rPr>
                <w:sz w:val="24"/>
                <w:szCs w:val="24"/>
              </w:rPr>
            </w:pPr>
            <w:r w:rsidRPr="001316F7">
              <w:rPr>
                <w:sz w:val="24"/>
                <w:szCs w:val="24"/>
              </w:rPr>
              <w:t>Методика</w:t>
            </w:r>
          </w:p>
        </w:tc>
        <w:tc>
          <w:tcPr>
            <w:tcW w:w="2126" w:type="dxa"/>
          </w:tcPr>
          <w:p w:rsidR="0023705E" w:rsidRPr="001316F7" w:rsidRDefault="0023705E" w:rsidP="00C674CB">
            <w:pPr>
              <w:jc w:val="center"/>
              <w:rPr>
                <w:sz w:val="24"/>
                <w:szCs w:val="24"/>
              </w:rPr>
            </w:pPr>
            <w:r w:rsidRPr="001316F7">
              <w:rPr>
                <w:sz w:val="24"/>
                <w:szCs w:val="24"/>
              </w:rPr>
              <w:t>Цель</w:t>
            </w:r>
          </w:p>
        </w:tc>
        <w:tc>
          <w:tcPr>
            <w:tcW w:w="2552" w:type="dxa"/>
          </w:tcPr>
          <w:p w:rsidR="0023705E" w:rsidRPr="001316F7" w:rsidRDefault="0023705E" w:rsidP="00C674CB">
            <w:pPr>
              <w:jc w:val="center"/>
              <w:rPr>
                <w:sz w:val="24"/>
                <w:szCs w:val="24"/>
              </w:rPr>
            </w:pPr>
            <w:r w:rsidRPr="001316F7">
              <w:rPr>
                <w:sz w:val="24"/>
                <w:szCs w:val="24"/>
              </w:rPr>
              <w:t>Сроки проведения</w:t>
            </w:r>
          </w:p>
        </w:tc>
        <w:tc>
          <w:tcPr>
            <w:tcW w:w="1417" w:type="dxa"/>
          </w:tcPr>
          <w:p w:rsidR="0023705E" w:rsidRPr="001316F7" w:rsidRDefault="0023705E" w:rsidP="00C674CB">
            <w:pPr>
              <w:jc w:val="center"/>
              <w:rPr>
                <w:sz w:val="24"/>
                <w:szCs w:val="24"/>
              </w:rPr>
            </w:pPr>
            <w:r w:rsidRPr="001316F7">
              <w:rPr>
                <w:sz w:val="24"/>
                <w:szCs w:val="24"/>
              </w:rPr>
              <w:t>Ответственный</w:t>
            </w:r>
          </w:p>
        </w:tc>
      </w:tr>
      <w:tr w:rsidR="0023705E" w:rsidRPr="001316F7">
        <w:trPr>
          <w:trHeight w:val="1318"/>
        </w:trPr>
        <w:tc>
          <w:tcPr>
            <w:tcW w:w="1526" w:type="dxa"/>
            <w:vMerge w:val="restart"/>
          </w:tcPr>
          <w:p w:rsidR="0023705E" w:rsidRPr="001316F7" w:rsidRDefault="0023705E" w:rsidP="00C674CB">
            <w:pPr>
              <w:rPr>
                <w:sz w:val="24"/>
                <w:szCs w:val="24"/>
              </w:rPr>
            </w:pPr>
            <w:r w:rsidRPr="001316F7">
              <w:rPr>
                <w:sz w:val="24"/>
                <w:szCs w:val="24"/>
              </w:rPr>
              <w:t xml:space="preserve">Личностные </w:t>
            </w:r>
          </w:p>
        </w:tc>
        <w:tc>
          <w:tcPr>
            <w:tcW w:w="1417" w:type="dxa"/>
          </w:tcPr>
          <w:p w:rsidR="0023705E" w:rsidRPr="001316F7" w:rsidRDefault="0023705E" w:rsidP="00C674CB">
            <w:pPr>
              <w:rPr>
                <w:sz w:val="24"/>
                <w:szCs w:val="24"/>
              </w:rPr>
            </w:pPr>
            <w:r w:rsidRPr="001316F7">
              <w:rPr>
                <w:sz w:val="24"/>
                <w:szCs w:val="24"/>
              </w:rPr>
              <w:t>Мотивация</w:t>
            </w:r>
          </w:p>
        </w:tc>
        <w:tc>
          <w:tcPr>
            <w:tcW w:w="1843" w:type="dxa"/>
          </w:tcPr>
          <w:p w:rsidR="0023705E" w:rsidRPr="001316F7" w:rsidRDefault="0023705E" w:rsidP="00C674CB">
            <w:pPr>
              <w:rPr>
                <w:sz w:val="24"/>
                <w:szCs w:val="24"/>
              </w:rPr>
            </w:pPr>
            <w:r w:rsidRPr="001316F7">
              <w:rPr>
                <w:sz w:val="24"/>
                <w:szCs w:val="24"/>
              </w:rPr>
              <w:t>Тест – анкета для</w:t>
            </w:r>
          </w:p>
          <w:p w:rsidR="0023705E" w:rsidRPr="001316F7" w:rsidRDefault="0023705E" w:rsidP="00C674CB">
            <w:pPr>
              <w:rPr>
                <w:sz w:val="24"/>
                <w:szCs w:val="24"/>
              </w:rPr>
            </w:pPr>
            <w:r w:rsidRPr="001316F7">
              <w:rPr>
                <w:sz w:val="24"/>
                <w:szCs w:val="24"/>
              </w:rPr>
              <w:t xml:space="preserve">обследования предрасположенности ребёнка к актерской деятельности </w:t>
            </w:r>
          </w:p>
        </w:tc>
        <w:tc>
          <w:tcPr>
            <w:tcW w:w="2126" w:type="dxa"/>
          </w:tcPr>
          <w:p w:rsidR="0023705E" w:rsidRPr="001316F7" w:rsidRDefault="0023705E" w:rsidP="00C674CB">
            <w:pPr>
              <w:rPr>
                <w:sz w:val="24"/>
                <w:szCs w:val="24"/>
              </w:rPr>
            </w:pPr>
            <w:r w:rsidRPr="001316F7">
              <w:rPr>
                <w:sz w:val="24"/>
                <w:szCs w:val="24"/>
              </w:rPr>
              <w:t>Выявление интереса и предрасположенности к актерской деятельности</w:t>
            </w:r>
          </w:p>
        </w:tc>
        <w:tc>
          <w:tcPr>
            <w:tcW w:w="2552" w:type="dxa"/>
          </w:tcPr>
          <w:p w:rsidR="0023705E" w:rsidRPr="001316F7" w:rsidRDefault="0023705E" w:rsidP="00C674CB">
            <w:pPr>
              <w:rPr>
                <w:sz w:val="24"/>
                <w:szCs w:val="24"/>
              </w:rPr>
            </w:pPr>
            <w:r w:rsidRPr="001316F7">
              <w:rPr>
                <w:sz w:val="24"/>
                <w:szCs w:val="24"/>
              </w:rPr>
              <w:t>При поступлении в творческое объединение</w:t>
            </w:r>
          </w:p>
        </w:tc>
        <w:tc>
          <w:tcPr>
            <w:tcW w:w="1417" w:type="dxa"/>
          </w:tcPr>
          <w:p w:rsidR="0023705E" w:rsidRPr="001316F7" w:rsidRDefault="0023705E" w:rsidP="00C674CB">
            <w:pPr>
              <w:rPr>
                <w:sz w:val="24"/>
                <w:szCs w:val="24"/>
              </w:rPr>
            </w:pPr>
            <w:r w:rsidRPr="001316F7">
              <w:rPr>
                <w:sz w:val="24"/>
                <w:szCs w:val="24"/>
              </w:rPr>
              <w:t>Педагог</w:t>
            </w:r>
          </w:p>
        </w:tc>
      </w:tr>
      <w:tr w:rsidR="0023705E" w:rsidRPr="001316F7">
        <w:trPr>
          <w:trHeight w:val="1330"/>
        </w:trPr>
        <w:tc>
          <w:tcPr>
            <w:tcW w:w="1526" w:type="dxa"/>
            <w:vMerge/>
          </w:tcPr>
          <w:p w:rsidR="0023705E" w:rsidRPr="001316F7" w:rsidRDefault="0023705E" w:rsidP="00C674CB">
            <w:pPr>
              <w:rPr>
                <w:sz w:val="24"/>
                <w:szCs w:val="24"/>
              </w:rPr>
            </w:pPr>
          </w:p>
        </w:tc>
        <w:tc>
          <w:tcPr>
            <w:tcW w:w="1417" w:type="dxa"/>
          </w:tcPr>
          <w:p w:rsidR="0023705E" w:rsidRPr="001316F7" w:rsidRDefault="0023705E" w:rsidP="00C674CB">
            <w:pPr>
              <w:rPr>
                <w:sz w:val="24"/>
                <w:szCs w:val="24"/>
              </w:rPr>
            </w:pPr>
            <w:r w:rsidRPr="001316F7">
              <w:rPr>
                <w:sz w:val="24"/>
                <w:szCs w:val="24"/>
              </w:rPr>
              <w:t>Личностные качества</w:t>
            </w:r>
          </w:p>
        </w:tc>
        <w:tc>
          <w:tcPr>
            <w:tcW w:w="1843" w:type="dxa"/>
          </w:tcPr>
          <w:p w:rsidR="0023705E" w:rsidRPr="001316F7" w:rsidRDefault="0023705E" w:rsidP="00C674CB">
            <w:pPr>
              <w:rPr>
                <w:spacing w:val="-1"/>
                <w:sz w:val="24"/>
                <w:szCs w:val="24"/>
              </w:rPr>
            </w:pPr>
            <w:r w:rsidRPr="001316F7">
              <w:rPr>
                <w:spacing w:val="-1"/>
                <w:sz w:val="24"/>
                <w:szCs w:val="24"/>
              </w:rPr>
              <w:t>Диагностическая карта «Оценка</w:t>
            </w:r>
          </w:p>
          <w:p w:rsidR="0023705E" w:rsidRPr="001316F7" w:rsidRDefault="0023705E" w:rsidP="00C674CB">
            <w:pPr>
              <w:rPr>
                <w:spacing w:val="-1"/>
                <w:sz w:val="24"/>
                <w:szCs w:val="24"/>
              </w:rPr>
            </w:pPr>
            <w:r w:rsidRPr="001316F7">
              <w:rPr>
                <w:spacing w:val="-1"/>
                <w:sz w:val="24"/>
                <w:szCs w:val="24"/>
              </w:rPr>
              <w:t>уровня воспитанности учащихся»</w:t>
            </w:r>
          </w:p>
          <w:p w:rsidR="0023705E" w:rsidRPr="001316F7" w:rsidRDefault="0023705E" w:rsidP="00C674CB">
            <w:pPr>
              <w:rPr>
                <w:sz w:val="24"/>
                <w:szCs w:val="24"/>
              </w:rPr>
            </w:pPr>
            <w:r w:rsidRPr="001316F7">
              <w:rPr>
                <w:sz w:val="24"/>
                <w:szCs w:val="24"/>
              </w:rPr>
              <w:t>Н.П. Капустина</w:t>
            </w:r>
          </w:p>
        </w:tc>
        <w:tc>
          <w:tcPr>
            <w:tcW w:w="2126" w:type="dxa"/>
          </w:tcPr>
          <w:p w:rsidR="0023705E" w:rsidRPr="001316F7" w:rsidRDefault="0023705E" w:rsidP="00C674CB">
            <w:pPr>
              <w:rPr>
                <w:sz w:val="24"/>
                <w:szCs w:val="24"/>
              </w:rPr>
            </w:pPr>
            <w:r w:rsidRPr="001316F7">
              <w:rPr>
                <w:spacing w:val="-1"/>
                <w:sz w:val="24"/>
                <w:szCs w:val="24"/>
              </w:rPr>
              <w:t>Выявление уровня воспитанности учащихся</w:t>
            </w:r>
          </w:p>
        </w:tc>
        <w:tc>
          <w:tcPr>
            <w:tcW w:w="2552" w:type="dxa"/>
          </w:tcPr>
          <w:p w:rsidR="0023705E" w:rsidRPr="001316F7" w:rsidRDefault="0023705E" w:rsidP="00C674CB">
            <w:pPr>
              <w:rPr>
                <w:sz w:val="24"/>
                <w:szCs w:val="24"/>
              </w:rPr>
            </w:pPr>
            <w:r w:rsidRPr="001316F7">
              <w:rPr>
                <w:sz w:val="24"/>
                <w:szCs w:val="24"/>
              </w:rPr>
              <w:t>В начале каждого года обучения</w:t>
            </w:r>
          </w:p>
        </w:tc>
        <w:tc>
          <w:tcPr>
            <w:tcW w:w="1417" w:type="dxa"/>
          </w:tcPr>
          <w:p w:rsidR="0023705E" w:rsidRPr="001316F7" w:rsidRDefault="0023705E" w:rsidP="00C674CB">
            <w:pPr>
              <w:rPr>
                <w:sz w:val="24"/>
                <w:szCs w:val="24"/>
              </w:rPr>
            </w:pPr>
            <w:r w:rsidRPr="001316F7">
              <w:rPr>
                <w:sz w:val="24"/>
                <w:szCs w:val="24"/>
              </w:rPr>
              <w:t>Педагог</w:t>
            </w:r>
          </w:p>
        </w:tc>
      </w:tr>
      <w:tr w:rsidR="0023705E" w:rsidRPr="001316F7">
        <w:trPr>
          <w:trHeight w:val="1067"/>
        </w:trPr>
        <w:tc>
          <w:tcPr>
            <w:tcW w:w="1526" w:type="dxa"/>
            <w:vMerge/>
          </w:tcPr>
          <w:p w:rsidR="0023705E" w:rsidRPr="001316F7" w:rsidRDefault="0023705E" w:rsidP="00C674CB">
            <w:pPr>
              <w:rPr>
                <w:sz w:val="24"/>
                <w:szCs w:val="24"/>
              </w:rPr>
            </w:pPr>
          </w:p>
        </w:tc>
        <w:tc>
          <w:tcPr>
            <w:tcW w:w="1417" w:type="dxa"/>
          </w:tcPr>
          <w:p w:rsidR="0023705E" w:rsidRPr="001316F7" w:rsidRDefault="0023705E" w:rsidP="00C674CB">
            <w:pPr>
              <w:rPr>
                <w:sz w:val="24"/>
                <w:szCs w:val="24"/>
              </w:rPr>
            </w:pPr>
            <w:r w:rsidRPr="001316F7">
              <w:rPr>
                <w:sz w:val="24"/>
                <w:szCs w:val="24"/>
              </w:rPr>
              <w:t>Толерантное отношение к окружающим</w:t>
            </w:r>
          </w:p>
        </w:tc>
        <w:tc>
          <w:tcPr>
            <w:tcW w:w="1843" w:type="dxa"/>
          </w:tcPr>
          <w:p w:rsidR="0023705E" w:rsidRPr="001316F7" w:rsidRDefault="0023705E" w:rsidP="00C674CB">
            <w:pPr>
              <w:rPr>
                <w:sz w:val="24"/>
                <w:szCs w:val="24"/>
              </w:rPr>
            </w:pPr>
            <w:r w:rsidRPr="001316F7">
              <w:rPr>
                <w:sz w:val="24"/>
                <w:szCs w:val="24"/>
              </w:rPr>
              <w:t>Тест «Размышляем о жизненном опыте» Н.Е. Щурковой</w:t>
            </w:r>
          </w:p>
          <w:p w:rsidR="0023705E" w:rsidRPr="001316F7" w:rsidRDefault="0023705E" w:rsidP="00C674CB">
            <w:pPr>
              <w:rPr>
                <w:sz w:val="24"/>
                <w:szCs w:val="24"/>
              </w:rPr>
            </w:pPr>
          </w:p>
        </w:tc>
        <w:tc>
          <w:tcPr>
            <w:tcW w:w="2126" w:type="dxa"/>
          </w:tcPr>
          <w:p w:rsidR="0023705E" w:rsidRPr="001316F7" w:rsidRDefault="0023705E" w:rsidP="00C674CB">
            <w:pPr>
              <w:rPr>
                <w:sz w:val="24"/>
                <w:szCs w:val="24"/>
              </w:rPr>
            </w:pPr>
            <w:r w:rsidRPr="001316F7">
              <w:rPr>
                <w:sz w:val="24"/>
                <w:szCs w:val="24"/>
              </w:rPr>
              <w:t>Определение нравственной направленности личности</w:t>
            </w:r>
          </w:p>
        </w:tc>
        <w:tc>
          <w:tcPr>
            <w:tcW w:w="2552" w:type="dxa"/>
          </w:tcPr>
          <w:p w:rsidR="0023705E" w:rsidRPr="001316F7" w:rsidRDefault="0023705E" w:rsidP="00C674CB">
            <w:pPr>
              <w:rPr>
                <w:sz w:val="24"/>
                <w:szCs w:val="24"/>
              </w:rPr>
            </w:pPr>
            <w:r w:rsidRPr="001316F7">
              <w:rPr>
                <w:sz w:val="24"/>
                <w:szCs w:val="24"/>
              </w:rPr>
              <w:t>В начале каждого года обучения</w:t>
            </w:r>
          </w:p>
        </w:tc>
        <w:tc>
          <w:tcPr>
            <w:tcW w:w="1417" w:type="dxa"/>
          </w:tcPr>
          <w:p w:rsidR="0023705E" w:rsidRPr="001316F7" w:rsidRDefault="0023705E" w:rsidP="00C674CB">
            <w:pPr>
              <w:rPr>
                <w:sz w:val="24"/>
                <w:szCs w:val="24"/>
              </w:rPr>
            </w:pPr>
            <w:r w:rsidRPr="001316F7">
              <w:rPr>
                <w:sz w:val="24"/>
                <w:szCs w:val="24"/>
              </w:rPr>
              <w:t>Педагог</w:t>
            </w:r>
          </w:p>
        </w:tc>
      </w:tr>
      <w:tr w:rsidR="0023705E" w:rsidRPr="001316F7">
        <w:trPr>
          <w:trHeight w:val="1318"/>
        </w:trPr>
        <w:tc>
          <w:tcPr>
            <w:tcW w:w="1526" w:type="dxa"/>
          </w:tcPr>
          <w:p w:rsidR="0023705E" w:rsidRPr="001316F7" w:rsidRDefault="0023705E" w:rsidP="00C674CB">
            <w:pPr>
              <w:rPr>
                <w:sz w:val="24"/>
                <w:szCs w:val="24"/>
              </w:rPr>
            </w:pPr>
            <w:r w:rsidRPr="001316F7">
              <w:rPr>
                <w:sz w:val="24"/>
                <w:szCs w:val="24"/>
              </w:rPr>
              <w:t>Предметные</w:t>
            </w:r>
          </w:p>
        </w:tc>
        <w:tc>
          <w:tcPr>
            <w:tcW w:w="1417" w:type="dxa"/>
          </w:tcPr>
          <w:p w:rsidR="0023705E" w:rsidRPr="001316F7" w:rsidRDefault="0023705E" w:rsidP="00C674CB">
            <w:pPr>
              <w:rPr>
                <w:sz w:val="24"/>
                <w:szCs w:val="24"/>
              </w:rPr>
            </w:pPr>
            <w:r w:rsidRPr="001316F7">
              <w:rPr>
                <w:sz w:val="24"/>
                <w:szCs w:val="24"/>
              </w:rPr>
              <w:t>Теоретические знания, практические умения и навыки</w:t>
            </w:r>
          </w:p>
        </w:tc>
        <w:tc>
          <w:tcPr>
            <w:tcW w:w="1843" w:type="dxa"/>
          </w:tcPr>
          <w:p w:rsidR="0023705E" w:rsidRPr="001316F7" w:rsidRDefault="0023705E" w:rsidP="00C674CB">
            <w:pPr>
              <w:rPr>
                <w:sz w:val="24"/>
                <w:szCs w:val="24"/>
              </w:rPr>
            </w:pPr>
            <w:r w:rsidRPr="001316F7">
              <w:rPr>
                <w:sz w:val="24"/>
                <w:szCs w:val="24"/>
              </w:rPr>
              <w:t>Промежуточная диагностика по</w:t>
            </w:r>
          </w:p>
          <w:p w:rsidR="0023705E" w:rsidRPr="001316F7" w:rsidRDefault="0023705E" w:rsidP="00C674CB">
            <w:pPr>
              <w:rPr>
                <w:sz w:val="24"/>
                <w:szCs w:val="24"/>
              </w:rPr>
            </w:pPr>
            <w:r w:rsidRPr="001316F7">
              <w:rPr>
                <w:sz w:val="24"/>
                <w:szCs w:val="24"/>
              </w:rPr>
              <w:t xml:space="preserve">актерскому мастерству </w:t>
            </w:r>
          </w:p>
          <w:p w:rsidR="0023705E" w:rsidRPr="001316F7" w:rsidRDefault="0023705E" w:rsidP="00C674CB">
            <w:pPr>
              <w:rPr>
                <w:sz w:val="24"/>
                <w:szCs w:val="24"/>
              </w:rPr>
            </w:pPr>
          </w:p>
        </w:tc>
        <w:tc>
          <w:tcPr>
            <w:tcW w:w="2126" w:type="dxa"/>
          </w:tcPr>
          <w:p w:rsidR="0023705E" w:rsidRPr="001316F7" w:rsidRDefault="0023705E" w:rsidP="00C674CB">
            <w:pPr>
              <w:rPr>
                <w:sz w:val="24"/>
                <w:szCs w:val="24"/>
              </w:rPr>
            </w:pPr>
            <w:r w:rsidRPr="001316F7">
              <w:rPr>
                <w:sz w:val="24"/>
                <w:szCs w:val="24"/>
              </w:rPr>
              <w:t>Определение уровня теоретических знаний, практических умений и навыков</w:t>
            </w:r>
          </w:p>
        </w:tc>
        <w:tc>
          <w:tcPr>
            <w:tcW w:w="2552" w:type="dxa"/>
          </w:tcPr>
          <w:p w:rsidR="0023705E" w:rsidRPr="001316F7" w:rsidRDefault="0023705E" w:rsidP="00C674CB">
            <w:pPr>
              <w:rPr>
                <w:sz w:val="24"/>
                <w:szCs w:val="24"/>
              </w:rPr>
            </w:pPr>
            <w:r w:rsidRPr="001316F7">
              <w:rPr>
                <w:sz w:val="24"/>
                <w:szCs w:val="24"/>
              </w:rPr>
              <w:t>По окончании полугодия</w:t>
            </w:r>
          </w:p>
        </w:tc>
        <w:tc>
          <w:tcPr>
            <w:tcW w:w="1417" w:type="dxa"/>
          </w:tcPr>
          <w:p w:rsidR="0023705E" w:rsidRPr="001316F7" w:rsidRDefault="0023705E" w:rsidP="00C674CB">
            <w:pPr>
              <w:rPr>
                <w:sz w:val="24"/>
                <w:szCs w:val="24"/>
              </w:rPr>
            </w:pPr>
            <w:r w:rsidRPr="001316F7">
              <w:rPr>
                <w:sz w:val="24"/>
                <w:szCs w:val="24"/>
              </w:rPr>
              <w:t>Педагог</w:t>
            </w:r>
          </w:p>
        </w:tc>
      </w:tr>
      <w:tr w:rsidR="0023705E" w:rsidRPr="001316F7">
        <w:trPr>
          <w:trHeight w:val="1318"/>
        </w:trPr>
        <w:tc>
          <w:tcPr>
            <w:tcW w:w="1526" w:type="dxa"/>
            <w:vMerge w:val="restart"/>
          </w:tcPr>
          <w:p w:rsidR="0023705E" w:rsidRPr="001316F7" w:rsidRDefault="0023705E" w:rsidP="00C674CB">
            <w:pPr>
              <w:rPr>
                <w:sz w:val="24"/>
                <w:szCs w:val="24"/>
              </w:rPr>
            </w:pPr>
            <w:r w:rsidRPr="001316F7">
              <w:rPr>
                <w:sz w:val="24"/>
                <w:szCs w:val="24"/>
              </w:rPr>
              <w:t>Метапредметные</w:t>
            </w:r>
          </w:p>
        </w:tc>
        <w:tc>
          <w:tcPr>
            <w:tcW w:w="1417" w:type="dxa"/>
            <w:vMerge w:val="restart"/>
          </w:tcPr>
          <w:p w:rsidR="0023705E" w:rsidRPr="001316F7" w:rsidRDefault="0023705E" w:rsidP="00C674CB">
            <w:pPr>
              <w:rPr>
                <w:sz w:val="24"/>
                <w:szCs w:val="24"/>
              </w:rPr>
            </w:pPr>
            <w:r w:rsidRPr="001316F7">
              <w:rPr>
                <w:sz w:val="24"/>
                <w:szCs w:val="24"/>
              </w:rPr>
              <w:t xml:space="preserve">Познавательные </w:t>
            </w:r>
          </w:p>
        </w:tc>
        <w:tc>
          <w:tcPr>
            <w:tcW w:w="1843" w:type="dxa"/>
          </w:tcPr>
          <w:p w:rsidR="0023705E" w:rsidRPr="001316F7" w:rsidRDefault="0023705E" w:rsidP="00C674CB">
            <w:pPr>
              <w:rPr>
                <w:sz w:val="24"/>
                <w:szCs w:val="24"/>
              </w:rPr>
            </w:pPr>
            <w:r w:rsidRPr="001316F7">
              <w:rPr>
                <w:sz w:val="24"/>
                <w:szCs w:val="24"/>
              </w:rPr>
              <w:t xml:space="preserve">Методика «Оценка вербально-логического мышления» </w:t>
            </w:r>
            <w:r w:rsidRPr="001316F7">
              <w:rPr>
                <w:sz w:val="24"/>
                <w:szCs w:val="24"/>
                <w:lang w:eastAsia="en-US"/>
              </w:rPr>
              <w:t>(Приложение 5)</w:t>
            </w:r>
          </w:p>
        </w:tc>
        <w:tc>
          <w:tcPr>
            <w:tcW w:w="2126" w:type="dxa"/>
          </w:tcPr>
          <w:p w:rsidR="0023705E" w:rsidRPr="001316F7" w:rsidRDefault="0023705E" w:rsidP="00C674CB">
            <w:pPr>
              <w:rPr>
                <w:sz w:val="24"/>
                <w:szCs w:val="24"/>
              </w:rPr>
            </w:pPr>
            <w:r w:rsidRPr="001316F7">
              <w:rPr>
                <w:sz w:val="24"/>
                <w:szCs w:val="24"/>
              </w:rPr>
              <w:t>Уровень развития вербально-логического мышления</w:t>
            </w:r>
          </w:p>
        </w:tc>
        <w:tc>
          <w:tcPr>
            <w:tcW w:w="2552" w:type="dxa"/>
          </w:tcPr>
          <w:p w:rsidR="0023705E" w:rsidRPr="001316F7" w:rsidRDefault="0023705E" w:rsidP="00C674CB">
            <w:pPr>
              <w:rPr>
                <w:sz w:val="24"/>
                <w:szCs w:val="24"/>
              </w:rPr>
            </w:pPr>
            <w:r w:rsidRPr="001316F7">
              <w:rPr>
                <w:sz w:val="24"/>
                <w:szCs w:val="24"/>
              </w:rPr>
              <w:t>По окончании полугодия</w:t>
            </w:r>
          </w:p>
        </w:tc>
        <w:tc>
          <w:tcPr>
            <w:tcW w:w="1417" w:type="dxa"/>
          </w:tcPr>
          <w:p w:rsidR="0023705E" w:rsidRPr="001316F7" w:rsidRDefault="0023705E" w:rsidP="00C674CB">
            <w:pPr>
              <w:rPr>
                <w:sz w:val="24"/>
                <w:szCs w:val="24"/>
              </w:rPr>
            </w:pPr>
            <w:r w:rsidRPr="001316F7">
              <w:rPr>
                <w:sz w:val="24"/>
                <w:szCs w:val="24"/>
              </w:rPr>
              <w:t>Педагог</w:t>
            </w:r>
          </w:p>
          <w:p w:rsidR="0023705E" w:rsidRPr="001316F7" w:rsidRDefault="0023705E" w:rsidP="00C674CB">
            <w:pPr>
              <w:rPr>
                <w:sz w:val="24"/>
                <w:szCs w:val="24"/>
              </w:rPr>
            </w:pPr>
          </w:p>
        </w:tc>
      </w:tr>
      <w:tr w:rsidR="0023705E" w:rsidRPr="001316F7">
        <w:trPr>
          <w:trHeight w:val="1594"/>
        </w:trPr>
        <w:tc>
          <w:tcPr>
            <w:tcW w:w="1526" w:type="dxa"/>
            <w:vMerge/>
          </w:tcPr>
          <w:p w:rsidR="0023705E" w:rsidRPr="001316F7" w:rsidRDefault="0023705E" w:rsidP="00C674CB">
            <w:pPr>
              <w:rPr>
                <w:sz w:val="24"/>
                <w:szCs w:val="24"/>
              </w:rPr>
            </w:pPr>
          </w:p>
        </w:tc>
        <w:tc>
          <w:tcPr>
            <w:tcW w:w="1417" w:type="dxa"/>
            <w:vMerge/>
          </w:tcPr>
          <w:p w:rsidR="0023705E" w:rsidRPr="001316F7" w:rsidRDefault="0023705E" w:rsidP="00C674CB">
            <w:pPr>
              <w:rPr>
                <w:sz w:val="24"/>
                <w:szCs w:val="24"/>
              </w:rPr>
            </w:pPr>
          </w:p>
        </w:tc>
        <w:tc>
          <w:tcPr>
            <w:tcW w:w="1843" w:type="dxa"/>
          </w:tcPr>
          <w:p w:rsidR="0023705E" w:rsidRPr="001316F7" w:rsidRDefault="0023705E" w:rsidP="00C674CB">
            <w:pPr>
              <w:rPr>
                <w:sz w:val="24"/>
                <w:szCs w:val="24"/>
              </w:rPr>
            </w:pPr>
            <w:r w:rsidRPr="001316F7">
              <w:rPr>
                <w:sz w:val="24"/>
                <w:szCs w:val="24"/>
              </w:rPr>
              <w:t>Диагностика уровня творческого развития  учащихся</w:t>
            </w:r>
          </w:p>
          <w:p w:rsidR="0023705E" w:rsidRPr="001316F7" w:rsidRDefault="0023705E" w:rsidP="00C674CB">
            <w:pPr>
              <w:rPr>
                <w:sz w:val="24"/>
                <w:szCs w:val="24"/>
              </w:rPr>
            </w:pPr>
            <w:r w:rsidRPr="001316F7">
              <w:rPr>
                <w:sz w:val="24"/>
                <w:szCs w:val="24"/>
              </w:rPr>
              <w:t>объединения  «Театральное искусство»</w:t>
            </w:r>
          </w:p>
        </w:tc>
        <w:tc>
          <w:tcPr>
            <w:tcW w:w="2126" w:type="dxa"/>
          </w:tcPr>
          <w:p w:rsidR="0023705E" w:rsidRPr="001316F7" w:rsidRDefault="0023705E" w:rsidP="00C674CB">
            <w:pPr>
              <w:rPr>
                <w:sz w:val="24"/>
                <w:szCs w:val="24"/>
              </w:rPr>
            </w:pPr>
            <w:r w:rsidRPr="001316F7">
              <w:rPr>
                <w:sz w:val="24"/>
                <w:szCs w:val="24"/>
              </w:rPr>
              <w:t>Выявление уровня познавательного интереса к творческой деятельности</w:t>
            </w:r>
          </w:p>
        </w:tc>
        <w:tc>
          <w:tcPr>
            <w:tcW w:w="2552" w:type="dxa"/>
          </w:tcPr>
          <w:p w:rsidR="0023705E" w:rsidRPr="001316F7" w:rsidRDefault="0023705E" w:rsidP="00C674CB">
            <w:pPr>
              <w:rPr>
                <w:sz w:val="24"/>
                <w:szCs w:val="24"/>
              </w:rPr>
            </w:pPr>
            <w:r w:rsidRPr="001316F7">
              <w:rPr>
                <w:sz w:val="24"/>
                <w:szCs w:val="24"/>
              </w:rPr>
              <w:t>В конце каждого года обучения</w:t>
            </w:r>
          </w:p>
        </w:tc>
        <w:tc>
          <w:tcPr>
            <w:tcW w:w="1417" w:type="dxa"/>
          </w:tcPr>
          <w:p w:rsidR="0023705E" w:rsidRPr="001316F7" w:rsidRDefault="0023705E" w:rsidP="00C674CB">
            <w:pPr>
              <w:rPr>
                <w:sz w:val="24"/>
                <w:szCs w:val="24"/>
              </w:rPr>
            </w:pPr>
            <w:r w:rsidRPr="001316F7">
              <w:rPr>
                <w:sz w:val="24"/>
                <w:szCs w:val="24"/>
              </w:rPr>
              <w:t>Педагог</w:t>
            </w:r>
          </w:p>
        </w:tc>
      </w:tr>
      <w:tr w:rsidR="0023705E" w:rsidRPr="001316F7">
        <w:trPr>
          <w:trHeight w:val="1359"/>
        </w:trPr>
        <w:tc>
          <w:tcPr>
            <w:tcW w:w="1526" w:type="dxa"/>
            <w:vMerge/>
          </w:tcPr>
          <w:p w:rsidR="0023705E" w:rsidRPr="001316F7" w:rsidRDefault="0023705E" w:rsidP="00C674CB">
            <w:pPr>
              <w:rPr>
                <w:sz w:val="24"/>
                <w:szCs w:val="24"/>
              </w:rPr>
            </w:pPr>
          </w:p>
        </w:tc>
        <w:tc>
          <w:tcPr>
            <w:tcW w:w="1417" w:type="dxa"/>
            <w:vMerge w:val="restart"/>
          </w:tcPr>
          <w:p w:rsidR="0023705E" w:rsidRPr="001316F7" w:rsidRDefault="0023705E" w:rsidP="00C674CB">
            <w:pPr>
              <w:rPr>
                <w:sz w:val="24"/>
                <w:szCs w:val="24"/>
              </w:rPr>
            </w:pPr>
            <w:r w:rsidRPr="001316F7">
              <w:rPr>
                <w:sz w:val="24"/>
                <w:szCs w:val="24"/>
              </w:rPr>
              <w:t>Коммуникативные</w:t>
            </w:r>
          </w:p>
          <w:p w:rsidR="0023705E" w:rsidRPr="001316F7" w:rsidRDefault="0023705E" w:rsidP="00C674CB">
            <w:pPr>
              <w:rPr>
                <w:sz w:val="24"/>
                <w:szCs w:val="24"/>
              </w:rPr>
            </w:pPr>
          </w:p>
        </w:tc>
        <w:tc>
          <w:tcPr>
            <w:tcW w:w="1843" w:type="dxa"/>
          </w:tcPr>
          <w:p w:rsidR="0023705E" w:rsidRPr="001316F7" w:rsidRDefault="0023705E" w:rsidP="00C674CB">
            <w:pPr>
              <w:pStyle w:val="BodyText"/>
              <w:spacing w:after="0"/>
              <w:rPr>
                <w:sz w:val="24"/>
                <w:szCs w:val="24"/>
              </w:rPr>
            </w:pPr>
            <w:r w:rsidRPr="001316F7">
              <w:rPr>
                <w:sz w:val="24"/>
                <w:szCs w:val="24"/>
              </w:rPr>
              <w:t>Методика диагностики оценки самоконтроля в общении М. Снайдера</w:t>
            </w:r>
          </w:p>
        </w:tc>
        <w:tc>
          <w:tcPr>
            <w:tcW w:w="2126" w:type="dxa"/>
          </w:tcPr>
          <w:p w:rsidR="0023705E" w:rsidRPr="001316F7" w:rsidRDefault="0023705E" w:rsidP="00C674CB">
            <w:pPr>
              <w:rPr>
                <w:sz w:val="24"/>
                <w:szCs w:val="24"/>
              </w:rPr>
            </w:pPr>
            <w:r w:rsidRPr="001316F7">
              <w:rPr>
                <w:sz w:val="24"/>
                <w:szCs w:val="24"/>
              </w:rPr>
              <w:t>Выявить уровень взаимодействия (сотрудничества)</w:t>
            </w:r>
          </w:p>
        </w:tc>
        <w:tc>
          <w:tcPr>
            <w:tcW w:w="2552" w:type="dxa"/>
          </w:tcPr>
          <w:p w:rsidR="0023705E" w:rsidRPr="001316F7" w:rsidRDefault="0023705E" w:rsidP="00C674CB">
            <w:pPr>
              <w:rPr>
                <w:sz w:val="24"/>
                <w:szCs w:val="24"/>
              </w:rPr>
            </w:pPr>
            <w:r w:rsidRPr="001316F7">
              <w:rPr>
                <w:sz w:val="24"/>
                <w:szCs w:val="24"/>
              </w:rPr>
              <w:t>По окончании полугодия</w:t>
            </w:r>
          </w:p>
        </w:tc>
        <w:tc>
          <w:tcPr>
            <w:tcW w:w="1417" w:type="dxa"/>
          </w:tcPr>
          <w:p w:rsidR="0023705E" w:rsidRPr="001316F7" w:rsidRDefault="0023705E" w:rsidP="00C674CB">
            <w:pPr>
              <w:rPr>
                <w:sz w:val="24"/>
                <w:szCs w:val="24"/>
              </w:rPr>
            </w:pPr>
            <w:r w:rsidRPr="001316F7">
              <w:rPr>
                <w:sz w:val="24"/>
                <w:szCs w:val="24"/>
              </w:rPr>
              <w:t>Педагог</w:t>
            </w:r>
          </w:p>
        </w:tc>
      </w:tr>
      <w:tr w:rsidR="0023705E" w:rsidRPr="001316F7">
        <w:trPr>
          <w:trHeight w:val="1643"/>
        </w:trPr>
        <w:tc>
          <w:tcPr>
            <w:tcW w:w="1526" w:type="dxa"/>
            <w:vMerge/>
          </w:tcPr>
          <w:p w:rsidR="0023705E" w:rsidRPr="001316F7" w:rsidRDefault="0023705E" w:rsidP="00C674CB">
            <w:pPr>
              <w:rPr>
                <w:sz w:val="24"/>
                <w:szCs w:val="24"/>
              </w:rPr>
            </w:pPr>
          </w:p>
        </w:tc>
        <w:tc>
          <w:tcPr>
            <w:tcW w:w="1417" w:type="dxa"/>
            <w:vMerge/>
          </w:tcPr>
          <w:p w:rsidR="0023705E" w:rsidRPr="001316F7" w:rsidRDefault="0023705E" w:rsidP="00C674CB">
            <w:pPr>
              <w:rPr>
                <w:sz w:val="24"/>
                <w:szCs w:val="24"/>
              </w:rPr>
            </w:pPr>
          </w:p>
        </w:tc>
        <w:tc>
          <w:tcPr>
            <w:tcW w:w="1843" w:type="dxa"/>
          </w:tcPr>
          <w:p w:rsidR="0023705E" w:rsidRPr="001316F7" w:rsidRDefault="0023705E" w:rsidP="00C674CB">
            <w:pPr>
              <w:jc w:val="both"/>
              <w:rPr>
                <w:sz w:val="24"/>
                <w:szCs w:val="24"/>
              </w:rPr>
            </w:pPr>
            <w:r w:rsidRPr="001316F7">
              <w:rPr>
                <w:sz w:val="24"/>
                <w:szCs w:val="24"/>
              </w:rPr>
              <w:t>Определение коммуникативных и организаторских способностей»</w:t>
            </w:r>
          </w:p>
          <w:p w:rsidR="0023705E" w:rsidRPr="001316F7" w:rsidRDefault="0023705E" w:rsidP="00C674CB">
            <w:pPr>
              <w:jc w:val="both"/>
              <w:rPr>
                <w:sz w:val="24"/>
                <w:szCs w:val="24"/>
              </w:rPr>
            </w:pPr>
            <w:r w:rsidRPr="001316F7">
              <w:rPr>
                <w:sz w:val="24"/>
                <w:szCs w:val="24"/>
              </w:rPr>
              <w:t>Серова Л.Г.</w:t>
            </w:r>
          </w:p>
        </w:tc>
        <w:tc>
          <w:tcPr>
            <w:tcW w:w="2126" w:type="dxa"/>
          </w:tcPr>
          <w:p w:rsidR="0023705E" w:rsidRPr="001316F7" w:rsidRDefault="0023705E" w:rsidP="00C674CB">
            <w:pPr>
              <w:jc w:val="both"/>
              <w:rPr>
                <w:sz w:val="24"/>
                <w:szCs w:val="24"/>
              </w:rPr>
            </w:pPr>
            <w:r w:rsidRPr="001316F7">
              <w:rPr>
                <w:sz w:val="24"/>
                <w:szCs w:val="24"/>
              </w:rPr>
              <w:t>Определение уровня развития коммуникативных и организаторских способностей</w:t>
            </w:r>
          </w:p>
        </w:tc>
        <w:tc>
          <w:tcPr>
            <w:tcW w:w="2552" w:type="dxa"/>
          </w:tcPr>
          <w:p w:rsidR="0023705E" w:rsidRPr="001316F7" w:rsidRDefault="0023705E" w:rsidP="00C674CB">
            <w:pPr>
              <w:rPr>
                <w:sz w:val="24"/>
                <w:szCs w:val="24"/>
              </w:rPr>
            </w:pPr>
          </w:p>
        </w:tc>
        <w:tc>
          <w:tcPr>
            <w:tcW w:w="1417" w:type="dxa"/>
          </w:tcPr>
          <w:p w:rsidR="0023705E" w:rsidRPr="001316F7" w:rsidRDefault="0023705E" w:rsidP="00C674CB">
            <w:pPr>
              <w:rPr>
                <w:sz w:val="24"/>
                <w:szCs w:val="24"/>
              </w:rPr>
            </w:pPr>
            <w:r w:rsidRPr="001316F7">
              <w:rPr>
                <w:sz w:val="24"/>
                <w:szCs w:val="24"/>
              </w:rPr>
              <w:t>Педагог</w:t>
            </w:r>
          </w:p>
        </w:tc>
      </w:tr>
      <w:tr w:rsidR="0023705E" w:rsidRPr="001316F7">
        <w:trPr>
          <w:trHeight w:val="1330"/>
        </w:trPr>
        <w:tc>
          <w:tcPr>
            <w:tcW w:w="1526" w:type="dxa"/>
            <w:vMerge/>
          </w:tcPr>
          <w:p w:rsidR="0023705E" w:rsidRPr="001316F7" w:rsidRDefault="0023705E" w:rsidP="00C674CB">
            <w:pPr>
              <w:rPr>
                <w:sz w:val="24"/>
                <w:szCs w:val="24"/>
              </w:rPr>
            </w:pPr>
          </w:p>
        </w:tc>
        <w:tc>
          <w:tcPr>
            <w:tcW w:w="1417" w:type="dxa"/>
          </w:tcPr>
          <w:p w:rsidR="0023705E" w:rsidRPr="001316F7" w:rsidRDefault="0023705E" w:rsidP="00C674CB">
            <w:pPr>
              <w:rPr>
                <w:sz w:val="24"/>
                <w:szCs w:val="24"/>
              </w:rPr>
            </w:pPr>
            <w:r w:rsidRPr="001316F7">
              <w:rPr>
                <w:sz w:val="24"/>
                <w:szCs w:val="24"/>
              </w:rPr>
              <w:t xml:space="preserve">Регулятивные </w:t>
            </w:r>
          </w:p>
        </w:tc>
        <w:tc>
          <w:tcPr>
            <w:tcW w:w="1843" w:type="dxa"/>
          </w:tcPr>
          <w:p w:rsidR="0023705E" w:rsidRPr="001316F7" w:rsidRDefault="0023705E" w:rsidP="00C674CB">
            <w:pPr>
              <w:rPr>
                <w:sz w:val="24"/>
                <w:szCs w:val="24"/>
              </w:rPr>
            </w:pPr>
            <w:r w:rsidRPr="001316F7">
              <w:rPr>
                <w:sz w:val="24"/>
                <w:szCs w:val="24"/>
              </w:rPr>
              <w:t>Методика  Бурдона «Корректурная проба»</w:t>
            </w:r>
          </w:p>
          <w:p w:rsidR="0023705E" w:rsidRPr="001316F7" w:rsidRDefault="0023705E" w:rsidP="00C674CB">
            <w:pPr>
              <w:rPr>
                <w:sz w:val="24"/>
                <w:szCs w:val="24"/>
              </w:rPr>
            </w:pPr>
          </w:p>
        </w:tc>
        <w:tc>
          <w:tcPr>
            <w:tcW w:w="2126" w:type="dxa"/>
          </w:tcPr>
          <w:p w:rsidR="0023705E" w:rsidRPr="001316F7" w:rsidRDefault="0023705E" w:rsidP="00C674CB">
            <w:pPr>
              <w:rPr>
                <w:sz w:val="24"/>
                <w:szCs w:val="24"/>
              </w:rPr>
            </w:pPr>
            <w:r w:rsidRPr="001316F7">
              <w:rPr>
                <w:sz w:val="24"/>
                <w:szCs w:val="24"/>
              </w:rPr>
              <w:t>Исследование  степени концентрации и устойчивости внимания</w:t>
            </w:r>
          </w:p>
        </w:tc>
        <w:tc>
          <w:tcPr>
            <w:tcW w:w="2552" w:type="dxa"/>
          </w:tcPr>
          <w:p w:rsidR="0023705E" w:rsidRPr="001316F7" w:rsidRDefault="0023705E" w:rsidP="00C674CB">
            <w:pPr>
              <w:rPr>
                <w:sz w:val="24"/>
                <w:szCs w:val="24"/>
              </w:rPr>
            </w:pPr>
            <w:r w:rsidRPr="001316F7">
              <w:rPr>
                <w:sz w:val="24"/>
                <w:szCs w:val="24"/>
              </w:rPr>
              <w:t>По окончании полугодия</w:t>
            </w:r>
          </w:p>
        </w:tc>
        <w:tc>
          <w:tcPr>
            <w:tcW w:w="1417" w:type="dxa"/>
          </w:tcPr>
          <w:p w:rsidR="0023705E" w:rsidRPr="001316F7" w:rsidRDefault="0023705E" w:rsidP="00C674CB">
            <w:pPr>
              <w:rPr>
                <w:sz w:val="24"/>
                <w:szCs w:val="24"/>
              </w:rPr>
            </w:pPr>
            <w:r w:rsidRPr="001316F7">
              <w:rPr>
                <w:sz w:val="24"/>
                <w:szCs w:val="24"/>
              </w:rPr>
              <w:t>Педагог</w:t>
            </w:r>
          </w:p>
        </w:tc>
      </w:tr>
    </w:tbl>
    <w:p w:rsidR="0023705E" w:rsidRPr="001316F7" w:rsidRDefault="0023705E" w:rsidP="008918BA">
      <w:pPr>
        <w:rPr>
          <w:b/>
          <w:bCs/>
          <w:sz w:val="24"/>
          <w:szCs w:val="24"/>
        </w:rPr>
      </w:pPr>
      <w:r w:rsidRPr="001316F7">
        <w:rPr>
          <w:b/>
          <w:bCs/>
          <w:sz w:val="24"/>
          <w:szCs w:val="24"/>
        </w:rPr>
        <w:t>Диагностическая карта к программе «Театральное искусство»</w:t>
      </w:r>
    </w:p>
    <w:p w:rsidR="0023705E" w:rsidRPr="001316F7" w:rsidRDefault="0023705E" w:rsidP="008918BA">
      <w:pPr>
        <w:rPr>
          <w:sz w:val="24"/>
          <w:szCs w:val="24"/>
        </w:rPr>
      </w:pPr>
    </w:p>
    <w:p w:rsidR="0023705E" w:rsidRPr="001316F7" w:rsidRDefault="0023705E" w:rsidP="008918BA">
      <w:pPr>
        <w:rPr>
          <w:sz w:val="24"/>
          <w:szCs w:val="24"/>
        </w:rPr>
      </w:pPr>
    </w:p>
    <w:p w:rsidR="0023705E" w:rsidRPr="001316F7" w:rsidRDefault="0023705E" w:rsidP="008918BA">
      <w:pPr>
        <w:pStyle w:val="Heading3"/>
        <w:ind w:firstLine="0"/>
        <w:rPr>
          <w:i/>
          <w:iCs/>
          <w:sz w:val="24"/>
          <w:szCs w:val="24"/>
        </w:rPr>
      </w:pPr>
      <w:bookmarkStart w:id="27" w:name="_Toc498054306"/>
      <w:r w:rsidRPr="001316F7">
        <w:rPr>
          <w:i/>
          <w:iCs/>
          <w:sz w:val="24"/>
          <w:szCs w:val="24"/>
        </w:rPr>
        <w:t>2.5. Методическ</w:t>
      </w:r>
      <w:bookmarkEnd w:id="27"/>
      <w:r>
        <w:rPr>
          <w:i/>
          <w:iCs/>
          <w:sz w:val="24"/>
          <w:szCs w:val="24"/>
        </w:rPr>
        <w:t>ое обеспечение программы</w:t>
      </w:r>
    </w:p>
    <w:p w:rsidR="0023705E" w:rsidRPr="001316F7" w:rsidRDefault="0023705E" w:rsidP="008918BA">
      <w:pPr>
        <w:pStyle w:val="Heading3"/>
        <w:rPr>
          <w:sz w:val="24"/>
          <w:szCs w:val="24"/>
        </w:rPr>
      </w:pPr>
      <w:bookmarkStart w:id="28" w:name="_Toc498054307"/>
      <w:r w:rsidRPr="001316F7">
        <w:rPr>
          <w:sz w:val="24"/>
          <w:szCs w:val="24"/>
        </w:rPr>
        <w:t>2.5.1 Формы, методы и средства обучения</w:t>
      </w:r>
      <w:bookmarkEnd w:id="28"/>
    </w:p>
    <w:p w:rsidR="0023705E" w:rsidRPr="001316F7" w:rsidRDefault="0023705E" w:rsidP="008918BA">
      <w:pPr>
        <w:tabs>
          <w:tab w:val="left" w:pos="0"/>
        </w:tabs>
        <w:ind w:firstLine="540"/>
        <w:jc w:val="both"/>
        <w:rPr>
          <w:b/>
          <w:bCs/>
          <w:color w:val="000000"/>
          <w:sz w:val="24"/>
          <w:szCs w:val="24"/>
        </w:rPr>
      </w:pPr>
    </w:p>
    <w:p w:rsidR="0023705E" w:rsidRPr="001316F7" w:rsidRDefault="0023705E" w:rsidP="008918BA">
      <w:pPr>
        <w:pStyle w:val="NoSpacing"/>
        <w:ind w:firstLine="708"/>
        <w:jc w:val="both"/>
        <w:rPr>
          <w:rFonts w:ascii="Times New Roman" w:hAnsi="Times New Roman" w:cs="Times New Roman"/>
          <w:color w:val="000000"/>
          <w:sz w:val="24"/>
          <w:szCs w:val="24"/>
        </w:rPr>
      </w:pPr>
      <w:r w:rsidRPr="001316F7">
        <w:rPr>
          <w:rFonts w:ascii="Times New Roman" w:hAnsi="Times New Roman" w:cs="Times New Roman"/>
          <w:color w:val="000000"/>
          <w:sz w:val="24"/>
          <w:szCs w:val="24"/>
        </w:rPr>
        <w:t>Формы организации деятельности учащихся на занятиях:</w:t>
      </w:r>
    </w:p>
    <w:p w:rsidR="0023705E" w:rsidRPr="001316F7" w:rsidRDefault="0023705E" w:rsidP="00CC7D5B">
      <w:pPr>
        <w:pStyle w:val="NoSpacing"/>
        <w:numPr>
          <w:ilvl w:val="0"/>
          <w:numId w:val="23"/>
        </w:numPr>
        <w:jc w:val="both"/>
        <w:rPr>
          <w:rFonts w:ascii="Times New Roman" w:hAnsi="Times New Roman" w:cs="Times New Roman"/>
          <w:color w:val="000000"/>
          <w:sz w:val="24"/>
          <w:szCs w:val="24"/>
        </w:rPr>
      </w:pPr>
      <w:r w:rsidRPr="001316F7">
        <w:rPr>
          <w:rFonts w:ascii="Times New Roman" w:hAnsi="Times New Roman" w:cs="Times New Roman"/>
          <w:color w:val="000000"/>
          <w:sz w:val="24"/>
          <w:szCs w:val="24"/>
        </w:rPr>
        <w:t>индивидуально-групповая;</w:t>
      </w:r>
    </w:p>
    <w:p w:rsidR="0023705E" w:rsidRPr="001316F7" w:rsidRDefault="0023705E" w:rsidP="00CC7D5B">
      <w:pPr>
        <w:pStyle w:val="NoSpacing"/>
        <w:numPr>
          <w:ilvl w:val="0"/>
          <w:numId w:val="23"/>
        </w:numPr>
        <w:jc w:val="both"/>
        <w:rPr>
          <w:rFonts w:ascii="Times New Roman" w:hAnsi="Times New Roman" w:cs="Times New Roman"/>
          <w:color w:val="000000"/>
          <w:sz w:val="24"/>
          <w:szCs w:val="24"/>
        </w:rPr>
      </w:pPr>
      <w:r w:rsidRPr="001316F7">
        <w:rPr>
          <w:rFonts w:ascii="Times New Roman" w:hAnsi="Times New Roman" w:cs="Times New Roman"/>
          <w:color w:val="000000"/>
          <w:sz w:val="24"/>
          <w:szCs w:val="24"/>
        </w:rPr>
        <w:t>работа по подгруппам;</w:t>
      </w:r>
    </w:p>
    <w:p w:rsidR="0023705E" w:rsidRPr="001316F7" w:rsidRDefault="0023705E" w:rsidP="00CC7D5B">
      <w:pPr>
        <w:pStyle w:val="NoSpacing"/>
        <w:numPr>
          <w:ilvl w:val="0"/>
          <w:numId w:val="23"/>
        </w:numPr>
        <w:jc w:val="both"/>
        <w:rPr>
          <w:rFonts w:ascii="Times New Roman" w:hAnsi="Times New Roman" w:cs="Times New Roman"/>
          <w:color w:val="000000"/>
          <w:sz w:val="24"/>
          <w:szCs w:val="24"/>
        </w:rPr>
      </w:pPr>
      <w:r w:rsidRPr="001316F7">
        <w:rPr>
          <w:rFonts w:ascii="Times New Roman" w:hAnsi="Times New Roman" w:cs="Times New Roman"/>
          <w:color w:val="000000"/>
          <w:sz w:val="24"/>
          <w:szCs w:val="24"/>
        </w:rPr>
        <w:t>коллективная.</w:t>
      </w:r>
    </w:p>
    <w:p w:rsidR="0023705E" w:rsidRPr="001316F7" w:rsidRDefault="0023705E" w:rsidP="008918BA">
      <w:pPr>
        <w:pStyle w:val="NoSpacing"/>
        <w:ind w:left="720"/>
        <w:jc w:val="both"/>
        <w:rPr>
          <w:rFonts w:ascii="Times New Roman" w:hAnsi="Times New Roman" w:cs="Times New Roman"/>
          <w:color w:val="000000"/>
          <w:sz w:val="24"/>
          <w:szCs w:val="24"/>
        </w:rPr>
      </w:pPr>
      <w:r w:rsidRPr="001316F7">
        <w:rPr>
          <w:rFonts w:ascii="Times New Roman" w:hAnsi="Times New Roman" w:cs="Times New Roman"/>
          <w:color w:val="000000"/>
          <w:sz w:val="24"/>
          <w:szCs w:val="24"/>
        </w:rPr>
        <w:t>Формы проведения занятий:</w:t>
      </w:r>
    </w:p>
    <w:p w:rsidR="0023705E" w:rsidRPr="001316F7" w:rsidRDefault="0023705E" w:rsidP="00CC7D5B">
      <w:pPr>
        <w:pStyle w:val="NoSpacing"/>
        <w:numPr>
          <w:ilvl w:val="0"/>
          <w:numId w:val="22"/>
        </w:numPr>
        <w:jc w:val="both"/>
        <w:rPr>
          <w:rFonts w:ascii="Times New Roman" w:hAnsi="Times New Roman" w:cs="Times New Roman"/>
          <w:color w:val="000000"/>
          <w:sz w:val="24"/>
          <w:szCs w:val="24"/>
        </w:rPr>
      </w:pPr>
      <w:r w:rsidRPr="001316F7">
        <w:rPr>
          <w:rFonts w:ascii="Times New Roman" w:hAnsi="Times New Roman" w:cs="Times New Roman"/>
          <w:color w:val="000000"/>
          <w:sz w:val="24"/>
          <w:szCs w:val="24"/>
        </w:rPr>
        <w:t>занятие-игра;</w:t>
      </w:r>
    </w:p>
    <w:p w:rsidR="0023705E" w:rsidRPr="001316F7" w:rsidRDefault="0023705E" w:rsidP="00CC7D5B">
      <w:pPr>
        <w:pStyle w:val="NoSpacing"/>
        <w:numPr>
          <w:ilvl w:val="0"/>
          <w:numId w:val="22"/>
        </w:numPr>
        <w:jc w:val="both"/>
        <w:rPr>
          <w:rFonts w:ascii="Times New Roman" w:hAnsi="Times New Roman" w:cs="Times New Roman"/>
          <w:color w:val="000000"/>
          <w:sz w:val="24"/>
          <w:szCs w:val="24"/>
        </w:rPr>
      </w:pPr>
      <w:r w:rsidRPr="001316F7">
        <w:rPr>
          <w:rFonts w:ascii="Times New Roman" w:hAnsi="Times New Roman" w:cs="Times New Roman"/>
          <w:color w:val="000000"/>
          <w:sz w:val="24"/>
          <w:szCs w:val="24"/>
        </w:rPr>
        <w:t>занятие-путешествие;</w:t>
      </w:r>
    </w:p>
    <w:p w:rsidR="0023705E" w:rsidRPr="001316F7" w:rsidRDefault="0023705E" w:rsidP="00CC7D5B">
      <w:pPr>
        <w:pStyle w:val="NoSpacing"/>
        <w:numPr>
          <w:ilvl w:val="0"/>
          <w:numId w:val="22"/>
        </w:numPr>
        <w:jc w:val="both"/>
        <w:rPr>
          <w:rFonts w:ascii="Times New Roman" w:hAnsi="Times New Roman" w:cs="Times New Roman"/>
          <w:color w:val="000000"/>
          <w:sz w:val="24"/>
          <w:szCs w:val="24"/>
        </w:rPr>
      </w:pPr>
      <w:r w:rsidRPr="001316F7">
        <w:rPr>
          <w:rFonts w:ascii="Times New Roman" w:hAnsi="Times New Roman" w:cs="Times New Roman"/>
          <w:color w:val="000000"/>
          <w:sz w:val="24"/>
          <w:szCs w:val="24"/>
        </w:rPr>
        <w:t>занятие-экскурсия;</w:t>
      </w:r>
    </w:p>
    <w:p w:rsidR="0023705E" w:rsidRPr="001316F7" w:rsidRDefault="0023705E" w:rsidP="00CC7D5B">
      <w:pPr>
        <w:pStyle w:val="NoSpacing"/>
        <w:numPr>
          <w:ilvl w:val="0"/>
          <w:numId w:val="22"/>
        </w:numPr>
        <w:jc w:val="both"/>
        <w:rPr>
          <w:rFonts w:ascii="Times New Roman" w:hAnsi="Times New Roman" w:cs="Times New Roman"/>
          <w:color w:val="000000"/>
          <w:sz w:val="24"/>
          <w:szCs w:val="24"/>
        </w:rPr>
      </w:pPr>
      <w:r w:rsidRPr="001316F7">
        <w:rPr>
          <w:rFonts w:ascii="Times New Roman" w:hAnsi="Times New Roman" w:cs="Times New Roman"/>
          <w:color w:val="000000"/>
          <w:sz w:val="24"/>
          <w:szCs w:val="24"/>
        </w:rPr>
        <w:t>занятие-эксперимент;</w:t>
      </w:r>
    </w:p>
    <w:p w:rsidR="0023705E" w:rsidRPr="001316F7" w:rsidRDefault="0023705E" w:rsidP="00CC7D5B">
      <w:pPr>
        <w:pStyle w:val="NoSpacing"/>
        <w:numPr>
          <w:ilvl w:val="0"/>
          <w:numId w:val="22"/>
        </w:numPr>
        <w:tabs>
          <w:tab w:val="left" w:pos="0"/>
        </w:tabs>
        <w:jc w:val="both"/>
        <w:rPr>
          <w:rFonts w:ascii="Times New Roman" w:hAnsi="Times New Roman" w:cs="Times New Roman"/>
          <w:color w:val="000000"/>
          <w:sz w:val="24"/>
          <w:szCs w:val="24"/>
        </w:rPr>
      </w:pPr>
      <w:r w:rsidRPr="001316F7">
        <w:rPr>
          <w:rFonts w:ascii="Times New Roman" w:hAnsi="Times New Roman" w:cs="Times New Roman"/>
          <w:color w:val="000000"/>
          <w:sz w:val="24"/>
          <w:szCs w:val="24"/>
        </w:rPr>
        <w:t>занятие - практикум.</w:t>
      </w:r>
    </w:p>
    <w:p w:rsidR="0023705E" w:rsidRPr="001316F7" w:rsidRDefault="0023705E" w:rsidP="008918BA">
      <w:pPr>
        <w:ind w:firstLine="709"/>
        <w:rPr>
          <w:b/>
          <w:bCs/>
          <w:sz w:val="24"/>
          <w:szCs w:val="24"/>
        </w:rPr>
      </w:pPr>
      <w:r w:rsidRPr="001316F7">
        <w:rPr>
          <w:sz w:val="24"/>
          <w:szCs w:val="24"/>
        </w:rPr>
        <w:t xml:space="preserve">Организация образовательного процесса предполагает </w:t>
      </w:r>
      <w:r w:rsidRPr="001316F7">
        <w:rPr>
          <w:b/>
          <w:bCs/>
          <w:sz w:val="24"/>
          <w:szCs w:val="24"/>
        </w:rPr>
        <w:t>использование различных методов обучения</w:t>
      </w:r>
      <w:r w:rsidRPr="001316F7">
        <w:rPr>
          <w:sz w:val="24"/>
          <w:szCs w:val="24"/>
        </w:rPr>
        <w:t>, в целях взаимосвязанной деятельности  педагога и учащегося по обеспечению усвоения учебного материала в соответствии с задачами занятий.</w:t>
      </w:r>
    </w:p>
    <w:p w:rsidR="0023705E" w:rsidRPr="001316F7" w:rsidRDefault="0023705E" w:rsidP="008918BA">
      <w:pPr>
        <w:ind w:firstLine="709"/>
        <w:rPr>
          <w:sz w:val="24"/>
          <w:szCs w:val="24"/>
        </w:rPr>
      </w:pPr>
      <w:r w:rsidRPr="001316F7">
        <w:rPr>
          <w:b/>
          <w:bCs/>
          <w:sz w:val="24"/>
          <w:szCs w:val="24"/>
        </w:rPr>
        <w:t>Методы, в основе которых лежит</w:t>
      </w:r>
      <w:r w:rsidRPr="001316F7">
        <w:rPr>
          <w:b/>
          <w:bCs/>
          <w:i/>
          <w:iCs/>
          <w:sz w:val="24"/>
          <w:szCs w:val="24"/>
        </w:rPr>
        <w:t>способ организации</w:t>
      </w:r>
      <w:r w:rsidRPr="001316F7">
        <w:rPr>
          <w:b/>
          <w:bCs/>
          <w:sz w:val="24"/>
          <w:szCs w:val="24"/>
        </w:rPr>
        <w:t xml:space="preserve"> занятия</w:t>
      </w:r>
      <w:r w:rsidRPr="001316F7">
        <w:rPr>
          <w:sz w:val="24"/>
          <w:szCs w:val="24"/>
        </w:rPr>
        <w:t>:</w:t>
      </w:r>
    </w:p>
    <w:p w:rsidR="0023705E" w:rsidRPr="001316F7" w:rsidRDefault="0023705E" w:rsidP="00CC7D5B">
      <w:pPr>
        <w:numPr>
          <w:ilvl w:val="0"/>
          <w:numId w:val="6"/>
        </w:numPr>
        <w:ind w:left="0" w:firstLine="0"/>
        <w:rPr>
          <w:sz w:val="24"/>
          <w:szCs w:val="24"/>
        </w:rPr>
      </w:pPr>
      <w:r w:rsidRPr="001316F7">
        <w:rPr>
          <w:sz w:val="24"/>
          <w:szCs w:val="24"/>
        </w:rPr>
        <w:t>словесный (беседа, рассказ и т.д.)</w:t>
      </w:r>
    </w:p>
    <w:p w:rsidR="0023705E" w:rsidRPr="001316F7" w:rsidRDefault="0023705E" w:rsidP="00CC7D5B">
      <w:pPr>
        <w:numPr>
          <w:ilvl w:val="0"/>
          <w:numId w:val="6"/>
        </w:numPr>
        <w:ind w:left="0" w:firstLine="0"/>
        <w:rPr>
          <w:sz w:val="24"/>
          <w:szCs w:val="24"/>
        </w:rPr>
      </w:pPr>
      <w:r w:rsidRPr="001316F7">
        <w:rPr>
          <w:sz w:val="24"/>
          <w:szCs w:val="24"/>
        </w:rPr>
        <w:t>наглядный (показ иллюстраций, образцов,  фото - материалов  видео материалов и др.);</w:t>
      </w:r>
    </w:p>
    <w:p w:rsidR="0023705E" w:rsidRPr="001316F7" w:rsidRDefault="0023705E" w:rsidP="00CC7D5B">
      <w:pPr>
        <w:numPr>
          <w:ilvl w:val="0"/>
          <w:numId w:val="6"/>
        </w:numPr>
        <w:ind w:left="0" w:firstLine="0"/>
        <w:rPr>
          <w:sz w:val="24"/>
          <w:szCs w:val="24"/>
        </w:rPr>
      </w:pPr>
      <w:r w:rsidRPr="001316F7">
        <w:rPr>
          <w:sz w:val="24"/>
          <w:szCs w:val="24"/>
        </w:rPr>
        <w:t>практический (выполнение упражнений, творческих заданий,  др.).</w:t>
      </w:r>
    </w:p>
    <w:p w:rsidR="0023705E" w:rsidRPr="001316F7" w:rsidRDefault="0023705E" w:rsidP="008918BA">
      <w:pPr>
        <w:pStyle w:val="BodyText"/>
        <w:tabs>
          <w:tab w:val="left" w:pos="0"/>
        </w:tabs>
        <w:jc w:val="both"/>
        <w:rPr>
          <w:color w:val="000000"/>
          <w:sz w:val="24"/>
          <w:szCs w:val="24"/>
        </w:rPr>
      </w:pPr>
      <w:r w:rsidRPr="001316F7">
        <w:rPr>
          <w:color w:val="000000"/>
          <w:sz w:val="24"/>
          <w:szCs w:val="24"/>
        </w:rPr>
        <w:tab/>
      </w:r>
    </w:p>
    <w:p w:rsidR="0023705E" w:rsidRPr="001316F7" w:rsidRDefault="0023705E" w:rsidP="008918BA">
      <w:pPr>
        <w:pStyle w:val="BodyText"/>
        <w:jc w:val="both"/>
        <w:rPr>
          <w:color w:val="000000"/>
          <w:sz w:val="24"/>
          <w:szCs w:val="24"/>
        </w:rPr>
      </w:pPr>
      <w:r w:rsidRPr="001316F7">
        <w:rPr>
          <w:rStyle w:val="35"/>
          <w:color w:val="000000"/>
          <w:sz w:val="24"/>
          <w:szCs w:val="24"/>
        </w:rPr>
        <w:t xml:space="preserve">натуральные средства обучения — творческие практикумы </w:t>
      </w:r>
    </w:p>
    <w:p w:rsidR="0023705E" w:rsidRPr="001316F7" w:rsidRDefault="0023705E" w:rsidP="008918BA">
      <w:pPr>
        <w:pStyle w:val="BodyText"/>
        <w:jc w:val="both"/>
        <w:rPr>
          <w:rStyle w:val="35"/>
          <w:color w:val="000000"/>
          <w:sz w:val="24"/>
          <w:szCs w:val="24"/>
        </w:rPr>
      </w:pPr>
      <w:r w:rsidRPr="001316F7">
        <w:rPr>
          <w:rStyle w:val="35"/>
          <w:color w:val="000000"/>
          <w:sz w:val="24"/>
          <w:szCs w:val="24"/>
        </w:rPr>
        <w:t>изобразительные средства обучения — репродукции картин, фото костюмов, декораций;</w:t>
      </w:r>
    </w:p>
    <w:p w:rsidR="0023705E" w:rsidRPr="001316F7" w:rsidRDefault="0023705E" w:rsidP="00CC7D5B">
      <w:pPr>
        <w:pStyle w:val="BodyText"/>
        <w:widowControl w:val="0"/>
        <w:numPr>
          <w:ilvl w:val="0"/>
          <w:numId w:val="5"/>
        </w:numPr>
        <w:suppressAutoHyphens/>
        <w:spacing w:after="0" w:line="100" w:lineRule="atLeast"/>
        <w:jc w:val="both"/>
        <w:rPr>
          <w:rStyle w:val="35"/>
          <w:color w:val="000000"/>
          <w:sz w:val="24"/>
          <w:szCs w:val="24"/>
        </w:rPr>
      </w:pPr>
      <w:r w:rsidRPr="001316F7">
        <w:rPr>
          <w:rStyle w:val="35"/>
          <w:color w:val="000000"/>
          <w:sz w:val="24"/>
          <w:szCs w:val="24"/>
        </w:rPr>
        <w:t>средства новых информационных технологий (СНИТ);</w:t>
      </w:r>
    </w:p>
    <w:p w:rsidR="0023705E" w:rsidRPr="001316F7" w:rsidRDefault="0023705E" w:rsidP="00CC7D5B">
      <w:pPr>
        <w:pStyle w:val="BodyText"/>
        <w:widowControl w:val="0"/>
        <w:numPr>
          <w:ilvl w:val="0"/>
          <w:numId w:val="5"/>
        </w:numPr>
        <w:suppressAutoHyphens/>
        <w:spacing w:after="0" w:line="100" w:lineRule="atLeast"/>
        <w:jc w:val="both"/>
        <w:rPr>
          <w:rStyle w:val="35"/>
          <w:color w:val="000000"/>
          <w:sz w:val="24"/>
          <w:szCs w:val="24"/>
        </w:rPr>
      </w:pPr>
      <w:r w:rsidRPr="001316F7">
        <w:rPr>
          <w:rStyle w:val="35"/>
          <w:color w:val="000000"/>
          <w:sz w:val="24"/>
          <w:szCs w:val="24"/>
        </w:rPr>
        <w:t>технические средства обучения (ТСО — аппаратура для демонстрации экранно-звуковых средств);</w:t>
      </w:r>
    </w:p>
    <w:p w:rsidR="0023705E" w:rsidRPr="001316F7" w:rsidRDefault="0023705E" w:rsidP="008918BA">
      <w:pPr>
        <w:rPr>
          <w:rStyle w:val="35"/>
          <w:color w:val="000000"/>
          <w:sz w:val="24"/>
          <w:szCs w:val="24"/>
        </w:rPr>
      </w:pPr>
      <w:r w:rsidRPr="001316F7">
        <w:rPr>
          <w:rStyle w:val="35"/>
          <w:color w:val="000000"/>
          <w:sz w:val="24"/>
          <w:szCs w:val="24"/>
        </w:rPr>
        <w:t>вербальные средства обучения ( рабочие тетради, методические пособия, справочники).</w:t>
      </w:r>
    </w:p>
    <w:p w:rsidR="0023705E" w:rsidRPr="001316F7" w:rsidRDefault="0023705E" w:rsidP="008918BA">
      <w:pPr>
        <w:rPr>
          <w:sz w:val="24"/>
          <w:szCs w:val="24"/>
        </w:rPr>
      </w:pPr>
      <w:r w:rsidRPr="001316F7">
        <w:rPr>
          <w:sz w:val="24"/>
          <w:szCs w:val="24"/>
        </w:rPr>
        <w:t xml:space="preserve">         Методика работы с учащимися  по образовательной программе «Театральное искусство» следует основному принципу – способствовать развитию индивидуальных творческих способностей, </w:t>
      </w:r>
      <w:r w:rsidRPr="001316F7">
        <w:rPr>
          <w:spacing w:val="-1"/>
          <w:sz w:val="24"/>
          <w:szCs w:val="24"/>
        </w:rPr>
        <w:t>актерскому и сценическому мастер</w:t>
      </w:r>
      <w:r w:rsidRPr="001316F7">
        <w:rPr>
          <w:spacing w:val="-1"/>
          <w:sz w:val="24"/>
          <w:szCs w:val="24"/>
        </w:rPr>
        <w:softHyphen/>
        <w:t>ству</w:t>
      </w:r>
      <w:r w:rsidRPr="001316F7">
        <w:rPr>
          <w:sz w:val="24"/>
          <w:szCs w:val="24"/>
        </w:rPr>
        <w:t xml:space="preserve"> учащихся</w:t>
      </w:r>
      <w:r w:rsidRPr="001316F7">
        <w:rPr>
          <w:spacing w:val="-1"/>
          <w:sz w:val="24"/>
          <w:szCs w:val="24"/>
        </w:rPr>
        <w:t>, которые включатся в творческую деятельность,    изучат специфику и особенности театральной деятельности, обучатся умению взаимодействия со сценическими партнерами, пости</w:t>
      </w:r>
      <w:r w:rsidRPr="001316F7">
        <w:rPr>
          <w:spacing w:val="-1"/>
          <w:sz w:val="24"/>
          <w:szCs w:val="24"/>
        </w:rPr>
        <w:softHyphen/>
        <w:t xml:space="preserve">гнут основу построения пьесы, спектакля. </w:t>
      </w:r>
    </w:p>
    <w:p w:rsidR="0023705E" w:rsidRPr="001316F7" w:rsidRDefault="0023705E" w:rsidP="008918BA">
      <w:pPr>
        <w:rPr>
          <w:b/>
          <w:bCs/>
          <w:i/>
          <w:iCs/>
          <w:sz w:val="24"/>
          <w:szCs w:val="24"/>
        </w:rPr>
      </w:pPr>
      <w:r w:rsidRPr="001316F7">
        <w:rPr>
          <w:i/>
          <w:iCs/>
          <w:sz w:val="24"/>
          <w:szCs w:val="24"/>
        </w:rPr>
        <w:t xml:space="preserve">Основные формы проведения занятий с учащимися </w:t>
      </w:r>
      <w:r w:rsidRPr="001316F7">
        <w:rPr>
          <w:b/>
          <w:bCs/>
          <w:i/>
          <w:iCs/>
          <w:sz w:val="24"/>
          <w:szCs w:val="24"/>
        </w:rPr>
        <w:t xml:space="preserve">подготовительного уровня 1год обучения: </w:t>
      </w:r>
    </w:p>
    <w:p w:rsidR="0023705E" w:rsidRPr="001316F7" w:rsidRDefault="0023705E" w:rsidP="008918BA">
      <w:pPr>
        <w:jc w:val="both"/>
        <w:rPr>
          <w:sz w:val="24"/>
          <w:szCs w:val="24"/>
        </w:rPr>
      </w:pPr>
      <w:r w:rsidRPr="001316F7">
        <w:rPr>
          <w:sz w:val="24"/>
          <w:szCs w:val="24"/>
        </w:rPr>
        <w:t xml:space="preserve">       - игра, диалог;</w:t>
      </w:r>
    </w:p>
    <w:p w:rsidR="0023705E" w:rsidRPr="001316F7" w:rsidRDefault="0023705E" w:rsidP="008918BA">
      <w:pPr>
        <w:jc w:val="both"/>
        <w:rPr>
          <w:sz w:val="24"/>
          <w:szCs w:val="24"/>
        </w:rPr>
      </w:pPr>
      <w:r w:rsidRPr="001316F7">
        <w:rPr>
          <w:sz w:val="24"/>
          <w:szCs w:val="24"/>
        </w:rPr>
        <w:t xml:space="preserve">        - различные виды тренингов (дыхательные, психологические и т.д.);</w:t>
      </w:r>
    </w:p>
    <w:p w:rsidR="0023705E" w:rsidRPr="001316F7" w:rsidRDefault="0023705E" w:rsidP="00CC7D5B">
      <w:pPr>
        <w:numPr>
          <w:ilvl w:val="0"/>
          <w:numId w:val="24"/>
        </w:numPr>
        <w:jc w:val="both"/>
        <w:rPr>
          <w:sz w:val="24"/>
          <w:szCs w:val="24"/>
        </w:rPr>
      </w:pPr>
      <w:r w:rsidRPr="001316F7">
        <w:rPr>
          <w:sz w:val="24"/>
          <w:szCs w:val="24"/>
        </w:rPr>
        <w:t>слушание;</w:t>
      </w:r>
    </w:p>
    <w:p w:rsidR="0023705E" w:rsidRPr="001316F7" w:rsidRDefault="0023705E" w:rsidP="00CC7D5B">
      <w:pPr>
        <w:numPr>
          <w:ilvl w:val="0"/>
          <w:numId w:val="24"/>
        </w:numPr>
        <w:jc w:val="both"/>
        <w:rPr>
          <w:sz w:val="24"/>
          <w:szCs w:val="24"/>
        </w:rPr>
      </w:pPr>
      <w:r w:rsidRPr="001316F7">
        <w:rPr>
          <w:sz w:val="24"/>
          <w:szCs w:val="24"/>
        </w:rPr>
        <w:t>созерцание;</w:t>
      </w:r>
    </w:p>
    <w:p w:rsidR="0023705E" w:rsidRPr="001316F7" w:rsidRDefault="0023705E" w:rsidP="00CC7D5B">
      <w:pPr>
        <w:numPr>
          <w:ilvl w:val="0"/>
          <w:numId w:val="24"/>
        </w:numPr>
        <w:jc w:val="both"/>
        <w:rPr>
          <w:sz w:val="24"/>
          <w:szCs w:val="24"/>
        </w:rPr>
      </w:pPr>
      <w:r w:rsidRPr="001316F7">
        <w:rPr>
          <w:sz w:val="24"/>
          <w:szCs w:val="24"/>
        </w:rPr>
        <w:t>импровизация.</w:t>
      </w:r>
    </w:p>
    <w:p w:rsidR="0023705E" w:rsidRPr="001316F7" w:rsidRDefault="0023705E" w:rsidP="008918BA">
      <w:pPr>
        <w:jc w:val="both"/>
        <w:rPr>
          <w:sz w:val="24"/>
          <w:szCs w:val="24"/>
        </w:rPr>
      </w:pPr>
    </w:p>
    <w:p w:rsidR="0023705E" w:rsidRPr="001316F7" w:rsidRDefault="0023705E" w:rsidP="008918BA">
      <w:pPr>
        <w:ind w:firstLine="708"/>
        <w:jc w:val="both"/>
        <w:rPr>
          <w:i/>
          <w:iCs/>
          <w:sz w:val="24"/>
          <w:szCs w:val="24"/>
        </w:rPr>
      </w:pPr>
      <w:r w:rsidRPr="001316F7">
        <w:rPr>
          <w:i/>
          <w:iCs/>
          <w:sz w:val="24"/>
          <w:szCs w:val="24"/>
        </w:rPr>
        <w:t xml:space="preserve">Занятия </w:t>
      </w:r>
      <w:r w:rsidRPr="001316F7">
        <w:rPr>
          <w:b/>
          <w:bCs/>
          <w:i/>
          <w:iCs/>
          <w:sz w:val="24"/>
          <w:szCs w:val="24"/>
        </w:rPr>
        <w:t>базового и продвинутого уровня 2-3 год обучения</w:t>
      </w:r>
      <w:r w:rsidRPr="001316F7">
        <w:rPr>
          <w:i/>
          <w:iCs/>
          <w:sz w:val="24"/>
          <w:szCs w:val="24"/>
        </w:rPr>
        <w:t xml:space="preserve"> проходят в самых разнообразных формах:</w:t>
      </w:r>
    </w:p>
    <w:p w:rsidR="0023705E" w:rsidRPr="001316F7" w:rsidRDefault="0023705E" w:rsidP="00CC7D5B">
      <w:pPr>
        <w:numPr>
          <w:ilvl w:val="0"/>
          <w:numId w:val="25"/>
        </w:numPr>
        <w:jc w:val="both"/>
        <w:rPr>
          <w:sz w:val="24"/>
          <w:szCs w:val="24"/>
        </w:rPr>
      </w:pPr>
      <w:r w:rsidRPr="001316F7">
        <w:rPr>
          <w:sz w:val="24"/>
          <w:szCs w:val="24"/>
        </w:rPr>
        <w:t>лекции;</w:t>
      </w:r>
    </w:p>
    <w:p w:rsidR="0023705E" w:rsidRPr="001316F7" w:rsidRDefault="0023705E" w:rsidP="00CC7D5B">
      <w:pPr>
        <w:numPr>
          <w:ilvl w:val="0"/>
          <w:numId w:val="25"/>
        </w:numPr>
        <w:jc w:val="both"/>
        <w:rPr>
          <w:sz w:val="24"/>
          <w:szCs w:val="24"/>
        </w:rPr>
      </w:pPr>
      <w:r w:rsidRPr="001316F7">
        <w:rPr>
          <w:sz w:val="24"/>
          <w:szCs w:val="24"/>
        </w:rPr>
        <w:t>тренинги;</w:t>
      </w:r>
    </w:p>
    <w:p w:rsidR="0023705E" w:rsidRPr="001316F7" w:rsidRDefault="0023705E" w:rsidP="00CC7D5B">
      <w:pPr>
        <w:numPr>
          <w:ilvl w:val="0"/>
          <w:numId w:val="25"/>
        </w:numPr>
        <w:jc w:val="both"/>
        <w:rPr>
          <w:sz w:val="24"/>
          <w:szCs w:val="24"/>
        </w:rPr>
      </w:pPr>
      <w:r w:rsidRPr="001316F7">
        <w:rPr>
          <w:sz w:val="24"/>
          <w:szCs w:val="24"/>
        </w:rPr>
        <w:t>репетиции;</w:t>
      </w:r>
    </w:p>
    <w:p w:rsidR="0023705E" w:rsidRPr="001316F7" w:rsidRDefault="0023705E" w:rsidP="00CC7D5B">
      <w:pPr>
        <w:numPr>
          <w:ilvl w:val="0"/>
          <w:numId w:val="25"/>
        </w:numPr>
        <w:jc w:val="both"/>
        <w:rPr>
          <w:sz w:val="24"/>
          <w:szCs w:val="24"/>
        </w:rPr>
      </w:pPr>
      <w:r w:rsidRPr="001316F7">
        <w:rPr>
          <w:sz w:val="24"/>
          <w:szCs w:val="24"/>
        </w:rPr>
        <w:t>мелкогрпповые занятия;</w:t>
      </w:r>
    </w:p>
    <w:p w:rsidR="0023705E" w:rsidRPr="001316F7" w:rsidRDefault="0023705E" w:rsidP="008918BA">
      <w:pPr>
        <w:rPr>
          <w:i/>
          <w:iCs/>
          <w:sz w:val="24"/>
          <w:szCs w:val="24"/>
        </w:rPr>
      </w:pPr>
      <w:r w:rsidRPr="001316F7">
        <w:rPr>
          <w:i/>
          <w:iCs/>
          <w:sz w:val="24"/>
          <w:szCs w:val="24"/>
        </w:rPr>
        <w:t xml:space="preserve">Вся работа </w:t>
      </w:r>
      <w:r w:rsidRPr="001316F7">
        <w:rPr>
          <w:b/>
          <w:bCs/>
          <w:i/>
          <w:iCs/>
          <w:sz w:val="24"/>
          <w:szCs w:val="24"/>
        </w:rPr>
        <w:t>продвинутого уровня</w:t>
      </w:r>
      <w:r w:rsidRPr="001316F7">
        <w:rPr>
          <w:i/>
          <w:iCs/>
          <w:sz w:val="24"/>
          <w:szCs w:val="24"/>
        </w:rPr>
        <w:t xml:space="preserve">  строится вокруг целостного художественного произведения:</w:t>
      </w:r>
    </w:p>
    <w:p w:rsidR="0023705E" w:rsidRPr="001316F7" w:rsidRDefault="0023705E" w:rsidP="00CC7D5B">
      <w:pPr>
        <w:numPr>
          <w:ilvl w:val="0"/>
          <w:numId w:val="26"/>
        </w:numPr>
        <w:jc w:val="both"/>
        <w:rPr>
          <w:sz w:val="24"/>
          <w:szCs w:val="24"/>
        </w:rPr>
      </w:pPr>
      <w:r w:rsidRPr="001316F7">
        <w:rPr>
          <w:sz w:val="24"/>
          <w:szCs w:val="24"/>
        </w:rPr>
        <w:t>спектакля;</w:t>
      </w:r>
    </w:p>
    <w:p w:rsidR="0023705E" w:rsidRPr="001316F7" w:rsidRDefault="0023705E" w:rsidP="00CC7D5B">
      <w:pPr>
        <w:numPr>
          <w:ilvl w:val="0"/>
          <w:numId w:val="26"/>
        </w:numPr>
        <w:jc w:val="both"/>
        <w:rPr>
          <w:sz w:val="24"/>
          <w:szCs w:val="24"/>
        </w:rPr>
      </w:pPr>
      <w:r w:rsidRPr="001316F7">
        <w:rPr>
          <w:sz w:val="24"/>
          <w:szCs w:val="24"/>
        </w:rPr>
        <w:t>шоу;</w:t>
      </w:r>
    </w:p>
    <w:p w:rsidR="0023705E" w:rsidRPr="001316F7" w:rsidRDefault="0023705E" w:rsidP="00CC7D5B">
      <w:pPr>
        <w:numPr>
          <w:ilvl w:val="0"/>
          <w:numId w:val="26"/>
        </w:numPr>
        <w:jc w:val="both"/>
        <w:rPr>
          <w:sz w:val="24"/>
          <w:szCs w:val="24"/>
        </w:rPr>
      </w:pPr>
      <w:r w:rsidRPr="001316F7">
        <w:rPr>
          <w:sz w:val="24"/>
          <w:szCs w:val="24"/>
        </w:rPr>
        <w:t>творческого праздника;</w:t>
      </w:r>
    </w:p>
    <w:p w:rsidR="0023705E" w:rsidRPr="001316F7" w:rsidRDefault="0023705E" w:rsidP="008918BA">
      <w:pPr>
        <w:jc w:val="both"/>
        <w:rPr>
          <w:sz w:val="24"/>
          <w:szCs w:val="24"/>
        </w:rPr>
      </w:pPr>
    </w:p>
    <w:p w:rsidR="0023705E" w:rsidRPr="001316F7" w:rsidRDefault="0023705E" w:rsidP="008918BA">
      <w:pPr>
        <w:ind w:firstLine="708"/>
        <w:jc w:val="both"/>
        <w:rPr>
          <w:i/>
          <w:iCs/>
          <w:spacing w:val="-1"/>
          <w:sz w:val="24"/>
          <w:szCs w:val="24"/>
        </w:rPr>
      </w:pPr>
      <w:r w:rsidRPr="001316F7">
        <w:rPr>
          <w:spacing w:val="-1"/>
          <w:sz w:val="24"/>
          <w:szCs w:val="24"/>
        </w:rPr>
        <w:t xml:space="preserve">При реализации программы используются как традиционные методы обучения, так и </w:t>
      </w:r>
      <w:r w:rsidRPr="001316F7">
        <w:rPr>
          <w:i/>
          <w:iCs/>
          <w:spacing w:val="-1"/>
          <w:sz w:val="24"/>
          <w:szCs w:val="24"/>
          <w:u w:val="single"/>
        </w:rPr>
        <w:t>классические  методы театральной педагогики</w:t>
      </w:r>
      <w:r w:rsidRPr="001316F7">
        <w:rPr>
          <w:i/>
          <w:iCs/>
          <w:spacing w:val="-1"/>
          <w:sz w:val="24"/>
          <w:szCs w:val="24"/>
        </w:rPr>
        <w:t>.</w:t>
      </w:r>
    </w:p>
    <w:p w:rsidR="0023705E" w:rsidRPr="001316F7" w:rsidRDefault="0023705E" w:rsidP="008918BA">
      <w:pPr>
        <w:jc w:val="both"/>
        <w:rPr>
          <w:b/>
          <w:bCs/>
          <w:i/>
          <w:iCs/>
          <w:sz w:val="24"/>
          <w:szCs w:val="24"/>
        </w:rPr>
      </w:pPr>
      <w:r w:rsidRPr="001316F7">
        <w:rPr>
          <w:b/>
          <w:bCs/>
          <w:i/>
          <w:iCs/>
          <w:sz w:val="24"/>
          <w:szCs w:val="24"/>
        </w:rPr>
        <w:t xml:space="preserve">           1. Методы игры и игрового тренинга.</w:t>
      </w:r>
      <w:r w:rsidRPr="001316F7">
        <w:rPr>
          <w:rStyle w:val="apple-converted-space"/>
          <w:color w:val="000000"/>
          <w:sz w:val="24"/>
          <w:szCs w:val="24"/>
        </w:rPr>
        <w:t> </w:t>
      </w:r>
      <w:r w:rsidRPr="001316F7">
        <w:rPr>
          <w:sz w:val="24"/>
          <w:szCs w:val="24"/>
        </w:rPr>
        <w:t>Игра – это самостоятельный и законный для детей и подростков вид деятельности. Игра, как сказка, мультфильм, многократно повторяется в жизни ребенка, становится его воспитательным тренингом. В игре можно легко выявить симпатии и антипатии учащихся, кого они выбирают, предпочитают из сверстников («Третий лишний», «Ручеек», «Колечко» и др.). Игра выявляет знания и интеллектуальные силы ребенка (викторины «Что? Где? Когда?», «Поле чудес», конкурсы, интеллектуально-познавательные игры и др.). Игры показывают уровень развития организаторских способностей  подростков, выявляют их физические способности: ловкость, силу, выносливость и др.</w:t>
      </w:r>
    </w:p>
    <w:p w:rsidR="0023705E" w:rsidRPr="001316F7" w:rsidRDefault="0023705E" w:rsidP="008918BA">
      <w:pPr>
        <w:jc w:val="both"/>
        <w:rPr>
          <w:sz w:val="24"/>
          <w:szCs w:val="24"/>
        </w:rPr>
      </w:pPr>
      <w:r w:rsidRPr="001316F7">
        <w:rPr>
          <w:b/>
          <w:bCs/>
          <w:i/>
          <w:iCs/>
          <w:sz w:val="24"/>
          <w:szCs w:val="24"/>
        </w:rPr>
        <w:t xml:space="preserve">          2. Методы театрализации.</w:t>
      </w:r>
      <w:r w:rsidRPr="001316F7">
        <w:rPr>
          <w:rStyle w:val="apple-converted-space"/>
          <w:color w:val="000000"/>
          <w:sz w:val="24"/>
          <w:szCs w:val="24"/>
        </w:rPr>
        <w:t> </w:t>
      </w:r>
      <w:r w:rsidRPr="001316F7">
        <w:rPr>
          <w:sz w:val="24"/>
          <w:szCs w:val="24"/>
        </w:rPr>
        <w:t>Досуг подростков имеет бесконечное множество сюжетов и социальных ролей. Неформальное общение ребят может быть в виде вечеринки, «капустника», «театральной гостиной», русских посиделок, праздничного вечера и др. Метод театрализации реализуется через костюмирование, особый словарь общения, досуговые аксессуары, обряды, ритуалы. Театрализация знакомит  обучающихся с разнообразными сюжетами жизни.</w:t>
      </w:r>
    </w:p>
    <w:p w:rsidR="0023705E" w:rsidRPr="001316F7" w:rsidRDefault="0023705E" w:rsidP="008918BA">
      <w:pPr>
        <w:jc w:val="both"/>
        <w:rPr>
          <w:sz w:val="24"/>
          <w:szCs w:val="24"/>
        </w:rPr>
      </w:pPr>
      <w:r w:rsidRPr="001316F7">
        <w:rPr>
          <w:b/>
          <w:bCs/>
          <w:i/>
          <w:iCs/>
          <w:sz w:val="24"/>
          <w:szCs w:val="24"/>
        </w:rPr>
        <w:t xml:space="preserve">         3. Методы состязательности.</w:t>
      </w:r>
      <w:r w:rsidRPr="001316F7">
        <w:rPr>
          <w:rStyle w:val="apple-converted-space"/>
          <w:color w:val="000000"/>
          <w:sz w:val="24"/>
          <w:szCs w:val="24"/>
        </w:rPr>
        <w:t> </w:t>
      </w:r>
      <w:r w:rsidRPr="001316F7">
        <w:rPr>
          <w:sz w:val="24"/>
          <w:szCs w:val="24"/>
        </w:rPr>
        <w:t>Состязание – это внутренняя пружина раскручивания творческих сил, стимулирование к поиску и открытию. Воспитанников необходимо учить состязаться. Досуг всегда чрезвычайно эмоционален, значит, стимулирует крайние формы поведения: азарт, волнение, эффект, обиды и др. Например, очень низка культура «боления» болельщиков в детском спорте, состязаниях, коллективных играх. Здесь надо учить детей достойно оценивать победу соперника и достойно переживать поражение «своих».</w:t>
      </w:r>
      <w:r w:rsidRPr="001316F7">
        <w:rPr>
          <w:sz w:val="24"/>
          <w:szCs w:val="24"/>
        </w:rPr>
        <w:tab/>
      </w:r>
      <w:r w:rsidRPr="001316F7">
        <w:rPr>
          <w:sz w:val="24"/>
          <w:szCs w:val="24"/>
        </w:rPr>
        <w:tab/>
      </w:r>
      <w:r w:rsidRPr="001316F7">
        <w:rPr>
          <w:sz w:val="24"/>
          <w:szCs w:val="24"/>
        </w:rPr>
        <w:tab/>
      </w:r>
      <w:r w:rsidRPr="001316F7">
        <w:rPr>
          <w:b/>
          <w:bCs/>
          <w:i/>
          <w:iCs/>
          <w:sz w:val="24"/>
          <w:szCs w:val="24"/>
        </w:rPr>
        <w:t xml:space="preserve">         4. Методы равноправного духовного контакта.</w:t>
      </w:r>
      <w:r w:rsidRPr="001316F7">
        <w:rPr>
          <w:rStyle w:val="apple-converted-space"/>
          <w:color w:val="000000"/>
          <w:sz w:val="24"/>
          <w:szCs w:val="24"/>
        </w:rPr>
        <w:t> </w:t>
      </w:r>
      <w:r w:rsidRPr="001316F7">
        <w:rPr>
          <w:sz w:val="24"/>
          <w:szCs w:val="24"/>
        </w:rPr>
        <w:t xml:space="preserve">Они основаны на совместной деятельности детей и взрослых «на равных» во всем. </w:t>
      </w:r>
    </w:p>
    <w:p w:rsidR="0023705E" w:rsidRPr="001316F7" w:rsidRDefault="0023705E" w:rsidP="008918BA">
      <w:pPr>
        <w:jc w:val="both"/>
        <w:rPr>
          <w:sz w:val="24"/>
          <w:szCs w:val="24"/>
        </w:rPr>
      </w:pPr>
      <w:r w:rsidRPr="001316F7">
        <w:rPr>
          <w:b/>
          <w:bCs/>
          <w:i/>
          <w:iCs/>
          <w:sz w:val="24"/>
          <w:szCs w:val="24"/>
        </w:rPr>
        <w:t xml:space="preserve">          5. Методы воспитывающих ситуаций.</w:t>
      </w:r>
      <w:r w:rsidRPr="001316F7">
        <w:rPr>
          <w:rStyle w:val="apple-converted-space"/>
          <w:color w:val="000000"/>
          <w:sz w:val="24"/>
          <w:szCs w:val="24"/>
        </w:rPr>
        <w:t> </w:t>
      </w:r>
      <w:r w:rsidRPr="001316F7">
        <w:rPr>
          <w:sz w:val="24"/>
          <w:szCs w:val="24"/>
        </w:rPr>
        <w:t>Воспитывающая ситуация – это специально созданные педагогом для воспитанников условия. Ситуации не должны быть надуманными. Они отражают жизнь со всеми ее противоречиями и сложностями. Педагог умышленно создает лишь условия для возникновения ситуации, а сама ситуация должна быть естественной. Немаловажную роль для успешного использования данного метода играет неожиданность. Учащийся, ожидающий определенной реакции педагога, заранее готовит себя к сопротивлению и, если действия для него неожиданны, в большинстве случаев принимает его позицию.</w:t>
      </w:r>
    </w:p>
    <w:p w:rsidR="0023705E" w:rsidRPr="001316F7" w:rsidRDefault="0023705E" w:rsidP="008918BA">
      <w:pPr>
        <w:ind w:firstLine="708"/>
        <w:jc w:val="both"/>
        <w:rPr>
          <w:sz w:val="24"/>
          <w:szCs w:val="24"/>
        </w:rPr>
      </w:pPr>
      <w:r w:rsidRPr="001316F7">
        <w:rPr>
          <w:b/>
          <w:bCs/>
          <w:i/>
          <w:iCs/>
          <w:sz w:val="24"/>
          <w:szCs w:val="24"/>
        </w:rPr>
        <w:t>6. Методы импровизации.</w:t>
      </w:r>
      <w:r w:rsidRPr="001316F7">
        <w:rPr>
          <w:rStyle w:val="apple-converted-space"/>
          <w:color w:val="000000"/>
          <w:sz w:val="24"/>
          <w:szCs w:val="24"/>
        </w:rPr>
        <w:t> </w:t>
      </w:r>
      <w:r w:rsidRPr="001316F7">
        <w:rPr>
          <w:sz w:val="24"/>
          <w:szCs w:val="24"/>
        </w:rPr>
        <w:t>Импровизация – это действие, не осознанное и не подготовленное заранее, действие, которое совершается экспромтом. В импровизации заложен механизм имитационного поведения. Методы импровизации противостоят школьным методам репитиционности, порождают азарт ребенка, развивают творчество.</w:t>
      </w:r>
    </w:p>
    <w:p w:rsidR="0023705E" w:rsidRPr="001316F7" w:rsidRDefault="0023705E" w:rsidP="008918BA">
      <w:pPr>
        <w:ind w:firstLine="708"/>
        <w:jc w:val="both"/>
        <w:rPr>
          <w:sz w:val="24"/>
          <w:szCs w:val="24"/>
        </w:rPr>
      </w:pPr>
      <w:r w:rsidRPr="001316F7">
        <w:rPr>
          <w:b/>
          <w:bCs/>
          <w:i/>
          <w:iCs/>
          <w:spacing w:val="-1"/>
          <w:sz w:val="24"/>
          <w:szCs w:val="24"/>
        </w:rPr>
        <w:t xml:space="preserve">7. </w:t>
      </w:r>
      <w:r w:rsidRPr="001316F7">
        <w:rPr>
          <w:b/>
          <w:bCs/>
          <w:i/>
          <w:iCs/>
          <w:sz w:val="24"/>
          <w:szCs w:val="24"/>
        </w:rPr>
        <w:t>Метод придумывания</w:t>
      </w:r>
      <w:r w:rsidRPr="001316F7">
        <w:rPr>
          <w:sz w:val="24"/>
          <w:szCs w:val="24"/>
        </w:rPr>
        <w:t xml:space="preserve"> – это способ создания неизвестного воспитанникам ранее продукта в результате их определённых умственных действий. Метод «Что будет, если ...». Выполнение подобных заданий не только развивает их способность воображения, но и позволяет лучше понять взаимосвязь объектов реального мира, фундаментальные основы различных наук.</w:t>
      </w:r>
    </w:p>
    <w:p w:rsidR="0023705E" w:rsidRPr="001316F7" w:rsidRDefault="0023705E" w:rsidP="008918BA">
      <w:pPr>
        <w:ind w:firstLine="708"/>
        <w:jc w:val="both"/>
        <w:rPr>
          <w:sz w:val="24"/>
          <w:szCs w:val="24"/>
        </w:rPr>
      </w:pPr>
      <w:r w:rsidRPr="001316F7">
        <w:rPr>
          <w:b/>
          <w:bCs/>
          <w:i/>
          <w:iCs/>
          <w:sz w:val="24"/>
          <w:szCs w:val="24"/>
        </w:rPr>
        <w:t>8. «Мозговой штурм»</w:t>
      </w:r>
      <w:r w:rsidRPr="001316F7">
        <w:rPr>
          <w:sz w:val="24"/>
          <w:szCs w:val="24"/>
        </w:rPr>
        <w:t>. Основная задача метода — сбор как можно большего числа идей в результате освобождения участников обсуждения от инерции мышления и стереотипов. Начинается штурм с разминки – быстрого поиска ответов на вопросы тренировочного характера. Затем еще раз уточняется поставленная задача, напоминаются правила обсуждения, и – старт. Каждый может высказать свои идеи, дополнять и уточнять. К группам прикрепляется эксперт, задача которого – фиксировать на бумаге выдвигаемые идеи. «Штурм» длится 10-15 минут. Для «штурма» предлагаются вопросы, требующие нетрадиционного решения.</w:t>
      </w:r>
    </w:p>
    <w:p w:rsidR="0023705E" w:rsidRPr="001316F7" w:rsidRDefault="0023705E" w:rsidP="008918BA">
      <w:pPr>
        <w:jc w:val="both"/>
        <w:rPr>
          <w:i/>
          <w:iCs/>
          <w:sz w:val="24"/>
          <w:szCs w:val="24"/>
        </w:rPr>
      </w:pPr>
      <w:r w:rsidRPr="001316F7">
        <w:rPr>
          <w:b/>
          <w:bCs/>
          <w:i/>
          <w:iCs/>
          <w:sz w:val="24"/>
          <w:szCs w:val="24"/>
        </w:rPr>
        <w:t xml:space="preserve">   9. Метод рефлексии</w:t>
      </w:r>
      <w:r w:rsidRPr="001316F7">
        <w:rPr>
          <w:sz w:val="24"/>
          <w:szCs w:val="24"/>
        </w:rPr>
        <w:t xml:space="preserve"> (осознание деятельности). Это, пожалуй, главный метод обучения творчеству. Дело в том, что действительно образовательным результатом обучения является только тот, который осознан воспитанником. Если же ребенок не понимает, что он делал и чему научился, не может вразумительно сформулировать способы своей деятельности, возникающие проблемы, пути их решения и полученные результаты, то его образовательный результат находится в скрытом, неявном виде, что не позволяет использовать его в целях дальнейшего образования.</w:t>
      </w:r>
    </w:p>
    <w:p w:rsidR="0023705E" w:rsidRPr="001316F7" w:rsidRDefault="0023705E" w:rsidP="008918BA">
      <w:pPr>
        <w:jc w:val="both"/>
        <w:rPr>
          <w:spacing w:val="-1"/>
          <w:sz w:val="24"/>
          <w:szCs w:val="24"/>
        </w:rPr>
      </w:pPr>
      <w:r w:rsidRPr="001316F7">
        <w:rPr>
          <w:i/>
          <w:iCs/>
          <w:sz w:val="24"/>
          <w:szCs w:val="24"/>
        </w:rPr>
        <w:t>Для активизации познавательной деятельности</w:t>
      </w:r>
      <w:r w:rsidRPr="001316F7">
        <w:rPr>
          <w:sz w:val="24"/>
          <w:szCs w:val="24"/>
        </w:rPr>
        <w:t xml:space="preserve"> обучающихся и развития интереса ребенка к организации театральной деятельности, а также создания обстановки психологической комфортности, занятия проводятся как в традиционной, так и в нетрадиционной форме: мини- спектакли, миниатюры, конкурсы, взаимообучение, творчество, фантазирование, соревнование,</w:t>
      </w:r>
      <w:r w:rsidRPr="001316F7">
        <w:rPr>
          <w:spacing w:val="-1"/>
          <w:sz w:val="24"/>
          <w:szCs w:val="24"/>
        </w:rPr>
        <w:t xml:space="preserve"> сюжетно-ролевые и интеллектуально-творческие игры, игры-конкурсы, психологические игры и тренинги и др.</w:t>
      </w:r>
    </w:p>
    <w:p w:rsidR="0023705E" w:rsidRPr="001316F7" w:rsidRDefault="0023705E" w:rsidP="008918BA">
      <w:pPr>
        <w:jc w:val="both"/>
        <w:rPr>
          <w:spacing w:val="-1"/>
          <w:sz w:val="24"/>
          <w:szCs w:val="24"/>
        </w:rPr>
      </w:pPr>
      <w:r w:rsidRPr="001316F7">
        <w:rPr>
          <w:spacing w:val="-1"/>
          <w:sz w:val="24"/>
          <w:szCs w:val="24"/>
        </w:rPr>
        <w:tab/>
        <w:t>В работе по программе принципиально важным является то, что ребенок будет и  актером, и режиссером, и зрителем, и критиком.Чередование функций исполнителя и зрителя, которые постоянно берёт на себя воспитанник, помогает ему продемонстри</w:t>
      </w:r>
      <w:r w:rsidRPr="001316F7">
        <w:rPr>
          <w:spacing w:val="-1"/>
          <w:sz w:val="24"/>
          <w:szCs w:val="24"/>
        </w:rPr>
        <w:softHyphen/>
        <w:t xml:space="preserve">ровать товарищам свою позицию, свои умения, знания и фантазию. В результате у детей </w:t>
      </w:r>
      <w:r w:rsidRPr="001316F7">
        <w:rPr>
          <w:i/>
          <w:iCs/>
          <w:spacing w:val="-1"/>
          <w:sz w:val="24"/>
          <w:szCs w:val="24"/>
        </w:rPr>
        <w:t>развивается ассоциативно – образное мышление, формируются нравственная и эстетическая позиции</w:t>
      </w:r>
      <w:r w:rsidRPr="001316F7">
        <w:rPr>
          <w:spacing w:val="-1"/>
          <w:sz w:val="24"/>
          <w:szCs w:val="24"/>
        </w:rPr>
        <w:t>. Упражнения для развития речи, дыхания и голоса совершенст</w:t>
      </w:r>
      <w:r w:rsidRPr="001316F7">
        <w:rPr>
          <w:spacing w:val="-1"/>
          <w:sz w:val="24"/>
          <w:szCs w:val="24"/>
        </w:rPr>
        <w:softHyphen/>
        <w:t>вуют речевой аппарат учащегося. Выполнение игровых заданий в образе животных и персонажей из сказок помогает им лучше овладеть своим телом, осознать пластиче</w:t>
      </w:r>
      <w:r w:rsidRPr="001316F7">
        <w:rPr>
          <w:spacing w:val="-1"/>
          <w:sz w:val="24"/>
          <w:szCs w:val="24"/>
        </w:rPr>
        <w:softHyphen/>
        <w:t xml:space="preserve">ские возможности движений при создании образов. Театрализованные игры позволяют ребятам с большим интересом и лёгкостью погружаться в мир фантазии, учат замечать и оценивать свои промахи и ошибки других. </w:t>
      </w:r>
    </w:p>
    <w:p w:rsidR="0023705E" w:rsidRPr="001316F7" w:rsidRDefault="0023705E" w:rsidP="008918BA">
      <w:pPr>
        <w:jc w:val="both"/>
        <w:rPr>
          <w:spacing w:val="-1"/>
          <w:sz w:val="24"/>
          <w:szCs w:val="24"/>
        </w:rPr>
      </w:pPr>
      <w:r w:rsidRPr="001316F7">
        <w:rPr>
          <w:spacing w:val="-1"/>
          <w:sz w:val="24"/>
          <w:szCs w:val="24"/>
        </w:rPr>
        <w:tab/>
      </w:r>
      <w:r w:rsidRPr="001316F7">
        <w:rPr>
          <w:i/>
          <w:iCs/>
          <w:spacing w:val="-1"/>
          <w:sz w:val="24"/>
          <w:szCs w:val="24"/>
        </w:rPr>
        <w:t>Развитие сценической речи</w:t>
      </w:r>
      <w:r w:rsidRPr="001316F7">
        <w:rPr>
          <w:spacing w:val="-1"/>
          <w:sz w:val="24"/>
          <w:szCs w:val="24"/>
        </w:rPr>
        <w:t xml:space="preserve"> – очень важная часть работы. Ее цель – научить ребят свободно общаться друг с другом и другими людьми на вербально-речевом уровне. Актуальность данной проблемы очевидна: приобщение воспитанников к элементам, основам ораторского искусства имеет большое учебно-воспитательное значение. Специалисты считают, что чем больше у ребенка создается возможностей для развития речи, тем больше шансов раскрыть для него окружающий мир, сделать более широким круг общения, развить интерес и внимание к родному слов. Для этого используются игровые тренинги, направленные на развитие артикуляционного и дыхательного аппарата, знакомство с общечеловеческими ценностями, развитие эмоциональной отзывчивости, пересказы, придумывание историй, упражнения, направленные на развитие продуктивного воображения.</w:t>
      </w:r>
    </w:p>
    <w:p w:rsidR="0023705E" w:rsidRPr="001316F7" w:rsidRDefault="0023705E" w:rsidP="008918BA">
      <w:pPr>
        <w:jc w:val="both"/>
        <w:rPr>
          <w:spacing w:val="-1"/>
          <w:sz w:val="24"/>
          <w:szCs w:val="24"/>
        </w:rPr>
      </w:pPr>
      <w:r w:rsidRPr="001316F7">
        <w:rPr>
          <w:spacing w:val="-1"/>
          <w:sz w:val="24"/>
          <w:szCs w:val="24"/>
        </w:rPr>
        <w:t xml:space="preserve">Игры обеспечивают </w:t>
      </w:r>
      <w:r w:rsidRPr="001316F7">
        <w:rPr>
          <w:i/>
          <w:iCs/>
          <w:spacing w:val="-1"/>
          <w:sz w:val="24"/>
          <w:szCs w:val="24"/>
        </w:rPr>
        <w:t>мотивацию познания</w:t>
      </w:r>
      <w:r w:rsidRPr="001316F7">
        <w:rPr>
          <w:spacing w:val="-1"/>
          <w:sz w:val="24"/>
          <w:szCs w:val="24"/>
        </w:rPr>
        <w:t xml:space="preserve"> себя, товарищей и окружающего мира, формируют у детей необходимые навыки и умения. Например, развитие смелости публичного выступления происходит путем снятия напряжения при многократном погружении в такую обстановку, где на ребенка обращено внимание всей группы, а он в это время выполняет задание (пр.: демонстрирует повадки какого-нибудь животного на сцене). Ребенок уже не замечает зрителей, он увлечен выполнением задачи, а если и смущается, то при повторах обязательно справляется с этим состоянием. Впоследствии выступления становятся для него привычными и он чувствует себя свободно и раско</w:t>
      </w:r>
      <w:r w:rsidRPr="001316F7">
        <w:rPr>
          <w:spacing w:val="-1"/>
          <w:sz w:val="24"/>
          <w:szCs w:val="24"/>
        </w:rPr>
        <w:softHyphen/>
        <w:t>ванно.</w:t>
      </w:r>
    </w:p>
    <w:p w:rsidR="0023705E" w:rsidRPr="001316F7" w:rsidRDefault="0023705E" w:rsidP="008918BA">
      <w:pPr>
        <w:jc w:val="both"/>
        <w:rPr>
          <w:spacing w:val="-1"/>
          <w:sz w:val="24"/>
          <w:szCs w:val="24"/>
        </w:rPr>
      </w:pPr>
      <w:r w:rsidRPr="001316F7">
        <w:rPr>
          <w:spacing w:val="-1"/>
          <w:sz w:val="24"/>
          <w:szCs w:val="24"/>
        </w:rPr>
        <w:tab/>
      </w:r>
      <w:r w:rsidRPr="001316F7">
        <w:rPr>
          <w:sz w:val="24"/>
          <w:szCs w:val="24"/>
        </w:rPr>
        <w:t xml:space="preserve">Данная программа призвана обогатить знания, расширить кругозор в области исторического прошлого нашего Отечества, его культурных традиций, воспитать их на примерах </w:t>
      </w:r>
      <w:r w:rsidRPr="001316F7">
        <w:rPr>
          <w:spacing w:val="-1"/>
          <w:sz w:val="24"/>
          <w:szCs w:val="24"/>
        </w:rPr>
        <w:t xml:space="preserve">мудрости нашего народа. Приобщение детей к русским народным традициям, формирование </w:t>
      </w:r>
      <w:r w:rsidRPr="001316F7">
        <w:rPr>
          <w:sz w:val="24"/>
          <w:szCs w:val="24"/>
        </w:rPr>
        <w:t xml:space="preserve">отношения глубокого уважения, понимания их сущности, желание изучать и следовать примеру людей, носителей этих явлений,  </w:t>
      </w:r>
      <w:r w:rsidRPr="001316F7">
        <w:rPr>
          <w:spacing w:val="-1"/>
          <w:sz w:val="24"/>
          <w:szCs w:val="24"/>
        </w:rPr>
        <w:t xml:space="preserve">происходит при изучении календарных и народных праздников, участии в самих праздниках, экскурсиях по историческим памятным своей малой Родины.  Именно родная культура  должна стать неотъемлемой частью души ребенка, началом </w:t>
      </w:r>
      <w:r w:rsidRPr="001316F7">
        <w:rPr>
          <w:i/>
          <w:iCs/>
          <w:spacing w:val="-1"/>
          <w:sz w:val="24"/>
          <w:szCs w:val="24"/>
        </w:rPr>
        <w:t>развития духовно-нравственных качеств личности</w:t>
      </w:r>
      <w:r w:rsidRPr="001316F7">
        <w:rPr>
          <w:spacing w:val="-1"/>
          <w:sz w:val="24"/>
          <w:szCs w:val="24"/>
        </w:rPr>
        <w:t>, ее патриотического воспитания.</w:t>
      </w:r>
    </w:p>
    <w:p w:rsidR="0023705E" w:rsidRPr="001316F7" w:rsidRDefault="0023705E" w:rsidP="008918BA">
      <w:pPr>
        <w:jc w:val="both"/>
        <w:rPr>
          <w:sz w:val="24"/>
          <w:szCs w:val="24"/>
        </w:rPr>
      </w:pPr>
      <w:r w:rsidRPr="001316F7">
        <w:rPr>
          <w:spacing w:val="-1"/>
          <w:sz w:val="24"/>
          <w:szCs w:val="24"/>
        </w:rPr>
        <w:tab/>
        <w:t xml:space="preserve">Большие возможности </w:t>
      </w:r>
      <w:r w:rsidRPr="001316F7">
        <w:rPr>
          <w:spacing w:val="-1"/>
          <w:sz w:val="24"/>
          <w:szCs w:val="24"/>
          <w:u w:val="single"/>
        </w:rPr>
        <w:t>в плане нравственного воспитания</w:t>
      </w:r>
      <w:r w:rsidRPr="001316F7">
        <w:rPr>
          <w:spacing w:val="-1"/>
          <w:sz w:val="24"/>
          <w:szCs w:val="24"/>
        </w:rPr>
        <w:t xml:space="preserve"> представляет содержание театрализованных постановок. Работа над ролью дает пищу для размышления над поступками людей, их мыслями, действиями героев с точки зрения нравственности и этики. Готовясь к празднику, дети много времени проводят вместе, а значит, учатся понимать и принимать товарищей такими, какие они есть. Понимая, что от каждого из них зависит успех праздника, они чувствуют ответственность за свои действия.</w:t>
      </w:r>
    </w:p>
    <w:p w:rsidR="0023705E" w:rsidRPr="001316F7" w:rsidRDefault="0023705E" w:rsidP="008918BA">
      <w:pPr>
        <w:jc w:val="both"/>
        <w:rPr>
          <w:spacing w:val="-1"/>
          <w:sz w:val="24"/>
          <w:szCs w:val="24"/>
        </w:rPr>
      </w:pPr>
      <w:r w:rsidRPr="001316F7">
        <w:rPr>
          <w:sz w:val="24"/>
          <w:szCs w:val="24"/>
        </w:rPr>
        <w:tab/>
        <w:t xml:space="preserve">Чрезвычайно важен эмоциональный фон учебно-творческой деятельности. Чувство эмоционального подъема стимулируется использованием различных видов и форм </w:t>
      </w:r>
      <w:r w:rsidRPr="001316F7">
        <w:rPr>
          <w:i/>
          <w:iCs/>
          <w:sz w:val="24"/>
          <w:szCs w:val="24"/>
        </w:rPr>
        <w:t>коллективной деятельности</w:t>
      </w:r>
      <w:r w:rsidRPr="001316F7">
        <w:rPr>
          <w:sz w:val="24"/>
          <w:szCs w:val="24"/>
        </w:rPr>
        <w:t>. Совместная работа позволяет вовлечь всех обучающихся в процесс творчества, стимулирует трудовую активность детей, формирует уважение к труду, ответственность за порученное дело. Особое значение имеет обсуждение результатов и действий, позволяющее повысить интеллектуальный уровень творческой группы.</w:t>
      </w:r>
    </w:p>
    <w:p w:rsidR="0023705E" w:rsidRPr="001316F7" w:rsidRDefault="0023705E" w:rsidP="008918BA">
      <w:pPr>
        <w:jc w:val="both"/>
        <w:rPr>
          <w:sz w:val="24"/>
          <w:szCs w:val="24"/>
        </w:rPr>
      </w:pPr>
      <w:r w:rsidRPr="001316F7">
        <w:rPr>
          <w:spacing w:val="-1"/>
          <w:sz w:val="24"/>
          <w:szCs w:val="24"/>
        </w:rPr>
        <w:tab/>
        <w:t>Применение специфических игровых средств взаимодействия – создание ситуации успеха для каждого. Конкурсы, сочетающие коллективный и личный резуль</w:t>
      </w:r>
      <w:r w:rsidRPr="001316F7">
        <w:rPr>
          <w:spacing w:val="-1"/>
          <w:sz w:val="24"/>
          <w:szCs w:val="24"/>
        </w:rPr>
        <w:softHyphen/>
        <w:t>тат, игровые программы, совместная постановка и решение проблем, занимательные формы работы «кто лучше?», «кто быстрее?» в сочетании с общими педагогическими средствами (наглядность, ТСО, карточки, задание по свободному выбору) – создает высокий эмоциональный тонус в группе, атмосферу доверительного отношения. Тип межличностных отношений оказывается в таких случаях высокоэффективным, харак</w:t>
      </w:r>
      <w:r w:rsidRPr="001316F7">
        <w:rPr>
          <w:spacing w:val="-1"/>
          <w:sz w:val="24"/>
          <w:szCs w:val="24"/>
        </w:rPr>
        <w:softHyphen/>
        <w:t>теризующимся взаимным доверием, симпатией, уважением, привязанностью.</w:t>
      </w:r>
    </w:p>
    <w:p w:rsidR="0023705E" w:rsidRPr="001316F7" w:rsidRDefault="0023705E" w:rsidP="008918BA">
      <w:pPr>
        <w:jc w:val="both"/>
        <w:rPr>
          <w:sz w:val="24"/>
          <w:szCs w:val="24"/>
        </w:rPr>
      </w:pPr>
      <w:r w:rsidRPr="001316F7">
        <w:rPr>
          <w:sz w:val="24"/>
          <w:szCs w:val="24"/>
        </w:rPr>
        <w:t xml:space="preserve">Большое внимание на занятиях отводится  </w:t>
      </w:r>
      <w:r w:rsidRPr="001316F7">
        <w:rPr>
          <w:i/>
          <w:iCs/>
          <w:sz w:val="24"/>
          <w:szCs w:val="24"/>
        </w:rPr>
        <w:t>сохранению здоровья детей</w:t>
      </w:r>
      <w:r w:rsidRPr="001316F7">
        <w:rPr>
          <w:sz w:val="24"/>
          <w:szCs w:val="24"/>
        </w:rPr>
        <w:t>. Во-первых, учащийся, приходя в учреждении дополнительного образования, должен чувствовать себя комфортно.  А задача педагога дополнительного образования – научить детей методам сохранения своего здоровья путем укрепления и совершенствования естественных возможностей организма. Так, при изучении темы «</w:t>
      </w:r>
      <w:r w:rsidRPr="001316F7">
        <w:rPr>
          <w:spacing w:val="-1"/>
          <w:sz w:val="24"/>
          <w:szCs w:val="24"/>
        </w:rPr>
        <w:t>Координация движения</w:t>
      </w:r>
      <w:r w:rsidRPr="001316F7">
        <w:rPr>
          <w:sz w:val="24"/>
          <w:szCs w:val="24"/>
        </w:rPr>
        <w:t>» изучаются, а за тем используются при проведении физминуток, упражнения для укрепления мышц спины, стопы, рук, для поддержания правильной осанки. При проведении тренингов, когда учащиеся  изображают птиц, животных, людей, дети выполняют большое количество движений. Занятия такого рода снимают агрессию, а положительные эмоции, которые при этом испытывает ребенок, благотворно влияют на его нервную систему, координацию движений. Также на занятиях проводится гимнастика для губ и языка, работа над артикуляцией звуков, что исправляет дефекты речи, снимается комплекс неполноценности. На занятиях часто меняются виды деятельности: инсценировка, движение, танец, импровизация. Для укрепления здоровья ребят  проводятся прогулки на свежем воздухе, которые наполнены также воспитывающим и обучающим содержанием.</w:t>
      </w:r>
    </w:p>
    <w:p w:rsidR="0023705E" w:rsidRPr="001316F7" w:rsidRDefault="0023705E" w:rsidP="008918BA">
      <w:pPr>
        <w:jc w:val="both"/>
        <w:rPr>
          <w:sz w:val="24"/>
          <w:szCs w:val="24"/>
        </w:rPr>
      </w:pPr>
      <w:r w:rsidRPr="001316F7">
        <w:rPr>
          <w:i/>
          <w:iCs/>
          <w:sz w:val="24"/>
          <w:szCs w:val="24"/>
        </w:rPr>
        <w:t>Таким образом, методы обучения</w:t>
      </w:r>
      <w:r w:rsidRPr="001316F7">
        <w:rPr>
          <w:sz w:val="24"/>
          <w:szCs w:val="24"/>
        </w:rPr>
        <w:t xml:space="preserve"> в театре сказок «Веселый муравейник» осуществляют четыре основные функции: функцию сообщения информации; функцию обучения учащихся практическим умениям и навыкам; функцию учения, обеспечивающую познавательную деятельность самих воспитанников; функцию руководства познавательной деятельностью учащихся.</w:t>
      </w:r>
    </w:p>
    <w:p w:rsidR="0023705E" w:rsidRPr="001316F7" w:rsidRDefault="0023705E" w:rsidP="008918BA">
      <w:pPr>
        <w:jc w:val="both"/>
        <w:rPr>
          <w:sz w:val="24"/>
          <w:szCs w:val="24"/>
        </w:rPr>
      </w:pPr>
      <w:r w:rsidRPr="001316F7">
        <w:rPr>
          <w:sz w:val="24"/>
          <w:szCs w:val="24"/>
        </w:rPr>
        <w:t>Постоянный поиск новых форм и методов организации образовательного процесса в театре сказок «Веселый муравейник»  позволяет осуществлять работу с детьми, делая ее более разнообразной, эмоционально и информационно насыщенной.</w:t>
      </w:r>
    </w:p>
    <w:p w:rsidR="0023705E" w:rsidRPr="001316F7" w:rsidRDefault="0023705E" w:rsidP="008918BA">
      <w:pPr>
        <w:jc w:val="both"/>
        <w:rPr>
          <w:sz w:val="24"/>
          <w:szCs w:val="24"/>
        </w:rPr>
      </w:pPr>
      <w:r w:rsidRPr="001316F7">
        <w:rPr>
          <w:sz w:val="24"/>
          <w:szCs w:val="24"/>
        </w:rPr>
        <w:t>Работа над голосовым аппаратом строится по плану текущего момента. Тренинг проводится на каждом занятии. Комплекс упражнений разработан с учетом возрастных особенностей. Технические навыки отрабатываются на дидактическом материале  модулей входящих в комплексную программу. (</w:t>
      </w:r>
      <w:r w:rsidRPr="001316F7">
        <w:rPr>
          <w:i/>
          <w:iCs/>
          <w:sz w:val="24"/>
          <w:szCs w:val="24"/>
        </w:rPr>
        <w:t>Комплекс упражнений и методики по дыханию, вибрации, артикуляции, орфоэпии, вокалу даны в методическом сопровождении к разделу)</w:t>
      </w:r>
    </w:p>
    <w:p w:rsidR="0023705E" w:rsidRPr="001316F7" w:rsidRDefault="0023705E" w:rsidP="008918BA">
      <w:pPr>
        <w:jc w:val="center"/>
        <w:rPr>
          <w:i/>
          <w:iCs/>
          <w:sz w:val="24"/>
          <w:szCs w:val="24"/>
        </w:rPr>
      </w:pPr>
      <w:r w:rsidRPr="001316F7">
        <w:rPr>
          <w:i/>
          <w:iCs/>
          <w:sz w:val="24"/>
          <w:szCs w:val="24"/>
        </w:rPr>
        <w:t>Средства</w:t>
      </w:r>
    </w:p>
    <w:p w:rsidR="0023705E" w:rsidRPr="001316F7" w:rsidRDefault="0023705E" w:rsidP="008918BA">
      <w:pPr>
        <w:rPr>
          <w:sz w:val="24"/>
          <w:szCs w:val="24"/>
        </w:rPr>
      </w:pPr>
      <w:r w:rsidRPr="001316F7">
        <w:rPr>
          <w:sz w:val="24"/>
          <w:szCs w:val="24"/>
        </w:rPr>
        <w:t xml:space="preserve">   Занятия строятся на использовании театральной педагогики, технологии актёрского мастерства, адаптированной для детей, с использованием игровых элементов. Для того, чтобы интерес к занятиям не ослабевал, дети принимают участие в театральных постановках. Это служит мотивацией и даёт перспективу показа  приобретённых навыков перед зрителями.</w:t>
      </w:r>
    </w:p>
    <w:p w:rsidR="0023705E" w:rsidRPr="001316F7" w:rsidRDefault="0023705E" w:rsidP="008918BA">
      <w:pPr>
        <w:jc w:val="both"/>
        <w:rPr>
          <w:sz w:val="24"/>
          <w:szCs w:val="24"/>
        </w:rPr>
      </w:pPr>
      <w:r w:rsidRPr="001316F7">
        <w:rPr>
          <w:sz w:val="24"/>
          <w:szCs w:val="24"/>
        </w:rPr>
        <w:t>В течение учебного года в каждой группе ставится минимум два спектакля. В процессе подготовки каждый пробует себя в разных ролях, играет то, что ему хочется. В старших группах учащиеся сами выбирают роли.</w:t>
      </w:r>
    </w:p>
    <w:p w:rsidR="0023705E" w:rsidRPr="001316F7" w:rsidRDefault="0023705E" w:rsidP="008918BA">
      <w:pPr>
        <w:jc w:val="both"/>
        <w:rPr>
          <w:sz w:val="24"/>
          <w:szCs w:val="24"/>
        </w:rPr>
      </w:pPr>
      <w:r w:rsidRPr="001316F7">
        <w:rPr>
          <w:sz w:val="24"/>
          <w:szCs w:val="24"/>
        </w:rPr>
        <w:t xml:space="preserve">Со второго года обучения, для отслеживания уровня усвоения программного материала, в каждой группе раз в неделю проводятся занятия-репетиции. </w:t>
      </w:r>
      <w:r w:rsidRPr="001316F7">
        <w:rPr>
          <w:sz w:val="24"/>
          <w:szCs w:val="24"/>
        </w:rPr>
        <w:tab/>
        <w:t>Совершенно очевидно, что театр своей многомерностью и многоликостью помогает учащимся в постижении окружающего мира. Он  наполняет добром, желанием делиться своими мыслями и умением слышать других, развиваться, творя и играя. Именно игра является непременным атрибутом театрального искусства. Игра и игровые упражнения выступают способом приспособления ребенка к окружающей среде. На занятиях создаётся доброжелательная атмосфера, оказывается помощь учащимся в раскрытии себя в общении и творчестве.</w:t>
      </w:r>
    </w:p>
    <w:p w:rsidR="0023705E" w:rsidRPr="001316F7" w:rsidRDefault="0023705E" w:rsidP="008918BA">
      <w:pPr>
        <w:jc w:val="both"/>
        <w:rPr>
          <w:sz w:val="24"/>
          <w:szCs w:val="24"/>
        </w:rPr>
      </w:pPr>
      <w:r w:rsidRPr="001316F7">
        <w:rPr>
          <w:sz w:val="24"/>
          <w:szCs w:val="24"/>
        </w:rPr>
        <w:t>Большую роль в формировании творческих способностей учащихся отводится тренингу, который проводится с учетом возрастных особенностей. Задача тренинга - пробудить творческую фантазию ребят, развить пластические качества психики и отзывчивости нервной системы на любой условный раздражитель.</w:t>
      </w:r>
    </w:p>
    <w:p w:rsidR="0023705E" w:rsidRPr="001316F7" w:rsidRDefault="0023705E" w:rsidP="008918BA">
      <w:pPr>
        <w:jc w:val="both"/>
        <w:rPr>
          <w:sz w:val="24"/>
          <w:szCs w:val="24"/>
        </w:rPr>
      </w:pPr>
      <w:r w:rsidRPr="001316F7">
        <w:rPr>
          <w:sz w:val="24"/>
          <w:szCs w:val="24"/>
        </w:rPr>
        <w:t>Занятия лучше всего проводить в просторном, театральном зале, где было бы достаточно места, необходимого для подвижных игр.</w:t>
      </w:r>
    </w:p>
    <w:p w:rsidR="0023705E" w:rsidRPr="001316F7" w:rsidRDefault="0023705E" w:rsidP="008918BA">
      <w:pPr>
        <w:jc w:val="both"/>
        <w:rPr>
          <w:sz w:val="24"/>
          <w:szCs w:val="24"/>
        </w:rPr>
      </w:pPr>
      <w:r w:rsidRPr="001316F7">
        <w:rPr>
          <w:sz w:val="24"/>
          <w:szCs w:val="24"/>
        </w:rPr>
        <w:t xml:space="preserve">Коллективная импровизация, тема которой задается педагогом, является обязательным условием реализации программы и одновременно «диагностическим» методом инициативности и активности воспитанника каждого тренировочного занятия. Рефлексия результатов индивидуальной и коллективной деятельности помогает педагогу интенсифицировать не только образовательный процесс, но и психический, успешно развивая в ребенке творческое воображение, активное внимание, память, ритм, логику, сценическое самочувствие. </w:t>
      </w:r>
    </w:p>
    <w:p w:rsidR="0023705E" w:rsidRPr="001316F7" w:rsidRDefault="0023705E" w:rsidP="008918BA">
      <w:pPr>
        <w:jc w:val="both"/>
        <w:rPr>
          <w:sz w:val="24"/>
          <w:szCs w:val="24"/>
        </w:rPr>
      </w:pPr>
      <w:r w:rsidRPr="001316F7">
        <w:rPr>
          <w:sz w:val="24"/>
          <w:szCs w:val="24"/>
        </w:rPr>
        <w:t xml:space="preserve">В театре сказок «Весёлый муравейник» широко применяется «инструкторский» метод, согласно которому более опытные ребята обучают менее подготовленных (разумеется, под наблюдением педагога). </w:t>
      </w:r>
    </w:p>
    <w:p w:rsidR="0023705E" w:rsidRPr="001316F7" w:rsidRDefault="0023705E" w:rsidP="008918BA">
      <w:pPr>
        <w:jc w:val="both"/>
        <w:rPr>
          <w:sz w:val="24"/>
          <w:szCs w:val="24"/>
        </w:rPr>
      </w:pPr>
      <w:r w:rsidRPr="001316F7">
        <w:rPr>
          <w:b/>
          <w:bCs/>
          <w:i/>
          <w:iCs/>
          <w:sz w:val="24"/>
          <w:szCs w:val="24"/>
        </w:rPr>
        <w:tab/>
      </w:r>
      <w:r w:rsidRPr="001316F7">
        <w:rPr>
          <w:b/>
          <w:bCs/>
          <w:i/>
          <w:iCs/>
          <w:sz w:val="24"/>
          <w:szCs w:val="24"/>
        </w:rPr>
        <w:tab/>
      </w:r>
    </w:p>
    <w:p w:rsidR="0023705E" w:rsidRPr="001316F7" w:rsidRDefault="0023705E" w:rsidP="008918BA">
      <w:pPr>
        <w:jc w:val="both"/>
        <w:rPr>
          <w:b/>
          <w:bCs/>
          <w:i/>
          <w:iCs/>
          <w:sz w:val="24"/>
          <w:szCs w:val="24"/>
        </w:rPr>
      </w:pPr>
      <w:r w:rsidRPr="001316F7">
        <w:rPr>
          <w:b/>
          <w:bCs/>
          <w:i/>
          <w:iCs/>
          <w:sz w:val="24"/>
          <w:szCs w:val="24"/>
        </w:rPr>
        <w:t xml:space="preserve">    Методами мониторинга </w:t>
      </w:r>
      <w:r w:rsidRPr="001316F7">
        <w:rPr>
          <w:sz w:val="24"/>
          <w:szCs w:val="24"/>
        </w:rPr>
        <w:t>являются анкетирование, интервьюирование, тестирование, наблюдение, социометрия.</w:t>
      </w:r>
    </w:p>
    <w:p w:rsidR="0023705E" w:rsidRPr="001316F7" w:rsidRDefault="0023705E" w:rsidP="008918BA">
      <w:pPr>
        <w:jc w:val="both"/>
        <w:rPr>
          <w:sz w:val="24"/>
          <w:szCs w:val="24"/>
        </w:rPr>
      </w:pPr>
      <w:r w:rsidRPr="001316F7">
        <w:rPr>
          <w:sz w:val="24"/>
          <w:szCs w:val="24"/>
        </w:rPr>
        <w:t xml:space="preserve">Программой предусмотрены наблюдение и контроль над развитием личности учащихся, осуществляемые в ходе проведения анкетирования и диагностики (рекомендации по использованию диагностических методик, анкет даны в приложении). Результаты диагностики, анкетные данные позволяют педагогам театра сказок «Весёлый муравейник» лучше узнать детей, проанализировать межличностные отношения в группе, выбрать эффективные направления деятельности по сплочению коллектива учащихся, пробудить в детях желание прийти на помощь друг другу. </w:t>
      </w:r>
    </w:p>
    <w:p w:rsidR="0023705E" w:rsidRPr="001316F7" w:rsidRDefault="0023705E" w:rsidP="008918BA">
      <w:pPr>
        <w:jc w:val="both"/>
        <w:rPr>
          <w:sz w:val="24"/>
          <w:szCs w:val="24"/>
        </w:rPr>
      </w:pPr>
      <w:r w:rsidRPr="001316F7">
        <w:rPr>
          <w:sz w:val="24"/>
          <w:szCs w:val="24"/>
        </w:rPr>
        <w:t>На начальном этапе обучения программой предусмотрено обязательное выявление интересов, склонностей, потребностей учащихся, уровень мотивации, а также уровень творческой активности.</w:t>
      </w:r>
    </w:p>
    <w:p w:rsidR="0023705E" w:rsidRPr="001316F7" w:rsidRDefault="0023705E" w:rsidP="008918BA">
      <w:pPr>
        <w:jc w:val="both"/>
        <w:rPr>
          <w:sz w:val="24"/>
          <w:szCs w:val="24"/>
        </w:rPr>
      </w:pPr>
      <w:r w:rsidRPr="001316F7">
        <w:rPr>
          <w:sz w:val="24"/>
          <w:szCs w:val="24"/>
        </w:rPr>
        <w:t xml:space="preserve">В конце каждого учебного года проводится повторная диагностика с использованием вышеуказанных методик с целью отслеживания динамики развития личности учащихся. </w:t>
      </w:r>
    </w:p>
    <w:p w:rsidR="0023705E" w:rsidRPr="001316F7" w:rsidRDefault="0023705E" w:rsidP="008918BA">
      <w:pPr>
        <w:jc w:val="both"/>
        <w:rPr>
          <w:sz w:val="24"/>
          <w:szCs w:val="24"/>
        </w:rPr>
      </w:pPr>
      <w:r w:rsidRPr="001316F7">
        <w:rPr>
          <w:sz w:val="24"/>
          <w:szCs w:val="24"/>
        </w:rPr>
        <w:t>Одной из форм постоянной ежегодной фиксации уровня творческих достижений каждого учащегося является оформление личного дневника наблюдения, который рассчитан на весь период обучения в данном творческом объединении и включает:</w:t>
      </w:r>
    </w:p>
    <w:p w:rsidR="0023705E" w:rsidRPr="001316F7" w:rsidRDefault="0023705E" w:rsidP="008918BA">
      <w:pPr>
        <w:jc w:val="both"/>
        <w:rPr>
          <w:sz w:val="24"/>
          <w:szCs w:val="24"/>
        </w:rPr>
      </w:pPr>
      <w:r w:rsidRPr="001316F7">
        <w:rPr>
          <w:sz w:val="24"/>
          <w:szCs w:val="24"/>
        </w:rPr>
        <w:t>- общую информацию о ребенке (дату рождения, состояние здоровья, сведения о родителях, классном руководителе, домашний адрес);</w:t>
      </w:r>
    </w:p>
    <w:p w:rsidR="0023705E" w:rsidRPr="001316F7" w:rsidRDefault="0023705E" w:rsidP="008918BA">
      <w:pPr>
        <w:jc w:val="both"/>
        <w:rPr>
          <w:sz w:val="24"/>
          <w:szCs w:val="24"/>
        </w:rPr>
      </w:pPr>
      <w:r w:rsidRPr="001316F7">
        <w:rPr>
          <w:sz w:val="24"/>
          <w:szCs w:val="24"/>
        </w:rPr>
        <w:t>- заполненную ребенком страницу с ответами на вопросы, предлагаемые в анкете для выявления интересов, любимых занятий, учебных предметов, общего кругозора);</w:t>
      </w:r>
    </w:p>
    <w:p w:rsidR="0023705E" w:rsidRPr="001316F7" w:rsidRDefault="0023705E" w:rsidP="008918BA">
      <w:pPr>
        <w:jc w:val="both"/>
        <w:rPr>
          <w:sz w:val="24"/>
          <w:szCs w:val="24"/>
        </w:rPr>
      </w:pPr>
      <w:r w:rsidRPr="001316F7">
        <w:rPr>
          <w:sz w:val="24"/>
          <w:szCs w:val="24"/>
        </w:rPr>
        <w:t>- показатели наличия или отсутствия динамики роста уровня знаний, умений и навыков по каждому из учебных предметов театра сказок «Весёлый муравейник», оформленные графически.</w:t>
      </w:r>
    </w:p>
    <w:p w:rsidR="0023705E" w:rsidRPr="001316F7" w:rsidRDefault="0023705E" w:rsidP="008918BA">
      <w:pPr>
        <w:jc w:val="both"/>
        <w:rPr>
          <w:sz w:val="24"/>
          <w:szCs w:val="24"/>
        </w:rPr>
      </w:pPr>
    </w:p>
    <w:p w:rsidR="0023705E" w:rsidRPr="001316F7" w:rsidRDefault="0023705E" w:rsidP="00CC7D5B">
      <w:pPr>
        <w:rPr>
          <w:sz w:val="24"/>
          <w:szCs w:val="24"/>
        </w:rPr>
      </w:pPr>
      <w:r w:rsidRPr="001316F7">
        <w:rPr>
          <w:b/>
          <w:bCs/>
          <w:sz w:val="24"/>
          <w:szCs w:val="24"/>
        </w:rPr>
        <w:tab/>
      </w:r>
      <w:r w:rsidRPr="001316F7">
        <w:rPr>
          <w:b/>
          <w:bCs/>
          <w:sz w:val="24"/>
          <w:szCs w:val="24"/>
        </w:rPr>
        <w:tab/>
      </w:r>
      <w:r w:rsidRPr="001316F7">
        <w:rPr>
          <w:b/>
          <w:bCs/>
          <w:sz w:val="24"/>
          <w:szCs w:val="24"/>
        </w:rPr>
        <w:tab/>
      </w:r>
      <w:r w:rsidRPr="001316F7">
        <w:rPr>
          <w:b/>
          <w:bCs/>
          <w:sz w:val="24"/>
          <w:szCs w:val="24"/>
        </w:rPr>
        <w:tab/>
      </w:r>
      <w:bookmarkStart w:id="29" w:name="_Toc448867972"/>
      <w:bookmarkStart w:id="30" w:name="_Toc498054308"/>
      <w:r w:rsidRPr="001316F7">
        <w:rPr>
          <w:sz w:val="24"/>
          <w:szCs w:val="24"/>
        </w:rPr>
        <w:t xml:space="preserve"> Список литературы</w:t>
      </w:r>
      <w:bookmarkEnd w:id="29"/>
      <w:bookmarkEnd w:id="30"/>
    </w:p>
    <w:p w:rsidR="0023705E" w:rsidRPr="001316F7" w:rsidRDefault="0023705E" w:rsidP="008918BA">
      <w:pPr>
        <w:jc w:val="center"/>
        <w:rPr>
          <w:b/>
          <w:bCs/>
          <w:sz w:val="24"/>
          <w:szCs w:val="24"/>
        </w:rPr>
      </w:pPr>
      <w:r w:rsidRPr="001316F7">
        <w:rPr>
          <w:b/>
          <w:bCs/>
          <w:sz w:val="24"/>
          <w:szCs w:val="24"/>
        </w:rPr>
        <w:t>для педагога</w:t>
      </w:r>
    </w:p>
    <w:p w:rsidR="0023705E" w:rsidRPr="001316F7" w:rsidRDefault="0023705E" w:rsidP="00CC7D5B">
      <w:pPr>
        <w:numPr>
          <w:ilvl w:val="0"/>
          <w:numId w:val="42"/>
        </w:numPr>
        <w:jc w:val="both"/>
        <w:rPr>
          <w:sz w:val="24"/>
          <w:szCs w:val="24"/>
        </w:rPr>
      </w:pPr>
      <w:r w:rsidRPr="001316F7">
        <w:rPr>
          <w:sz w:val="24"/>
          <w:szCs w:val="24"/>
        </w:rPr>
        <w:t>Андрачников, С.Г. Теория и практика сценической школы/С.Г. Андрачников. - М., 2010.</w:t>
      </w:r>
    </w:p>
    <w:p w:rsidR="0023705E" w:rsidRPr="001316F7" w:rsidRDefault="0023705E" w:rsidP="00CC7D5B">
      <w:pPr>
        <w:numPr>
          <w:ilvl w:val="0"/>
          <w:numId w:val="42"/>
        </w:numPr>
        <w:jc w:val="both"/>
        <w:rPr>
          <w:sz w:val="24"/>
          <w:szCs w:val="24"/>
        </w:rPr>
      </w:pPr>
      <w:r w:rsidRPr="001316F7">
        <w:rPr>
          <w:sz w:val="24"/>
          <w:szCs w:val="24"/>
        </w:rPr>
        <w:t>Аникеева, Н.П. Воспитание игрой: Книга для учителя/ Н.П.  Аникеева. – М.: Просвещение, 2008.</w:t>
      </w:r>
    </w:p>
    <w:p w:rsidR="0023705E" w:rsidRPr="001316F7" w:rsidRDefault="0023705E" w:rsidP="00CC7D5B">
      <w:pPr>
        <w:numPr>
          <w:ilvl w:val="0"/>
          <w:numId w:val="42"/>
        </w:numPr>
        <w:jc w:val="both"/>
        <w:rPr>
          <w:sz w:val="24"/>
          <w:szCs w:val="24"/>
        </w:rPr>
      </w:pPr>
      <w:r w:rsidRPr="001316F7">
        <w:rPr>
          <w:sz w:val="24"/>
          <w:szCs w:val="24"/>
        </w:rPr>
        <w:t>Бондарева, В. Записки помрежа/ В.  Бондарева - М.: Искусство, 2010.</w:t>
      </w:r>
    </w:p>
    <w:p w:rsidR="0023705E" w:rsidRPr="001316F7" w:rsidRDefault="0023705E" w:rsidP="00CC7D5B">
      <w:pPr>
        <w:numPr>
          <w:ilvl w:val="0"/>
          <w:numId w:val="42"/>
        </w:numPr>
        <w:jc w:val="both"/>
        <w:rPr>
          <w:sz w:val="24"/>
          <w:szCs w:val="24"/>
        </w:rPr>
      </w:pPr>
      <w:r w:rsidRPr="001316F7">
        <w:rPr>
          <w:sz w:val="24"/>
          <w:szCs w:val="24"/>
        </w:rPr>
        <w:t>Брянцев, А.А. Воспоминания: Статьи / А.А. Брянцев - М., 2008.</w:t>
      </w:r>
    </w:p>
    <w:p w:rsidR="0023705E" w:rsidRPr="001316F7" w:rsidRDefault="0023705E" w:rsidP="00CC7D5B">
      <w:pPr>
        <w:numPr>
          <w:ilvl w:val="0"/>
          <w:numId w:val="42"/>
        </w:numPr>
        <w:jc w:val="both"/>
        <w:rPr>
          <w:sz w:val="24"/>
          <w:szCs w:val="24"/>
        </w:rPr>
      </w:pPr>
      <w:r w:rsidRPr="001316F7">
        <w:rPr>
          <w:sz w:val="24"/>
          <w:szCs w:val="24"/>
        </w:rPr>
        <w:t>Гиппнус, С.В. Гимнастика чувств. Тренинг творческой психотехники  /С.В. Гиппнус.- М.: Искусство, 2010.</w:t>
      </w:r>
    </w:p>
    <w:p w:rsidR="0023705E" w:rsidRPr="001316F7" w:rsidRDefault="0023705E" w:rsidP="00CC7D5B">
      <w:pPr>
        <w:numPr>
          <w:ilvl w:val="0"/>
          <w:numId w:val="42"/>
        </w:numPr>
        <w:jc w:val="both"/>
        <w:rPr>
          <w:sz w:val="24"/>
          <w:szCs w:val="24"/>
        </w:rPr>
      </w:pPr>
      <w:r w:rsidRPr="001316F7">
        <w:rPr>
          <w:sz w:val="24"/>
          <w:szCs w:val="24"/>
        </w:rPr>
        <w:t>Горчаков, Н.М. Режиссерские уроки Станиславского/ Н.М.  Горчаков  - М., 2009.</w:t>
      </w:r>
    </w:p>
    <w:p w:rsidR="0023705E" w:rsidRPr="001316F7" w:rsidRDefault="0023705E" w:rsidP="00CC7D5B">
      <w:pPr>
        <w:numPr>
          <w:ilvl w:val="0"/>
          <w:numId w:val="42"/>
        </w:numPr>
        <w:jc w:val="both"/>
        <w:rPr>
          <w:sz w:val="24"/>
          <w:szCs w:val="24"/>
        </w:rPr>
      </w:pPr>
      <w:r w:rsidRPr="001316F7">
        <w:rPr>
          <w:sz w:val="24"/>
          <w:szCs w:val="24"/>
        </w:rPr>
        <w:t>Захава, Б. Е. Мастерство актера и режиссера. / Б. Е.  Захава.  -  М.: Просвещение, 2009.</w:t>
      </w:r>
    </w:p>
    <w:p w:rsidR="0023705E" w:rsidRPr="001316F7" w:rsidRDefault="0023705E" w:rsidP="00CC7D5B">
      <w:pPr>
        <w:numPr>
          <w:ilvl w:val="0"/>
          <w:numId w:val="42"/>
        </w:numPr>
        <w:jc w:val="both"/>
        <w:rPr>
          <w:sz w:val="24"/>
          <w:szCs w:val="24"/>
        </w:rPr>
      </w:pPr>
      <w:r w:rsidRPr="001316F7">
        <w:rPr>
          <w:sz w:val="24"/>
          <w:szCs w:val="24"/>
        </w:rPr>
        <w:t>Когтев, Г. В. Грим и сценический образ/ Г. В. Когтев.  - М.: Советская Россия, 2011.</w:t>
      </w:r>
    </w:p>
    <w:p w:rsidR="0023705E" w:rsidRPr="001316F7" w:rsidRDefault="0023705E" w:rsidP="00CC7D5B">
      <w:pPr>
        <w:numPr>
          <w:ilvl w:val="0"/>
          <w:numId w:val="42"/>
        </w:numPr>
        <w:jc w:val="both"/>
        <w:rPr>
          <w:sz w:val="24"/>
          <w:szCs w:val="24"/>
        </w:rPr>
      </w:pPr>
      <w:r w:rsidRPr="001316F7">
        <w:rPr>
          <w:sz w:val="24"/>
          <w:szCs w:val="24"/>
        </w:rPr>
        <w:t>Корогодский, З.Я. Начало/ З.Я. Корогодский.  - СПб, 2009.</w:t>
      </w:r>
    </w:p>
    <w:p w:rsidR="0023705E" w:rsidRPr="001316F7" w:rsidRDefault="0023705E" w:rsidP="00CC7D5B">
      <w:pPr>
        <w:numPr>
          <w:ilvl w:val="0"/>
          <w:numId w:val="42"/>
        </w:numPr>
        <w:jc w:val="both"/>
        <w:rPr>
          <w:sz w:val="24"/>
          <w:szCs w:val="24"/>
        </w:rPr>
      </w:pPr>
      <w:r w:rsidRPr="001316F7">
        <w:rPr>
          <w:sz w:val="24"/>
          <w:szCs w:val="24"/>
        </w:rPr>
        <w:t>Курбатов, М.Н. Несколько слов о психотехнике актера/ М.Н.  Курбатов.  - М., 2001.- с. 52-53.</w:t>
      </w:r>
    </w:p>
    <w:p w:rsidR="0023705E" w:rsidRPr="001316F7" w:rsidRDefault="0023705E" w:rsidP="00CC7D5B">
      <w:pPr>
        <w:numPr>
          <w:ilvl w:val="0"/>
          <w:numId w:val="42"/>
        </w:numPr>
        <w:jc w:val="both"/>
        <w:rPr>
          <w:sz w:val="24"/>
          <w:szCs w:val="24"/>
        </w:rPr>
      </w:pPr>
      <w:r w:rsidRPr="001316F7">
        <w:rPr>
          <w:sz w:val="24"/>
          <w:szCs w:val="24"/>
        </w:rPr>
        <w:t>Логинова, В. Заметки художника-гримера/ В.   Логинова  - М.: Искусство,2014.</w:t>
      </w:r>
    </w:p>
    <w:p w:rsidR="0023705E" w:rsidRPr="001316F7" w:rsidRDefault="0023705E" w:rsidP="00CC7D5B">
      <w:pPr>
        <w:numPr>
          <w:ilvl w:val="0"/>
          <w:numId w:val="42"/>
        </w:numPr>
        <w:jc w:val="both"/>
        <w:rPr>
          <w:sz w:val="24"/>
          <w:szCs w:val="24"/>
        </w:rPr>
      </w:pPr>
      <w:r w:rsidRPr="001316F7">
        <w:rPr>
          <w:sz w:val="24"/>
          <w:szCs w:val="24"/>
        </w:rPr>
        <w:t>Новицкая, Л.П. Тренинг и муштра. /- М., 2012.</w:t>
      </w:r>
    </w:p>
    <w:p w:rsidR="0023705E" w:rsidRPr="001316F7" w:rsidRDefault="0023705E" w:rsidP="00CC7D5B">
      <w:pPr>
        <w:numPr>
          <w:ilvl w:val="0"/>
          <w:numId w:val="42"/>
        </w:numPr>
        <w:jc w:val="both"/>
        <w:rPr>
          <w:sz w:val="24"/>
          <w:szCs w:val="24"/>
        </w:rPr>
      </w:pPr>
      <w:r w:rsidRPr="001316F7">
        <w:rPr>
          <w:sz w:val="24"/>
          <w:szCs w:val="24"/>
        </w:rPr>
        <w:t>Подвиг, В.П., Черненко А.Ф. Мастерская С.Бандарчука/ В.П. Подвиг, А.Ф. Черненко.  - М.: Искусство, 2011.</w:t>
      </w:r>
    </w:p>
    <w:p w:rsidR="0023705E" w:rsidRPr="001316F7" w:rsidRDefault="0023705E" w:rsidP="00CC7D5B">
      <w:pPr>
        <w:numPr>
          <w:ilvl w:val="0"/>
          <w:numId w:val="42"/>
        </w:numPr>
        <w:jc w:val="both"/>
        <w:rPr>
          <w:sz w:val="24"/>
          <w:szCs w:val="24"/>
        </w:rPr>
      </w:pPr>
      <w:r w:rsidRPr="001316F7">
        <w:rPr>
          <w:sz w:val="24"/>
          <w:szCs w:val="24"/>
        </w:rPr>
        <w:t>Поламишев, А. М. Мастерство режиссера. Действенный анализ пьесы /А. М.   Поламишев  - М.: Просвещение, 2009.</w:t>
      </w:r>
    </w:p>
    <w:p w:rsidR="0023705E" w:rsidRPr="001316F7" w:rsidRDefault="0023705E" w:rsidP="00CC7D5B">
      <w:pPr>
        <w:numPr>
          <w:ilvl w:val="0"/>
          <w:numId w:val="42"/>
        </w:numPr>
        <w:jc w:val="both"/>
        <w:rPr>
          <w:sz w:val="24"/>
          <w:szCs w:val="24"/>
        </w:rPr>
      </w:pPr>
      <w:r w:rsidRPr="001316F7">
        <w:rPr>
          <w:sz w:val="24"/>
          <w:szCs w:val="24"/>
        </w:rPr>
        <w:t>Русский театр 19 века/ В.Ф. Фёдорова.  - М.,2012.</w:t>
      </w:r>
    </w:p>
    <w:p w:rsidR="0023705E" w:rsidRPr="001316F7" w:rsidRDefault="0023705E" w:rsidP="00CC7D5B">
      <w:pPr>
        <w:numPr>
          <w:ilvl w:val="0"/>
          <w:numId w:val="42"/>
        </w:numPr>
        <w:jc w:val="both"/>
        <w:rPr>
          <w:sz w:val="24"/>
          <w:szCs w:val="24"/>
        </w:rPr>
      </w:pPr>
      <w:r w:rsidRPr="001316F7">
        <w:rPr>
          <w:sz w:val="24"/>
          <w:szCs w:val="24"/>
        </w:rPr>
        <w:t>Станиславский, К. С. Собрание сочинений (</w:t>
      </w:r>
      <w:r w:rsidRPr="001316F7">
        <w:rPr>
          <w:sz w:val="24"/>
          <w:szCs w:val="24"/>
          <w:lang w:val="en-US"/>
        </w:rPr>
        <w:t>I</w:t>
      </w:r>
      <w:r w:rsidRPr="001316F7">
        <w:rPr>
          <w:sz w:val="24"/>
          <w:szCs w:val="24"/>
        </w:rPr>
        <w:t xml:space="preserve"> – </w:t>
      </w:r>
      <w:r w:rsidRPr="001316F7">
        <w:rPr>
          <w:sz w:val="24"/>
          <w:szCs w:val="24"/>
          <w:lang w:val="en-US"/>
        </w:rPr>
        <w:t>II</w:t>
      </w:r>
      <w:r w:rsidRPr="001316F7">
        <w:rPr>
          <w:sz w:val="24"/>
          <w:szCs w:val="24"/>
        </w:rPr>
        <w:t xml:space="preserve">том)/ К. С.       Станиславский .- М.: Искусство, 2010. </w:t>
      </w:r>
    </w:p>
    <w:p w:rsidR="0023705E" w:rsidRPr="001316F7" w:rsidRDefault="0023705E" w:rsidP="00CC7D5B">
      <w:pPr>
        <w:numPr>
          <w:ilvl w:val="0"/>
          <w:numId w:val="42"/>
        </w:numPr>
        <w:jc w:val="both"/>
        <w:rPr>
          <w:sz w:val="24"/>
          <w:szCs w:val="24"/>
        </w:rPr>
      </w:pPr>
      <w:r w:rsidRPr="001316F7">
        <w:rPr>
          <w:sz w:val="24"/>
          <w:szCs w:val="24"/>
        </w:rPr>
        <w:t>Станиславский, К.С. Работа актера над собой/ К.С.   Станиславский - М., 2009.- с. 151.</w:t>
      </w:r>
    </w:p>
    <w:p w:rsidR="0023705E" w:rsidRPr="001316F7" w:rsidRDefault="0023705E" w:rsidP="00CC7D5B">
      <w:pPr>
        <w:numPr>
          <w:ilvl w:val="0"/>
          <w:numId w:val="42"/>
        </w:numPr>
        <w:jc w:val="both"/>
        <w:rPr>
          <w:sz w:val="24"/>
          <w:szCs w:val="24"/>
        </w:rPr>
      </w:pPr>
      <w:r w:rsidRPr="001316F7">
        <w:rPr>
          <w:sz w:val="24"/>
          <w:szCs w:val="24"/>
        </w:rPr>
        <w:t>Суркова, М. Ю. Игровой артикуляционно-дикционный тренинг: Методическая разработка/ М. Ю.  Суркова  - С.: СГАКИ, 2009.</w:t>
      </w:r>
    </w:p>
    <w:p w:rsidR="0023705E" w:rsidRPr="001316F7" w:rsidRDefault="0023705E" w:rsidP="00CC7D5B">
      <w:pPr>
        <w:numPr>
          <w:ilvl w:val="0"/>
          <w:numId w:val="42"/>
        </w:numPr>
        <w:jc w:val="both"/>
        <w:rPr>
          <w:sz w:val="24"/>
          <w:szCs w:val="24"/>
        </w:rPr>
      </w:pPr>
      <w:r w:rsidRPr="001316F7">
        <w:rPr>
          <w:sz w:val="24"/>
          <w:szCs w:val="24"/>
        </w:rPr>
        <w:t>Товстоногов, Т.А. Зеркало сцены/ Т.А.   Товстоногов  - Т.1-2.-М., 2006.</w:t>
      </w:r>
    </w:p>
    <w:p w:rsidR="0023705E" w:rsidRPr="001316F7" w:rsidRDefault="0023705E" w:rsidP="00CC7D5B">
      <w:pPr>
        <w:numPr>
          <w:ilvl w:val="0"/>
          <w:numId w:val="42"/>
        </w:numPr>
        <w:jc w:val="both"/>
        <w:rPr>
          <w:sz w:val="24"/>
          <w:szCs w:val="24"/>
        </w:rPr>
      </w:pPr>
      <w:r w:rsidRPr="001316F7">
        <w:rPr>
          <w:sz w:val="24"/>
          <w:szCs w:val="24"/>
        </w:rPr>
        <w:t>Чистякова, М.И. Психогимнастика/ М.И.Чистякова. – М.: Просвещение, 2013.</w:t>
      </w:r>
    </w:p>
    <w:p w:rsidR="0023705E" w:rsidRPr="001316F7" w:rsidRDefault="0023705E" w:rsidP="00CC7D5B">
      <w:pPr>
        <w:numPr>
          <w:ilvl w:val="0"/>
          <w:numId w:val="42"/>
        </w:numPr>
        <w:jc w:val="both"/>
        <w:rPr>
          <w:sz w:val="24"/>
          <w:szCs w:val="24"/>
        </w:rPr>
      </w:pPr>
      <w:r w:rsidRPr="001316F7">
        <w:rPr>
          <w:sz w:val="24"/>
          <w:szCs w:val="24"/>
        </w:rPr>
        <w:t xml:space="preserve">Щуркова, Н. Е. Воспитание: Новый взгляд с позиции культуры/ Н. Е.    Щуркова. - М.: Педагогический поиск, 2009. </w:t>
      </w:r>
    </w:p>
    <w:p w:rsidR="0023705E" w:rsidRPr="001316F7" w:rsidRDefault="0023705E" w:rsidP="008918BA">
      <w:pPr>
        <w:jc w:val="center"/>
        <w:rPr>
          <w:sz w:val="24"/>
          <w:szCs w:val="24"/>
        </w:rPr>
      </w:pPr>
      <w:r w:rsidRPr="001316F7">
        <w:rPr>
          <w:b/>
          <w:bCs/>
          <w:sz w:val="24"/>
          <w:szCs w:val="24"/>
        </w:rPr>
        <w:t>для учащихся</w:t>
      </w:r>
    </w:p>
    <w:p w:rsidR="0023705E" w:rsidRPr="001316F7" w:rsidRDefault="0023705E" w:rsidP="00CC7D5B">
      <w:pPr>
        <w:numPr>
          <w:ilvl w:val="0"/>
          <w:numId w:val="43"/>
        </w:numPr>
        <w:jc w:val="both"/>
        <w:rPr>
          <w:sz w:val="24"/>
          <w:szCs w:val="24"/>
        </w:rPr>
      </w:pPr>
      <w:r w:rsidRPr="001316F7">
        <w:rPr>
          <w:sz w:val="24"/>
          <w:szCs w:val="24"/>
        </w:rPr>
        <w:t>Вархолов, Ф. М. Грим / Ф. М. Вархолов.  –М., 2011.</w:t>
      </w:r>
    </w:p>
    <w:p w:rsidR="0023705E" w:rsidRPr="001316F7" w:rsidRDefault="0023705E" w:rsidP="00CC7D5B">
      <w:pPr>
        <w:numPr>
          <w:ilvl w:val="0"/>
          <w:numId w:val="43"/>
        </w:numPr>
        <w:jc w:val="both"/>
        <w:rPr>
          <w:sz w:val="24"/>
          <w:szCs w:val="24"/>
        </w:rPr>
      </w:pPr>
      <w:r w:rsidRPr="001316F7">
        <w:rPr>
          <w:sz w:val="24"/>
          <w:szCs w:val="24"/>
        </w:rPr>
        <w:t>Васильева, Т. И. Упражнения по дикции (согласные звуки): учебное пособие по курсу «Сценическая речь»/ Т. И. Васильева. -  М.: ГИТИС, 2012.</w:t>
      </w:r>
    </w:p>
    <w:p w:rsidR="0023705E" w:rsidRPr="001316F7" w:rsidRDefault="0023705E" w:rsidP="00CC7D5B">
      <w:pPr>
        <w:numPr>
          <w:ilvl w:val="0"/>
          <w:numId w:val="43"/>
        </w:numPr>
        <w:jc w:val="both"/>
        <w:rPr>
          <w:sz w:val="24"/>
          <w:szCs w:val="24"/>
        </w:rPr>
      </w:pPr>
      <w:r w:rsidRPr="001316F7">
        <w:rPr>
          <w:sz w:val="24"/>
          <w:szCs w:val="24"/>
        </w:rPr>
        <w:t>Генералова, И.А. Мастерская чувств/ И.А Генералова . – М., 2010.</w:t>
      </w:r>
    </w:p>
    <w:p w:rsidR="0023705E" w:rsidRPr="001316F7" w:rsidRDefault="0023705E" w:rsidP="00CC7D5B">
      <w:pPr>
        <w:numPr>
          <w:ilvl w:val="0"/>
          <w:numId w:val="43"/>
        </w:numPr>
        <w:jc w:val="both"/>
        <w:rPr>
          <w:sz w:val="24"/>
          <w:szCs w:val="24"/>
        </w:rPr>
      </w:pPr>
      <w:r w:rsidRPr="001316F7">
        <w:rPr>
          <w:sz w:val="24"/>
          <w:szCs w:val="24"/>
        </w:rPr>
        <w:t>Козлянинова, И. П. Орфоэпия в театральной школе: учебное пособие для театральных и культурно-просветительных училищ/ Козлянинова И. П.  - М.: Просвещение, 2011.</w:t>
      </w:r>
    </w:p>
    <w:p w:rsidR="0023705E" w:rsidRPr="001316F7" w:rsidRDefault="0023705E" w:rsidP="00CC7D5B">
      <w:pPr>
        <w:numPr>
          <w:ilvl w:val="0"/>
          <w:numId w:val="43"/>
        </w:numPr>
        <w:jc w:val="both"/>
        <w:rPr>
          <w:sz w:val="24"/>
          <w:szCs w:val="24"/>
        </w:rPr>
      </w:pPr>
      <w:r w:rsidRPr="001316F7">
        <w:rPr>
          <w:sz w:val="24"/>
          <w:szCs w:val="24"/>
        </w:rPr>
        <w:t>Невский, Л. А. Ступени мастерства/ Л. А.  Невский - М.: Искусство, 2010.</w:t>
      </w:r>
    </w:p>
    <w:p w:rsidR="0023705E" w:rsidRPr="001316F7" w:rsidRDefault="0023705E" w:rsidP="00CC7D5B">
      <w:pPr>
        <w:numPr>
          <w:ilvl w:val="0"/>
          <w:numId w:val="43"/>
        </w:numPr>
        <w:jc w:val="both"/>
        <w:rPr>
          <w:sz w:val="24"/>
          <w:szCs w:val="24"/>
        </w:rPr>
      </w:pPr>
      <w:r w:rsidRPr="001316F7">
        <w:rPr>
          <w:sz w:val="24"/>
          <w:szCs w:val="24"/>
        </w:rPr>
        <w:t>Петрова, А. Н. Сценическая речь/ А. Н.   Петрова - М.: Искусство, 2008</w:t>
      </w:r>
    </w:p>
    <w:p w:rsidR="0023705E" w:rsidRPr="001316F7" w:rsidRDefault="0023705E" w:rsidP="00CC7D5B">
      <w:pPr>
        <w:numPr>
          <w:ilvl w:val="0"/>
          <w:numId w:val="43"/>
        </w:numPr>
        <w:jc w:val="both"/>
        <w:rPr>
          <w:sz w:val="24"/>
          <w:szCs w:val="24"/>
        </w:rPr>
      </w:pPr>
      <w:r w:rsidRPr="001316F7">
        <w:rPr>
          <w:sz w:val="24"/>
          <w:szCs w:val="24"/>
        </w:rPr>
        <w:t>Пузикова, Л.Б. Праздники в вашем доме/ Л.Б Пузикова  .-Ростов на Д:изд-во «Феникс», 2011.</w:t>
      </w:r>
    </w:p>
    <w:p w:rsidR="0023705E" w:rsidRPr="001316F7" w:rsidRDefault="0023705E" w:rsidP="00CC7D5B">
      <w:pPr>
        <w:numPr>
          <w:ilvl w:val="0"/>
          <w:numId w:val="43"/>
        </w:numPr>
        <w:jc w:val="both"/>
        <w:rPr>
          <w:sz w:val="24"/>
          <w:szCs w:val="24"/>
        </w:rPr>
      </w:pPr>
      <w:r w:rsidRPr="001316F7">
        <w:rPr>
          <w:sz w:val="24"/>
          <w:szCs w:val="24"/>
        </w:rPr>
        <w:t>Рубина, Ю. Театральная самодеятельность школьников/ Ю.  Рубина.   - М.: Просвещение, 2011.</w:t>
      </w:r>
    </w:p>
    <w:p w:rsidR="0023705E" w:rsidRPr="001316F7" w:rsidRDefault="0023705E" w:rsidP="00CC7D5B">
      <w:pPr>
        <w:numPr>
          <w:ilvl w:val="0"/>
          <w:numId w:val="43"/>
        </w:numPr>
        <w:jc w:val="both"/>
        <w:rPr>
          <w:sz w:val="24"/>
          <w:szCs w:val="24"/>
        </w:rPr>
      </w:pPr>
      <w:r w:rsidRPr="001316F7">
        <w:rPr>
          <w:sz w:val="24"/>
          <w:szCs w:val="24"/>
        </w:rPr>
        <w:t>Рубина, Ю. Театральная самодеятельность школьников/ Ю.Рубина. - М.: Просвещение, 2012.</w:t>
      </w:r>
    </w:p>
    <w:p w:rsidR="0023705E" w:rsidRPr="001316F7" w:rsidRDefault="0023705E" w:rsidP="00CC7D5B">
      <w:pPr>
        <w:numPr>
          <w:ilvl w:val="0"/>
          <w:numId w:val="43"/>
        </w:numPr>
        <w:jc w:val="both"/>
        <w:rPr>
          <w:sz w:val="24"/>
          <w:szCs w:val="24"/>
        </w:rPr>
      </w:pPr>
      <w:r w:rsidRPr="001316F7">
        <w:rPr>
          <w:sz w:val="24"/>
          <w:szCs w:val="24"/>
        </w:rPr>
        <w:t>Фатеева, Л. Подвижные игры для школьников/ Л. Фатеева.  –М.: Академия развития, 2008.</w:t>
      </w:r>
    </w:p>
    <w:p w:rsidR="0023705E" w:rsidRPr="001316F7" w:rsidRDefault="0023705E" w:rsidP="00CC7D5B">
      <w:pPr>
        <w:numPr>
          <w:ilvl w:val="0"/>
          <w:numId w:val="43"/>
        </w:numPr>
        <w:jc w:val="both"/>
        <w:rPr>
          <w:sz w:val="24"/>
          <w:szCs w:val="24"/>
        </w:rPr>
      </w:pPr>
      <w:r w:rsidRPr="001316F7">
        <w:rPr>
          <w:sz w:val="24"/>
          <w:szCs w:val="24"/>
        </w:rPr>
        <w:t xml:space="preserve">Харитонова, О.Н. Занимательная литература: игры и викторины /5-9 класс. / О.Н. Харитонова. –  М.: Рольф, 2012. </w:t>
      </w:r>
    </w:p>
    <w:p w:rsidR="0023705E" w:rsidRPr="001316F7" w:rsidRDefault="0023705E" w:rsidP="00CC7D5B">
      <w:pPr>
        <w:numPr>
          <w:ilvl w:val="0"/>
          <w:numId w:val="43"/>
        </w:numPr>
        <w:jc w:val="both"/>
        <w:rPr>
          <w:sz w:val="24"/>
          <w:szCs w:val="24"/>
        </w:rPr>
      </w:pPr>
      <w:r w:rsidRPr="001316F7">
        <w:rPr>
          <w:sz w:val="24"/>
          <w:szCs w:val="24"/>
        </w:rPr>
        <w:t xml:space="preserve">Шильгави, В.П. Начнем с игры / В.П. Шильгави.  - М.: Просвещение, 2011. </w:t>
      </w:r>
    </w:p>
    <w:p w:rsidR="0023705E" w:rsidRPr="001316F7" w:rsidRDefault="0023705E" w:rsidP="00CC7D5B">
      <w:pPr>
        <w:numPr>
          <w:ilvl w:val="0"/>
          <w:numId w:val="43"/>
        </w:numPr>
        <w:jc w:val="both"/>
        <w:rPr>
          <w:sz w:val="24"/>
          <w:szCs w:val="24"/>
        </w:rPr>
      </w:pPr>
      <w:r w:rsidRPr="001316F7">
        <w:rPr>
          <w:sz w:val="24"/>
          <w:szCs w:val="24"/>
        </w:rPr>
        <w:t>Шильгави, В.П. Начнем с игры./ В.П.   Шильгави - М.: Просвещение, 2012.</w:t>
      </w:r>
    </w:p>
    <w:p w:rsidR="0023705E" w:rsidRPr="001316F7" w:rsidRDefault="0023705E" w:rsidP="00CC7D5B">
      <w:pPr>
        <w:numPr>
          <w:ilvl w:val="0"/>
          <w:numId w:val="43"/>
        </w:numPr>
        <w:jc w:val="both"/>
        <w:rPr>
          <w:sz w:val="24"/>
          <w:szCs w:val="24"/>
        </w:rPr>
      </w:pPr>
      <w:r w:rsidRPr="001316F7">
        <w:rPr>
          <w:sz w:val="24"/>
          <w:szCs w:val="24"/>
        </w:rPr>
        <w:t xml:space="preserve">Школа интересных каникул / С.Г.Огнева.– Волгоград: Учитель, 2012. </w:t>
      </w:r>
    </w:p>
    <w:p w:rsidR="0023705E" w:rsidRPr="001316F7" w:rsidRDefault="0023705E" w:rsidP="00CC7D5B">
      <w:pPr>
        <w:numPr>
          <w:ilvl w:val="0"/>
          <w:numId w:val="43"/>
        </w:numPr>
        <w:jc w:val="both"/>
        <w:rPr>
          <w:sz w:val="24"/>
          <w:szCs w:val="24"/>
        </w:rPr>
      </w:pPr>
      <w:r w:rsidRPr="001316F7">
        <w:rPr>
          <w:sz w:val="24"/>
          <w:szCs w:val="24"/>
        </w:rPr>
        <w:t xml:space="preserve">Школьников, С. Основы сценического грима./ С. Школьников  - Минск: Высшая школа, 2012.   </w:t>
      </w:r>
    </w:p>
    <w:p w:rsidR="0023705E" w:rsidRPr="001316F7" w:rsidRDefault="0023705E" w:rsidP="00CC7D5B">
      <w:pPr>
        <w:numPr>
          <w:ilvl w:val="0"/>
          <w:numId w:val="43"/>
        </w:numPr>
        <w:jc w:val="both"/>
        <w:rPr>
          <w:b/>
          <w:bCs/>
          <w:sz w:val="24"/>
          <w:szCs w:val="24"/>
        </w:rPr>
      </w:pPr>
      <w:r w:rsidRPr="001316F7">
        <w:rPr>
          <w:sz w:val="24"/>
          <w:szCs w:val="24"/>
        </w:rPr>
        <w:t>Шмаков, С.А.Каникулы: прикладная энциклопедия /С.А.Шмаков. – М., 2008.</w:t>
      </w:r>
    </w:p>
    <w:p w:rsidR="0023705E" w:rsidRPr="001316F7" w:rsidRDefault="0023705E" w:rsidP="00CC7D5B">
      <w:pPr>
        <w:numPr>
          <w:ilvl w:val="0"/>
          <w:numId w:val="43"/>
        </w:numPr>
        <w:jc w:val="both"/>
        <w:rPr>
          <w:sz w:val="24"/>
          <w:szCs w:val="24"/>
        </w:rPr>
      </w:pPr>
      <w:r w:rsidRPr="001316F7">
        <w:rPr>
          <w:sz w:val="24"/>
          <w:szCs w:val="24"/>
        </w:rPr>
        <w:t>Эфрос, А.В. Репетиция-Любовь моя/ А.В.  Эфрос.  - М.: Искусство, 2010.</w:t>
      </w:r>
    </w:p>
    <w:p w:rsidR="0023705E" w:rsidRPr="001316F7" w:rsidRDefault="0023705E" w:rsidP="008918BA">
      <w:pPr>
        <w:tabs>
          <w:tab w:val="left" w:pos="6210"/>
        </w:tabs>
        <w:spacing w:after="120" w:line="100" w:lineRule="atLeast"/>
        <w:jc w:val="center"/>
        <w:rPr>
          <w:b/>
          <w:bCs/>
          <w:sz w:val="24"/>
          <w:szCs w:val="24"/>
        </w:rPr>
      </w:pPr>
      <w:r w:rsidRPr="001316F7">
        <w:rPr>
          <w:b/>
          <w:bCs/>
          <w:sz w:val="24"/>
          <w:szCs w:val="24"/>
        </w:rPr>
        <w:t>Нормативно-правовое обеспечение</w:t>
      </w:r>
    </w:p>
    <w:p w:rsidR="0023705E" w:rsidRPr="001316F7" w:rsidRDefault="0023705E" w:rsidP="00CC7D5B">
      <w:pPr>
        <w:pStyle w:val="ListParagraph"/>
        <w:numPr>
          <w:ilvl w:val="0"/>
          <w:numId w:val="27"/>
        </w:numPr>
        <w:tabs>
          <w:tab w:val="clear" w:pos="720"/>
          <w:tab w:val="num" w:pos="0"/>
          <w:tab w:val="left" w:pos="709"/>
          <w:tab w:val="left" w:pos="851"/>
          <w:tab w:val="left" w:pos="993"/>
        </w:tabs>
        <w:autoSpaceDE w:val="0"/>
        <w:spacing w:after="0" w:line="240" w:lineRule="auto"/>
        <w:jc w:val="both"/>
        <w:rPr>
          <w:rFonts w:ascii="Times New Roman" w:hAnsi="Times New Roman" w:cs="Times New Roman"/>
          <w:sz w:val="24"/>
          <w:szCs w:val="24"/>
        </w:rPr>
      </w:pPr>
      <w:r w:rsidRPr="001316F7">
        <w:rPr>
          <w:rFonts w:ascii="Times New Roman" w:hAnsi="Times New Roman" w:cs="Times New Roman"/>
          <w:sz w:val="24"/>
          <w:szCs w:val="24"/>
        </w:rPr>
        <w:t>Концепция развития дополнительного образования детей  от  4  сентября  2014  г.  №  1726-р  (далее  –  Концепция);</w:t>
      </w:r>
    </w:p>
    <w:p w:rsidR="0023705E" w:rsidRPr="001316F7" w:rsidRDefault="0023705E" w:rsidP="00CC7D5B">
      <w:pPr>
        <w:pStyle w:val="ListParagraph"/>
        <w:numPr>
          <w:ilvl w:val="0"/>
          <w:numId w:val="27"/>
        </w:numPr>
        <w:tabs>
          <w:tab w:val="clear" w:pos="720"/>
          <w:tab w:val="num" w:pos="0"/>
          <w:tab w:val="left" w:pos="709"/>
          <w:tab w:val="left" w:pos="851"/>
          <w:tab w:val="left" w:pos="993"/>
        </w:tabs>
        <w:autoSpaceDE w:val="0"/>
        <w:spacing w:after="0" w:line="240" w:lineRule="auto"/>
        <w:jc w:val="both"/>
        <w:rPr>
          <w:rFonts w:ascii="Times New Roman" w:hAnsi="Times New Roman" w:cs="Times New Roman"/>
          <w:color w:val="000000"/>
          <w:sz w:val="24"/>
          <w:szCs w:val="24"/>
        </w:rPr>
      </w:pPr>
      <w:r w:rsidRPr="001316F7">
        <w:rPr>
          <w:rFonts w:ascii="Times New Roman" w:hAnsi="Times New Roman" w:cs="Times New Roman"/>
          <w:sz w:val="24"/>
          <w:szCs w:val="24"/>
        </w:rPr>
        <w:t>П</w:t>
      </w:r>
      <w:r w:rsidRPr="001316F7">
        <w:rPr>
          <w:rFonts w:ascii="Times New Roman" w:hAnsi="Times New Roman" w:cs="Times New Roman"/>
          <w:color w:val="000000"/>
          <w:sz w:val="24"/>
          <w:szCs w:val="24"/>
        </w:rPr>
        <w:t>исьма Министерства образования науки Российской Федерации от 18.11.2015 г. № 09-3242 «О направлении информации» (вместе с «Методическими рекомендациями по проектированию дополнительных общеразвивающих программ;</w:t>
      </w:r>
    </w:p>
    <w:p w:rsidR="0023705E" w:rsidRPr="001316F7" w:rsidRDefault="0023705E" w:rsidP="00CC7D5B">
      <w:pPr>
        <w:pStyle w:val="ListParagraph"/>
        <w:numPr>
          <w:ilvl w:val="0"/>
          <w:numId w:val="27"/>
        </w:numPr>
        <w:tabs>
          <w:tab w:val="clear" w:pos="720"/>
          <w:tab w:val="num" w:pos="0"/>
          <w:tab w:val="left" w:pos="709"/>
          <w:tab w:val="left" w:pos="851"/>
          <w:tab w:val="left" w:pos="993"/>
        </w:tabs>
        <w:autoSpaceDE w:val="0"/>
        <w:spacing w:after="0" w:line="240" w:lineRule="auto"/>
        <w:jc w:val="both"/>
        <w:rPr>
          <w:rFonts w:ascii="Times New Roman" w:hAnsi="Times New Roman" w:cs="Times New Roman"/>
          <w:sz w:val="24"/>
          <w:szCs w:val="24"/>
        </w:rPr>
      </w:pPr>
      <w:r w:rsidRPr="001316F7">
        <w:rPr>
          <w:rFonts w:ascii="Times New Roman" w:hAnsi="Times New Roman" w:cs="Times New Roman"/>
          <w:sz w:val="24"/>
          <w:szCs w:val="24"/>
        </w:rPr>
        <w:t>Приказ Министерства  образования  и  науки  Российской Федерации  от  29  августа  2013  г.  №  1008  «Об  утверждении  порядка организации  и  осуществления  образовательной  деятельности  по дополнительным  общеобразовательным  программам»  (далее  –  Приказ  № 1008);</w:t>
      </w:r>
    </w:p>
    <w:p w:rsidR="0023705E" w:rsidRPr="001316F7" w:rsidRDefault="0023705E" w:rsidP="00CC7D5B">
      <w:pPr>
        <w:pStyle w:val="ListParagraph"/>
        <w:numPr>
          <w:ilvl w:val="0"/>
          <w:numId w:val="27"/>
        </w:numPr>
        <w:tabs>
          <w:tab w:val="clear" w:pos="720"/>
          <w:tab w:val="num" w:pos="0"/>
          <w:tab w:val="left" w:pos="709"/>
          <w:tab w:val="left" w:pos="851"/>
          <w:tab w:val="left" w:pos="993"/>
        </w:tabs>
        <w:autoSpaceDE w:val="0"/>
        <w:spacing w:after="0" w:line="240" w:lineRule="auto"/>
        <w:jc w:val="both"/>
        <w:rPr>
          <w:rFonts w:ascii="Times New Roman" w:hAnsi="Times New Roman" w:cs="Times New Roman"/>
          <w:sz w:val="24"/>
          <w:szCs w:val="24"/>
        </w:rPr>
      </w:pPr>
      <w:r w:rsidRPr="001316F7">
        <w:rPr>
          <w:rFonts w:ascii="Times New Roman" w:hAnsi="Times New Roman" w:cs="Times New Roman"/>
          <w:sz w:val="24"/>
          <w:szCs w:val="24"/>
        </w:rPr>
        <w:t>Распоряжения Правительства РФ от 24 апреля 2015 г. № 729-р «План мероприятий на 2015-2020 годы по реализации Концепции развития дополнительного образования детей» (п.12,17,21);</w:t>
      </w:r>
    </w:p>
    <w:p w:rsidR="0023705E" w:rsidRPr="001316F7" w:rsidRDefault="0023705E" w:rsidP="00CC7D5B">
      <w:pPr>
        <w:pStyle w:val="ListParagraph"/>
        <w:numPr>
          <w:ilvl w:val="0"/>
          <w:numId w:val="27"/>
        </w:numPr>
        <w:tabs>
          <w:tab w:val="clear" w:pos="720"/>
          <w:tab w:val="num" w:pos="0"/>
          <w:tab w:val="left" w:pos="851"/>
        </w:tabs>
        <w:autoSpaceDE w:val="0"/>
        <w:spacing w:after="0" w:line="240" w:lineRule="auto"/>
        <w:jc w:val="both"/>
        <w:rPr>
          <w:rFonts w:ascii="Times New Roman" w:hAnsi="Times New Roman" w:cs="Times New Roman"/>
          <w:sz w:val="24"/>
          <w:szCs w:val="24"/>
        </w:rPr>
      </w:pPr>
      <w:r w:rsidRPr="001316F7">
        <w:rPr>
          <w:rFonts w:ascii="Times New Roman" w:hAnsi="Times New Roman" w:cs="Times New Roman"/>
          <w:sz w:val="24"/>
          <w:szCs w:val="24"/>
        </w:rPr>
        <w:t>Федерального  Закона  Российской  Федерации  от 29.12.2012 г. № 273 «Об образовании в Российской Федерации» (далее – ФЗ).</w:t>
      </w:r>
    </w:p>
    <w:p w:rsidR="0023705E" w:rsidRPr="001316F7" w:rsidRDefault="0023705E" w:rsidP="008918BA">
      <w:pPr>
        <w:jc w:val="center"/>
        <w:rPr>
          <w:sz w:val="24"/>
          <w:szCs w:val="24"/>
        </w:rPr>
      </w:pPr>
      <w:r w:rsidRPr="001316F7">
        <w:rPr>
          <w:b/>
          <w:bCs/>
          <w:sz w:val="24"/>
          <w:szCs w:val="24"/>
        </w:rPr>
        <w:t>Электронные ресурсы</w:t>
      </w:r>
    </w:p>
    <w:p w:rsidR="0023705E" w:rsidRPr="001316F7" w:rsidRDefault="0023705E" w:rsidP="008918BA">
      <w:pPr>
        <w:jc w:val="both"/>
        <w:rPr>
          <w:sz w:val="24"/>
          <w:szCs w:val="24"/>
        </w:rPr>
      </w:pPr>
      <w:r w:rsidRPr="001316F7">
        <w:rPr>
          <w:sz w:val="24"/>
          <w:szCs w:val="24"/>
        </w:rPr>
        <w:t>Досуговая деятельность у младших подростков как проявление социальной активности.</w:t>
      </w:r>
    </w:p>
    <w:p w:rsidR="0023705E" w:rsidRPr="001316F7" w:rsidRDefault="0023705E" w:rsidP="008918BA">
      <w:pPr>
        <w:jc w:val="both"/>
        <w:rPr>
          <w:sz w:val="24"/>
          <w:szCs w:val="24"/>
        </w:rPr>
      </w:pPr>
      <w:hyperlink r:id="rId5" w:history="1">
        <w:r w:rsidRPr="001316F7">
          <w:rPr>
            <w:rStyle w:val="Hyperlink"/>
            <w:sz w:val="24"/>
            <w:szCs w:val="24"/>
          </w:rPr>
          <w:t>http://spbhram.ru/about/newpok/dosug</w:t>
        </w:r>
      </w:hyperlink>
    </w:p>
    <w:p w:rsidR="0023705E" w:rsidRPr="001316F7" w:rsidRDefault="0023705E" w:rsidP="008918BA">
      <w:pPr>
        <w:jc w:val="both"/>
        <w:rPr>
          <w:sz w:val="24"/>
          <w:szCs w:val="24"/>
        </w:rPr>
      </w:pPr>
      <w:r w:rsidRPr="001316F7">
        <w:rPr>
          <w:sz w:val="24"/>
          <w:szCs w:val="24"/>
        </w:rPr>
        <w:t>Организация досуга детей в семье.</w:t>
      </w:r>
    </w:p>
    <w:p w:rsidR="0023705E" w:rsidRPr="001316F7" w:rsidRDefault="0023705E" w:rsidP="008918BA">
      <w:pPr>
        <w:jc w:val="both"/>
        <w:rPr>
          <w:sz w:val="24"/>
          <w:szCs w:val="24"/>
        </w:rPr>
      </w:pPr>
      <w:hyperlink r:id="rId6" w:history="1">
        <w:r w:rsidRPr="001316F7">
          <w:rPr>
            <w:rStyle w:val="Hyperlink"/>
            <w:sz w:val="24"/>
            <w:szCs w:val="24"/>
          </w:rPr>
          <w:t>http://www.libsid.ru/individualnoe-obuchenie-i-organizatsiya-dosuga-detey/organizatsiya-dosuga-detey-v-seme/vse-stranitsi</w:t>
        </w:r>
      </w:hyperlink>
    </w:p>
    <w:p w:rsidR="0023705E" w:rsidRPr="001316F7" w:rsidRDefault="0023705E" w:rsidP="008918BA">
      <w:pPr>
        <w:jc w:val="both"/>
        <w:rPr>
          <w:sz w:val="24"/>
          <w:szCs w:val="24"/>
        </w:rPr>
      </w:pPr>
      <w:r w:rsidRPr="001316F7">
        <w:rPr>
          <w:sz w:val="24"/>
          <w:szCs w:val="24"/>
        </w:rPr>
        <w:t>Проблема досугового времяпрепровождения подростков отличается большой сложностью и противоречивостью.</w:t>
      </w:r>
    </w:p>
    <w:p w:rsidR="0023705E" w:rsidRPr="001316F7" w:rsidRDefault="0023705E" w:rsidP="008918BA">
      <w:pPr>
        <w:jc w:val="both"/>
        <w:rPr>
          <w:sz w:val="24"/>
          <w:szCs w:val="24"/>
        </w:rPr>
      </w:pPr>
      <w:hyperlink r:id="rId7" w:history="1">
        <w:r w:rsidRPr="001316F7">
          <w:rPr>
            <w:rStyle w:val="Hyperlink"/>
            <w:sz w:val="24"/>
            <w:szCs w:val="24"/>
          </w:rPr>
          <w:t>http://do.gendocs.ru/docs/index-373945.html</w:t>
        </w:r>
      </w:hyperlink>
    </w:p>
    <w:p w:rsidR="0023705E" w:rsidRPr="001316F7" w:rsidRDefault="0023705E" w:rsidP="008918BA">
      <w:pPr>
        <w:jc w:val="both"/>
        <w:rPr>
          <w:sz w:val="24"/>
          <w:szCs w:val="24"/>
        </w:rPr>
      </w:pPr>
      <w:r w:rsidRPr="001316F7">
        <w:rPr>
          <w:sz w:val="24"/>
          <w:szCs w:val="24"/>
        </w:rPr>
        <w:t>Романова О.А. Театральная деятельность подростков как средство их социа</w:t>
      </w:r>
      <w:r w:rsidRPr="001316F7">
        <w:rPr>
          <w:sz w:val="24"/>
          <w:szCs w:val="24"/>
        </w:rPr>
        <w:softHyphen/>
        <w:t>лизации.</w:t>
      </w:r>
    </w:p>
    <w:p w:rsidR="0023705E" w:rsidRPr="001316F7" w:rsidRDefault="0023705E" w:rsidP="008918BA">
      <w:pPr>
        <w:jc w:val="both"/>
        <w:rPr>
          <w:sz w:val="24"/>
          <w:szCs w:val="24"/>
        </w:rPr>
      </w:pPr>
      <w:hyperlink r:id="rId8" w:history="1">
        <w:r w:rsidRPr="001316F7">
          <w:rPr>
            <w:rStyle w:val="Hyperlink"/>
            <w:sz w:val="24"/>
            <w:szCs w:val="24"/>
          </w:rPr>
          <w:t>http://www.dslib.net/obw-pedagogika/dosugovaja-dejatelnost-podrostkov-kak-sredstvo-ih-socializacii.html</w:t>
        </w:r>
      </w:hyperlink>
    </w:p>
    <w:p w:rsidR="0023705E" w:rsidRPr="001316F7" w:rsidRDefault="0023705E" w:rsidP="008918BA">
      <w:pPr>
        <w:jc w:val="both"/>
        <w:rPr>
          <w:sz w:val="24"/>
          <w:szCs w:val="24"/>
        </w:rPr>
      </w:pPr>
      <w:r w:rsidRPr="001316F7">
        <w:rPr>
          <w:sz w:val="24"/>
          <w:szCs w:val="24"/>
        </w:rPr>
        <w:t>Сола Е.С. Социализация подростков через формирование культурно-досу</w:t>
      </w:r>
      <w:r w:rsidRPr="001316F7">
        <w:rPr>
          <w:sz w:val="24"/>
          <w:szCs w:val="24"/>
        </w:rPr>
        <w:softHyphen/>
        <w:t>говой компетенции в условиях ЦДТ.</w:t>
      </w:r>
    </w:p>
    <w:p w:rsidR="0023705E" w:rsidRPr="001316F7" w:rsidRDefault="0023705E" w:rsidP="008918BA">
      <w:pPr>
        <w:jc w:val="both"/>
        <w:rPr>
          <w:sz w:val="24"/>
          <w:szCs w:val="24"/>
        </w:rPr>
      </w:pPr>
      <w:hyperlink r:id="rId9" w:history="1">
        <w:r w:rsidRPr="001316F7">
          <w:rPr>
            <w:rStyle w:val="Hyperlink"/>
            <w:sz w:val="24"/>
            <w:szCs w:val="24"/>
          </w:rPr>
          <w:t>http://festival.1september.ru/articles/624222/</w:t>
        </w:r>
      </w:hyperlink>
    </w:p>
    <w:p w:rsidR="0023705E" w:rsidRPr="001316F7" w:rsidRDefault="0023705E" w:rsidP="008918BA">
      <w:pPr>
        <w:jc w:val="both"/>
        <w:rPr>
          <w:sz w:val="24"/>
          <w:szCs w:val="24"/>
        </w:rPr>
      </w:pPr>
      <w:r w:rsidRPr="001316F7">
        <w:rPr>
          <w:sz w:val="24"/>
          <w:szCs w:val="24"/>
        </w:rPr>
        <w:t>Технология организации досуга детей и подростков.</w:t>
      </w:r>
    </w:p>
    <w:p w:rsidR="0023705E" w:rsidRPr="001316F7" w:rsidRDefault="0023705E" w:rsidP="008918BA">
      <w:pPr>
        <w:jc w:val="both"/>
        <w:rPr>
          <w:sz w:val="24"/>
          <w:szCs w:val="24"/>
        </w:rPr>
      </w:pPr>
      <w:hyperlink r:id="rId10" w:history="1">
        <w:r w:rsidRPr="001316F7">
          <w:rPr>
            <w:rStyle w:val="Hyperlink"/>
            <w:sz w:val="24"/>
            <w:szCs w:val="24"/>
          </w:rPr>
          <w:t>http://www.coolreferat.com/</w:t>
        </w:r>
      </w:hyperlink>
    </w:p>
    <w:p w:rsidR="0023705E" w:rsidRPr="001316F7" w:rsidRDefault="0023705E" w:rsidP="008918BA">
      <w:pPr>
        <w:jc w:val="both"/>
        <w:rPr>
          <w:sz w:val="24"/>
          <w:szCs w:val="24"/>
        </w:rPr>
      </w:pPr>
      <w:r w:rsidRPr="001316F7">
        <w:rPr>
          <w:sz w:val="24"/>
          <w:szCs w:val="24"/>
        </w:rPr>
        <w:t>Турбина Т.А.  Культурно-досуговая деятельность как средство развития со</w:t>
      </w:r>
      <w:r w:rsidRPr="001316F7">
        <w:rPr>
          <w:sz w:val="24"/>
          <w:szCs w:val="24"/>
        </w:rPr>
        <w:softHyphen/>
        <w:t>циальной активности современных подростков.</w:t>
      </w:r>
    </w:p>
    <w:p w:rsidR="0023705E" w:rsidRPr="001316F7" w:rsidRDefault="0023705E" w:rsidP="008918BA">
      <w:pPr>
        <w:jc w:val="both"/>
        <w:rPr>
          <w:sz w:val="24"/>
          <w:szCs w:val="24"/>
        </w:rPr>
      </w:pPr>
      <w:hyperlink r:id="rId11" w:history="1">
        <w:r w:rsidRPr="001316F7">
          <w:rPr>
            <w:rStyle w:val="Hyperlink"/>
            <w:sz w:val="24"/>
            <w:szCs w:val="24"/>
          </w:rPr>
          <w:t>http://www.pandia.ru/393638/</w:t>
        </w:r>
      </w:hyperlink>
    </w:p>
    <w:p w:rsidR="0023705E" w:rsidRPr="001316F7" w:rsidRDefault="0023705E" w:rsidP="00CC7D5B">
      <w:pPr>
        <w:pStyle w:val="Heading1"/>
        <w:rPr>
          <w:i w:val="0"/>
          <w:iCs w:val="0"/>
          <w:sz w:val="24"/>
          <w:szCs w:val="24"/>
        </w:rPr>
      </w:pPr>
      <w:r>
        <w:rPr>
          <w:i w:val="0"/>
          <w:iCs w:val="0"/>
          <w:sz w:val="24"/>
          <w:szCs w:val="24"/>
        </w:rPr>
        <w:t>П</w:t>
      </w:r>
      <w:r w:rsidRPr="001316F7">
        <w:rPr>
          <w:i w:val="0"/>
          <w:iCs w:val="0"/>
          <w:sz w:val="24"/>
          <w:szCs w:val="24"/>
        </w:rPr>
        <w:t>риложение 1</w:t>
      </w:r>
    </w:p>
    <w:p w:rsidR="0023705E" w:rsidRPr="001316F7" w:rsidRDefault="0023705E" w:rsidP="008918BA">
      <w:pPr>
        <w:spacing w:after="200" w:line="276" w:lineRule="auto"/>
        <w:jc w:val="center"/>
        <w:rPr>
          <w:b/>
          <w:bCs/>
          <w:sz w:val="24"/>
          <w:szCs w:val="24"/>
          <w:lang w:eastAsia="en-US"/>
        </w:rPr>
      </w:pPr>
      <w:r w:rsidRPr="001316F7">
        <w:rPr>
          <w:b/>
          <w:bCs/>
          <w:sz w:val="24"/>
          <w:szCs w:val="24"/>
          <w:lang w:eastAsia="en-US"/>
        </w:rPr>
        <w:t xml:space="preserve">            Входная диагностика  </w:t>
      </w:r>
    </w:p>
    <w:p w:rsidR="0023705E" w:rsidRPr="001316F7" w:rsidRDefault="0023705E" w:rsidP="008918BA">
      <w:pPr>
        <w:spacing w:after="200" w:line="276" w:lineRule="auto"/>
        <w:rPr>
          <w:b/>
          <w:bCs/>
          <w:sz w:val="24"/>
          <w:szCs w:val="24"/>
          <w:lang w:eastAsia="en-US"/>
        </w:rPr>
      </w:pPr>
      <w:r w:rsidRPr="001316F7">
        <w:rPr>
          <w:b/>
          <w:bCs/>
          <w:sz w:val="24"/>
          <w:szCs w:val="24"/>
          <w:lang w:eastAsia="en-US"/>
        </w:rPr>
        <w:t xml:space="preserve">Цель: </w:t>
      </w:r>
      <w:r w:rsidRPr="001316F7">
        <w:rPr>
          <w:sz w:val="24"/>
          <w:szCs w:val="24"/>
        </w:rPr>
        <w:t>Определение уровня имеющихся творческих способностей.</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31"/>
        <w:gridCol w:w="984"/>
        <w:gridCol w:w="1275"/>
        <w:gridCol w:w="1560"/>
        <w:gridCol w:w="1984"/>
        <w:gridCol w:w="1261"/>
        <w:gridCol w:w="1149"/>
        <w:gridCol w:w="1128"/>
      </w:tblGrid>
      <w:tr w:rsidR="0023705E" w:rsidRPr="001316F7">
        <w:trPr>
          <w:trHeight w:val="916"/>
        </w:trPr>
        <w:tc>
          <w:tcPr>
            <w:tcW w:w="431" w:type="dxa"/>
          </w:tcPr>
          <w:p w:rsidR="0023705E" w:rsidRPr="001316F7" w:rsidRDefault="0023705E" w:rsidP="00284699">
            <w:pPr>
              <w:jc w:val="center"/>
              <w:rPr>
                <w:b/>
                <w:bCs/>
                <w:sz w:val="24"/>
                <w:szCs w:val="24"/>
                <w:lang w:eastAsia="en-US"/>
              </w:rPr>
            </w:pPr>
          </w:p>
          <w:p w:rsidR="0023705E" w:rsidRPr="001316F7" w:rsidRDefault="0023705E" w:rsidP="00284699">
            <w:pPr>
              <w:jc w:val="center"/>
              <w:rPr>
                <w:b/>
                <w:bCs/>
                <w:sz w:val="24"/>
                <w:szCs w:val="24"/>
                <w:lang w:eastAsia="en-US"/>
              </w:rPr>
            </w:pPr>
          </w:p>
          <w:p w:rsidR="0023705E" w:rsidRPr="001316F7" w:rsidRDefault="0023705E" w:rsidP="00284699">
            <w:pPr>
              <w:jc w:val="center"/>
              <w:rPr>
                <w:b/>
                <w:bCs/>
                <w:sz w:val="24"/>
                <w:szCs w:val="24"/>
                <w:lang w:eastAsia="en-US"/>
              </w:rPr>
            </w:pPr>
          </w:p>
          <w:p w:rsidR="0023705E" w:rsidRPr="001316F7" w:rsidRDefault="0023705E" w:rsidP="00284699">
            <w:pPr>
              <w:rPr>
                <w:b/>
                <w:bCs/>
                <w:sz w:val="24"/>
                <w:szCs w:val="24"/>
                <w:lang w:eastAsia="en-US"/>
              </w:rPr>
            </w:pPr>
            <w:r w:rsidRPr="001316F7">
              <w:rPr>
                <w:b/>
                <w:bCs/>
                <w:sz w:val="24"/>
                <w:szCs w:val="24"/>
                <w:lang w:eastAsia="en-US"/>
              </w:rPr>
              <w:t>№</w:t>
            </w:r>
          </w:p>
        </w:tc>
        <w:tc>
          <w:tcPr>
            <w:tcW w:w="984" w:type="dxa"/>
          </w:tcPr>
          <w:p w:rsidR="0023705E" w:rsidRPr="001316F7" w:rsidRDefault="0023705E" w:rsidP="00284699">
            <w:pPr>
              <w:widowControl w:val="0"/>
              <w:suppressAutoHyphens/>
              <w:jc w:val="center"/>
              <w:rPr>
                <w:b/>
                <w:bCs/>
                <w:sz w:val="24"/>
                <w:szCs w:val="24"/>
                <w:lang w:eastAsia="en-US"/>
              </w:rPr>
            </w:pPr>
            <w:r w:rsidRPr="001316F7">
              <w:rPr>
                <w:b/>
                <w:bCs/>
                <w:sz w:val="24"/>
                <w:szCs w:val="24"/>
                <w:lang w:eastAsia="en-US"/>
              </w:rPr>
              <w:t>ФИО</w:t>
            </w:r>
          </w:p>
        </w:tc>
        <w:tc>
          <w:tcPr>
            <w:tcW w:w="1275" w:type="dxa"/>
          </w:tcPr>
          <w:p w:rsidR="0023705E" w:rsidRPr="001316F7" w:rsidRDefault="0023705E" w:rsidP="00284699">
            <w:pPr>
              <w:jc w:val="center"/>
              <w:rPr>
                <w:sz w:val="24"/>
                <w:szCs w:val="24"/>
                <w:lang w:eastAsia="en-US"/>
              </w:rPr>
            </w:pPr>
            <w:r w:rsidRPr="001316F7">
              <w:rPr>
                <w:sz w:val="24"/>
                <w:szCs w:val="24"/>
                <w:lang w:eastAsia="en-US"/>
              </w:rPr>
              <w:t>Эмоциональная выразительность</w:t>
            </w:r>
          </w:p>
        </w:tc>
        <w:tc>
          <w:tcPr>
            <w:tcW w:w="1560" w:type="dxa"/>
          </w:tcPr>
          <w:p w:rsidR="0023705E" w:rsidRPr="001316F7" w:rsidRDefault="0023705E" w:rsidP="00284699">
            <w:pPr>
              <w:jc w:val="center"/>
              <w:rPr>
                <w:sz w:val="24"/>
                <w:szCs w:val="24"/>
                <w:lang w:eastAsia="en-US"/>
              </w:rPr>
            </w:pPr>
            <w:r w:rsidRPr="001316F7">
              <w:rPr>
                <w:sz w:val="24"/>
                <w:szCs w:val="24"/>
                <w:lang w:eastAsia="en-US"/>
              </w:rPr>
              <w:t>Речевая выразительность</w:t>
            </w:r>
          </w:p>
        </w:tc>
        <w:tc>
          <w:tcPr>
            <w:tcW w:w="1984" w:type="dxa"/>
          </w:tcPr>
          <w:p w:rsidR="0023705E" w:rsidRPr="001316F7" w:rsidRDefault="0023705E" w:rsidP="00284699">
            <w:pPr>
              <w:jc w:val="center"/>
              <w:rPr>
                <w:sz w:val="24"/>
                <w:szCs w:val="24"/>
                <w:lang w:eastAsia="en-US"/>
              </w:rPr>
            </w:pPr>
            <w:r w:rsidRPr="001316F7">
              <w:rPr>
                <w:sz w:val="24"/>
                <w:szCs w:val="24"/>
                <w:lang w:eastAsia="en-US"/>
              </w:rPr>
              <w:t>Пластическая выразительность</w:t>
            </w:r>
          </w:p>
        </w:tc>
        <w:tc>
          <w:tcPr>
            <w:tcW w:w="1261" w:type="dxa"/>
          </w:tcPr>
          <w:p w:rsidR="0023705E" w:rsidRPr="001316F7" w:rsidRDefault="0023705E" w:rsidP="00284699">
            <w:pPr>
              <w:jc w:val="center"/>
              <w:rPr>
                <w:sz w:val="24"/>
                <w:szCs w:val="24"/>
                <w:lang w:eastAsia="en-US"/>
              </w:rPr>
            </w:pPr>
            <w:r w:rsidRPr="001316F7">
              <w:rPr>
                <w:sz w:val="24"/>
                <w:szCs w:val="24"/>
                <w:lang w:eastAsia="en-US"/>
              </w:rPr>
              <w:t>Вера в вымысел</w:t>
            </w:r>
          </w:p>
        </w:tc>
        <w:tc>
          <w:tcPr>
            <w:tcW w:w="1149" w:type="dxa"/>
          </w:tcPr>
          <w:p w:rsidR="0023705E" w:rsidRPr="001316F7" w:rsidRDefault="0023705E" w:rsidP="00284699">
            <w:pPr>
              <w:jc w:val="center"/>
              <w:rPr>
                <w:sz w:val="24"/>
                <w:szCs w:val="24"/>
                <w:lang w:eastAsia="en-US"/>
              </w:rPr>
            </w:pPr>
            <w:r w:rsidRPr="001316F7">
              <w:rPr>
                <w:sz w:val="24"/>
                <w:szCs w:val="24"/>
                <w:lang w:eastAsia="en-US"/>
              </w:rPr>
              <w:t>Сценическое  обаяние</w:t>
            </w:r>
          </w:p>
        </w:tc>
        <w:tc>
          <w:tcPr>
            <w:tcW w:w="1128" w:type="dxa"/>
          </w:tcPr>
          <w:p w:rsidR="0023705E" w:rsidRPr="001316F7" w:rsidRDefault="0023705E" w:rsidP="00284699">
            <w:pPr>
              <w:jc w:val="center"/>
              <w:rPr>
                <w:sz w:val="24"/>
                <w:szCs w:val="24"/>
                <w:lang w:eastAsia="en-US"/>
              </w:rPr>
            </w:pPr>
            <w:r w:rsidRPr="001316F7">
              <w:rPr>
                <w:sz w:val="24"/>
                <w:szCs w:val="24"/>
                <w:lang w:eastAsia="en-US"/>
              </w:rPr>
              <w:t>Общий  балл</w:t>
            </w:r>
          </w:p>
        </w:tc>
      </w:tr>
      <w:tr w:rsidR="0023705E" w:rsidRPr="001316F7">
        <w:trPr>
          <w:trHeight w:val="499"/>
        </w:trPr>
        <w:tc>
          <w:tcPr>
            <w:tcW w:w="431" w:type="dxa"/>
          </w:tcPr>
          <w:p w:rsidR="0023705E" w:rsidRPr="001316F7" w:rsidRDefault="0023705E" w:rsidP="00284699">
            <w:pPr>
              <w:jc w:val="center"/>
              <w:rPr>
                <w:sz w:val="24"/>
                <w:szCs w:val="24"/>
                <w:lang w:eastAsia="en-US"/>
              </w:rPr>
            </w:pPr>
            <w:r w:rsidRPr="001316F7">
              <w:rPr>
                <w:sz w:val="24"/>
                <w:szCs w:val="24"/>
                <w:lang w:eastAsia="en-US"/>
              </w:rPr>
              <w:t>1</w:t>
            </w:r>
          </w:p>
          <w:p w:rsidR="0023705E" w:rsidRPr="001316F7" w:rsidRDefault="0023705E" w:rsidP="00284699">
            <w:pPr>
              <w:ind w:left="360"/>
              <w:rPr>
                <w:sz w:val="24"/>
                <w:szCs w:val="24"/>
                <w:lang w:eastAsia="en-US"/>
              </w:rPr>
            </w:pPr>
          </w:p>
        </w:tc>
        <w:tc>
          <w:tcPr>
            <w:tcW w:w="984" w:type="dxa"/>
          </w:tcPr>
          <w:p w:rsidR="0023705E" w:rsidRPr="001316F7" w:rsidRDefault="0023705E" w:rsidP="00284699">
            <w:pPr>
              <w:rPr>
                <w:sz w:val="24"/>
                <w:szCs w:val="24"/>
                <w:lang w:eastAsia="en-US"/>
              </w:rPr>
            </w:pPr>
          </w:p>
        </w:tc>
        <w:tc>
          <w:tcPr>
            <w:tcW w:w="1275" w:type="dxa"/>
          </w:tcPr>
          <w:p w:rsidR="0023705E" w:rsidRPr="001316F7" w:rsidRDefault="0023705E" w:rsidP="00284699">
            <w:pPr>
              <w:jc w:val="center"/>
              <w:rPr>
                <w:sz w:val="24"/>
                <w:szCs w:val="24"/>
                <w:lang w:eastAsia="en-US"/>
              </w:rPr>
            </w:pPr>
          </w:p>
        </w:tc>
        <w:tc>
          <w:tcPr>
            <w:tcW w:w="1560" w:type="dxa"/>
          </w:tcPr>
          <w:p w:rsidR="0023705E" w:rsidRPr="001316F7" w:rsidRDefault="0023705E" w:rsidP="00284699">
            <w:pPr>
              <w:jc w:val="center"/>
              <w:rPr>
                <w:sz w:val="24"/>
                <w:szCs w:val="24"/>
                <w:lang w:eastAsia="en-US"/>
              </w:rPr>
            </w:pPr>
          </w:p>
        </w:tc>
        <w:tc>
          <w:tcPr>
            <w:tcW w:w="1984" w:type="dxa"/>
          </w:tcPr>
          <w:p w:rsidR="0023705E" w:rsidRPr="001316F7" w:rsidRDefault="0023705E" w:rsidP="00284699">
            <w:pPr>
              <w:jc w:val="center"/>
              <w:rPr>
                <w:sz w:val="24"/>
                <w:szCs w:val="24"/>
                <w:lang w:eastAsia="en-US"/>
              </w:rPr>
            </w:pPr>
          </w:p>
        </w:tc>
        <w:tc>
          <w:tcPr>
            <w:tcW w:w="1261" w:type="dxa"/>
          </w:tcPr>
          <w:p w:rsidR="0023705E" w:rsidRPr="001316F7" w:rsidRDefault="0023705E" w:rsidP="00284699">
            <w:pPr>
              <w:jc w:val="center"/>
              <w:rPr>
                <w:sz w:val="24"/>
                <w:szCs w:val="24"/>
                <w:lang w:eastAsia="en-US"/>
              </w:rPr>
            </w:pPr>
          </w:p>
        </w:tc>
        <w:tc>
          <w:tcPr>
            <w:tcW w:w="1149" w:type="dxa"/>
          </w:tcPr>
          <w:p w:rsidR="0023705E" w:rsidRPr="001316F7" w:rsidRDefault="0023705E" w:rsidP="00284699">
            <w:pPr>
              <w:jc w:val="center"/>
              <w:rPr>
                <w:sz w:val="24"/>
                <w:szCs w:val="24"/>
                <w:lang w:eastAsia="en-US"/>
              </w:rPr>
            </w:pPr>
          </w:p>
        </w:tc>
        <w:tc>
          <w:tcPr>
            <w:tcW w:w="1128" w:type="dxa"/>
          </w:tcPr>
          <w:p w:rsidR="0023705E" w:rsidRPr="001316F7" w:rsidRDefault="0023705E" w:rsidP="00284699">
            <w:pPr>
              <w:jc w:val="center"/>
              <w:rPr>
                <w:sz w:val="24"/>
                <w:szCs w:val="24"/>
                <w:lang w:eastAsia="en-US"/>
              </w:rPr>
            </w:pPr>
          </w:p>
        </w:tc>
      </w:tr>
      <w:tr w:rsidR="0023705E" w:rsidRPr="001316F7">
        <w:trPr>
          <w:trHeight w:val="481"/>
        </w:trPr>
        <w:tc>
          <w:tcPr>
            <w:tcW w:w="431" w:type="dxa"/>
          </w:tcPr>
          <w:p w:rsidR="0023705E" w:rsidRPr="001316F7" w:rsidRDefault="0023705E" w:rsidP="00284699">
            <w:pPr>
              <w:rPr>
                <w:sz w:val="24"/>
                <w:szCs w:val="24"/>
                <w:lang w:eastAsia="en-US"/>
              </w:rPr>
            </w:pPr>
          </w:p>
          <w:p w:rsidR="0023705E" w:rsidRPr="001316F7" w:rsidRDefault="0023705E" w:rsidP="00284699">
            <w:pPr>
              <w:rPr>
                <w:sz w:val="24"/>
                <w:szCs w:val="24"/>
                <w:lang w:eastAsia="en-US"/>
              </w:rPr>
            </w:pPr>
            <w:r w:rsidRPr="001316F7">
              <w:rPr>
                <w:sz w:val="24"/>
                <w:szCs w:val="24"/>
                <w:lang w:eastAsia="en-US"/>
              </w:rPr>
              <w:t>2</w:t>
            </w:r>
          </w:p>
        </w:tc>
        <w:tc>
          <w:tcPr>
            <w:tcW w:w="984" w:type="dxa"/>
          </w:tcPr>
          <w:p w:rsidR="0023705E" w:rsidRPr="001316F7" w:rsidRDefault="0023705E" w:rsidP="00284699">
            <w:pPr>
              <w:rPr>
                <w:sz w:val="24"/>
                <w:szCs w:val="24"/>
                <w:lang w:eastAsia="en-US"/>
              </w:rPr>
            </w:pPr>
          </w:p>
        </w:tc>
        <w:tc>
          <w:tcPr>
            <w:tcW w:w="1275" w:type="dxa"/>
          </w:tcPr>
          <w:p w:rsidR="0023705E" w:rsidRPr="001316F7" w:rsidRDefault="0023705E" w:rsidP="00284699">
            <w:pPr>
              <w:jc w:val="center"/>
              <w:rPr>
                <w:sz w:val="24"/>
                <w:szCs w:val="24"/>
                <w:lang w:eastAsia="en-US"/>
              </w:rPr>
            </w:pPr>
          </w:p>
        </w:tc>
        <w:tc>
          <w:tcPr>
            <w:tcW w:w="1560" w:type="dxa"/>
          </w:tcPr>
          <w:p w:rsidR="0023705E" w:rsidRPr="001316F7" w:rsidRDefault="0023705E" w:rsidP="00284699">
            <w:pPr>
              <w:jc w:val="center"/>
              <w:rPr>
                <w:sz w:val="24"/>
                <w:szCs w:val="24"/>
                <w:lang w:eastAsia="en-US"/>
              </w:rPr>
            </w:pPr>
          </w:p>
        </w:tc>
        <w:tc>
          <w:tcPr>
            <w:tcW w:w="1984" w:type="dxa"/>
          </w:tcPr>
          <w:p w:rsidR="0023705E" w:rsidRPr="001316F7" w:rsidRDefault="0023705E" w:rsidP="00284699">
            <w:pPr>
              <w:jc w:val="center"/>
              <w:rPr>
                <w:sz w:val="24"/>
                <w:szCs w:val="24"/>
                <w:lang w:eastAsia="en-US"/>
              </w:rPr>
            </w:pPr>
          </w:p>
        </w:tc>
        <w:tc>
          <w:tcPr>
            <w:tcW w:w="1261" w:type="dxa"/>
          </w:tcPr>
          <w:p w:rsidR="0023705E" w:rsidRPr="001316F7" w:rsidRDefault="0023705E" w:rsidP="00284699">
            <w:pPr>
              <w:jc w:val="center"/>
              <w:rPr>
                <w:sz w:val="24"/>
                <w:szCs w:val="24"/>
                <w:lang w:eastAsia="en-US"/>
              </w:rPr>
            </w:pPr>
          </w:p>
        </w:tc>
        <w:tc>
          <w:tcPr>
            <w:tcW w:w="1149" w:type="dxa"/>
          </w:tcPr>
          <w:p w:rsidR="0023705E" w:rsidRPr="001316F7" w:rsidRDefault="0023705E" w:rsidP="00284699">
            <w:pPr>
              <w:jc w:val="center"/>
              <w:rPr>
                <w:sz w:val="24"/>
                <w:szCs w:val="24"/>
                <w:lang w:eastAsia="en-US"/>
              </w:rPr>
            </w:pPr>
          </w:p>
        </w:tc>
        <w:tc>
          <w:tcPr>
            <w:tcW w:w="1128" w:type="dxa"/>
          </w:tcPr>
          <w:p w:rsidR="0023705E" w:rsidRPr="001316F7" w:rsidRDefault="0023705E" w:rsidP="00284699">
            <w:pPr>
              <w:jc w:val="center"/>
              <w:rPr>
                <w:sz w:val="24"/>
                <w:szCs w:val="24"/>
                <w:lang w:eastAsia="en-US"/>
              </w:rPr>
            </w:pPr>
          </w:p>
        </w:tc>
      </w:tr>
    </w:tbl>
    <w:p w:rsidR="0023705E" w:rsidRPr="001316F7" w:rsidRDefault="0023705E" w:rsidP="008918BA">
      <w:pPr>
        <w:pageBreakBefore/>
        <w:widowControl w:val="0"/>
        <w:jc w:val="right"/>
        <w:rPr>
          <w:i/>
          <w:iCs/>
          <w:sz w:val="24"/>
          <w:szCs w:val="24"/>
        </w:rPr>
      </w:pPr>
      <w:r w:rsidRPr="001316F7">
        <w:rPr>
          <w:i/>
          <w:iCs/>
          <w:sz w:val="24"/>
          <w:szCs w:val="24"/>
        </w:rPr>
        <w:t>Приложение 2</w:t>
      </w:r>
    </w:p>
    <w:p w:rsidR="0023705E" w:rsidRPr="001316F7" w:rsidRDefault="0023705E" w:rsidP="008918BA">
      <w:pPr>
        <w:jc w:val="right"/>
        <w:rPr>
          <w:i/>
          <w:iCs/>
          <w:sz w:val="24"/>
          <w:szCs w:val="24"/>
        </w:rPr>
      </w:pPr>
    </w:p>
    <w:p w:rsidR="0023705E" w:rsidRPr="001316F7" w:rsidRDefault="0023705E" w:rsidP="008918BA">
      <w:pPr>
        <w:rPr>
          <w:b/>
          <w:bCs/>
          <w:i/>
          <w:iCs/>
          <w:sz w:val="24"/>
          <w:szCs w:val="24"/>
        </w:rPr>
      </w:pPr>
      <w:r w:rsidRPr="001316F7">
        <w:rPr>
          <w:b/>
          <w:bCs/>
          <w:sz w:val="24"/>
          <w:szCs w:val="24"/>
        </w:rPr>
        <w:t xml:space="preserve">           Промежуточная диагностика по актерскому мастерству</w:t>
      </w:r>
    </w:p>
    <w:p w:rsidR="0023705E" w:rsidRPr="001316F7" w:rsidRDefault="0023705E" w:rsidP="008918BA">
      <w:pPr>
        <w:rPr>
          <w:b/>
          <w:bCs/>
          <w:i/>
          <w:iCs/>
          <w:sz w:val="24"/>
          <w:szCs w:val="24"/>
        </w:rPr>
      </w:pPr>
      <w:r w:rsidRPr="001316F7">
        <w:rPr>
          <w:b/>
          <w:bCs/>
          <w:i/>
          <w:iCs/>
          <w:sz w:val="24"/>
          <w:szCs w:val="24"/>
        </w:rPr>
        <w:t xml:space="preserve">                                          1год обучения</w:t>
      </w:r>
    </w:p>
    <w:p w:rsidR="0023705E" w:rsidRPr="001316F7" w:rsidRDefault="0023705E" w:rsidP="008918BA">
      <w:pPr>
        <w:rPr>
          <w:sz w:val="24"/>
          <w:szCs w:val="24"/>
        </w:rPr>
      </w:pPr>
      <w:r w:rsidRPr="001316F7">
        <w:rPr>
          <w:b/>
          <w:bCs/>
          <w:i/>
          <w:iCs/>
          <w:sz w:val="24"/>
          <w:szCs w:val="24"/>
        </w:rPr>
        <w:t xml:space="preserve">                         Командная конкурсная игра «Театральный ринг»</w:t>
      </w:r>
    </w:p>
    <w:p w:rsidR="0023705E" w:rsidRPr="001316F7" w:rsidRDefault="0023705E" w:rsidP="008918BA">
      <w:pPr>
        <w:rPr>
          <w:sz w:val="24"/>
          <w:szCs w:val="24"/>
        </w:rPr>
      </w:pPr>
    </w:p>
    <w:p w:rsidR="0023705E" w:rsidRPr="001316F7" w:rsidRDefault="0023705E" w:rsidP="008918BA">
      <w:pPr>
        <w:rPr>
          <w:sz w:val="24"/>
          <w:szCs w:val="24"/>
        </w:rPr>
      </w:pPr>
      <w:r w:rsidRPr="001316F7">
        <w:rPr>
          <w:sz w:val="24"/>
          <w:szCs w:val="24"/>
        </w:rPr>
        <w:tab/>
        <w:t>В игре принимают участие две команды.</w:t>
      </w:r>
    </w:p>
    <w:p w:rsidR="0023705E" w:rsidRPr="001316F7" w:rsidRDefault="0023705E" w:rsidP="008918BA">
      <w:pPr>
        <w:rPr>
          <w:sz w:val="24"/>
          <w:szCs w:val="24"/>
        </w:rPr>
      </w:pPr>
      <w:r w:rsidRPr="001316F7">
        <w:rPr>
          <w:sz w:val="24"/>
          <w:szCs w:val="24"/>
        </w:rPr>
        <w:tab/>
      </w:r>
      <w:r w:rsidRPr="001316F7">
        <w:rPr>
          <w:b/>
          <w:bCs/>
          <w:sz w:val="24"/>
          <w:szCs w:val="24"/>
        </w:rPr>
        <w:t>Цель игры:</w:t>
      </w:r>
      <w:r w:rsidRPr="001316F7">
        <w:rPr>
          <w:sz w:val="24"/>
          <w:szCs w:val="24"/>
        </w:rPr>
        <w:t xml:space="preserve"> в соревновательной форме выявить творческие способности  детей, их знания и умения по сцен.речи, сценодвижению, актерскому мастерству.</w:t>
      </w:r>
    </w:p>
    <w:p w:rsidR="0023705E" w:rsidRPr="001316F7" w:rsidRDefault="0023705E" w:rsidP="008918BA">
      <w:pPr>
        <w:rPr>
          <w:sz w:val="24"/>
          <w:szCs w:val="24"/>
        </w:rPr>
      </w:pPr>
      <w:r w:rsidRPr="001316F7">
        <w:rPr>
          <w:sz w:val="24"/>
          <w:szCs w:val="24"/>
        </w:rPr>
        <w:tab/>
      </w:r>
      <w:r w:rsidRPr="001316F7">
        <w:rPr>
          <w:b/>
          <w:bCs/>
          <w:sz w:val="24"/>
          <w:szCs w:val="24"/>
        </w:rPr>
        <w:t>Жюри</w:t>
      </w:r>
      <w:r w:rsidRPr="001316F7">
        <w:rPr>
          <w:sz w:val="24"/>
          <w:szCs w:val="24"/>
        </w:rPr>
        <w:t xml:space="preserve"> оценивает команды по экзаменационным листам (листы прилагаются).</w:t>
      </w:r>
    </w:p>
    <w:p w:rsidR="0023705E" w:rsidRPr="001316F7" w:rsidRDefault="0023705E" w:rsidP="008918BA">
      <w:pPr>
        <w:rPr>
          <w:sz w:val="24"/>
          <w:szCs w:val="24"/>
        </w:rPr>
      </w:pPr>
      <w:r w:rsidRPr="001316F7">
        <w:rPr>
          <w:sz w:val="24"/>
          <w:szCs w:val="24"/>
        </w:rPr>
        <w:tab/>
        <w:t>Игра проводится в три тура (1 тур – сценическая речь, 2 тур – сценодвижение, 3 тур - актерское мастерство).</w:t>
      </w:r>
    </w:p>
    <w:p w:rsidR="0023705E" w:rsidRPr="001316F7" w:rsidRDefault="0023705E" w:rsidP="008918BA">
      <w:pPr>
        <w:rPr>
          <w:b/>
          <w:bCs/>
          <w:sz w:val="24"/>
          <w:szCs w:val="24"/>
        </w:rPr>
      </w:pPr>
      <w:r w:rsidRPr="001316F7">
        <w:rPr>
          <w:sz w:val="24"/>
          <w:szCs w:val="24"/>
        </w:rPr>
        <w:tab/>
      </w:r>
      <w:r w:rsidRPr="001316F7">
        <w:rPr>
          <w:b/>
          <w:bCs/>
          <w:sz w:val="24"/>
          <w:szCs w:val="24"/>
          <w:lang w:val="en-US"/>
        </w:rPr>
        <w:t>I</w:t>
      </w:r>
      <w:r w:rsidRPr="001316F7">
        <w:rPr>
          <w:b/>
          <w:bCs/>
          <w:sz w:val="24"/>
          <w:szCs w:val="24"/>
        </w:rPr>
        <w:t>тур  – Сценическая речь.</w:t>
      </w:r>
    </w:p>
    <w:p w:rsidR="0023705E" w:rsidRPr="001316F7" w:rsidRDefault="0023705E" w:rsidP="008918BA">
      <w:pPr>
        <w:rPr>
          <w:sz w:val="24"/>
          <w:szCs w:val="24"/>
        </w:rPr>
      </w:pPr>
      <w:r w:rsidRPr="001316F7">
        <w:rPr>
          <w:sz w:val="24"/>
          <w:szCs w:val="24"/>
        </w:rPr>
        <w:tab/>
        <w:t>Задание №1. Скороговорки.</w:t>
      </w:r>
    </w:p>
    <w:p w:rsidR="0023705E" w:rsidRPr="001316F7" w:rsidRDefault="0023705E" w:rsidP="008918BA">
      <w:pPr>
        <w:rPr>
          <w:sz w:val="24"/>
          <w:szCs w:val="24"/>
        </w:rPr>
      </w:pPr>
      <w:r w:rsidRPr="001316F7">
        <w:rPr>
          <w:sz w:val="24"/>
          <w:szCs w:val="24"/>
        </w:rPr>
        <w:tab/>
        <w:t>Вызывается по одному представителю от каждой команды. В течение 30 сек. необходимо проговорить несколько раз скороговорку «Сшила Саша Сашке шапку, Саша шапкой шишку сшиб».</w:t>
      </w:r>
    </w:p>
    <w:p w:rsidR="0023705E" w:rsidRPr="001316F7" w:rsidRDefault="0023705E" w:rsidP="008918BA">
      <w:pPr>
        <w:rPr>
          <w:sz w:val="24"/>
          <w:szCs w:val="24"/>
        </w:rPr>
      </w:pPr>
      <w:r w:rsidRPr="001316F7">
        <w:rPr>
          <w:sz w:val="24"/>
          <w:szCs w:val="24"/>
        </w:rPr>
        <w:t>Задание №2. Аукцион скороговорок.</w:t>
      </w:r>
    </w:p>
    <w:p w:rsidR="0023705E" w:rsidRPr="001316F7" w:rsidRDefault="0023705E" w:rsidP="008918BA">
      <w:pPr>
        <w:rPr>
          <w:sz w:val="24"/>
          <w:szCs w:val="24"/>
        </w:rPr>
      </w:pPr>
      <w:r w:rsidRPr="001316F7">
        <w:rPr>
          <w:sz w:val="24"/>
          <w:szCs w:val="24"/>
        </w:rPr>
        <w:tab/>
        <w:t>Команды по очереди произносят скороговорки. Выигрывает та, которая назовет больше.</w:t>
      </w:r>
    </w:p>
    <w:p w:rsidR="0023705E" w:rsidRPr="001316F7" w:rsidRDefault="0023705E" w:rsidP="008918BA">
      <w:pPr>
        <w:rPr>
          <w:sz w:val="24"/>
          <w:szCs w:val="24"/>
        </w:rPr>
      </w:pPr>
      <w:r w:rsidRPr="001316F7">
        <w:rPr>
          <w:sz w:val="24"/>
          <w:szCs w:val="24"/>
        </w:rPr>
        <w:t>Задание №3. Воздушный футбол.</w:t>
      </w:r>
    </w:p>
    <w:p w:rsidR="0023705E" w:rsidRPr="001316F7" w:rsidRDefault="0023705E" w:rsidP="008918BA">
      <w:pPr>
        <w:rPr>
          <w:sz w:val="24"/>
          <w:szCs w:val="24"/>
        </w:rPr>
      </w:pPr>
      <w:r w:rsidRPr="001316F7">
        <w:rPr>
          <w:sz w:val="24"/>
          <w:szCs w:val="24"/>
        </w:rPr>
        <w:tab/>
        <w:t>На воздушный шарик нужно дуть так, чтобы он летел на нужную территорию.</w:t>
      </w:r>
    </w:p>
    <w:p w:rsidR="0023705E" w:rsidRPr="001316F7" w:rsidRDefault="0023705E" w:rsidP="008918BA">
      <w:pPr>
        <w:rPr>
          <w:sz w:val="24"/>
          <w:szCs w:val="24"/>
        </w:rPr>
      </w:pPr>
      <w:r w:rsidRPr="001316F7">
        <w:rPr>
          <w:sz w:val="24"/>
          <w:szCs w:val="24"/>
        </w:rPr>
        <w:tab/>
        <w:t>Жюри подводит итоги трех конкурсов.</w:t>
      </w:r>
    </w:p>
    <w:p w:rsidR="0023705E" w:rsidRPr="001316F7" w:rsidRDefault="0023705E" w:rsidP="008918BA">
      <w:pPr>
        <w:rPr>
          <w:b/>
          <w:bCs/>
          <w:sz w:val="24"/>
          <w:szCs w:val="24"/>
        </w:rPr>
      </w:pPr>
      <w:r w:rsidRPr="001316F7">
        <w:rPr>
          <w:b/>
          <w:bCs/>
          <w:sz w:val="24"/>
          <w:szCs w:val="24"/>
          <w:lang w:val="en-US"/>
        </w:rPr>
        <w:t>II</w:t>
      </w:r>
      <w:r w:rsidRPr="001316F7">
        <w:rPr>
          <w:b/>
          <w:bCs/>
          <w:sz w:val="24"/>
          <w:szCs w:val="24"/>
        </w:rPr>
        <w:t xml:space="preserve"> тур – Сценическое движение.</w:t>
      </w:r>
    </w:p>
    <w:p w:rsidR="0023705E" w:rsidRPr="001316F7" w:rsidRDefault="0023705E" w:rsidP="008918BA">
      <w:pPr>
        <w:rPr>
          <w:sz w:val="24"/>
          <w:szCs w:val="24"/>
        </w:rPr>
      </w:pPr>
      <w:r w:rsidRPr="001316F7">
        <w:rPr>
          <w:sz w:val="24"/>
          <w:szCs w:val="24"/>
        </w:rPr>
        <w:tab/>
        <w:t>Задание №1. Мимикой и жестами загадать сопернику пословицы:</w:t>
      </w:r>
    </w:p>
    <w:p w:rsidR="0023705E" w:rsidRPr="001316F7" w:rsidRDefault="0023705E" w:rsidP="008918BA">
      <w:pPr>
        <w:rPr>
          <w:sz w:val="24"/>
          <w:szCs w:val="24"/>
        </w:rPr>
      </w:pPr>
      <w:r w:rsidRPr="001316F7">
        <w:rPr>
          <w:sz w:val="24"/>
          <w:szCs w:val="24"/>
        </w:rPr>
        <w:tab/>
        <w:t>- Посади свинью за стол, она и ноги на стол;</w:t>
      </w:r>
    </w:p>
    <w:p w:rsidR="0023705E" w:rsidRPr="001316F7" w:rsidRDefault="0023705E" w:rsidP="008918BA">
      <w:pPr>
        <w:rPr>
          <w:sz w:val="24"/>
          <w:szCs w:val="24"/>
        </w:rPr>
      </w:pPr>
      <w:r w:rsidRPr="001316F7">
        <w:rPr>
          <w:sz w:val="24"/>
          <w:szCs w:val="24"/>
        </w:rPr>
        <w:tab/>
        <w:t>- Семеро одного не ждут;</w:t>
      </w:r>
    </w:p>
    <w:p w:rsidR="0023705E" w:rsidRPr="001316F7" w:rsidRDefault="0023705E" w:rsidP="008918BA">
      <w:pPr>
        <w:rPr>
          <w:sz w:val="24"/>
          <w:szCs w:val="24"/>
        </w:rPr>
      </w:pPr>
      <w:r w:rsidRPr="001316F7">
        <w:rPr>
          <w:sz w:val="24"/>
          <w:szCs w:val="24"/>
        </w:rPr>
        <w:tab/>
        <w:t>- На чужой каравай рот не разевай;</w:t>
      </w:r>
    </w:p>
    <w:p w:rsidR="0023705E" w:rsidRPr="001316F7" w:rsidRDefault="0023705E" w:rsidP="008918BA">
      <w:pPr>
        <w:rPr>
          <w:sz w:val="24"/>
          <w:szCs w:val="24"/>
        </w:rPr>
      </w:pPr>
      <w:r w:rsidRPr="001316F7">
        <w:rPr>
          <w:sz w:val="24"/>
          <w:szCs w:val="24"/>
        </w:rPr>
        <w:tab/>
        <w:t>- Москва слезам не верит.</w:t>
      </w:r>
    </w:p>
    <w:p w:rsidR="0023705E" w:rsidRPr="001316F7" w:rsidRDefault="0023705E" w:rsidP="008918BA">
      <w:pPr>
        <w:rPr>
          <w:sz w:val="24"/>
          <w:szCs w:val="24"/>
        </w:rPr>
      </w:pPr>
      <w:r w:rsidRPr="001316F7">
        <w:rPr>
          <w:sz w:val="24"/>
          <w:szCs w:val="24"/>
        </w:rPr>
        <w:t>Задание №2. Мимикой и жестами показать сопернику предметы:</w:t>
      </w:r>
    </w:p>
    <w:p w:rsidR="0023705E" w:rsidRPr="001316F7" w:rsidRDefault="0023705E" w:rsidP="008918BA">
      <w:pPr>
        <w:rPr>
          <w:sz w:val="24"/>
          <w:szCs w:val="24"/>
        </w:rPr>
      </w:pPr>
      <w:r w:rsidRPr="001316F7">
        <w:rPr>
          <w:sz w:val="24"/>
          <w:szCs w:val="24"/>
        </w:rPr>
        <w:t>- будильник;</w:t>
      </w:r>
    </w:p>
    <w:p w:rsidR="0023705E" w:rsidRPr="001316F7" w:rsidRDefault="0023705E" w:rsidP="008918BA">
      <w:pPr>
        <w:rPr>
          <w:sz w:val="24"/>
          <w:szCs w:val="24"/>
        </w:rPr>
      </w:pPr>
      <w:r w:rsidRPr="001316F7">
        <w:rPr>
          <w:sz w:val="24"/>
          <w:szCs w:val="24"/>
        </w:rPr>
        <w:t>- утюг;</w:t>
      </w:r>
    </w:p>
    <w:p w:rsidR="0023705E" w:rsidRPr="001316F7" w:rsidRDefault="0023705E" w:rsidP="008918BA">
      <w:pPr>
        <w:rPr>
          <w:sz w:val="24"/>
          <w:szCs w:val="24"/>
        </w:rPr>
      </w:pPr>
      <w:r w:rsidRPr="001316F7">
        <w:rPr>
          <w:sz w:val="24"/>
          <w:szCs w:val="24"/>
        </w:rPr>
        <w:t>- вентилятор;</w:t>
      </w:r>
    </w:p>
    <w:p w:rsidR="0023705E" w:rsidRPr="001316F7" w:rsidRDefault="0023705E" w:rsidP="008918BA">
      <w:pPr>
        <w:rPr>
          <w:sz w:val="24"/>
          <w:szCs w:val="24"/>
        </w:rPr>
      </w:pPr>
      <w:r w:rsidRPr="001316F7">
        <w:rPr>
          <w:sz w:val="24"/>
          <w:szCs w:val="24"/>
        </w:rPr>
        <w:t>- мясорубка.</w:t>
      </w:r>
    </w:p>
    <w:p w:rsidR="0023705E" w:rsidRPr="001316F7" w:rsidRDefault="0023705E" w:rsidP="008918BA">
      <w:pPr>
        <w:rPr>
          <w:sz w:val="24"/>
          <w:szCs w:val="24"/>
        </w:rPr>
      </w:pPr>
      <w:r w:rsidRPr="001316F7">
        <w:rPr>
          <w:sz w:val="24"/>
          <w:szCs w:val="24"/>
        </w:rPr>
        <w:tab/>
        <w:t>Задание № 3. Угадать, какую профессию изображает соперник:</w:t>
      </w:r>
    </w:p>
    <w:p w:rsidR="0023705E" w:rsidRPr="001316F7" w:rsidRDefault="0023705E" w:rsidP="008918BA">
      <w:pPr>
        <w:rPr>
          <w:sz w:val="24"/>
          <w:szCs w:val="24"/>
        </w:rPr>
      </w:pPr>
      <w:r w:rsidRPr="001316F7">
        <w:rPr>
          <w:sz w:val="24"/>
          <w:szCs w:val="24"/>
        </w:rPr>
        <w:tab/>
        <w:t>- стоматолог;</w:t>
      </w:r>
    </w:p>
    <w:p w:rsidR="0023705E" w:rsidRPr="001316F7" w:rsidRDefault="0023705E" w:rsidP="008918BA">
      <w:pPr>
        <w:rPr>
          <w:sz w:val="24"/>
          <w:szCs w:val="24"/>
        </w:rPr>
      </w:pPr>
      <w:r w:rsidRPr="001316F7">
        <w:rPr>
          <w:sz w:val="24"/>
          <w:szCs w:val="24"/>
        </w:rPr>
        <w:tab/>
        <w:t>- медсестра;</w:t>
      </w:r>
    </w:p>
    <w:p w:rsidR="0023705E" w:rsidRPr="001316F7" w:rsidRDefault="0023705E" w:rsidP="008918BA">
      <w:pPr>
        <w:rPr>
          <w:sz w:val="24"/>
          <w:szCs w:val="24"/>
        </w:rPr>
      </w:pPr>
      <w:r w:rsidRPr="001316F7">
        <w:rPr>
          <w:sz w:val="24"/>
          <w:szCs w:val="24"/>
        </w:rPr>
        <w:tab/>
        <w:t>- повар;</w:t>
      </w:r>
    </w:p>
    <w:p w:rsidR="0023705E" w:rsidRPr="001316F7" w:rsidRDefault="0023705E" w:rsidP="008918BA">
      <w:pPr>
        <w:rPr>
          <w:sz w:val="24"/>
          <w:szCs w:val="24"/>
        </w:rPr>
      </w:pPr>
      <w:r w:rsidRPr="001316F7">
        <w:rPr>
          <w:sz w:val="24"/>
          <w:szCs w:val="24"/>
        </w:rPr>
        <w:tab/>
        <w:t>- плотник.</w:t>
      </w:r>
    </w:p>
    <w:p w:rsidR="0023705E" w:rsidRPr="001316F7" w:rsidRDefault="0023705E" w:rsidP="008918BA">
      <w:pPr>
        <w:rPr>
          <w:sz w:val="24"/>
          <w:szCs w:val="24"/>
        </w:rPr>
      </w:pPr>
      <w:r w:rsidRPr="001316F7">
        <w:rPr>
          <w:sz w:val="24"/>
          <w:szCs w:val="24"/>
        </w:rPr>
        <w:tab/>
        <w:t>Задание № 4. Показать сопернику ситуацию:</w:t>
      </w:r>
    </w:p>
    <w:p w:rsidR="0023705E" w:rsidRPr="001316F7" w:rsidRDefault="0023705E" w:rsidP="008918BA">
      <w:pPr>
        <w:rPr>
          <w:sz w:val="24"/>
          <w:szCs w:val="24"/>
        </w:rPr>
      </w:pPr>
      <w:r w:rsidRPr="001316F7">
        <w:rPr>
          <w:sz w:val="24"/>
          <w:szCs w:val="24"/>
        </w:rPr>
        <w:tab/>
        <w:t>- Я получил двойку;</w:t>
      </w:r>
    </w:p>
    <w:p w:rsidR="0023705E" w:rsidRPr="001316F7" w:rsidRDefault="0023705E" w:rsidP="008918BA">
      <w:pPr>
        <w:rPr>
          <w:sz w:val="24"/>
          <w:szCs w:val="24"/>
        </w:rPr>
      </w:pPr>
      <w:r w:rsidRPr="001316F7">
        <w:rPr>
          <w:sz w:val="24"/>
          <w:szCs w:val="24"/>
        </w:rPr>
        <w:t>- Я потерял ключ от квартиры.</w:t>
      </w:r>
    </w:p>
    <w:p w:rsidR="0023705E" w:rsidRPr="001316F7" w:rsidRDefault="0023705E" w:rsidP="008918BA">
      <w:pPr>
        <w:rPr>
          <w:sz w:val="24"/>
          <w:szCs w:val="24"/>
        </w:rPr>
      </w:pPr>
    </w:p>
    <w:p w:rsidR="0023705E" w:rsidRPr="001316F7" w:rsidRDefault="0023705E" w:rsidP="008918BA">
      <w:pPr>
        <w:rPr>
          <w:b/>
          <w:bCs/>
          <w:sz w:val="24"/>
          <w:szCs w:val="24"/>
        </w:rPr>
      </w:pPr>
      <w:r w:rsidRPr="001316F7">
        <w:rPr>
          <w:sz w:val="24"/>
          <w:szCs w:val="24"/>
        </w:rPr>
        <w:t>Жюри подводит итоги после каждого конкурса.</w:t>
      </w:r>
    </w:p>
    <w:p w:rsidR="0023705E" w:rsidRPr="001316F7" w:rsidRDefault="0023705E" w:rsidP="008918BA">
      <w:pPr>
        <w:rPr>
          <w:b/>
          <w:bCs/>
          <w:sz w:val="24"/>
          <w:szCs w:val="24"/>
        </w:rPr>
      </w:pPr>
    </w:p>
    <w:p w:rsidR="0023705E" w:rsidRPr="001316F7" w:rsidRDefault="0023705E" w:rsidP="008918BA">
      <w:pPr>
        <w:rPr>
          <w:b/>
          <w:bCs/>
          <w:sz w:val="24"/>
          <w:szCs w:val="24"/>
        </w:rPr>
      </w:pPr>
      <w:r w:rsidRPr="001316F7">
        <w:rPr>
          <w:b/>
          <w:bCs/>
          <w:sz w:val="24"/>
          <w:szCs w:val="24"/>
          <w:lang w:val="en-US"/>
        </w:rPr>
        <w:t>III</w:t>
      </w:r>
      <w:r w:rsidRPr="001316F7">
        <w:rPr>
          <w:b/>
          <w:bCs/>
          <w:sz w:val="24"/>
          <w:szCs w:val="24"/>
        </w:rPr>
        <w:t xml:space="preserve"> тур – Актерское мастерство.</w:t>
      </w:r>
    </w:p>
    <w:p w:rsidR="0023705E" w:rsidRPr="001316F7" w:rsidRDefault="0023705E" w:rsidP="008918BA">
      <w:pPr>
        <w:rPr>
          <w:b/>
          <w:bCs/>
          <w:sz w:val="24"/>
          <w:szCs w:val="24"/>
        </w:rPr>
      </w:pPr>
      <w:r w:rsidRPr="001316F7">
        <w:rPr>
          <w:sz w:val="24"/>
          <w:szCs w:val="24"/>
        </w:rPr>
        <w:tab/>
      </w:r>
      <w:r w:rsidRPr="001316F7">
        <w:rPr>
          <w:b/>
          <w:bCs/>
          <w:sz w:val="24"/>
          <w:szCs w:val="24"/>
        </w:rPr>
        <w:t>Задание №1. Домашнее задание «Инопланетяне».</w:t>
      </w:r>
    </w:p>
    <w:p w:rsidR="0023705E" w:rsidRPr="001316F7" w:rsidRDefault="0023705E" w:rsidP="008918BA">
      <w:pPr>
        <w:rPr>
          <w:sz w:val="24"/>
          <w:szCs w:val="24"/>
        </w:rPr>
      </w:pPr>
      <w:r w:rsidRPr="001316F7">
        <w:rPr>
          <w:sz w:val="24"/>
          <w:szCs w:val="24"/>
        </w:rPr>
        <w:tab/>
      </w:r>
    </w:p>
    <w:p w:rsidR="0023705E" w:rsidRPr="001316F7" w:rsidRDefault="0023705E" w:rsidP="008918BA">
      <w:pPr>
        <w:rPr>
          <w:sz w:val="24"/>
          <w:szCs w:val="24"/>
        </w:rPr>
      </w:pPr>
      <w:r w:rsidRPr="001316F7">
        <w:rPr>
          <w:sz w:val="24"/>
          <w:szCs w:val="24"/>
        </w:rPr>
        <w:t xml:space="preserve">          Вы инопланетяне. Вам надо решить, чем вы будете заниматься: подготовите концерт, проведете собрание по выбору президента, организуете встречу гостей, проведете дискуссию и т.д. Но у вас «свой язык», свои манеры, ритуалы, роли. Никаких заданных правил, рамок – все на фантазии и импровизации.</w:t>
      </w:r>
    </w:p>
    <w:p w:rsidR="0023705E" w:rsidRPr="001316F7" w:rsidRDefault="0023705E" w:rsidP="008918BA">
      <w:pPr>
        <w:rPr>
          <w:sz w:val="24"/>
          <w:szCs w:val="24"/>
        </w:rPr>
      </w:pPr>
      <w:r w:rsidRPr="001316F7">
        <w:rPr>
          <w:sz w:val="24"/>
          <w:szCs w:val="24"/>
        </w:rPr>
        <w:t>Задание №2. «Играем сказку»</w:t>
      </w:r>
    </w:p>
    <w:p w:rsidR="0023705E" w:rsidRPr="001316F7" w:rsidRDefault="0023705E" w:rsidP="008918BA">
      <w:pPr>
        <w:rPr>
          <w:sz w:val="24"/>
          <w:szCs w:val="24"/>
        </w:rPr>
      </w:pPr>
      <w:r w:rsidRPr="001316F7">
        <w:rPr>
          <w:sz w:val="24"/>
          <w:szCs w:val="24"/>
        </w:rPr>
        <w:t>Командам необходимо поставить сказку за 3-5. каждая команда выбирает своего режиссера, актеров, статистов и т.д. Можно поставить небольшой отрывок из сказки («Курочка Ряба», «Колобок» и пр.).</w:t>
      </w:r>
    </w:p>
    <w:p w:rsidR="0023705E" w:rsidRPr="001316F7" w:rsidRDefault="0023705E" w:rsidP="008918BA">
      <w:pPr>
        <w:rPr>
          <w:sz w:val="24"/>
          <w:szCs w:val="24"/>
        </w:rPr>
      </w:pPr>
      <w:r w:rsidRPr="001316F7">
        <w:rPr>
          <w:sz w:val="24"/>
          <w:szCs w:val="24"/>
        </w:rPr>
        <w:tab/>
        <w:t>Задание №3. Поставить сказку «Три медведя». Первая команда ставит фильм ужасов, вторая – комедию. Время подготовки 3-5 минут.</w:t>
      </w:r>
    </w:p>
    <w:p w:rsidR="0023705E" w:rsidRPr="001316F7" w:rsidRDefault="0023705E" w:rsidP="008918BA">
      <w:pPr>
        <w:rPr>
          <w:sz w:val="24"/>
          <w:szCs w:val="24"/>
        </w:rPr>
      </w:pPr>
      <w:r w:rsidRPr="001316F7">
        <w:rPr>
          <w:sz w:val="24"/>
          <w:szCs w:val="24"/>
        </w:rPr>
        <w:t>В конце подводятся итоги третьего тура и всего конкурса. Жюри оценивает команды по экзаменационным листам.</w:t>
      </w:r>
    </w:p>
    <w:p w:rsidR="0023705E" w:rsidRPr="001316F7" w:rsidRDefault="0023705E" w:rsidP="008918BA">
      <w:pPr>
        <w:ind w:firstLine="567"/>
        <w:rPr>
          <w:color w:val="000000"/>
          <w:sz w:val="24"/>
          <w:szCs w:val="24"/>
          <w:lang w:eastAsia="en-US"/>
        </w:rPr>
      </w:pPr>
      <w:r w:rsidRPr="001316F7">
        <w:rPr>
          <w:color w:val="000000"/>
          <w:sz w:val="24"/>
          <w:szCs w:val="24"/>
          <w:lang w:eastAsia="en-US"/>
        </w:rPr>
        <w:t>12-15   -  высокий уровень</w:t>
      </w:r>
    </w:p>
    <w:p w:rsidR="0023705E" w:rsidRPr="001316F7" w:rsidRDefault="0023705E" w:rsidP="008918BA">
      <w:pPr>
        <w:ind w:firstLine="567"/>
        <w:rPr>
          <w:color w:val="000000"/>
          <w:sz w:val="24"/>
          <w:szCs w:val="24"/>
          <w:lang w:eastAsia="en-US"/>
        </w:rPr>
      </w:pPr>
      <w:r w:rsidRPr="001316F7">
        <w:rPr>
          <w:color w:val="000000"/>
          <w:sz w:val="24"/>
          <w:szCs w:val="24"/>
          <w:lang w:eastAsia="en-US"/>
        </w:rPr>
        <w:t>8- 11 – средний уровень</w:t>
      </w:r>
    </w:p>
    <w:p w:rsidR="0023705E" w:rsidRPr="001316F7" w:rsidRDefault="0023705E" w:rsidP="008918BA">
      <w:pPr>
        <w:ind w:firstLine="567"/>
        <w:rPr>
          <w:color w:val="000000"/>
          <w:sz w:val="24"/>
          <w:szCs w:val="24"/>
          <w:lang w:eastAsia="en-US"/>
        </w:rPr>
      </w:pPr>
      <w:r w:rsidRPr="001316F7">
        <w:rPr>
          <w:color w:val="000000"/>
          <w:sz w:val="24"/>
          <w:szCs w:val="24"/>
          <w:lang w:eastAsia="en-US"/>
        </w:rPr>
        <w:t>1 – 7 – низкий уровень</w:t>
      </w:r>
    </w:p>
    <w:p w:rsidR="0023705E" w:rsidRPr="001316F7" w:rsidRDefault="0023705E" w:rsidP="008918BA">
      <w:pPr>
        <w:rPr>
          <w:b/>
          <w:bCs/>
          <w:sz w:val="24"/>
          <w:szCs w:val="24"/>
        </w:rPr>
      </w:pPr>
    </w:p>
    <w:p w:rsidR="0023705E" w:rsidRPr="001316F7" w:rsidRDefault="0023705E" w:rsidP="008918BA">
      <w:pPr>
        <w:jc w:val="center"/>
        <w:rPr>
          <w:b/>
          <w:bCs/>
          <w:sz w:val="24"/>
          <w:szCs w:val="24"/>
        </w:rPr>
      </w:pPr>
      <w:r w:rsidRPr="001316F7">
        <w:rPr>
          <w:b/>
          <w:bCs/>
          <w:sz w:val="24"/>
          <w:szCs w:val="24"/>
        </w:rPr>
        <w:t>Промежуточная диагностика</w:t>
      </w:r>
    </w:p>
    <w:p w:rsidR="0023705E" w:rsidRPr="001316F7" w:rsidRDefault="0023705E" w:rsidP="008918BA">
      <w:pPr>
        <w:rPr>
          <w:b/>
          <w:bCs/>
          <w:i/>
          <w:iCs/>
          <w:sz w:val="24"/>
          <w:szCs w:val="24"/>
        </w:rPr>
      </w:pPr>
      <w:r w:rsidRPr="001316F7">
        <w:rPr>
          <w:b/>
          <w:bCs/>
          <w:i/>
          <w:iCs/>
          <w:sz w:val="24"/>
          <w:szCs w:val="24"/>
        </w:rPr>
        <w:t>2 и 3 год обучения</w:t>
      </w:r>
    </w:p>
    <w:p w:rsidR="0023705E" w:rsidRPr="001316F7" w:rsidRDefault="0023705E" w:rsidP="008918BA">
      <w:pPr>
        <w:jc w:val="both"/>
        <w:rPr>
          <w:sz w:val="24"/>
          <w:szCs w:val="24"/>
        </w:rPr>
      </w:pPr>
    </w:p>
    <w:p w:rsidR="0023705E" w:rsidRPr="001316F7" w:rsidRDefault="0023705E" w:rsidP="008918BA">
      <w:pPr>
        <w:rPr>
          <w:b/>
          <w:bCs/>
          <w:i/>
          <w:iCs/>
          <w:sz w:val="24"/>
          <w:szCs w:val="24"/>
        </w:rPr>
      </w:pPr>
      <w:r w:rsidRPr="001316F7">
        <w:rPr>
          <w:i/>
          <w:iCs/>
          <w:sz w:val="24"/>
          <w:szCs w:val="24"/>
        </w:rPr>
        <w:t>Элементарные знания о природе театра</w:t>
      </w:r>
    </w:p>
    <w:p w:rsidR="0023705E" w:rsidRPr="001316F7" w:rsidRDefault="0023705E" w:rsidP="008918BA">
      <w:pPr>
        <w:rPr>
          <w:b/>
          <w:bCs/>
          <w:sz w:val="24"/>
          <w:szCs w:val="24"/>
        </w:rPr>
      </w:pPr>
      <w:r w:rsidRPr="001316F7">
        <w:rPr>
          <w:b/>
          <w:bCs/>
          <w:sz w:val="24"/>
          <w:szCs w:val="24"/>
        </w:rPr>
        <w:t>Вопросы:</w:t>
      </w:r>
    </w:p>
    <w:p w:rsidR="0023705E" w:rsidRPr="001316F7" w:rsidRDefault="0023705E" w:rsidP="008918BA">
      <w:pPr>
        <w:rPr>
          <w:sz w:val="24"/>
          <w:szCs w:val="24"/>
        </w:rPr>
      </w:pPr>
      <w:r w:rsidRPr="001316F7">
        <w:rPr>
          <w:sz w:val="24"/>
          <w:szCs w:val="24"/>
        </w:rPr>
        <w:t>Что означает слово «Театр»?</w:t>
      </w:r>
    </w:p>
    <w:p w:rsidR="0023705E" w:rsidRPr="001316F7" w:rsidRDefault="0023705E" w:rsidP="008918BA">
      <w:pPr>
        <w:rPr>
          <w:sz w:val="24"/>
          <w:szCs w:val="24"/>
        </w:rPr>
      </w:pPr>
      <w:r w:rsidRPr="001316F7">
        <w:rPr>
          <w:sz w:val="24"/>
          <w:szCs w:val="24"/>
        </w:rPr>
        <w:t>Слово «театр» переводится с греческого как «место для зрелища». «Театр» означает:</w:t>
      </w:r>
    </w:p>
    <w:p w:rsidR="0023705E" w:rsidRPr="001316F7" w:rsidRDefault="0023705E" w:rsidP="008918BA">
      <w:pPr>
        <w:rPr>
          <w:sz w:val="24"/>
          <w:szCs w:val="24"/>
        </w:rPr>
      </w:pPr>
      <w:r w:rsidRPr="001316F7">
        <w:rPr>
          <w:sz w:val="24"/>
          <w:szCs w:val="24"/>
        </w:rPr>
        <w:t>- род искусства;</w:t>
      </w:r>
    </w:p>
    <w:p w:rsidR="0023705E" w:rsidRPr="001316F7" w:rsidRDefault="0023705E" w:rsidP="008918BA">
      <w:pPr>
        <w:rPr>
          <w:sz w:val="24"/>
          <w:szCs w:val="24"/>
        </w:rPr>
      </w:pPr>
      <w:r w:rsidRPr="001316F7">
        <w:rPr>
          <w:sz w:val="24"/>
          <w:szCs w:val="24"/>
        </w:rPr>
        <w:t>- представление, спектакль;</w:t>
      </w:r>
    </w:p>
    <w:p w:rsidR="0023705E" w:rsidRPr="001316F7" w:rsidRDefault="0023705E" w:rsidP="008918BA">
      <w:pPr>
        <w:rPr>
          <w:sz w:val="24"/>
          <w:szCs w:val="24"/>
        </w:rPr>
      </w:pPr>
      <w:r w:rsidRPr="001316F7">
        <w:rPr>
          <w:sz w:val="24"/>
          <w:szCs w:val="24"/>
        </w:rPr>
        <w:t>- здание, где происходит театральное представление.</w:t>
      </w:r>
    </w:p>
    <w:p w:rsidR="0023705E" w:rsidRPr="001316F7" w:rsidRDefault="0023705E" w:rsidP="008918BA">
      <w:pPr>
        <w:rPr>
          <w:sz w:val="24"/>
          <w:szCs w:val="24"/>
        </w:rPr>
      </w:pPr>
      <w:r w:rsidRPr="001316F7">
        <w:rPr>
          <w:sz w:val="24"/>
          <w:szCs w:val="24"/>
        </w:rPr>
        <w:t>Что такое коллективность?</w:t>
      </w:r>
    </w:p>
    <w:p w:rsidR="0023705E" w:rsidRPr="001316F7" w:rsidRDefault="0023705E" w:rsidP="008918BA">
      <w:pPr>
        <w:rPr>
          <w:sz w:val="24"/>
          <w:szCs w:val="24"/>
        </w:rPr>
      </w:pPr>
      <w:r w:rsidRPr="001316F7">
        <w:rPr>
          <w:sz w:val="24"/>
          <w:szCs w:val="24"/>
        </w:rPr>
        <w:t>С одной стороны, коллективность – это ответственность каждого за работу всего коллектива, уважение к партнерам, зависимость друг от</w:t>
      </w:r>
    </w:p>
    <w:p w:rsidR="0023705E" w:rsidRPr="001316F7" w:rsidRDefault="0023705E" w:rsidP="008918BA">
      <w:pPr>
        <w:rPr>
          <w:sz w:val="24"/>
          <w:szCs w:val="24"/>
        </w:rPr>
      </w:pPr>
      <w:r w:rsidRPr="001316F7">
        <w:rPr>
          <w:sz w:val="24"/>
          <w:szCs w:val="24"/>
        </w:rPr>
        <w:t>друга. С другой стороны, театр по своей природе искусство общественное, требующее коллективного восприятия. Театр не может существовать без зрителей, которые создают вокруг спектакля определенную общественную среду.</w:t>
      </w:r>
    </w:p>
    <w:p w:rsidR="0023705E" w:rsidRPr="001316F7" w:rsidRDefault="0023705E" w:rsidP="008918BA">
      <w:pPr>
        <w:rPr>
          <w:sz w:val="24"/>
          <w:szCs w:val="24"/>
        </w:rPr>
      </w:pPr>
      <w:r w:rsidRPr="001316F7">
        <w:rPr>
          <w:sz w:val="24"/>
          <w:szCs w:val="24"/>
        </w:rPr>
        <w:t>Что такое синтетичность?</w:t>
      </w:r>
    </w:p>
    <w:p w:rsidR="0023705E" w:rsidRPr="001316F7" w:rsidRDefault="0023705E" w:rsidP="008918BA">
      <w:pPr>
        <w:rPr>
          <w:sz w:val="24"/>
          <w:szCs w:val="24"/>
        </w:rPr>
      </w:pPr>
      <w:r w:rsidRPr="001316F7">
        <w:rPr>
          <w:sz w:val="24"/>
          <w:szCs w:val="24"/>
        </w:rPr>
        <w:t>Синтетичность – это взаимодействие театрального искусства с другими видами искусства (музыка, танец, живопись). Основоположники синтетического театра – В.И. Мейерхольд, Е.Б. Вахтангов, К.С. Станиславский, В.И. Немирович-Данченко, Б.Брехт.</w:t>
      </w:r>
    </w:p>
    <w:p w:rsidR="0023705E" w:rsidRPr="001316F7" w:rsidRDefault="0023705E" w:rsidP="008918BA">
      <w:pPr>
        <w:rPr>
          <w:sz w:val="24"/>
          <w:szCs w:val="24"/>
        </w:rPr>
      </w:pPr>
      <w:r w:rsidRPr="001316F7">
        <w:rPr>
          <w:sz w:val="24"/>
          <w:szCs w:val="24"/>
        </w:rPr>
        <w:t>Что такое актуальность?</w:t>
      </w:r>
    </w:p>
    <w:p w:rsidR="0023705E" w:rsidRPr="001316F7" w:rsidRDefault="0023705E" w:rsidP="008918BA">
      <w:pPr>
        <w:rPr>
          <w:sz w:val="24"/>
          <w:szCs w:val="24"/>
        </w:rPr>
      </w:pPr>
      <w:r w:rsidRPr="001316F7">
        <w:rPr>
          <w:sz w:val="24"/>
          <w:szCs w:val="24"/>
        </w:rPr>
        <w:t>Актуальность, с одной стороны, - это востребованность спектакля в определенное время в определенном месте. С другой стороны, - это сиюминутность. Театр воздействует на зрителя путем приобщения его к тому, сто происходит на сцене и чему зритель становится непосредственным свидетелем.</w:t>
      </w:r>
    </w:p>
    <w:p w:rsidR="0023705E" w:rsidRPr="001316F7" w:rsidRDefault="0023705E" w:rsidP="008918BA">
      <w:pPr>
        <w:rPr>
          <w:sz w:val="24"/>
          <w:szCs w:val="24"/>
        </w:rPr>
      </w:pPr>
      <w:r w:rsidRPr="001316F7">
        <w:rPr>
          <w:sz w:val="24"/>
          <w:szCs w:val="24"/>
        </w:rPr>
        <w:t>Какие вы знаете виды искусства?</w:t>
      </w:r>
    </w:p>
    <w:p w:rsidR="0023705E" w:rsidRPr="001316F7" w:rsidRDefault="0023705E" w:rsidP="008918BA">
      <w:pPr>
        <w:rPr>
          <w:sz w:val="24"/>
          <w:szCs w:val="24"/>
        </w:rPr>
      </w:pPr>
      <w:r w:rsidRPr="001316F7">
        <w:rPr>
          <w:sz w:val="24"/>
          <w:szCs w:val="24"/>
        </w:rPr>
        <w:t>Музыка, живопись, скульптура, архитектура, танец, кино, театр.</w:t>
      </w:r>
    </w:p>
    <w:p w:rsidR="0023705E" w:rsidRPr="001316F7" w:rsidRDefault="0023705E" w:rsidP="008918BA">
      <w:pPr>
        <w:rPr>
          <w:sz w:val="24"/>
          <w:szCs w:val="24"/>
        </w:rPr>
      </w:pPr>
      <w:r w:rsidRPr="001316F7">
        <w:rPr>
          <w:sz w:val="24"/>
          <w:szCs w:val="24"/>
        </w:rPr>
        <w:t>Какие типы театров вы знаете:</w:t>
      </w:r>
    </w:p>
    <w:p w:rsidR="0023705E" w:rsidRPr="001316F7" w:rsidRDefault="0023705E" w:rsidP="008918BA">
      <w:pPr>
        <w:rPr>
          <w:sz w:val="24"/>
          <w:szCs w:val="24"/>
        </w:rPr>
      </w:pPr>
      <w:r w:rsidRPr="001316F7">
        <w:rPr>
          <w:sz w:val="24"/>
          <w:szCs w:val="24"/>
        </w:rPr>
        <w:t>Драматические, оперные, балетные, театры промежуточными формами.</w:t>
      </w:r>
    </w:p>
    <w:p w:rsidR="0023705E" w:rsidRPr="001316F7" w:rsidRDefault="0023705E" w:rsidP="008918BA">
      <w:pPr>
        <w:rPr>
          <w:b/>
          <w:bCs/>
          <w:i/>
          <w:iCs/>
          <w:sz w:val="24"/>
          <w:szCs w:val="24"/>
        </w:rPr>
      </w:pPr>
    </w:p>
    <w:p w:rsidR="0023705E" w:rsidRPr="001316F7" w:rsidRDefault="0023705E" w:rsidP="008918BA">
      <w:pPr>
        <w:rPr>
          <w:b/>
          <w:bCs/>
          <w:i/>
          <w:iCs/>
          <w:sz w:val="24"/>
          <w:szCs w:val="24"/>
        </w:rPr>
      </w:pPr>
      <w:r w:rsidRPr="001316F7">
        <w:rPr>
          <w:b/>
          <w:bCs/>
          <w:i/>
          <w:iCs/>
          <w:sz w:val="24"/>
          <w:szCs w:val="24"/>
        </w:rPr>
        <w:t>Представление об истории театра</w:t>
      </w:r>
    </w:p>
    <w:p w:rsidR="0023705E" w:rsidRPr="001316F7" w:rsidRDefault="0023705E" w:rsidP="008918BA">
      <w:pPr>
        <w:rPr>
          <w:sz w:val="24"/>
          <w:szCs w:val="24"/>
        </w:rPr>
      </w:pPr>
      <w:r w:rsidRPr="001316F7">
        <w:rPr>
          <w:sz w:val="24"/>
          <w:szCs w:val="24"/>
        </w:rPr>
        <w:t>Вопросы к устному опросу.</w:t>
      </w:r>
    </w:p>
    <w:p w:rsidR="0023705E" w:rsidRPr="001316F7" w:rsidRDefault="0023705E" w:rsidP="008918BA">
      <w:pPr>
        <w:rPr>
          <w:sz w:val="24"/>
          <w:szCs w:val="24"/>
        </w:rPr>
      </w:pPr>
      <w:r w:rsidRPr="001316F7">
        <w:rPr>
          <w:sz w:val="24"/>
          <w:szCs w:val="24"/>
        </w:rPr>
        <w:t>Когда возник театр в Древней Греции и в Древнем Риме?</w:t>
      </w:r>
    </w:p>
    <w:p w:rsidR="0023705E" w:rsidRPr="001316F7" w:rsidRDefault="0023705E" w:rsidP="008918BA">
      <w:pPr>
        <w:rPr>
          <w:sz w:val="24"/>
          <w:szCs w:val="24"/>
        </w:rPr>
      </w:pPr>
      <w:r w:rsidRPr="001316F7">
        <w:rPr>
          <w:sz w:val="24"/>
          <w:szCs w:val="24"/>
        </w:rPr>
        <w:t xml:space="preserve">Греческий театр достиг своего расцвета в </w:t>
      </w:r>
      <w:r w:rsidRPr="001316F7">
        <w:rPr>
          <w:sz w:val="24"/>
          <w:szCs w:val="24"/>
          <w:lang w:val="en-US"/>
        </w:rPr>
        <w:t>V</w:t>
      </w:r>
      <w:r w:rsidRPr="001316F7">
        <w:rPr>
          <w:sz w:val="24"/>
          <w:szCs w:val="24"/>
        </w:rPr>
        <w:t xml:space="preserve"> в. До н.э., римский – со второй половины </w:t>
      </w:r>
      <w:r w:rsidRPr="001316F7">
        <w:rPr>
          <w:sz w:val="24"/>
          <w:szCs w:val="24"/>
          <w:lang w:val="en-US"/>
        </w:rPr>
        <w:t>III</w:t>
      </w:r>
      <w:r w:rsidRPr="001316F7">
        <w:rPr>
          <w:sz w:val="24"/>
          <w:szCs w:val="24"/>
        </w:rPr>
        <w:t xml:space="preserve"> в. и во </w:t>
      </w:r>
      <w:r w:rsidRPr="001316F7">
        <w:rPr>
          <w:sz w:val="24"/>
          <w:szCs w:val="24"/>
          <w:lang w:val="en-US"/>
        </w:rPr>
        <w:t>II</w:t>
      </w:r>
      <w:r w:rsidRPr="001316F7">
        <w:rPr>
          <w:sz w:val="24"/>
          <w:szCs w:val="24"/>
        </w:rPr>
        <w:t xml:space="preserve"> в. н.э..</w:t>
      </w:r>
    </w:p>
    <w:p w:rsidR="0023705E" w:rsidRPr="001316F7" w:rsidRDefault="0023705E" w:rsidP="008918BA">
      <w:pPr>
        <w:rPr>
          <w:sz w:val="24"/>
          <w:szCs w:val="24"/>
        </w:rPr>
      </w:pPr>
      <w:r w:rsidRPr="001316F7">
        <w:rPr>
          <w:sz w:val="24"/>
          <w:szCs w:val="24"/>
        </w:rPr>
        <w:t>Каких греческих драматургов вы знаете? Что они написали?</w:t>
      </w:r>
    </w:p>
    <w:p w:rsidR="0023705E" w:rsidRPr="001316F7" w:rsidRDefault="0023705E" w:rsidP="008918BA">
      <w:pPr>
        <w:rPr>
          <w:sz w:val="24"/>
          <w:szCs w:val="24"/>
        </w:rPr>
      </w:pPr>
      <w:r w:rsidRPr="001316F7">
        <w:rPr>
          <w:sz w:val="24"/>
          <w:szCs w:val="24"/>
        </w:rPr>
        <w:t>Эсхил – «Персы», «Орестея»; Софокл – «Антигона»; Еврипид – «Медея»; Аристофан – «Всадники»; Аристотель – «Поэтика».</w:t>
      </w:r>
    </w:p>
    <w:p w:rsidR="0023705E" w:rsidRPr="001316F7" w:rsidRDefault="0023705E" w:rsidP="008918BA">
      <w:pPr>
        <w:rPr>
          <w:sz w:val="24"/>
          <w:szCs w:val="24"/>
        </w:rPr>
      </w:pPr>
      <w:r w:rsidRPr="001316F7">
        <w:rPr>
          <w:sz w:val="24"/>
          <w:szCs w:val="24"/>
        </w:rPr>
        <w:t>Назовите римских драматургов и их произведения.</w:t>
      </w:r>
    </w:p>
    <w:p w:rsidR="0023705E" w:rsidRPr="001316F7" w:rsidRDefault="0023705E" w:rsidP="008918BA">
      <w:pPr>
        <w:rPr>
          <w:sz w:val="24"/>
          <w:szCs w:val="24"/>
        </w:rPr>
      </w:pPr>
      <w:r w:rsidRPr="001316F7">
        <w:rPr>
          <w:sz w:val="24"/>
          <w:szCs w:val="24"/>
        </w:rPr>
        <w:t>Плавт «Близнецы», «Клад»; Теренций «Братья».</w:t>
      </w:r>
    </w:p>
    <w:p w:rsidR="0023705E" w:rsidRPr="001316F7" w:rsidRDefault="0023705E" w:rsidP="008918BA">
      <w:pPr>
        <w:rPr>
          <w:sz w:val="24"/>
          <w:szCs w:val="24"/>
        </w:rPr>
      </w:pPr>
      <w:r w:rsidRPr="001316F7">
        <w:rPr>
          <w:sz w:val="24"/>
          <w:szCs w:val="24"/>
        </w:rPr>
        <w:t>Назовите всемирно известных драматургов, писавших в эпоху Возрождения, Классицизма, Просвещения.</w:t>
      </w:r>
    </w:p>
    <w:p w:rsidR="0023705E" w:rsidRPr="001316F7" w:rsidRDefault="0023705E" w:rsidP="008918BA">
      <w:pPr>
        <w:rPr>
          <w:sz w:val="24"/>
          <w:szCs w:val="24"/>
        </w:rPr>
      </w:pPr>
      <w:r w:rsidRPr="001316F7">
        <w:rPr>
          <w:sz w:val="24"/>
          <w:szCs w:val="24"/>
        </w:rPr>
        <w:t xml:space="preserve">Эпоха Возрождения </w:t>
      </w:r>
      <w:r w:rsidRPr="001316F7">
        <w:rPr>
          <w:sz w:val="24"/>
          <w:szCs w:val="24"/>
          <w:lang w:val="en-US"/>
        </w:rPr>
        <w:t>XV</w:t>
      </w:r>
      <w:r w:rsidRPr="001316F7">
        <w:rPr>
          <w:sz w:val="24"/>
          <w:szCs w:val="24"/>
        </w:rPr>
        <w:t xml:space="preserve"> – </w:t>
      </w:r>
      <w:r w:rsidRPr="001316F7">
        <w:rPr>
          <w:sz w:val="24"/>
          <w:szCs w:val="24"/>
          <w:lang w:val="en-US"/>
        </w:rPr>
        <w:t>XVII</w:t>
      </w:r>
      <w:r w:rsidRPr="001316F7">
        <w:rPr>
          <w:sz w:val="24"/>
          <w:szCs w:val="24"/>
        </w:rPr>
        <w:t xml:space="preserve"> вв.: Лопе де Вега «Собака на сене» (Испания); Шекспир «Гамлет», «Ромео и Джульетта», «Король Лир» (Англия).</w:t>
      </w:r>
    </w:p>
    <w:p w:rsidR="0023705E" w:rsidRPr="001316F7" w:rsidRDefault="0023705E" w:rsidP="008918BA">
      <w:pPr>
        <w:rPr>
          <w:sz w:val="24"/>
          <w:szCs w:val="24"/>
        </w:rPr>
      </w:pPr>
      <w:r w:rsidRPr="001316F7">
        <w:rPr>
          <w:sz w:val="24"/>
          <w:szCs w:val="24"/>
        </w:rPr>
        <w:t>Классицизм (</w:t>
      </w:r>
      <w:r w:rsidRPr="001316F7">
        <w:rPr>
          <w:sz w:val="24"/>
          <w:szCs w:val="24"/>
          <w:lang w:val="en-US"/>
        </w:rPr>
        <w:t>XVII</w:t>
      </w:r>
      <w:r w:rsidRPr="001316F7">
        <w:rPr>
          <w:sz w:val="24"/>
          <w:szCs w:val="24"/>
        </w:rPr>
        <w:t xml:space="preserve"> в): Корнель «Сид», Расин «Фреда», Мольер «Мещанин во дворянстве» (Франция).</w:t>
      </w:r>
    </w:p>
    <w:p w:rsidR="0023705E" w:rsidRPr="001316F7" w:rsidRDefault="0023705E" w:rsidP="008918BA">
      <w:pPr>
        <w:rPr>
          <w:sz w:val="24"/>
          <w:szCs w:val="24"/>
        </w:rPr>
      </w:pPr>
      <w:r w:rsidRPr="001316F7">
        <w:rPr>
          <w:sz w:val="24"/>
          <w:szCs w:val="24"/>
        </w:rPr>
        <w:t>Эпоха Просвещения (</w:t>
      </w:r>
      <w:r w:rsidRPr="001316F7">
        <w:rPr>
          <w:sz w:val="24"/>
          <w:szCs w:val="24"/>
          <w:lang w:val="en-US"/>
        </w:rPr>
        <w:t>XVIII</w:t>
      </w:r>
      <w:r w:rsidRPr="001316F7">
        <w:rPr>
          <w:sz w:val="24"/>
          <w:szCs w:val="24"/>
        </w:rPr>
        <w:t xml:space="preserve"> в): Вольтер «Заира», Бомарше «Женитьба Фигаро» (Франция); Гольдони «Слуга двух господ» (Италия); Шиллер «Разбойники», Гете «Фауст» (Германия).</w:t>
      </w:r>
    </w:p>
    <w:p w:rsidR="0023705E" w:rsidRPr="001316F7" w:rsidRDefault="0023705E" w:rsidP="008918BA">
      <w:pPr>
        <w:rPr>
          <w:sz w:val="24"/>
          <w:szCs w:val="24"/>
        </w:rPr>
      </w:pPr>
      <w:r w:rsidRPr="001316F7">
        <w:rPr>
          <w:sz w:val="24"/>
          <w:szCs w:val="24"/>
        </w:rPr>
        <w:t xml:space="preserve">Когда и где в России возник первый профессиональный театр? Кто его создатель? </w:t>
      </w:r>
      <w:r w:rsidRPr="001316F7">
        <w:rPr>
          <w:sz w:val="24"/>
          <w:szCs w:val="24"/>
          <w:lang w:val="en-US"/>
        </w:rPr>
        <w:t>XVIII</w:t>
      </w:r>
      <w:r w:rsidRPr="001316F7">
        <w:rPr>
          <w:sz w:val="24"/>
          <w:szCs w:val="24"/>
        </w:rPr>
        <w:t>в.,г.Ярославль, Федор Волков.</w:t>
      </w:r>
    </w:p>
    <w:p w:rsidR="0023705E" w:rsidRPr="001316F7" w:rsidRDefault="0023705E" w:rsidP="008918BA">
      <w:pPr>
        <w:rPr>
          <w:sz w:val="24"/>
          <w:szCs w:val="24"/>
        </w:rPr>
      </w:pPr>
      <w:r w:rsidRPr="001316F7">
        <w:rPr>
          <w:sz w:val="24"/>
          <w:szCs w:val="24"/>
        </w:rPr>
        <w:t>Назовите выдающихся актеров прошлого и современности.</w:t>
      </w:r>
    </w:p>
    <w:p w:rsidR="0023705E" w:rsidRPr="001316F7" w:rsidRDefault="0023705E" w:rsidP="008918BA">
      <w:pPr>
        <w:rPr>
          <w:sz w:val="24"/>
          <w:szCs w:val="24"/>
        </w:rPr>
      </w:pPr>
      <w:r w:rsidRPr="001316F7">
        <w:rPr>
          <w:sz w:val="24"/>
          <w:szCs w:val="24"/>
        </w:rPr>
        <w:t>К.С. Станиславский, Б. Щукин, В. Качалов, Н. Черкасов, М. Ульянов, И. Смоктуновский, А. Миронов, А. Райкин.</w:t>
      </w:r>
    </w:p>
    <w:p w:rsidR="0023705E" w:rsidRPr="001316F7" w:rsidRDefault="0023705E" w:rsidP="008918BA">
      <w:pPr>
        <w:rPr>
          <w:sz w:val="24"/>
          <w:szCs w:val="24"/>
        </w:rPr>
      </w:pPr>
      <w:r w:rsidRPr="001316F7">
        <w:rPr>
          <w:sz w:val="24"/>
          <w:szCs w:val="24"/>
        </w:rPr>
        <w:t>Перечислите театры прошлого и настоящего с мировой известностью?</w:t>
      </w:r>
    </w:p>
    <w:p w:rsidR="0023705E" w:rsidRPr="001316F7" w:rsidRDefault="0023705E" w:rsidP="008918BA">
      <w:pPr>
        <w:rPr>
          <w:sz w:val="24"/>
          <w:szCs w:val="24"/>
        </w:rPr>
      </w:pPr>
      <w:r w:rsidRPr="001316F7">
        <w:rPr>
          <w:sz w:val="24"/>
          <w:szCs w:val="24"/>
        </w:rPr>
        <w:t>«Глобус» - театр Шекспира, «Комедии Франсез» - Франция, МХАТ, театр им. Вахтангова и т.д.</w:t>
      </w:r>
    </w:p>
    <w:p w:rsidR="0023705E" w:rsidRPr="001316F7" w:rsidRDefault="0023705E" w:rsidP="008918BA">
      <w:pPr>
        <w:rPr>
          <w:sz w:val="24"/>
          <w:szCs w:val="24"/>
        </w:rPr>
      </w:pPr>
    </w:p>
    <w:p w:rsidR="0023705E" w:rsidRPr="001316F7" w:rsidRDefault="0023705E" w:rsidP="008918BA">
      <w:pPr>
        <w:rPr>
          <w:b/>
          <w:bCs/>
          <w:i/>
          <w:iCs/>
          <w:sz w:val="24"/>
          <w:szCs w:val="24"/>
        </w:rPr>
      </w:pPr>
      <w:r w:rsidRPr="001316F7">
        <w:rPr>
          <w:b/>
          <w:bCs/>
          <w:i/>
          <w:iCs/>
          <w:sz w:val="24"/>
          <w:szCs w:val="24"/>
        </w:rPr>
        <w:t>Знание основной театральной терминологии</w:t>
      </w:r>
    </w:p>
    <w:p w:rsidR="0023705E" w:rsidRPr="001316F7" w:rsidRDefault="0023705E" w:rsidP="008918BA">
      <w:pPr>
        <w:rPr>
          <w:sz w:val="24"/>
          <w:szCs w:val="24"/>
        </w:rPr>
      </w:pPr>
    </w:p>
    <w:p w:rsidR="0023705E" w:rsidRPr="001316F7" w:rsidRDefault="0023705E" w:rsidP="008918BA">
      <w:pPr>
        <w:rPr>
          <w:sz w:val="24"/>
          <w:szCs w:val="24"/>
        </w:rPr>
      </w:pPr>
      <w:r w:rsidRPr="001316F7">
        <w:rPr>
          <w:sz w:val="24"/>
          <w:szCs w:val="24"/>
        </w:rPr>
        <w:t>КРОССВОРД «ЗНАЕШЬ ЛИ ТЫ…»</w:t>
      </w:r>
    </w:p>
    <w:p w:rsidR="0023705E" w:rsidRPr="001316F7" w:rsidRDefault="0023705E" w:rsidP="008918BA">
      <w:pPr>
        <w:rPr>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3"/>
        <w:gridCol w:w="429"/>
        <w:gridCol w:w="429"/>
        <w:gridCol w:w="429"/>
        <w:gridCol w:w="432"/>
        <w:gridCol w:w="438"/>
        <w:gridCol w:w="430"/>
        <w:gridCol w:w="430"/>
        <w:gridCol w:w="429"/>
        <w:gridCol w:w="429"/>
        <w:gridCol w:w="429"/>
        <w:gridCol w:w="429"/>
        <w:gridCol w:w="429"/>
        <w:gridCol w:w="432"/>
        <w:gridCol w:w="429"/>
        <w:gridCol w:w="429"/>
        <w:gridCol w:w="432"/>
        <w:gridCol w:w="429"/>
        <w:gridCol w:w="429"/>
        <w:gridCol w:w="429"/>
        <w:gridCol w:w="429"/>
        <w:gridCol w:w="430"/>
      </w:tblGrid>
      <w:tr w:rsidR="0023705E" w:rsidRPr="001316F7">
        <w:tc>
          <w:tcPr>
            <w:tcW w:w="1736" w:type="dxa"/>
            <w:gridSpan w:val="4"/>
            <w:vMerge w:val="restart"/>
            <w:tcBorders>
              <w:top w:val="nil"/>
              <w:left w:val="nil"/>
            </w:tcBorders>
          </w:tcPr>
          <w:p w:rsidR="0023705E" w:rsidRPr="001316F7" w:rsidRDefault="0023705E" w:rsidP="00284699">
            <w:pPr>
              <w:rPr>
                <w:sz w:val="24"/>
                <w:szCs w:val="24"/>
              </w:rPr>
            </w:pPr>
          </w:p>
        </w:tc>
        <w:tc>
          <w:tcPr>
            <w:tcW w:w="434" w:type="dxa"/>
          </w:tcPr>
          <w:p w:rsidR="0023705E" w:rsidRPr="001316F7" w:rsidRDefault="0023705E" w:rsidP="00284699">
            <w:pPr>
              <w:rPr>
                <w:sz w:val="24"/>
                <w:szCs w:val="24"/>
              </w:rPr>
            </w:pPr>
            <w:r w:rsidRPr="001316F7">
              <w:rPr>
                <w:sz w:val="24"/>
                <w:szCs w:val="24"/>
              </w:rPr>
              <w:t>1</w:t>
            </w:r>
          </w:p>
        </w:tc>
        <w:tc>
          <w:tcPr>
            <w:tcW w:w="440" w:type="dxa"/>
          </w:tcPr>
          <w:p w:rsidR="0023705E" w:rsidRPr="001316F7" w:rsidRDefault="0023705E" w:rsidP="00284699">
            <w:pPr>
              <w:rPr>
                <w:sz w:val="24"/>
                <w:szCs w:val="24"/>
              </w:rPr>
            </w:pPr>
            <w:r w:rsidRPr="001316F7">
              <w:rPr>
                <w:sz w:val="24"/>
                <w:szCs w:val="24"/>
              </w:rPr>
              <w:t>8</w:t>
            </w:r>
          </w:p>
        </w:tc>
        <w:tc>
          <w:tcPr>
            <w:tcW w:w="435" w:type="dxa"/>
          </w:tcPr>
          <w:p w:rsidR="0023705E" w:rsidRPr="001316F7" w:rsidRDefault="0023705E" w:rsidP="00284699">
            <w:pPr>
              <w:rPr>
                <w:sz w:val="24"/>
                <w:szCs w:val="24"/>
              </w:rPr>
            </w:pPr>
          </w:p>
        </w:tc>
        <w:tc>
          <w:tcPr>
            <w:tcW w:w="435" w:type="dxa"/>
          </w:tcPr>
          <w:p w:rsidR="0023705E" w:rsidRPr="001316F7" w:rsidRDefault="0023705E" w:rsidP="00284699">
            <w:pPr>
              <w:rPr>
                <w:sz w:val="24"/>
                <w:szCs w:val="24"/>
              </w:rPr>
            </w:pPr>
          </w:p>
        </w:tc>
        <w:tc>
          <w:tcPr>
            <w:tcW w:w="435" w:type="dxa"/>
          </w:tcPr>
          <w:p w:rsidR="0023705E" w:rsidRPr="001316F7" w:rsidRDefault="0023705E" w:rsidP="00284699">
            <w:pPr>
              <w:rPr>
                <w:sz w:val="24"/>
                <w:szCs w:val="24"/>
              </w:rPr>
            </w:pPr>
          </w:p>
        </w:tc>
        <w:tc>
          <w:tcPr>
            <w:tcW w:w="435" w:type="dxa"/>
          </w:tcPr>
          <w:p w:rsidR="0023705E" w:rsidRPr="001316F7" w:rsidRDefault="0023705E" w:rsidP="00284699">
            <w:pPr>
              <w:rPr>
                <w:sz w:val="24"/>
                <w:szCs w:val="24"/>
              </w:rPr>
            </w:pPr>
          </w:p>
        </w:tc>
        <w:tc>
          <w:tcPr>
            <w:tcW w:w="435" w:type="dxa"/>
          </w:tcPr>
          <w:p w:rsidR="0023705E" w:rsidRPr="001316F7" w:rsidRDefault="0023705E" w:rsidP="00284699">
            <w:pPr>
              <w:rPr>
                <w:sz w:val="24"/>
                <w:szCs w:val="24"/>
              </w:rPr>
            </w:pPr>
          </w:p>
        </w:tc>
        <w:tc>
          <w:tcPr>
            <w:tcW w:w="4786" w:type="dxa"/>
            <w:gridSpan w:val="11"/>
            <w:vMerge w:val="restart"/>
            <w:tcBorders>
              <w:top w:val="nil"/>
              <w:bottom w:val="nil"/>
              <w:right w:val="nil"/>
            </w:tcBorders>
          </w:tcPr>
          <w:p w:rsidR="0023705E" w:rsidRPr="001316F7" w:rsidRDefault="0023705E" w:rsidP="00284699">
            <w:pPr>
              <w:rPr>
                <w:sz w:val="24"/>
                <w:szCs w:val="24"/>
              </w:rPr>
            </w:pPr>
          </w:p>
        </w:tc>
      </w:tr>
      <w:tr w:rsidR="0023705E" w:rsidRPr="001316F7">
        <w:tc>
          <w:tcPr>
            <w:tcW w:w="0" w:type="auto"/>
            <w:gridSpan w:val="4"/>
            <w:vMerge/>
            <w:tcBorders>
              <w:top w:val="nil"/>
              <w:left w:val="nil"/>
            </w:tcBorders>
            <w:vAlign w:val="center"/>
          </w:tcPr>
          <w:p w:rsidR="0023705E" w:rsidRPr="001316F7" w:rsidRDefault="0023705E" w:rsidP="00284699">
            <w:pPr>
              <w:rPr>
                <w:sz w:val="24"/>
                <w:szCs w:val="24"/>
              </w:rPr>
            </w:pPr>
          </w:p>
        </w:tc>
        <w:tc>
          <w:tcPr>
            <w:tcW w:w="434" w:type="dxa"/>
            <w:vMerge w:val="restart"/>
            <w:tcBorders>
              <w:left w:val="nil"/>
            </w:tcBorders>
          </w:tcPr>
          <w:p w:rsidR="0023705E" w:rsidRPr="001316F7" w:rsidRDefault="0023705E" w:rsidP="00284699">
            <w:pPr>
              <w:rPr>
                <w:sz w:val="24"/>
                <w:szCs w:val="24"/>
              </w:rPr>
            </w:pPr>
          </w:p>
        </w:tc>
        <w:tc>
          <w:tcPr>
            <w:tcW w:w="440" w:type="dxa"/>
          </w:tcPr>
          <w:p w:rsidR="0023705E" w:rsidRPr="001316F7" w:rsidRDefault="0023705E" w:rsidP="00284699">
            <w:pPr>
              <w:rPr>
                <w:sz w:val="24"/>
                <w:szCs w:val="24"/>
              </w:rPr>
            </w:pPr>
          </w:p>
        </w:tc>
        <w:tc>
          <w:tcPr>
            <w:tcW w:w="2175" w:type="dxa"/>
            <w:gridSpan w:val="5"/>
          </w:tcPr>
          <w:p w:rsidR="0023705E" w:rsidRPr="001316F7" w:rsidRDefault="0023705E" w:rsidP="00284699">
            <w:pPr>
              <w:rPr>
                <w:sz w:val="24"/>
                <w:szCs w:val="24"/>
              </w:rPr>
            </w:pPr>
          </w:p>
        </w:tc>
        <w:tc>
          <w:tcPr>
            <w:tcW w:w="0" w:type="auto"/>
            <w:gridSpan w:val="11"/>
            <w:vMerge/>
            <w:tcBorders>
              <w:top w:val="nil"/>
              <w:bottom w:val="nil"/>
              <w:right w:val="nil"/>
            </w:tcBorders>
            <w:vAlign w:val="center"/>
          </w:tcPr>
          <w:p w:rsidR="0023705E" w:rsidRPr="001316F7" w:rsidRDefault="0023705E" w:rsidP="00284699">
            <w:pPr>
              <w:rPr>
                <w:sz w:val="24"/>
                <w:szCs w:val="24"/>
              </w:rPr>
            </w:pPr>
          </w:p>
        </w:tc>
      </w:tr>
      <w:tr w:rsidR="0023705E" w:rsidRPr="001316F7">
        <w:tc>
          <w:tcPr>
            <w:tcW w:w="0" w:type="auto"/>
            <w:gridSpan w:val="4"/>
            <w:vMerge/>
            <w:tcBorders>
              <w:top w:val="nil"/>
              <w:left w:val="nil"/>
            </w:tcBorders>
            <w:vAlign w:val="center"/>
          </w:tcPr>
          <w:p w:rsidR="0023705E" w:rsidRPr="001316F7" w:rsidRDefault="0023705E" w:rsidP="00284699">
            <w:pPr>
              <w:rPr>
                <w:sz w:val="24"/>
                <w:szCs w:val="24"/>
              </w:rPr>
            </w:pPr>
          </w:p>
        </w:tc>
        <w:tc>
          <w:tcPr>
            <w:tcW w:w="0" w:type="auto"/>
            <w:vMerge/>
            <w:tcBorders>
              <w:left w:val="nil"/>
            </w:tcBorders>
            <w:vAlign w:val="center"/>
          </w:tcPr>
          <w:p w:rsidR="0023705E" w:rsidRPr="001316F7" w:rsidRDefault="0023705E" w:rsidP="00284699">
            <w:pPr>
              <w:rPr>
                <w:sz w:val="24"/>
                <w:szCs w:val="24"/>
              </w:rPr>
            </w:pPr>
          </w:p>
        </w:tc>
        <w:tc>
          <w:tcPr>
            <w:tcW w:w="440" w:type="dxa"/>
          </w:tcPr>
          <w:p w:rsidR="0023705E" w:rsidRPr="001316F7" w:rsidRDefault="0023705E" w:rsidP="00284699">
            <w:pPr>
              <w:rPr>
                <w:sz w:val="24"/>
                <w:szCs w:val="24"/>
              </w:rPr>
            </w:pPr>
            <w:r w:rsidRPr="001316F7">
              <w:rPr>
                <w:sz w:val="24"/>
                <w:szCs w:val="24"/>
              </w:rPr>
              <w:t>2</w:t>
            </w:r>
          </w:p>
        </w:tc>
        <w:tc>
          <w:tcPr>
            <w:tcW w:w="435" w:type="dxa"/>
          </w:tcPr>
          <w:p w:rsidR="0023705E" w:rsidRPr="001316F7" w:rsidRDefault="0023705E" w:rsidP="00284699">
            <w:pPr>
              <w:rPr>
                <w:sz w:val="24"/>
                <w:szCs w:val="24"/>
              </w:rPr>
            </w:pPr>
          </w:p>
        </w:tc>
        <w:tc>
          <w:tcPr>
            <w:tcW w:w="435" w:type="dxa"/>
          </w:tcPr>
          <w:p w:rsidR="0023705E" w:rsidRPr="001316F7" w:rsidRDefault="0023705E" w:rsidP="00284699">
            <w:pPr>
              <w:rPr>
                <w:sz w:val="24"/>
                <w:szCs w:val="24"/>
              </w:rPr>
            </w:pPr>
          </w:p>
        </w:tc>
        <w:tc>
          <w:tcPr>
            <w:tcW w:w="435" w:type="dxa"/>
          </w:tcPr>
          <w:p w:rsidR="0023705E" w:rsidRPr="001316F7" w:rsidRDefault="0023705E" w:rsidP="00284699">
            <w:pPr>
              <w:rPr>
                <w:sz w:val="24"/>
                <w:szCs w:val="24"/>
              </w:rPr>
            </w:pPr>
          </w:p>
        </w:tc>
        <w:tc>
          <w:tcPr>
            <w:tcW w:w="435" w:type="dxa"/>
          </w:tcPr>
          <w:p w:rsidR="0023705E" w:rsidRPr="001316F7" w:rsidRDefault="0023705E" w:rsidP="00284699">
            <w:pPr>
              <w:rPr>
                <w:sz w:val="24"/>
                <w:szCs w:val="24"/>
              </w:rPr>
            </w:pPr>
          </w:p>
        </w:tc>
        <w:tc>
          <w:tcPr>
            <w:tcW w:w="435" w:type="dxa"/>
          </w:tcPr>
          <w:p w:rsidR="0023705E" w:rsidRPr="001316F7" w:rsidRDefault="0023705E" w:rsidP="00284699">
            <w:pPr>
              <w:rPr>
                <w:sz w:val="24"/>
                <w:szCs w:val="24"/>
              </w:rPr>
            </w:pPr>
          </w:p>
        </w:tc>
        <w:tc>
          <w:tcPr>
            <w:tcW w:w="435" w:type="dxa"/>
          </w:tcPr>
          <w:p w:rsidR="0023705E" w:rsidRPr="001316F7" w:rsidRDefault="0023705E" w:rsidP="00284699">
            <w:pPr>
              <w:rPr>
                <w:sz w:val="24"/>
                <w:szCs w:val="24"/>
              </w:rPr>
            </w:pPr>
          </w:p>
        </w:tc>
        <w:tc>
          <w:tcPr>
            <w:tcW w:w="435" w:type="dxa"/>
          </w:tcPr>
          <w:p w:rsidR="0023705E" w:rsidRPr="001316F7" w:rsidRDefault="0023705E" w:rsidP="00284699">
            <w:pPr>
              <w:rPr>
                <w:sz w:val="24"/>
                <w:szCs w:val="24"/>
              </w:rPr>
            </w:pPr>
          </w:p>
        </w:tc>
        <w:tc>
          <w:tcPr>
            <w:tcW w:w="435" w:type="dxa"/>
          </w:tcPr>
          <w:p w:rsidR="0023705E" w:rsidRPr="001316F7" w:rsidRDefault="0023705E" w:rsidP="00284699">
            <w:pPr>
              <w:rPr>
                <w:sz w:val="24"/>
                <w:szCs w:val="24"/>
              </w:rPr>
            </w:pPr>
            <w:r w:rsidRPr="001316F7">
              <w:rPr>
                <w:sz w:val="24"/>
                <w:szCs w:val="24"/>
              </w:rPr>
              <w:t>6</w:t>
            </w:r>
          </w:p>
        </w:tc>
        <w:tc>
          <w:tcPr>
            <w:tcW w:w="870" w:type="dxa"/>
            <w:gridSpan w:val="2"/>
            <w:vMerge w:val="restart"/>
            <w:tcBorders>
              <w:top w:val="nil"/>
              <w:right w:val="nil"/>
            </w:tcBorders>
          </w:tcPr>
          <w:p w:rsidR="0023705E" w:rsidRPr="001316F7" w:rsidRDefault="0023705E" w:rsidP="00284699">
            <w:pPr>
              <w:rPr>
                <w:sz w:val="24"/>
                <w:szCs w:val="24"/>
              </w:rPr>
            </w:pPr>
          </w:p>
        </w:tc>
        <w:tc>
          <w:tcPr>
            <w:tcW w:w="2611" w:type="dxa"/>
            <w:gridSpan w:val="6"/>
            <w:vMerge w:val="restart"/>
            <w:tcBorders>
              <w:top w:val="nil"/>
              <w:left w:val="nil"/>
              <w:bottom w:val="nil"/>
              <w:right w:val="nil"/>
            </w:tcBorders>
          </w:tcPr>
          <w:p w:rsidR="0023705E" w:rsidRPr="001316F7" w:rsidRDefault="0023705E" w:rsidP="00284699">
            <w:pPr>
              <w:rPr>
                <w:sz w:val="24"/>
                <w:szCs w:val="24"/>
              </w:rPr>
            </w:pPr>
          </w:p>
        </w:tc>
      </w:tr>
      <w:tr w:rsidR="0023705E" w:rsidRPr="001316F7">
        <w:tc>
          <w:tcPr>
            <w:tcW w:w="434" w:type="dxa"/>
          </w:tcPr>
          <w:p w:rsidR="0023705E" w:rsidRPr="001316F7" w:rsidRDefault="0023705E" w:rsidP="00284699">
            <w:pPr>
              <w:rPr>
                <w:sz w:val="24"/>
                <w:szCs w:val="24"/>
              </w:rPr>
            </w:pPr>
            <w:r w:rsidRPr="001316F7">
              <w:rPr>
                <w:sz w:val="24"/>
                <w:szCs w:val="24"/>
              </w:rPr>
              <w:t>3</w:t>
            </w:r>
          </w:p>
        </w:tc>
        <w:tc>
          <w:tcPr>
            <w:tcW w:w="434" w:type="dxa"/>
          </w:tcPr>
          <w:p w:rsidR="0023705E" w:rsidRPr="001316F7" w:rsidRDefault="0023705E" w:rsidP="00284699">
            <w:pPr>
              <w:rPr>
                <w:sz w:val="24"/>
                <w:szCs w:val="24"/>
              </w:rPr>
            </w:pPr>
          </w:p>
        </w:tc>
        <w:tc>
          <w:tcPr>
            <w:tcW w:w="434" w:type="dxa"/>
          </w:tcPr>
          <w:p w:rsidR="0023705E" w:rsidRPr="001316F7" w:rsidRDefault="0023705E" w:rsidP="00284699">
            <w:pPr>
              <w:rPr>
                <w:sz w:val="24"/>
                <w:szCs w:val="24"/>
              </w:rPr>
            </w:pPr>
          </w:p>
        </w:tc>
        <w:tc>
          <w:tcPr>
            <w:tcW w:w="434" w:type="dxa"/>
          </w:tcPr>
          <w:p w:rsidR="0023705E" w:rsidRPr="001316F7" w:rsidRDefault="0023705E" w:rsidP="00284699">
            <w:pPr>
              <w:rPr>
                <w:sz w:val="24"/>
                <w:szCs w:val="24"/>
              </w:rPr>
            </w:pPr>
          </w:p>
        </w:tc>
        <w:tc>
          <w:tcPr>
            <w:tcW w:w="434" w:type="dxa"/>
          </w:tcPr>
          <w:p w:rsidR="0023705E" w:rsidRPr="001316F7" w:rsidRDefault="0023705E" w:rsidP="00284699">
            <w:pPr>
              <w:rPr>
                <w:sz w:val="24"/>
                <w:szCs w:val="24"/>
              </w:rPr>
            </w:pPr>
          </w:p>
        </w:tc>
        <w:tc>
          <w:tcPr>
            <w:tcW w:w="440" w:type="dxa"/>
          </w:tcPr>
          <w:p w:rsidR="0023705E" w:rsidRPr="001316F7" w:rsidRDefault="0023705E" w:rsidP="00284699">
            <w:pPr>
              <w:rPr>
                <w:sz w:val="24"/>
                <w:szCs w:val="24"/>
              </w:rPr>
            </w:pPr>
          </w:p>
        </w:tc>
        <w:tc>
          <w:tcPr>
            <w:tcW w:w="3045" w:type="dxa"/>
            <w:gridSpan w:val="7"/>
            <w:vMerge w:val="restart"/>
            <w:tcBorders>
              <w:bottom w:val="nil"/>
            </w:tcBorders>
          </w:tcPr>
          <w:p w:rsidR="0023705E" w:rsidRPr="001316F7" w:rsidRDefault="0023705E" w:rsidP="00284699">
            <w:pPr>
              <w:rPr>
                <w:sz w:val="24"/>
                <w:szCs w:val="24"/>
              </w:rPr>
            </w:pPr>
          </w:p>
        </w:tc>
        <w:tc>
          <w:tcPr>
            <w:tcW w:w="435" w:type="dxa"/>
          </w:tcPr>
          <w:p w:rsidR="0023705E" w:rsidRPr="001316F7" w:rsidRDefault="0023705E" w:rsidP="00284699">
            <w:pPr>
              <w:rPr>
                <w:sz w:val="24"/>
                <w:szCs w:val="24"/>
              </w:rPr>
            </w:pPr>
          </w:p>
        </w:tc>
        <w:tc>
          <w:tcPr>
            <w:tcW w:w="0" w:type="auto"/>
            <w:gridSpan w:val="2"/>
            <w:vMerge/>
            <w:vAlign w:val="center"/>
          </w:tcPr>
          <w:p w:rsidR="0023705E" w:rsidRPr="001316F7" w:rsidRDefault="0023705E" w:rsidP="00284699">
            <w:pPr>
              <w:rPr>
                <w:sz w:val="24"/>
                <w:szCs w:val="24"/>
              </w:rPr>
            </w:pPr>
          </w:p>
        </w:tc>
        <w:tc>
          <w:tcPr>
            <w:tcW w:w="0" w:type="auto"/>
            <w:gridSpan w:val="6"/>
            <w:vMerge/>
            <w:vAlign w:val="center"/>
          </w:tcPr>
          <w:p w:rsidR="0023705E" w:rsidRPr="001316F7" w:rsidRDefault="0023705E" w:rsidP="00284699">
            <w:pPr>
              <w:rPr>
                <w:sz w:val="24"/>
                <w:szCs w:val="24"/>
              </w:rPr>
            </w:pPr>
          </w:p>
        </w:tc>
      </w:tr>
      <w:tr w:rsidR="0023705E" w:rsidRPr="001316F7">
        <w:tc>
          <w:tcPr>
            <w:tcW w:w="2170" w:type="dxa"/>
            <w:gridSpan w:val="5"/>
            <w:vMerge w:val="restart"/>
            <w:tcBorders>
              <w:left w:val="nil"/>
              <w:bottom w:val="nil"/>
            </w:tcBorders>
          </w:tcPr>
          <w:p w:rsidR="0023705E" w:rsidRPr="001316F7" w:rsidRDefault="0023705E" w:rsidP="00284699">
            <w:pPr>
              <w:rPr>
                <w:sz w:val="24"/>
                <w:szCs w:val="24"/>
              </w:rPr>
            </w:pPr>
          </w:p>
        </w:tc>
        <w:tc>
          <w:tcPr>
            <w:tcW w:w="440" w:type="dxa"/>
          </w:tcPr>
          <w:p w:rsidR="0023705E" w:rsidRPr="001316F7" w:rsidRDefault="0023705E" w:rsidP="00284699">
            <w:pPr>
              <w:rPr>
                <w:sz w:val="24"/>
                <w:szCs w:val="24"/>
              </w:rPr>
            </w:pPr>
          </w:p>
        </w:tc>
        <w:tc>
          <w:tcPr>
            <w:tcW w:w="0" w:type="auto"/>
            <w:gridSpan w:val="7"/>
            <w:vMerge/>
            <w:vAlign w:val="center"/>
          </w:tcPr>
          <w:p w:rsidR="0023705E" w:rsidRPr="001316F7" w:rsidRDefault="0023705E" w:rsidP="00284699">
            <w:pPr>
              <w:rPr>
                <w:sz w:val="24"/>
                <w:szCs w:val="24"/>
              </w:rPr>
            </w:pPr>
          </w:p>
        </w:tc>
        <w:tc>
          <w:tcPr>
            <w:tcW w:w="435" w:type="dxa"/>
          </w:tcPr>
          <w:p w:rsidR="0023705E" w:rsidRPr="001316F7" w:rsidRDefault="0023705E" w:rsidP="00284699">
            <w:pPr>
              <w:rPr>
                <w:sz w:val="24"/>
                <w:szCs w:val="24"/>
              </w:rPr>
            </w:pPr>
            <w:r w:rsidRPr="001316F7">
              <w:rPr>
                <w:sz w:val="24"/>
                <w:szCs w:val="24"/>
              </w:rPr>
              <w:t>5</w:t>
            </w:r>
          </w:p>
        </w:tc>
        <w:tc>
          <w:tcPr>
            <w:tcW w:w="435" w:type="dxa"/>
          </w:tcPr>
          <w:p w:rsidR="0023705E" w:rsidRPr="001316F7" w:rsidRDefault="0023705E" w:rsidP="00284699">
            <w:pPr>
              <w:rPr>
                <w:sz w:val="24"/>
                <w:szCs w:val="24"/>
              </w:rPr>
            </w:pPr>
          </w:p>
        </w:tc>
        <w:tc>
          <w:tcPr>
            <w:tcW w:w="435" w:type="dxa"/>
          </w:tcPr>
          <w:p w:rsidR="0023705E" w:rsidRPr="001316F7" w:rsidRDefault="0023705E" w:rsidP="00284699">
            <w:pPr>
              <w:rPr>
                <w:sz w:val="24"/>
                <w:szCs w:val="24"/>
              </w:rPr>
            </w:pPr>
          </w:p>
        </w:tc>
        <w:tc>
          <w:tcPr>
            <w:tcW w:w="435" w:type="dxa"/>
          </w:tcPr>
          <w:p w:rsidR="0023705E" w:rsidRPr="001316F7" w:rsidRDefault="0023705E" w:rsidP="00284699">
            <w:pPr>
              <w:rPr>
                <w:sz w:val="24"/>
                <w:szCs w:val="24"/>
              </w:rPr>
            </w:pPr>
            <w:r w:rsidRPr="001316F7">
              <w:rPr>
                <w:sz w:val="24"/>
                <w:szCs w:val="24"/>
              </w:rPr>
              <w:t>7</w:t>
            </w:r>
          </w:p>
        </w:tc>
        <w:tc>
          <w:tcPr>
            <w:tcW w:w="435" w:type="dxa"/>
          </w:tcPr>
          <w:p w:rsidR="0023705E" w:rsidRPr="001316F7" w:rsidRDefault="0023705E" w:rsidP="00284699">
            <w:pPr>
              <w:rPr>
                <w:sz w:val="24"/>
                <w:szCs w:val="24"/>
              </w:rPr>
            </w:pPr>
          </w:p>
        </w:tc>
        <w:tc>
          <w:tcPr>
            <w:tcW w:w="435" w:type="dxa"/>
          </w:tcPr>
          <w:p w:rsidR="0023705E" w:rsidRPr="001316F7" w:rsidRDefault="0023705E" w:rsidP="00284699">
            <w:pPr>
              <w:rPr>
                <w:sz w:val="24"/>
                <w:szCs w:val="24"/>
              </w:rPr>
            </w:pPr>
          </w:p>
        </w:tc>
        <w:tc>
          <w:tcPr>
            <w:tcW w:w="435" w:type="dxa"/>
          </w:tcPr>
          <w:p w:rsidR="0023705E" w:rsidRPr="001316F7" w:rsidRDefault="0023705E" w:rsidP="00284699">
            <w:pPr>
              <w:rPr>
                <w:sz w:val="24"/>
                <w:szCs w:val="24"/>
              </w:rPr>
            </w:pPr>
          </w:p>
        </w:tc>
        <w:tc>
          <w:tcPr>
            <w:tcW w:w="435" w:type="dxa"/>
          </w:tcPr>
          <w:p w:rsidR="0023705E" w:rsidRPr="001316F7" w:rsidRDefault="0023705E" w:rsidP="00284699">
            <w:pPr>
              <w:rPr>
                <w:sz w:val="24"/>
                <w:szCs w:val="24"/>
              </w:rPr>
            </w:pPr>
          </w:p>
        </w:tc>
        <w:tc>
          <w:tcPr>
            <w:tcW w:w="436" w:type="dxa"/>
          </w:tcPr>
          <w:p w:rsidR="0023705E" w:rsidRPr="001316F7" w:rsidRDefault="0023705E" w:rsidP="00284699">
            <w:pPr>
              <w:rPr>
                <w:sz w:val="24"/>
                <w:szCs w:val="24"/>
              </w:rPr>
            </w:pPr>
          </w:p>
        </w:tc>
      </w:tr>
      <w:tr w:rsidR="0023705E" w:rsidRPr="001316F7">
        <w:tc>
          <w:tcPr>
            <w:tcW w:w="0" w:type="auto"/>
            <w:gridSpan w:val="5"/>
            <w:vMerge/>
            <w:tcBorders>
              <w:left w:val="nil"/>
              <w:bottom w:val="nil"/>
            </w:tcBorders>
            <w:vAlign w:val="center"/>
          </w:tcPr>
          <w:p w:rsidR="0023705E" w:rsidRPr="001316F7" w:rsidRDefault="0023705E" w:rsidP="00284699">
            <w:pPr>
              <w:rPr>
                <w:sz w:val="24"/>
                <w:szCs w:val="24"/>
              </w:rPr>
            </w:pPr>
          </w:p>
        </w:tc>
        <w:tc>
          <w:tcPr>
            <w:tcW w:w="440" w:type="dxa"/>
          </w:tcPr>
          <w:p w:rsidR="0023705E" w:rsidRPr="001316F7" w:rsidRDefault="0023705E" w:rsidP="00284699">
            <w:pPr>
              <w:rPr>
                <w:sz w:val="24"/>
                <w:szCs w:val="24"/>
              </w:rPr>
            </w:pPr>
            <w:r w:rsidRPr="001316F7">
              <w:rPr>
                <w:sz w:val="24"/>
                <w:szCs w:val="24"/>
              </w:rPr>
              <w:t>4</w:t>
            </w:r>
          </w:p>
        </w:tc>
        <w:tc>
          <w:tcPr>
            <w:tcW w:w="435" w:type="dxa"/>
          </w:tcPr>
          <w:p w:rsidR="0023705E" w:rsidRPr="001316F7" w:rsidRDefault="0023705E" w:rsidP="00284699">
            <w:pPr>
              <w:rPr>
                <w:sz w:val="24"/>
                <w:szCs w:val="24"/>
              </w:rPr>
            </w:pPr>
          </w:p>
        </w:tc>
        <w:tc>
          <w:tcPr>
            <w:tcW w:w="435" w:type="dxa"/>
          </w:tcPr>
          <w:p w:rsidR="0023705E" w:rsidRPr="001316F7" w:rsidRDefault="0023705E" w:rsidP="00284699">
            <w:pPr>
              <w:rPr>
                <w:sz w:val="24"/>
                <w:szCs w:val="24"/>
              </w:rPr>
            </w:pPr>
          </w:p>
        </w:tc>
        <w:tc>
          <w:tcPr>
            <w:tcW w:w="435" w:type="dxa"/>
          </w:tcPr>
          <w:p w:rsidR="0023705E" w:rsidRPr="001316F7" w:rsidRDefault="0023705E" w:rsidP="00284699">
            <w:pPr>
              <w:rPr>
                <w:sz w:val="24"/>
                <w:szCs w:val="24"/>
              </w:rPr>
            </w:pPr>
          </w:p>
        </w:tc>
        <w:tc>
          <w:tcPr>
            <w:tcW w:w="435" w:type="dxa"/>
          </w:tcPr>
          <w:p w:rsidR="0023705E" w:rsidRPr="001316F7" w:rsidRDefault="0023705E" w:rsidP="00284699">
            <w:pPr>
              <w:rPr>
                <w:sz w:val="24"/>
                <w:szCs w:val="24"/>
              </w:rPr>
            </w:pPr>
          </w:p>
        </w:tc>
        <w:tc>
          <w:tcPr>
            <w:tcW w:w="435" w:type="dxa"/>
          </w:tcPr>
          <w:p w:rsidR="0023705E" w:rsidRPr="001316F7" w:rsidRDefault="0023705E" w:rsidP="00284699">
            <w:pPr>
              <w:rPr>
                <w:sz w:val="24"/>
                <w:szCs w:val="24"/>
              </w:rPr>
            </w:pPr>
          </w:p>
        </w:tc>
        <w:tc>
          <w:tcPr>
            <w:tcW w:w="870" w:type="dxa"/>
            <w:gridSpan w:val="2"/>
            <w:tcBorders>
              <w:top w:val="nil"/>
              <w:bottom w:val="nil"/>
            </w:tcBorders>
          </w:tcPr>
          <w:p w:rsidR="0023705E" w:rsidRPr="001316F7" w:rsidRDefault="0023705E" w:rsidP="00284699">
            <w:pPr>
              <w:rPr>
                <w:sz w:val="24"/>
                <w:szCs w:val="24"/>
              </w:rPr>
            </w:pPr>
          </w:p>
        </w:tc>
        <w:tc>
          <w:tcPr>
            <w:tcW w:w="435" w:type="dxa"/>
          </w:tcPr>
          <w:p w:rsidR="0023705E" w:rsidRPr="001316F7" w:rsidRDefault="0023705E" w:rsidP="00284699">
            <w:pPr>
              <w:rPr>
                <w:sz w:val="24"/>
                <w:szCs w:val="24"/>
              </w:rPr>
            </w:pPr>
          </w:p>
        </w:tc>
        <w:tc>
          <w:tcPr>
            <w:tcW w:w="870" w:type="dxa"/>
            <w:gridSpan w:val="2"/>
            <w:vMerge w:val="restart"/>
            <w:tcBorders>
              <w:bottom w:val="nil"/>
            </w:tcBorders>
          </w:tcPr>
          <w:p w:rsidR="0023705E" w:rsidRPr="001316F7" w:rsidRDefault="0023705E" w:rsidP="00284699">
            <w:pPr>
              <w:rPr>
                <w:sz w:val="24"/>
                <w:szCs w:val="24"/>
              </w:rPr>
            </w:pPr>
          </w:p>
        </w:tc>
        <w:tc>
          <w:tcPr>
            <w:tcW w:w="435" w:type="dxa"/>
          </w:tcPr>
          <w:p w:rsidR="0023705E" w:rsidRPr="001316F7" w:rsidRDefault="0023705E" w:rsidP="00284699">
            <w:pPr>
              <w:rPr>
                <w:sz w:val="24"/>
                <w:szCs w:val="24"/>
              </w:rPr>
            </w:pPr>
          </w:p>
        </w:tc>
        <w:tc>
          <w:tcPr>
            <w:tcW w:w="435" w:type="dxa"/>
            <w:tcBorders>
              <w:bottom w:val="nil"/>
              <w:right w:val="nil"/>
            </w:tcBorders>
          </w:tcPr>
          <w:p w:rsidR="0023705E" w:rsidRPr="001316F7" w:rsidRDefault="0023705E" w:rsidP="00284699">
            <w:pPr>
              <w:rPr>
                <w:sz w:val="24"/>
                <w:szCs w:val="24"/>
              </w:rPr>
            </w:pPr>
          </w:p>
        </w:tc>
        <w:tc>
          <w:tcPr>
            <w:tcW w:w="1741" w:type="dxa"/>
            <w:gridSpan w:val="4"/>
            <w:tcBorders>
              <w:left w:val="nil"/>
              <w:bottom w:val="nil"/>
              <w:right w:val="nil"/>
            </w:tcBorders>
          </w:tcPr>
          <w:p w:rsidR="0023705E" w:rsidRPr="001316F7" w:rsidRDefault="0023705E" w:rsidP="00284699">
            <w:pPr>
              <w:rPr>
                <w:sz w:val="24"/>
                <w:szCs w:val="24"/>
              </w:rPr>
            </w:pPr>
          </w:p>
        </w:tc>
      </w:tr>
      <w:tr w:rsidR="0023705E" w:rsidRPr="001316F7">
        <w:tc>
          <w:tcPr>
            <w:tcW w:w="0" w:type="auto"/>
            <w:gridSpan w:val="5"/>
            <w:vMerge/>
            <w:tcBorders>
              <w:left w:val="nil"/>
              <w:bottom w:val="nil"/>
            </w:tcBorders>
            <w:vAlign w:val="center"/>
          </w:tcPr>
          <w:p w:rsidR="0023705E" w:rsidRPr="001316F7" w:rsidRDefault="0023705E" w:rsidP="00284699">
            <w:pPr>
              <w:rPr>
                <w:sz w:val="24"/>
                <w:szCs w:val="24"/>
              </w:rPr>
            </w:pPr>
          </w:p>
        </w:tc>
        <w:tc>
          <w:tcPr>
            <w:tcW w:w="440" w:type="dxa"/>
            <w:tcBorders>
              <w:top w:val="nil"/>
            </w:tcBorders>
          </w:tcPr>
          <w:p w:rsidR="0023705E" w:rsidRPr="001316F7" w:rsidRDefault="0023705E" w:rsidP="00284699">
            <w:pPr>
              <w:rPr>
                <w:sz w:val="24"/>
                <w:szCs w:val="24"/>
              </w:rPr>
            </w:pPr>
          </w:p>
        </w:tc>
        <w:tc>
          <w:tcPr>
            <w:tcW w:w="3045" w:type="dxa"/>
            <w:gridSpan w:val="7"/>
            <w:tcBorders>
              <w:top w:val="nil"/>
              <w:left w:val="nil"/>
              <w:bottom w:val="nil"/>
            </w:tcBorders>
          </w:tcPr>
          <w:p w:rsidR="0023705E" w:rsidRPr="001316F7" w:rsidRDefault="0023705E" w:rsidP="00284699">
            <w:pPr>
              <w:rPr>
                <w:sz w:val="24"/>
                <w:szCs w:val="24"/>
              </w:rPr>
            </w:pPr>
          </w:p>
        </w:tc>
        <w:tc>
          <w:tcPr>
            <w:tcW w:w="435" w:type="dxa"/>
          </w:tcPr>
          <w:p w:rsidR="0023705E" w:rsidRPr="001316F7" w:rsidRDefault="0023705E" w:rsidP="00284699">
            <w:pPr>
              <w:rPr>
                <w:sz w:val="24"/>
                <w:szCs w:val="24"/>
              </w:rPr>
            </w:pPr>
          </w:p>
        </w:tc>
        <w:tc>
          <w:tcPr>
            <w:tcW w:w="0" w:type="auto"/>
            <w:gridSpan w:val="2"/>
            <w:vMerge/>
            <w:vAlign w:val="center"/>
          </w:tcPr>
          <w:p w:rsidR="0023705E" w:rsidRPr="001316F7" w:rsidRDefault="0023705E" w:rsidP="00284699">
            <w:pPr>
              <w:rPr>
                <w:sz w:val="24"/>
                <w:szCs w:val="24"/>
              </w:rPr>
            </w:pPr>
          </w:p>
        </w:tc>
        <w:tc>
          <w:tcPr>
            <w:tcW w:w="435" w:type="dxa"/>
          </w:tcPr>
          <w:p w:rsidR="0023705E" w:rsidRPr="001316F7" w:rsidRDefault="0023705E" w:rsidP="00284699">
            <w:pPr>
              <w:rPr>
                <w:sz w:val="24"/>
                <w:szCs w:val="24"/>
              </w:rPr>
            </w:pPr>
          </w:p>
        </w:tc>
        <w:tc>
          <w:tcPr>
            <w:tcW w:w="2176" w:type="dxa"/>
            <w:gridSpan w:val="5"/>
            <w:vMerge w:val="restart"/>
            <w:tcBorders>
              <w:top w:val="nil"/>
              <w:bottom w:val="nil"/>
              <w:right w:val="nil"/>
            </w:tcBorders>
          </w:tcPr>
          <w:p w:rsidR="0023705E" w:rsidRPr="001316F7" w:rsidRDefault="0023705E" w:rsidP="00284699">
            <w:pPr>
              <w:rPr>
                <w:sz w:val="24"/>
                <w:szCs w:val="24"/>
              </w:rPr>
            </w:pPr>
          </w:p>
        </w:tc>
      </w:tr>
      <w:tr w:rsidR="0023705E" w:rsidRPr="001316F7">
        <w:tc>
          <w:tcPr>
            <w:tcW w:w="0" w:type="auto"/>
            <w:gridSpan w:val="5"/>
            <w:vMerge/>
            <w:tcBorders>
              <w:left w:val="nil"/>
              <w:bottom w:val="nil"/>
            </w:tcBorders>
            <w:vAlign w:val="center"/>
          </w:tcPr>
          <w:p w:rsidR="0023705E" w:rsidRPr="001316F7" w:rsidRDefault="0023705E" w:rsidP="00284699">
            <w:pPr>
              <w:rPr>
                <w:sz w:val="24"/>
                <w:szCs w:val="24"/>
              </w:rPr>
            </w:pPr>
          </w:p>
        </w:tc>
        <w:tc>
          <w:tcPr>
            <w:tcW w:w="3920" w:type="dxa"/>
            <w:gridSpan w:val="9"/>
            <w:vMerge w:val="restart"/>
            <w:tcBorders>
              <w:top w:val="nil"/>
              <w:left w:val="nil"/>
              <w:bottom w:val="nil"/>
              <w:right w:val="nil"/>
            </w:tcBorders>
          </w:tcPr>
          <w:p w:rsidR="0023705E" w:rsidRPr="001316F7" w:rsidRDefault="0023705E" w:rsidP="00284699">
            <w:pPr>
              <w:rPr>
                <w:sz w:val="24"/>
                <w:szCs w:val="24"/>
              </w:rPr>
            </w:pPr>
          </w:p>
        </w:tc>
        <w:tc>
          <w:tcPr>
            <w:tcW w:w="0" w:type="auto"/>
            <w:gridSpan w:val="2"/>
            <w:vMerge/>
            <w:vAlign w:val="center"/>
          </w:tcPr>
          <w:p w:rsidR="0023705E" w:rsidRPr="001316F7" w:rsidRDefault="0023705E" w:rsidP="00284699">
            <w:pPr>
              <w:rPr>
                <w:sz w:val="24"/>
                <w:szCs w:val="24"/>
              </w:rPr>
            </w:pPr>
          </w:p>
        </w:tc>
        <w:tc>
          <w:tcPr>
            <w:tcW w:w="435" w:type="dxa"/>
          </w:tcPr>
          <w:p w:rsidR="0023705E" w:rsidRPr="001316F7" w:rsidRDefault="0023705E" w:rsidP="00284699">
            <w:pPr>
              <w:rPr>
                <w:sz w:val="24"/>
                <w:szCs w:val="24"/>
              </w:rPr>
            </w:pPr>
          </w:p>
        </w:tc>
        <w:tc>
          <w:tcPr>
            <w:tcW w:w="0" w:type="auto"/>
            <w:gridSpan w:val="5"/>
            <w:vMerge/>
            <w:vAlign w:val="center"/>
          </w:tcPr>
          <w:p w:rsidR="0023705E" w:rsidRPr="001316F7" w:rsidRDefault="0023705E" w:rsidP="00284699">
            <w:pPr>
              <w:rPr>
                <w:sz w:val="24"/>
                <w:szCs w:val="24"/>
              </w:rPr>
            </w:pPr>
          </w:p>
        </w:tc>
      </w:tr>
      <w:tr w:rsidR="0023705E" w:rsidRPr="001316F7">
        <w:tc>
          <w:tcPr>
            <w:tcW w:w="0" w:type="auto"/>
            <w:gridSpan w:val="5"/>
            <w:vMerge/>
            <w:tcBorders>
              <w:left w:val="nil"/>
              <w:bottom w:val="nil"/>
            </w:tcBorders>
            <w:vAlign w:val="center"/>
          </w:tcPr>
          <w:p w:rsidR="0023705E" w:rsidRPr="001316F7" w:rsidRDefault="0023705E" w:rsidP="00284699">
            <w:pPr>
              <w:rPr>
                <w:sz w:val="24"/>
                <w:szCs w:val="24"/>
              </w:rPr>
            </w:pPr>
          </w:p>
        </w:tc>
        <w:tc>
          <w:tcPr>
            <w:tcW w:w="0" w:type="auto"/>
            <w:gridSpan w:val="9"/>
            <w:vMerge/>
            <w:tcBorders>
              <w:top w:val="nil"/>
              <w:left w:val="nil"/>
              <w:bottom w:val="nil"/>
              <w:right w:val="nil"/>
            </w:tcBorders>
            <w:vAlign w:val="center"/>
          </w:tcPr>
          <w:p w:rsidR="0023705E" w:rsidRPr="001316F7" w:rsidRDefault="0023705E" w:rsidP="00284699">
            <w:pPr>
              <w:rPr>
                <w:sz w:val="24"/>
                <w:szCs w:val="24"/>
              </w:rPr>
            </w:pPr>
          </w:p>
        </w:tc>
        <w:tc>
          <w:tcPr>
            <w:tcW w:w="0" w:type="auto"/>
            <w:gridSpan w:val="2"/>
            <w:vMerge/>
            <w:vAlign w:val="center"/>
          </w:tcPr>
          <w:p w:rsidR="0023705E" w:rsidRPr="001316F7" w:rsidRDefault="0023705E" w:rsidP="00284699">
            <w:pPr>
              <w:rPr>
                <w:sz w:val="24"/>
                <w:szCs w:val="24"/>
              </w:rPr>
            </w:pPr>
          </w:p>
        </w:tc>
        <w:tc>
          <w:tcPr>
            <w:tcW w:w="435" w:type="dxa"/>
          </w:tcPr>
          <w:p w:rsidR="0023705E" w:rsidRPr="001316F7" w:rsidRDefault="0023705E" w:rsidP="00284699">
            <w:pPr>
              <w:rPr>
                <w:sz w:val="24"/>
                <w:szCs w:val="24"/>
              </w:rPr>
            </w:pPr>
          </w:p>
        </w:tc>
        <w:tc>
          <w:tcPr>
            <w:tcW w:w="0" w:type="auto"/>
            <w:gridSpan w:val="5"/>
            <w:vMerge/>
            <w:vAlign w:val="center"/>
          </w:tcPr>
          <w:p w:rsidR="0023705E" w:rsidRPr="001316F7" w:rsidRDefault="0023705E" w:rsidP="00284699">
            <w:pPr>
              <w:rPr>
                <w:sz w:val="24"/>
                <w:szCs w:val="24"/>
              </w:rPr>
            </w:pPr>
          </w:p>
        </w:tc>
      </w:tr>
      <w:tr w:rsidR="0023705E" w:rsidRPr="001316F7">
        <w:tc>
          <w:tcPr>
            <w:tcW w:w="435" w:type="dxa"/>
          </w:tcPr>
          <w:p w:rsidR="0023705E" w:rsidRPr="001316F7" w:rsidRDefault="0023705E" w:rsidP="00284699">
            <w:pPr>
              <w:rPr>
                <w:sz w:val="24"/>
                <w:szCs w:val="24"/>
              </w:rPr>
            </w:pPr>
          </w:p>
        </w:tc>
        <w:tc>
          <w:tcPr>
            <w:tcW w:w="0" w:type="auto"/>
            <w:vAlign w:val="center"/>
          </w:tcPr>
          <w:p w:rsidR="0023705E" w:rsidRPr="001316F7" w:rsidRDefault="0023705E" w:rsidP="00284699">
            <w:pPr>
              <w:rPr>
                <w:sz w:val="24"/>
                <w:szCs w:val="24"/>
              </w:rPr>
            </w:pPr>
          </w:p>
        </w:tc>
        <w:tc>
          <w:tcPr>
            <w:tcW w:w="0" w:type="auto"/>
            <w:vAlign w:val="center"/>
          </w:tcPr>
          <w:p w:rsidR="0023705E" w:rsidRPr="001316F7" w:rsidRDefault="0023705E" w:rsidP="00284699">
            <w:pPr>
              <w:rPr>
                <w:sz w:val="24"/>
                <w:szCs w:val="24"/>
              </w:rPr>
            </w:pPr>
          </w:p>
        </w:tc>
        <w:tc>
          <w:tcPr>
            <w:tcW w:w="0" w:type="auto"/>
            <w:vAlign w:val="center"/>
          </w:tcPr>
          <w:p w:rsidR="0023705E" w:rsidRPr="001316F7" w:rsidRDefault="0023705E" w:rsidP="00284699">
            <w:pPr>
              <w:rPr>
                <w:sz w:val="24"/>
                <w:szCs w:val="24"/>
              </w:rPr>
            </w:pPr>
          </w:p>
        </w:tc>
        <w:tc>
          <w:tcPr>
            <w:tcW w:w="0" w:type="auto"/>
            <w:vAlign w:val="center"/>
          </w:tcPr>
          <w:p w:rsidR="0023705E" w:rsidRPr="001316F7" w:rsidRDefault="0023705E" w:rsidP="00284699">
            <w:pPr>
              <w:rPr>
                <w:sz w:val="24"/>
                <w:szCs w:val="24"/>
              </w:rPr>
            </w:pPr>
          </w:p>
        </w:tc>
        <w:tc>
          <w:tcPr>
            <w:tcW w:w="0" w:type="auto"/>
            <w:vAlign w:val="center"/>
          </w:tcPr>
          <w:p w:rsidR="0023705E" w:rsidRPr="001316F7" w:rsidRDefault="0023705E" w:rsidP="00284699">
            <w:pPr>
              <w:rPr>
                <w:sz w:val="24"/>
                <w:szCs w:val="24"/>
              </w:rPr>
            </w:pPr>
          </w:p>
        </w:tc>
        <w:tc>
          <w:tcPr>
            <w:tcW w:w="0" w:type="auto"/>
            <w:vAlign w:val="center"/>
          </w:tcPr>
          <w:p w:rsidR="0023705E" w:rsidRPr="001316F7" w:rsidRDefault="0023705E" w:rsidP="00284699">
            <w:pPr>
              <w:rPr>
                <w:sz w:val="24"/>
                <w:szCs w:val="24"/>
              </w:rPr>
            </w:pPr>
          </w:p>
        </w:tc>
        <w:tc>
          <w:tcPr>
            <w:tcW w:w="0" w:type="auto"/>
            <w:vAlign w:val="center"/>
          </w:tcPr>
          <w:p w:rsidR="0023705E" w:rsidRPr="001316F7" w:rsidRDefault="0023705E" w:rsidP="00284699">
            <w:pPr>
              <w:rPr>
                <w:sz w:val="24"/>
                <w:szCs w:val="24"/>
              </w:rPr>
            </w:pPr>
          </w:p>
        </w:tc>
        <w:tc>
          <w:tcPr>
            <w:tcW w:w="0" w:type="auto"/>
            <w:vAlign w:val="center"/>
          </w:tcPr>
          <w:p w:rsidR="0023705E" w:rsidRPr="001316F7" w:rsidRDefault="0023705E" w:rsidP="00284699">
            <w:pPr>
              <w:rPr>
                <w:sz w:val="24"/>
                <w:szCs w:val="24"/>
              </w:rPr>
            </w:pPr>
          </w:p>
        </w:tc>
        <w:tc>
          <w:tcPr>
            <w:tcW w:w="0" w:type="auto"/>
            <w:vAlign w:val="center"/>
          </w:tcPr>
          <w:p w:rsidR="0023705E" w:rsidRPr="001316F7" w:rsidRDefault="0023705E" w:rsidP="00284699">
            <w:pPr>
              <w:rPr>
                <w:sz w:val="24"/>
                <w:szCs w:val="24"/>
              </w:rPr>
            </w:pPr>
          </w:p>
        </w:tc>
        <w:tc>
          <w:tcPr>
            <w:tcW w:w="0" w:type="auto"/>
            <w:vAlign w:val="center"/>
          </w:tcPr>
          <w:p w:rsidR="0023705E" w:rsidRPr="001316F7" w:rsidRDefault="0023705E" w:rsidP="00284699">
            <w:pPr>
              <w:rPr>
                <w:sz w:val="24"/>
                <w:szCs w:val="24"/>
              </w:rPr>
            </w:pPr>
          </w:p>
        </w:tc>
        <w:tc>
          <w:tcPr>
            <w:tcW w:w="0" w:type="auto"/>
            <w:vAlign w:val="center"/>
          </w:tcPr>
          <w:p w:rsidR="0023705E" w:rsidRPr="001316F7" w:rsidRDefault="0023705E" w:rsidP="00284699">
            <w:pPr>
              <w:rPr>
                <w:sz w:val="24"/>
                <w:szCs w:val="24"/>
              </w:rPr>
            </w:pPr>
          </w:p>
        </w:tc>
        <w:tc>
          <w:tcPr>
            <w:tcW w:w="0" w:type="auto"/>
            <w:vAlign w:val="center"/>
          </w:tcPr>
          <w:p w:rsidR="0023705E" w:rsidRPr="001316F7" w:rsidRDefault="0023705E" w:rsidP="00284699">
            <w:pPr>
              <w:rPr>
                <w:sz w:val="24"/>
                <w:szCs w:val="24"/>
              </w:rPr>
            </w:pPr>
          </w:p>
        </w:tc>
        <w:tc>
          <w:tcPr>
            <w:tcW w:w="0" w:type="auto"/>
            <w:vAlign w:val="center"/>
          </w:tcPr>
          <w:p w:rsidR="0023705E" w:rsidRPr="001316F7" w:rsidRDefault="0023705E" w:rsidP="00284699">
            <w:pPr>
              <w:rPr>
                <w:sz w:val="24"/>
                <w:szCs w:val="24"/>
              </w:rPr>
            </w:pPr>
          </w:p>
        </w:tc>
        <w:tc>
          <w:tcPr>
            <w:tcW w:w="0" w:type="auto"/>
            <w:gridSpan w:val="2"/>
            <w:vMerge/>
            <w:vAlign w:val="center"/>
          </w:tcPr>
          <w:p w:rsidR="0023705E" w:rsidRPr="001316F7" w:rsidRDefault="0023705E" w:rsidP="00284699">
            <w:pPr>
              <w:rPr>
                <w:sz w:val="24"/>
                <w:szCs w:val="24"/>
              </w:rPr>
            </w:pPr>
          </w:p>
        </w:tc>
        <w:tc>
          <w:tcPr>
            <w:tcW w:w="0" w:type="auto"/>
            <w:vAlign w:val="center"/>
          </w:tcPr>
          <w:p w:rsidR="0023705E" w:rsidRPr="001316F7" w:rsidRDefault="0023705E" w:rsidP="00284699">
            <w:pPr>
              <w:rPr>
                <w:sz w:val="24"/>
                <w:szCs w:val="24"/>
              </w:rPr>
            </w:pPr>
          </w:p>
        </w:tc>
        <w:tc>
          <w:tcPr>
            <w:tcW w:w="0" w:type="auto"/>
            <w:gridSpan w:val="5"/>
            <w:vMerge/>
            <w:vAlign w:val="center"/>
          </w:tcPr>
          <w:p w:rsidR="0023705E" w:rsidRPr="001316F7" w:rsidRDefault="0023705E" w:rsidP="00284699">
            <w:pPr>
              <w:rPr>
                <w:sz w:val="24"/>
                <w:szCs w:val="24"/>
              </w:rPr>
            </w:pPr>
          </w:p>
        </w:tc>
      </w:tr>
      <w:tr w:rsidR="0023705E" w:rsidRPr="001316F7">
        <w:tc>
          <w:tcPr>
            <w:tcW w:w="435" w:type="dxa"/>
          </w:tcPr>
          <w:p w:rsidR="0023705E" w:rsidRPr="001316F7" w:rsidRDefault="0023705E" w:rsidP="00284699">
            <w:pPr>
              <w:rPr>
                <w:sz w:val="24"/>
                <w:szCs w:val="24"/>
              </w:rPr>
            </w:pPr>
          </w:p>
        </w:tc>
        <w:tc>
          <w:tcPr>
            <w:tcW w:w="0" w:type="auto"/>
            <w:vAlign w:val="center"/>
          </w:tcPr>
          <w:p w:rsidR="0023705E" w:rsidRPr="001316F7" w:rsidRDefault="0023705E" w:rsidP="00284699">
            <w:pPr>
              <w:rPr>
                <w:sz w:val="24"/>
                <w:szCs w:val="24"/>
              </w:rPr>
            </w:pPr>
          </w:p>
        </w:tc>
        <w:tc>
          <w:tcPr>
            <w:tcW w:w="0" w:type="auto"/>
            <w:vAlign w:val="center"/>
          </w:tcPr>
          <w:p w:rsidR="0023705E" w:rsidRPr="001316F7" w:rsidRDefault="0023705E" w:rsidP="00284699">
            <w:pPr>
              <w:rPr>
                <w:sz w:val="24"/>
                <w:szCs w:val="24"/>
              </w:rPr>
            </w:pPr>
          </w:p>
        </w:tc>
        <w:tc>
          <w:tcPr>
            <w:tcW w:w="0" w:type="auto"/>
            <w:vAlign w:val="center"/>
          </w:tcPr>
          <w:p w:rsidR="0023705E" w:rsidRPr="001316F7" w:rsidRDefault="0023705E" w:rsidP="00284699">
            <w:pPr>
              <w:rPr>
                <w:sz w:val="24"/>
                <w:szCs w:val="24"/>
              </w:rPr>
            </w:pPr>
          </w:p>
        </w:tc>
        <w:tc>
          <w:tcPr>
            <w:tcW w:w="0" w:type="auto"/>
            <w:vAlign w:val="center"/>
          </w:tcPr>
          <w:p w:rsidR="0023705E" w:rsidRPr="001316F7" w:rsidRDefault="0023705E" w:rsidP="00284699">
            <w:pPr>
              <w:rPr>
                <w:sz w:val="24"/>
                <w:szCs w:val="24"/>
              </w:rPr>
            </w:pPr>
          </w:p>
        </w:tc>
        <w:tc>
          <w:tcPr>
            <w:tcW w:w="0" w:type="auto"/>
            <w:vAlign w:val="center"/>
          </w:tcPr>
          <w:p w:rsidR="0023705E" w:rsidRPr="001316F7" w:rsidRDefault="0023705E" w:rsidP="00284699">
            <w:pPr>
              <w:rPr>
                <w:sz w:val="24"/>
                <w:szCs w:val="24"/>
              </w:rPr>
            </w:pPr>
          </w:p>
        </w:tc>
        <w:tc>
          <w:tcPr>
            <w:tcW w:w="0" w:type="auto"/>
            <w:vAlign w:val="center"/>
          </w:tcPr>
          <w:p w:rsidR="0023705E" w:rsidRPr="001316F7" w:rsidRDefault="0023705E" w:rsidP="00284699">
            <w:pPr>
              <w:rPr>
                <w:sz w:val="24"/>
                <w:szCs w:val="24"/>
              </w:rPr>
            </w:pPr>
          </w:p>
        </w:tc>
        <w:tc>
          <w:tcPr>
            <w:tcW w:w="0" w:type="auto"/>
            <w:vAlign w:val="center"/>
          </w:tcPr>
          <w:p w:rsidR="0023705E" w:rsidRPr="001316F7" w:rsidRDefault="0023705E" w:rsidP="00284699">
            <w:pPr>
              <w:rPr>
                <w:sz w:val="24"/>
                <w:szCs w:val="24"/>
              </w:rPr>
            </w:pPr>
          </w:p>
        </w:tc>
        <w:tc>
          <w:tcPr>
            <w:tcW w:w="0" w:type="auto"/>
            <w:vAlign w:val="center"/>
          </w:tcPr>
          <w:p w:rsidR="0023705E" w:rsidRPr="001316F7" w:rsidRDefault="0023705E" w:rsidP="00284699">
            <w:pPr>
              <w:rPr>
                <w:sz w:val="24"/>
                <w:szCs w:val="24"/>
              </w:rPr>
            </w:pPr>
          </w:p>
        </w:tc>
        <w:tc>
          <w:tcPr>
            <w:tcW w:w="0" w:type="auto"/>
            <w:vAlign w:val="center"/>
          </w:tcPr>
          <w:p w:rsidR="0023705E" w:rsidRPr="001316F7" w:rsidRDefault="0023705E" w:rsidP="00284699">
            <w:pPr>
              <w:rPr>
                <w:sz w:val="24"/>
                <w:szCs w:val="24"/>
              </w:rPr>
            </w:pPr>
          </w:p>
        </w:tc>
        <w:tc>
          <w:tcPr>
            <w:tcW w:w="0" w:type="auto"/>
            <w:vAlign w:val="center"/>
          </w:tcPr>
          <w:p w:rsidR="0023705E" w:rsidRPr="001316F7" w:rsidRDefault="0023705E" w:rsidP="00284699">
            <w:pPr>
              <w:rPr>
                <w:sz w:val="24"/>
                <w:szCs w:val="24"/>
              </w:rPr>
            </w:pPr>
          </w:p>
        </w:tc>
        <w:tc>
          <w:tcPr>
            <w:tcW w:w="0" w:type="auto"/>
            <w:vAlign w:val="center"/>
          </w:tcPr>
          <w:p w:rsidR="0023705E" w:rsidRPr="001316F7" w:rsidRDefault="0023705E" w:rsidP="00284699">
            <w:pPr>
              <w:rPr>
                <w:sz w:val="24"/>
                <w:szCs w:val="24"/>
              </w:rPr>
            </w:pPr>
          </w:p>
        </w:tc>
        <w:tc>
          <w:tcPr>
            <w:tcW w:w="0" w:type="auto"/>
            <w:vAlign w:val="center"/>
          </w:tcPr>
          <w:p w:rsidR="0023705E" w:rsidRPr="001316F7" w:rsidRDefault="0023705E" w:rsidP="00284699">
            <w:pPr>
              <w:rPr>
                <w:sz w:val="24"/>
                <w:szCs w:val="24"/>
              </w:rPr>
            </w:pPr>
          </w:p>
        </w:tc>
        <w:tc>
          <w:tcPr>
            <w:tcW w:w="0" w:type="auto"/>
            <w:vAlign w:val="center"/>
          </w:tcPr>
          <w:p w:rsidR="0023705E" w:rsidRPr="001316F7" w:rsidRDefault="0023705E" w:rsidP="00284699">
            <w:pPr>
              <w:rPr>
                <w:sz w:val="24"/>
                <w:szCs w:val="24"/>
              </w:rPr>
            </w:pPr>
          </w:p>
        </w:tc>
        <w:tc>
          <w:tcPr>
            <w:tcW w:w="0" w:type="auto"/>
            <w:gridSpan w:val="2"/>
            <w:vMerge/>
            <w:vAlign w:val="center"/>
          </w:tcPr>
          <w:p w:rsidR="0023705E" w:rsidRPr="001316F7" w:rsidRDefault="0023705E" w:rsidP="00284699">
            <w:pPr>
              <w:rPr>
                <w:sz w:val="24"/>
                <w:szCs w:val="24"/>
              </w:rPr>
            </w:pPr>
          </w:p>
        </w:tc>
        <w:tc>
          <w:tcPr>
            <w:tcW w:w="0" w:type="auto"/>
            <w:vAlign w:val="center"/>
          </w:tcPr>
          <w:p w:rsidR="0023705E" w:rsidRPr="001316F7" w:rsidRDefault="0023705E" w:rsidP="00284699">
            <w:pPr>
              <w:rPr>
                <w:sz w:val="24"/>
                <w:szCs w:val="24"/>
              </w:rPr>
            </w:pPr>
          </w:p>
        </w:tc>
        <w:tc>
          <w:tcPr>
            <w:tcW w:w="0" w:type="auto"/>
            <w:gridSpan w:val="5"/>
            <w:vMerge/>
            <w:vAlign w:val="center"/>
          </w:tcPr>
          <w:p w:rsidR="0023705E" w:rsidRPr="001316F7" w:rsidRDefault="0023705E" w:rsidP="00284699">
            <w:pPr>
              <w:rPr>
                <w:sz w:val="24"/>
                <w:szCs w:val="24"/>
              </w:rPr>
            </w:pPr>
          </w:p>
        </w:tc>
      </w:tr>
      <w:tr w:rsidR="0023705E" w:rsidRPr="001316F7">
        <w:tc>
          <w:tcPr>
            <w:tcW w:w="435" w:type="dxa"/>
          </w:tcPr>
          <w:p w:rsidR="0023705E" w:rsidRPr="001316F7" w:rsidRDefault="0023705E" w:rsidP="00284699">
            <w:pPr>
              <w:rPr>
                <w:sz w:val="24"/>
                <w:szCs w:val="24"/>
              </w:rPr>
            </w:pPr>
          </w:p>
        </w:tc>
        <w:tc>
          <w:tcPr>
            <w:tcW w:w="0" w:type="auto"/>
            <w:vAlign w:val="center"/>
          </w:tcPr>
          <w:p w:rsidR="0023705E" w:rsidRPr="001316F7" w:rsidRDefault="0023705E" w:rsidP="00284699">
            <w:pPr>
              <w:rPr>
                <w:sz w:val="24"/>
                <w:szCs w:val="24"/>
              </w:rPr>
            </w:pPr>
          </w:p>
        </w:tc>
        <w:tc>
          <w:tcPr>
            <w:tcW w:w="0" w:type="auto"/>
            <w:vAlign w:val="center"/>
          </w:tcPr>
          <w:p w:rsidR="0023705E" w:rsidRPr="001316F7" w:rsidRDefault="0023705E" w:rsidP="00284699">
            <w:pPr>
              <w:rPr>
                <w:sz w:val="24"/>
                <w:szCs w:val="24"/>
              </w:rPr>
            </w:pPr>
          </w:p>
        </w:tc>
        <w:tc>
          <w:tcPr>
            <w:tcW w:w="0" w:type="auto"/>
            <w:vAlign w:val="center"/>
          </w:tcPr>
          <w:p w:rsidR="0023705E" w:rsidRPr="001316F7" w:rsidRDefault="0023705E" w:rsidP="00284699">
            <w:pPr>
              <w:rPr>
                <w:sz w:val="24"/>
                <w:szCs w:val="24"/>
              </w:rPr>
            </w:pPr>
          </w:p>
        </w:tc>
        <w:tc>
          <w:tcPr>
            <w:tcW w:w="0" w:type="auto"/>
            <w:vAlign w:val="center"/>
          </w:tcPr>
          <w:p w:rsidR="0023705E" w:rsidRPr="001316F7" w:rsidRDefault="0023705E" w:rsidP="00284699">
            <w:pPr>
              <w:rPr>
                <w:sz w:val="24"/>
                <w:szCs w:val="24"/>
              </w:rPr>
            </w:pPr>
          </w:p>
        </w:tc>
        <w:tc>
          <w:tcPr>
            <w:tcW w:w="0" w:type="auto"/>
            <w:vAlign w:val="center"/>
          </w:tcPr>
          <w:p w:rsidR="0023705E" w:rsidRPr="001316F7" w:rsidRDefault="0023705E" w:rsidP="00284699">
            <w:pPr>
              <w:rPr>
                <w:sz w:val="24"/>
                <w:szCs w:val="24"/>
              </w:rPr>
            </w:pPr>
          </w:p>
        </w:tc>
        <w:tc>
          <w:tcPr>
            <w:tcW w:w="0" w:type="auto"/>
            <w:vAlign w:val="center"/>
          </w:tcPr>
          <w:p w:rsidR="0023705E" w:rsidRPr="001316F7" w:rsidRDefault="0023705E" w:rsidP="00284699">
            <w:pPr>
              <w:rPr>
                <w:sz w:val="24"/>
                <w:szCs w:val="24"/>
              </w:rPr>
            </w:pPr>
          </w:p>
        </w:tc>
        <w:tc>
          <w:tcPr>
            <w:tcW w:w="0" w:type="auto"/>
            <w:vAlign w:val="center"/>
          </w:tcPr>
          <w:p w:rsidR="0023705E" w:rsidRPr="001316F7" w:rsidRDefault="0023705E" w:rsidP="00284699">
            <w:pPr>
              <w:rPr>
                <w:sz w:val="24"/>
                <w:szCs w:val="24"/>
              </w:rPr>
            </w:pPr>
          </w:p>
        </w:tc>
        <w:tc>
          <w:tcPr>
            <w:tcW w:w="0" w:type="auto"/>
            <w:vAlign w:val="center"/>
          </w:tcPr>
          <w:p w:rsidR="0023705E" w:rsidRPr="001316F7" w:rsidRDefault="0023705E" w:rsidP="00284699">
            <w:pPr>
              <w:rPr>
                <w:sz w:val="24"/>
                <w:szCs w:val="24"/>
              </w:rPr>
            </w:pPr>
          </w:p>
        </w:tc>
        <w:tc>
          <w:tcPr>
            <w:tcW w:w="0" w:type="auto"/>
            <w:vAlign w:val="center"/>
          </w:tcPr>
          <w:p w:rsidR="0023705E" w:rsidRPr="001316F7" w:rsidRDefault="0023705E" w:rsidP="00284699">
            <w:pPr>
              <w:rPr>
                <w:sz w:val="24"/>
                <w:szCs w:val="24"/>
              </w:rPr>
            </w:pPr>
          </w:p>
        </w:tc>
        <w:tc>
          <w:tcPr>
            <w:tcW w:w="0" w:type="auto"/>
            <w:vAlign w:val="center"/>
          </w:tcPr>
          <w:p w:rsidR="0023705E" w:rsidRPr="001316F7" w:rsidRDefault="0023705E" w:rsidP="00284699">
            <w:pPr>
              <w:rPr>
                <w:sz w:val="24"/>
                <w:szCs w:val="24"/>
              </w:rPr>
            </w:pPr>
          </w:p>
        </w:tc>
        <w:tc>
          <w:tcPr>
            <w:tcW w:w="0" w:type="auto"/>
            <w:vAlign w:val="center"/>
          </w:tcPr>
          <w:p w:rsidR="0023705E" w:rsidRPr="001316F7" w:rsidRDefault="0023705E" w:rsidP="00284699">
            <w:pPr>
              <w:rPr>
                <w:sz w:val="24"/>
                <w:szCs w:val="24"/>
              </w:rPr>
            </w:pPr>
          </w:p>
        </w:tc>
        <w:tc>
          <w:tcPr>
            <w:tcW w:w="0" w:type="auto"/>
            <w:vAlign w:val="center"/>
          </w:tcPr>
          <w:p w:rsidR="0023705E" w:rsidRPr="001316F7" w:rsidRDefault="0023705E" w:rsidP="00284699">
            <w:pPr>
              <w:rPr>
                <w:sz w:val="24"/>
                <w:szCs w:val="24"/>
              </w:rPr>
            </w:pPr>
          </w:p>
        </w:tc>
        <w:tc>
          <w:tcPr>
            <w:tcW w:w="0" w:type="auto"/>
            <w:vAlign w:val="center"/>
          </w:tcPr>
          <w:p w:rsidR="0023705E" w:rsidRPr="001316F7" w:rsidRDefault="0023705E" w:rsidP="00284699">
            <w:pPr>
              <w:rPr>
                <w:sz w:val="24"/>
                <w:szCs w:val="24"/>
              </w:rPr>
            </w:pPr>
          </w:p>
        </w:tc>
        <w:tc>
          <w:tcPr>
            <w:tcW w:w="0" w:type="auto"/>
            <w:gridSpan w:val="2"/>
            <w:vMerge/>
            <w:vAlign w:val="center"/>
          </w:tcPr>
          <w:p w:rsidR="0023705E" w:rsidRPr="001316F7" w:rsidRDefault="0023705E" w:rsidP="00284699">
            <w:pPr>
              <w:rPr>
                <w:sz w:val="24"/>
                <w:szCs w:val="24"/>
              </w:rPr>
            </w:pPr>
          </w:p>
        </w:tc>
        <w:tc>
          <w:tcPr>
            <w:tcW w:w="0" w:type="auto"/>
            <w:vAlign w:val="center"/>
          </w:tcPr>
          <w:p w:rsidR="0023705E" w:rsidRPr="001316F7" w:rsidRDefault="0023705E" w:rsidP="00284699">
            <w:pPr>
              <w:rPr>
                <w:sz w:val="24"/>
                <w:szCs w:val="24"/>
              </w:rPr>
            </w:pPr>
          </w:p>
        </w:tc>
        <w:tc>
          <w:tcPr>
            <w:tcW w:w="0" w:type="auto"/>
            <w:gridSpan w:val="5"/>
            <w:vMerge/>
            <w:vAlign w:val="center"/>
          </w:tcPr>
          <w:p w:rsidR="0023705E" w:rsidRPr="001316F7" w:rsidRDefault="0023705E" w:rsidP="00284699">
            <w:pPr>
              <w:rPr>
                <w:sz w:val="24"/>
                <w:szCs w:val="24"/>
              </w:rPr>
            </w:pPr>
          </w:p>
        </w:tc>
      </w:tr>
      <w:tr w:rsidR="0023705E" w:rsidRPr="001316F7">
        <w:tc>
          <w:tcPr>
            <w:tcW w:w="435" w:type="dxa"/>
          </w:tcPr>
          <w:p w:rsidR="0023705E" w:rsidRPr="001316F7" w:rsidRDefault="0023705E" w:rsidP="00284699">
            <w:pPr>
              <w:rPr>
                <w:sz w:val="24"/>
                <w:szCs w:val="24"/>
              </w:rPr>
            </w:pPr>
          </w:p>
        </w:tc>
        <w:tc>
          <w:tcPr>
            <w:tcW w:w="0" w:type="auto"/>
            <w:vAlign w:val="center"/>
          </w:tcPr>
          <w:p w:rsidR="0023705E" w:rsidRPr="001316F7" w:rsidRDefault="0023705E" w:rsidP="00284699">
            <w:pPr>
              <w:rPr>
                <w:sz w:val="24"/>
                <w:szCs w:val="24"/>
              </w:rPr>
            </w:pPr>
          </w:p>
        </w:tc>
        <w:tc>
          <w:tcPr>
            <w:tcW w:w="0" w:type="auto"/>
            <w:vAlign w:val="center"/>
          </w:tcPr>
          <w:p w:rsidR="0023705E" w:rsidRPr="001316F7" w:rsidRDefault="0023705E" w:rsidP="00284699">
            <w:pPr>
              <w:rPr>
                <w:sz w:val="24"/>
                <w:szCs w:val="24"/>
              </w:rPr>
            </w:pPr>
          </w:p>
        </w:tc>
        <w:tc>
          <w:tcPr>
            <w:tcW w:w="0" w:type="auto"/>
            <w:vAlign w:val="center"/>
          </w:tcPr>
          <w:p w:rsidR="0023705E" w:rsidRPr="001316F7" w:rsidRDefault="0023705E" w:rsidP="00284699">
            <w:pPr>
              <w:rPr>
                <w:sz w:val="24"/>
                <w:szCs w:val="24"/>
              </w:rPr>
            </w:pPr>
          </w:p>
        </w:tc>
        <w:tc>
          <w:tcPr>
            <w:tcW w:w="0" w:type="auto"/>
            <w:vAlign w:val="center"/>
          </w:tcPr>
          <w:p w:rsidR="0023705E" w:rsidRPr="001316F7" w:rsidRDefault="0023705E" w:rsidP="00284699">
            <w:pPr>
              <w:rPr>
                <w:sz w:val="24"/>
                <w:szCs w:val="24"/>
              </w:rPr>
            </w:pPr>
          </w:p>
        </w:tc>
        <w:tc>
          <w:tcPr>
            <w:tcW w:w="0" w:type="auto"/>
            <w:vAlign w:val="center"/>
          </w:tcPr>
          <w:p w:rsidR="0023705E" w:rsidRPr="001316F7" w:rsidRDefault="0023705E" w:rsidP="00284699">
            <w:pPr>
              <w:rPr>
                <w:sz w:val="24"/>
                <w:szCs w:val="24"/>
              </w:rPr>
            </w:pPr>
          </w:p>
        </w:tc>
        <w:tc>
          <w:tcPr>
            <w:tcW w:w="0" w:type="auto"/>
            <w:vAlign w:val="center"/>
          </w:tcPr>
          <w:p w:rsidR="0023705E" w:rsidRPr="001316F7" w:rsidRDefault="0023705E" w:rsidP="00284699">
            <w:pPr>
              <w:rPr>
                <w:sz w:val="24"/>
                <w:szCs w:val="24"/>
              </w:rPr>
            </w:pPr>
          </w:p>
        </w:tc>
        <w:tc>
          <w:tcPr>
            <w:tcW w:w="0" w:type="auto"/>
            <w:vAlign w:val="center"/>
          </w:tcPr>
          <w:p w:rsidR="0023705E" w:rsidRPr="001316F7" w:rsidRDefault="0023705E" w:rsidP="00284699">
            <w:pPr>
              <w:rPr>
                <w:sz w:val="24"/>
                <w:szCs w:val="24"/>
              </w:rPr>
            </w:pPr>
          </w:p>
        </w:tc>
        <w:tc>
          <w:tcPr>
            <w:tcW w:w="0" w:type="auto"/>
            <w:vAlign w:val="center"/>
          </w:tcPr>
          <w:p w:rsidR="0023705E" w:rsidRPr="001316F7" w:rsidRDefault="0023705E" w:rsidP="00284699">
            <w:pPr>
              <w:rPr>
                <w:sz w:val="24"/>
                <w:szCs w:val="24"/>
              </w:rPr>
            </w:pPr>
          </w:p>
        </w:tc>
        <w:tc>
          <w:tcPr>
            <w:tcW w:w="0" w:type="auto"/>
            <w:vAlign w:val="center"/>
          </w:tcPr>
          <w:p w:rsidR="0023705E" w:rsidRPr="001316F7" w:rsidRDefault="0023705E" w:rsidP="00284699">
            <w:pPr>
              <w:rPr>
                <w:sz w:val="24"/>
                <w:szCs w:val="24"/>
              </w:rPr>
            </w:pPr>
          </w:p>
        </w:tc>
        <w:tc>
          <w:tcPr>
            <w:tcW w:w="0" w:type="auto"/>
            <w:vAlign w:val="center"/>
          </w:tcPr>
          <w:p w:rsidR="0023705E" w:rsidRPr="001316F7" w:rsidRDefault="0023705E" w:rsidP="00284699">
            <w:pPr>
              <w:rPr>
                <w:sz w:val="24"/>
                <w:szCs w:val="24"/>
              </w:rPr>
            </w:pPr>
          </w:p>
        </w:tc>
        <w:tc>
          <w:tcPr>
            <w:tcW w:w="0" w:type="auto"/>
            <w:vAlign w:val="center"/>
          </w:tcPr>
          <w:p w:rsidR="0023705E" w:rsidRPr="001316F7" w:rsidRDefault="0023705E" w:rsidP="00284699">
            <w:pPr>
              <w:rPr>
                <w:sz w:val="24"/>
                <w:szCs w:val="24"/>
              </w:rPr>
            </w:pPr>
          </w:p>
        </w:tc>
        <w:tc>
          <w:tcPr>
            <w:tcW w:w="0" w:type="auto"/>
            <w:vAlign w:val="center"/>
          </w:tcPr>
          <w:p w:rsidR="0023705E" w:rsidRPr="001316F7" w:rsidRDefault="0023705E" w:rsidP="00284699">
            <w:pPr>
              <w:rPr>
                <w:sz w:val="24"/>
                <w:szCs w:val="24"/>
              </w:rPr>
            </w:pPr>
          </w:p>
        </w:tc>
        <w:tc>
          <w:tcPr>
            <w:tcW w:w="0" w:type="auto"/>
            <w:vAlign w:val="center"/>
          </w:tcPr>
          <w:p w:rsidR="0023705E" w:rsidRPr="001316F7" w:rsidRDefault="0023705E" w:rsidP="00284699">
            <w:pPr>
              <w:rPr>
                <w:sz w:val="24"/>
                <w:szCs w:val="24"/>
              </w:rPr>
            </w:pPr>
          </w:p>
        </w:tc>
        <w:tc>
          <w:tcPr>
            <w:tcW w:w="0" w:type="auto"/>
            <w:gridSpan w:val="2"/>
            <w:vMerge/>
            <w:vAlign w:val="center"/>
          </w:tcPr>
          <w:p w:rsidR="0023705E" w:rsidRPr="001316F7" w:rsidRDefault="0023705E" w:rsidP="00284699">
            <w:pPr>
              <w:rPr>
                <w:sz w:val="24"/>
                <w:szCs w:val="24"/>
              </w:rPr>
            </w:pPr>
          </w:p>
        </w:tc>
        <w:tc>
          <w:tcPr>
            <w:tcW w:w="0" w:type="auto"/>
            <w:vAlign w:val="center"/>
          </w:tcPr>
          <w:p w:rsidR="0023705E" w:rsidRPr="001316F7" w:rsidRDefault="0023705E" w:rsidP="00284699">
            <w:pPr>
              <w:rPr>
                <w:sz w:val="24"/>
                <w:szCs w:val="24"/>
              </w:rPr>
            </w:pPr>
          </w:p>
        </w:tc>
        <w:tc>
          <w:tcPr>
            <w:tcW w:w="0" w:type="auto"/>
            <w:gridSpan w:val="5"/>
            <w:vMerge/>
            <w:vAlign w:val="center"/>
          </w:tcPr>
          <w:p w:rsidR="0023705E" w:rsidRPr="001316F7" w:rsidRDefault="0023705E" w:rsidP="00284699">
            <w:pPr>
              <w:rPr>
                <w:sz w:val="24"/>
                <w:szCs w:val="24"/>
              </w:rPr>
            </w:pPr>
          </w:p>
        </w:tc>
      </w:tr>
    </w:tbl>
    <w:p w:rsidR="0023705E" w:rsidRPr="001316F7" w:rsidRDefault="0023705E" w:rsidP="008918BA">
      <w:pPr>
        <w:rPr>
          <w:sz w:val="24"/>
          <w:szCs w:val="24"/>
        </w:rPr>
      </w:pPr>
      <w:r w:rsidRPr="001316F7">
        <w:rPr>
          <w:sz w:val="24"/>
          <w:szCs w:val="24"/>
        </w:rPr>
        <w:tab/>
      </w:r>
    </w:p>
    <w:p w:rsidR="0023705E" w:rsidRPr="001316F7" w:rsidRDefault="0023705E" w:rsidP="008918BA">
      <w:pPr>
        <w:rPr>
          <w:sz w:val="24"/>
          <w:szCs w:val="24"/>
        </w:rPr>
      </w:pPr>
      <w:r w:rsidRPr="001316F7">
        <w:rPr>
          <w:b/>
          <w:bCs/>
          <w:sz w:val="24"/>
          <w:szCs w:val="24"/>
        </w:rPr>
        <w:t>По горизонтали:</w:t>
      </w:r>
      <w:r w:rsidRPr="001316F7">
        <w:rPr>
          <w:sz w:val="24"/>
          <w:szCs w:val="24"/>
        </w:rPr>
        <w:t xml:space="preserve"> 1. один из персонажей итальянской комедии, первоначально простак, увалень, позднее – слуга, хитрец в костюме из разноцветных треугольников. 2. Осветительный прибор с оптическим устройством, концентрирующим световые лучи от источника света в направленный пучок. 3. Архитектурно выделенный на фасаде вход в здание на сцене – вырез в передней стене сцены, отделяющей ее от зрительного зала. 4. Плоские части театральной декорации, расположенные по бокам сцены параллельно или под углом к рампе. 5. Расположение актеров на сцене в определенных сочетаниях друг с другом и с окружающей вещественной средой в те или иные моменты спектакля.</w:t>
      </w:r>
    </w:p>
    <w:p w:rsidR="0023705E" w:rsidRPr="001316F7" w:rsidRDefault="0023705E" w:rsidP="008918BA">
      <w:pPr>
        <w:rPr>
          <w:sz w:val="24"/>
          <w:szCs w:val="24"/>
        </w:rPr>
      </w:pPr>
      <w:r w:rsidRPr="001316F7">
        <w:rPr>
          <w:sz w:val="24"/>
          <w:szCs w:val="24"/>
        </w:rPr>
        <w:tab/>
      </w:r>
      <w:r w:rsidRPr="001316F7">
        <w:rPr>
          <w:b/>
          <w:bCs/>
          <w:sz w:val="24"/>
          <w:szCs w:val="24"/>
        </w:rPr>
        <w:t>По вертикали:</w:t>
      </w:r>
      <w:r w:rsidRPr="001316F7">
        <w:rPr>
          <w:sz w:val="24"/>
          <w:szCs w:val="24"/>
        </w:rPr>
        <w:t xml:space="preserve"> 6. Театральная осветительная аппаратура, установленная на полу сцены вдоль ее переднего края, предназначенная для освещения сцены спереди и сзади. 7. Часть сцены, несколько выдвинутая в зрительный зал (перед занавесом). 8. Возражение, ответ, замечание на слова говорящего собеседника. Фраза, которую актер произносит в ответ на слова партнера.</w:t>
      </w:r>
      <w:r w:rsidRPr="001316F7">
        <w:rPr>
          <w:b/>
          <w:bCs/>
          <w:i/>
          <w:iCs/>
          <w:sz w:val="24"/>
          <w:szCs w:val="24"/>
        </w:rPr>
        <w:tab/>
      </w:r>
      <w:r w:rsidRPr="001316F7">
        <w:rPr>
          <w:b/>
          <w:bCs/>
          <w:i/>
          <w:iCs/>
          <w:sz w:val="24"/>
          <w:szCs w:val="24"/>
        </w:rPr>
        <w:tab/>
      </w:r>
      <w:r w:rsidRPr="001316F7">
        <w:rPr>
          <w:b/>
          <w:bCs/>
          <w:i/>
          <w:iCs/>
          <w:sz w:val="24"/>
          <w:szCs w:val="24"/>
        </w:rPr>
        <w:tab/>
      </w:r>
      <w:r w:rsidRPr="001316F7">
        <w:rPr>
          <w:b/>
          <w:bCs/>
          <w:i/>
          <w:iCs/>
          <w:sz w:val="24"/>
          <w:szCs w:val="24"/>
        </w:rPr>
        <w:tab/>
      </w:r>
    </w:p>
    <w:p w:rsidR="0023705E" w:rsidRPr="001316F7" w:rsidRDefault="0023705E" w:rsidP="008918BA">
      <w:pPr>
        <w:rPr>
          <w:b/>
          <w:bCs/>
          <w:i/>
          <w:iCs/>
          <w:sz w:val="24"/>
          <w:szCs w:val="24"/>
        </w:rPr>
      </w:pPr>
      <w:r w:rsidRPr="001316F7">
        <w:rPr>
          <w:b/>
          <w:bCs/>
          <w:i/>
          <w:iCs/>
          <w:sz w:val="24"/>
          <w:szCs w:val="24"/>
        </w:rPr>
        <w:t xml:space="preserve">Ответы: </w:t>
      </w:r>
    </w:p>
    <w:p w:rsidR="0023705E" w:rsidRPr="001316F7" w:rsidRDefault="0023705E" w:rsidP="008918BA">
      <w:pPr>
        <w:rPr>
          <w:i/>
          <w:iCs/>
          <w:sz w:val="24"/>
          <w:szCs w:val="24"/>
        </w:rPr>
      </w:pPr>
      <w:r w:rsidRPr="001316F7">
        <w:rPr>
          <w:i/>
          <w:iCs/>
          <w:sz w:val="24"/>
          <w:szCs w:val="24"/>
          <w:u w:val="single"/>
        </w:rPr>
        <w:t>по горизонтали:</w:t>
      </w:r>
      <w:r w:rsidRPr="001316F7">
        <w:rPr>
          <w:i/>
          <w:iCs/>
          <w:sz w:val="24"/>
          <w:szCs w:val="24"/>
        </w:rPr>
        <w:t xml:space="preserve"> 1. Арлекин. 2. Прожектор. 3. Портал. 4. Кулисы.                  5. Мизансцена.</w:t>
      </w:r>
    </w:p>
    <w:p w:rsidR="0023705E" w:rsidRPr="001316F7" w:rsidRDefault="0023705E" w:rsidP="008918BA">
      <w:pPr>
        <w:rPr>
          <w:i/>
          <w:iCs/>
          <w:sz w:val="24"/>
          <w:szCs w:val="24"/>
        </w:rPr>
      </w:pPr>
      <w:r w:rsidRPr="001316F7">
        <w:rPr>
          <w:i/>
          <w:iCs/>
          <w:sz w:val="24"/>
          <w:szCs w:val="24"/>
          <w:u w:val="single"/>
        </w:rPr>
        <w:t xml:space="preserve">по вертикали: </w:t>
      </w:r>
      <w:r w:rsidRPr="001316F7">
        <w:rPr>
          <w:i/>
          <w:iCs/>
          <w:sz w:val="24"/>
          <w:szCs w:val="24"/>
        </w:rPr>
        <w:t>6. Рампа. 7. Авансцена. 8. Реплика.</w:t>
      </w:r>
    </w:p>
    <w:p w:rsidR="0023705E" w:rsidRPr="001316F7" w:rsidRDefault="0023705E" w:rsidP="008918BA">
      <w:pPr>
        <w:rPr>
          <w:b/>
          <w:bCs/>
          <w:i/>
          <w:iCs/>
          <w:sz w:val="24"/>
          <w:szCs w:val="24"/>
        </w:rPr>
      </w:pPr>
    </w:p>
    <w:p w:rsidR="0023705E" w:rsidRPr="001316F7" w:rsidRDefault="0023705E" w:rsidP="008918BA">
      <w:pPr>
        <w:rPr>
          <w:b/>
          <w:bCs/>
          <w:i/>
          <w:iCs/>
          <w:sz w:val="24"/>
          <w:szCs w:val="24"/>
        </w:rPr>
      </w:pPr>
    </w:p>
    <w:p w:rsidR="0023705E" w:rsidRPr="001316F7" w:rsidRDefault="0023705E" w:rsidP="008918BA">
      <w:pPr>
        <w:rPr>
          <w:b/>
          <w:bCs/>
          <w:i/>
          <w:iCs/>
          <w:sz w:val="24"/>
          <w:szCs w:val="24"/>
        </w:rPr>
      </w:pPr>
      <w:r w:rsidRPr="001316F7">
        <w:rPr>
          <w:b/>
          <w:bCs/>
          <w:i/>
          <w:iCs/>
          <w:sz w:val="24"/>
          <w:szCs w:val="24"/>
        </w:rPr>
        <w:t>Постижение основ актерского мастерства</w:t>
      </w:r>
    </w:p>
    <w:p w:rsidR="0023705E" w:rsidRPr="001316F7" w:rsidRDefault="0023705E" w:rsidP="008918BA">
      <w:pPr>
        <w:rPr>
          <w:i/>
          <w:iCs/>
          <w:sz w:val="24"/>
          <w:szCs w:val="24"/>
        </w:rPr>
      </w:pPr>
    </w:p>
    <w:p w:rsidR="0023705E" w:rsidRPr="001316F7" w:rsidRDefault="0023705E" w:rsidP="008918BA">
      <w:pPr>
        <w:rPr>
          <w:i/>
          <w:iCs/>
          <w:sz w:val="24"/>
          <w:szCs w:val="24"/>
        </w:rPr>
      </w:pPr>
      <w:r w:rsidRPr="001316F7">
        <w:rPr>
          <w:i/>
          <w:iCs/>
          <w:sz w:val="24"/>
          <w:szCs w:val="24"/>
        </w:rPr>
        <w:t>Вопросы к устному опросу.</w:t>
      </w:r>
    </w:p>
    <w:p w:rsidR="0023705E" w:rsidRPr="001316F7" w:rsidRDefault="0023705E" w:rsidP="008918BA">
      <w:pPr>
        <w:rPr>
          <w:sz w:val="24"/>
          <w:szCs w:val="24"/>
        </w:rPr>
      </w:pPr>
    </w:p>
    <w:p w:rsidR="0023705E" w:rsidRPr="001316F7" w:rsidRDefault="0023705E" w:rsidP="008918BA">
      <w:pPr>
        <w:rPr>
          <w:sz w:val="24"/>
          <w:szCs w:val="24"/>
        </w:rPr>
      </w:pPr>
      <w:r w:rsidRPr="001316F7">
        <w:rPr>
          <w:sz w:val="24"/>
          <w:szCs w:val="24"/>
        </w:rPr>
        <w:t>Что такое этюд?</w:t>
      </w:r>
    </w:p>
    <w:p w:rsidR="0023705E" w:rsidRPr="001316F7" w:rsidRDefault="0023705E" w:rsidP="008918BA">
      <w:pPr>
        <w:rPr>
          <w:sz w:val="24"/>
          <w:szCs w:val="24"/>
        </w:rPr>
      </w:pPr>
      <w:r w:rsidRPr="001316F7">
        <w:rPr>
          <w:sz w:val="24"/>
          <w:szCs w:val="24"/>
        </w:rPr>
        <w:t>Этюд – это упражнение, в котором есть содержание жизни, отрезок жизненного процесса.</w:t>
      </w:r>
    </w:p>
    <w:p w:rsidR="0023705E" w:rsidRPr="001316F7" w:rsidRDefault="0023705E" w:rsidP="008918BA">
      <w:pPr>
        <w:rPr>
          <w:sz w:val="24"/>
          <w:szCs w:val="24"/>
        </w:rPr>
      </w:pPr>
      <w:r w:rsidRPr="001316F7">
        <w:rPr>
          <w:sz w:val="24"/>
          <w:szCs w:val="24"/>
        </w:rPr>
        <w:t>Какие качества необходимы актеру, чтобы быть на сцене выразительным?</w:t>
      </w:r>
    </w:p>
    <w:p w:rsidR="0023705E" w:rsidRPr="001316F7" w:rsidRDefault="0023705E" w:rsidP="008918BA">
      <w:pPr>
        <w:rPr>
          <w:sz w:val="24"/>
          <w:szCs w:val="24"/>
        </w:rPr>
      </w:pPr>
      <w:r w:rsidRPr="001316F7">
        <w:rPr>
          <w:sz w:val="24"/>
          <w:szCs w:val="24"/>
        </w:rPr>
        <w:t>Воля, активность, внимание, память, ловкость, ритмичность, координация, подвижность.</w:t>
      </w:r>
    </w:p>
    <w:p w:rsidR="0023705E" w:rsidRPr="001316F7" w:rsidRDefault="0023705E" w:rsidP="008918BA">
      <w:pPr>
        <w:rPr>
          <w:sz w:val="24"/>
          <w:szCs w:val="24"/>
        </w:rPr>
      </w:pPr>
      <w:r w:rsidRPr="001316F7">
        <w:rPr>
          <w:sz w:val="24"/>
          <w:szCs w:val="24"/>
        </w:rPr>
        <w:t>Перечислите этюды, которые помогают в совершенствовании актерского мастерства.</w:t>
      </w:r>
    </w:p>
    <w:p w:rsidR="0023705E" w:rsidRPr="001316F7" w:rsidRDefault="0023705E" w:rsidP="008918BA">
      <w:pPr>
        <w:rPr>
          <w:sz w:val="24"/>
          <w:szCs w:val="24"/>
        </w:rPr>
      </w:pPr>
      <w:r w:rsidRPr="001316F7">
        <w:rPr>
          <w:sz w:val="24"/>
          <w:szCs w:val="24"/>
        </w:rPr>
        <w:t>Этюд на любую домашнюю работу; этюд на три заданных слова; этюд «Люди, звери, птицы»; этюд «Молча вдвоем»; этюд из школьной жизни; этюд с музыкальным моментом; этюд по репродукции картины; этюд на тему «Люблю и ненавижу»; этюд по интересному факту; этюд на общественную тему; этюд по басне (сказке); этюд на свободную тему.</w:t>
      </w:r>
    </w:p>
    <w:p w:rsidR="0023705E" w:rsidRPr="001316F7" w:rsidRDefault="0023705E" w:rsidP="008918BA">
      <w:pPr>
        <w:rPr>
          <w:sz w:val="24"/>
          <w:szCs w:val="24"/>
        </w:rPr>
      </w:pPr>
    </w:p>
    <w:p w:rsidR="0023705E" w:rsidRPr="001316F7" w:rsidRDefault="0023705E" w:rsidP="008918BA">
      <w:pPr>
        <w:rPr>
          <w:b/>
          <w:bCs/>
          <w:i/>
          <w:iCs/>
          <w:sz w:val="24"/>
          <w:szCs w:val="24"/>
        </w:rPr>
      </w:pPr>
      <w:r w:rsidRPr="001316F7">
        <w:rPr>
          <w:b/>
          <w:bCs/>
          <w:i/>
          <w:iCs/>
          <w:sz w:val="24"/>
          <w:szCs w:val="24"/>
        </w:rPr>
        <w:t>Навыки наложения сценического грима:</w:t>
      </w:r>
    </w:p>
    <w:p w:rsidR="0023705E" w:rsidRPr="001316F7" w:rsidRDefault="0023705E" w:rsidP="008918BA">
      <w:pPr>
        <w:rPr>
          <w:sz w:val="24"/>
          <w:szCs w:val="24"/>
        </w:rPr>
      </w:pPr>
      <w:r w:rsidRPr="001316F7">
        <w:rPr>
          <w:sz w:val="24"/>
          <w:szCs w:val="24"/>
        </w:rPr>
        <w:t>- Техника наложения простого грима;</w:t>
      </w:r>
    </w:p>
    <w:p w:rsidR="0023705E" w:rsidRPr="001316F7" w:rsidRDefault="0023705E" w:rsidP="008918BA">
      <w:pPr>
        <w:rPr>
          <w:sz w:val="24"/>
          <w:szCs w:val="24"/>
        </w:rPr>
      </w:pPr>
      <w:r w:rsidRPr="001316F7">
        <w:rPr>
          <w:sz w:val="24"/>
          <w:szCs w:val="24"/>
        </w:rPr>
        <w:t>- Наложение характерного грима.</w:t>
      </w:r>
    </w:p>
    <w:p w:rsidR="0023705E" w:rsidRPr="001316F7" w:rsidRDefault="0023705E" w:rsidP="008918BA">
      <w:pPr>
        <w:rPr>
          <w:sz w:val="24"/>
          <w:szCs w:val="24"/>
        </w:rPr>
      </w:pPr>
    </w:p>
    <w:p w:rsidR="0023705E" w:rsidRPr="001316F7" w:rsidRDefault="0023705E" w:rsidP="008918BA">
      <w:pPr>
        <w:rPr>
          <w:b/>
          <w:bCs/>
          <w:i/>
          <w:iCs/>
          <w:sz w:val="24"/>
          <w:szCs w:val="24"/>
        </w:rPr>
      </w:pPr>
      <w:r w:rsidRPr="001316F7">
        <w:rPr>
          <w:b/>
          <w:bCs/>
          <w:i/>
          <w:iCs/>
          <w:sz w:val="24"/>
          <w:szCs w:val="24"/>
        </w:rPr>
        <w:t>Вопросы к собеседованию.</w:t>
      </w:r>
    </w:p>
    <w:p w:rsidR="0023705E" w:rsidRPr="001316F7" w:rsidRDefault="0023705E" w:rsidP="008918BA">
      <w:pPr>
        <w:rPr>
          <w:sz w:val="24"/>
          <w:szCs w:val="24"/>
        </w:rPr>
      </w:pPr>
      <w:r w:rsidRPr="001316F7">
        <w:rPr>
          <w:sz w:val="24"/>
          <w:szCs w:val="24"/>
        </w:rPr>
        <w:t xml:space="preserve">Назовите гигиенические правила нанесения грима. </w:t>
      </w:r>
    </w:p>
    <w:p w:rsidR="0023705E" w:rsidRPr="001316F7" w:rsidRDefault="0023705E" w:rsidP="008918BA">
      <w:pPr>
        <w:rPr>
          <w:sz w:val="24"/>
          <w:szCs w:val="24"/>
        </w:rPr>
      </w:pPr>
      <w:r w:rsidRPr="001316F7">
        <w:rPr>
          <w:sz w:val="24"/>
          <w:szCs w:val="24"/>
        </w:rPr>
        <w:t>Лицо и руки должны быть чистыми; лицо перед гримировкой смазать вазелином; наносить грим на лицо легко и в одном направлении.</w:t>
      </w:r>
    </w:p>
    <w:p w:rsidR="0023705E" w:rsidRPr="001316F7" w:rsidRDefault="0023705E" w:rsidP="008918BA">
      <w:pPr>
        <w:rPr>
          <w:sz w:val="24"/>
          <w:szCs w:val="24"/>
        </w:rPr>
      </w:pPr>
      <w:r w:rsidRPr="001316F7">
        <w:rPr>
          <w:sz w:val="24"/>
          <w:szCs w:val="24"/>
        </w:rPr>
        <w:t>Назовите технические правила гримирования.</w:t>
      </w:r>
    </w:p>
    <w:p w:rsidR="0023705E" w:rsidRPr="001316F7" w:rsidRDefault="0023705E" w:rsidP="008918BA">
      <w:pPr>
        <w:rPr>
          <w:sz w:val="24"/>
          <w:szCs w:val="24"/>
        </w:rPr>
      </w:pPr>
      <w:r w:rsidRPr="001316F7">
        <w:rPr>
          <w:sz w:val="24"/>
          <w:szCs w:val="24"/>
        </w:rPr>
        <w:t>Гримирующий должен сидеть прямо перед зеркалом. Лицо должно быть хорошо освещено. Волосы должны быть убраны, т.е. зачесаны.</w:t>
      </w:r>
    </w:p>
    <w:p w:rsidR="0023705E" w:rsidRPr="001316F7" w:rsidRDefault="0023705E" w:rsidP="008918BA">
      <w:pPr>
        <w:rPr>
          <w:sz w:val="24"/>
          <w:szCs w:val="24"/>
        </w:rPr>
      </w:pPr>
      <w:r w:rsidRPr="001316F7">
        <w:rPr>
          <w:sz w:val="24"/>
          <w:szCs w:val="24"/>
        </w:rPr>
        <w:t>Назовите последовательность наложения простого грима.</w:t>
      </w:r>
    </w:p>
    <w:p w:rsidR="0023705E" w:rsidRPr="001316F7" w:rsidRDefault="0023705E" w:rsidP="008918BA">
      <w:pPr>
        <w:rPr>
          <w:sz w:val="24"/>
          <w:szCs w:val="24"/>
        </w:rPr>
      </w:pPr>
      <w:r w:rsidRPr="001316F7">
        <w:rPr>
          <w:sz w:val="24"/>
          <w:szCs w:val="24"/>
        </w:rPr>
        <w:t>Сначала наносят краску общего тона. Затем накладывают румянец, рисуют впадины, выпуклости, гримируют глаза, брови, морщины, губы.</w:t>
      </w:r>
    </w:p>
    <w:p w:rsidR="0023705E" w:rsidRPr="001316F7" w:rsidRDefault="0023705E" w:rsidP="008918BA">
      <w:pPr>
        <w:rPr>
          <w:sz w:val="24"/>
          <w:szCs w:val="24"/>
        </w:rPr>
      </w:pPr>
      <w:r w:rsidRPr="001316F7">
        <w:rPr>
          <w:sz w:val="24"/>
          <w:szCs w:val="24"/>
        </w:rPr>
        <w:t>Что такое характерный грим? Каковы его особенности?</w:t>
      </w:r>
    </w:p>
    <w:p w:rsidR="0023705E" w:rsidRPr="001316F7" w:rsidRDefault="0023705E" w:rsidP="008918BA">
      <w:pPr>
        <w:rPr>
          <w:sz w:val="24"/>
          <w:szCs w:val="24"/>
        </w:rPr>
      </w:pPr>
      <w:r w:rsidRPr="001316F7">
        <w:rPr>
          <w:sz w:val="24"/>
          <w:szCs w:val="24"/>
        </w:rPr>
        <w:t>Характерный грим – это грим персонажей спектакля, существенно меняющий внешность актера (старческий грим, клоунский грим, грим образов животных).</w:t>
      </w:r>
    </w:p>
    <w:p w:rsidR="0023705E" w:rsidRPr="001316F7" w:rsidRDefault="0023705E" w:rsidP="008918BA">
      <w:pPr>
        <w:rPr>
          <w:sz w:val="24"/>
          <w:szCs w:val="24"/>
        </w:rPr>
      </w:pPr>
    </w:p>
    <w:p w:rsidR="0023705E" w:rsidRPr="001316F7" w:rsidRDefault="0023705E" w:rsidP="008918BA">
      <w:pPr>
        <w:rPr>
          <w:b/>
          <w:bCs/>
          <w:color w:val="000000"/>
          <w:sz w:val="24"/>
          <w:szCs w:val="24"/>
          <w:lang w:eastAsia="en-US"/>
        </w:rPr>
      </w:pPr>
      <w:r w:rsidRPr="001316F7">
        <w:rPr>
          <w:sz w:val="24"/>
          <w:szCs w:val="24"/>
        </w:rPr>
        <w:tab/>
      </w:r>
      <w:r w:rsidRPr="001316F7">
        <w:rPr>
          <w:b/>
          <w:bCs/>
          <w:color w:val="000000"/>
          <w:sz w:val="24"/>
          <w:szCs w:val="24"/>
          <w:lang w:eastAsia="en-US"/>
        </w:rPr>
        <w:t xml:space="preserve">           Сводная таблица результатов  </w:t>
      </w:r>
      <w:r w:rsidRPr="001316F7">
        <w:rPr>
          <w:b/>
          <w:bCs/>
          <w:sz w:val="24"/>
          <w:szCs w:val="24"/>
        </w:rPr>
        <w:t>обучения импровизации.</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4"/>
        <w:gridCol w:w="1466"/>
        <w:gridCol w:w="1415"/>
        <w:gridCol w:w="1104"/>
        <w:gridCol w:w="1415"/>
        <w:gridCol w:w="1104"/>
        <w:gridCol w:w="452"/>
        <w:gridCol w:w="452"/>
        <w:gridCol w:w="450"/>
        <w:gridCol w:w="454"/>
        <w:gridCol w:w="509"/>
        <w:gridCol w:w="266"/>
      </w:tblGrid>
      <w:tr w:rsidR="0023705E" w:rsidRPr="001316F7">
        <w:trPr>
          <w:trHeight w:val="492"/>
        </w:trPr>
        <w:tc>
          <w:tcPr>
            <w:tcW w:w="253" w:type="pct"/>
            <w:vMerge w:val="restart"/>
          </w:tcPr>
          <w:p w:rsidR="0023705E" w:rsidRPr="001316F7" w:rsidRDefault="0023705E" w:rsidP="00284699">
            <w:pPr>
              <w:rPr>
                <w:rFonts w:eastAsia="DejaVu Sans"/>
                <w:kern w:val="2"/>
                <w:sz w:val="24"/>
                <w:szCs w:val="24"/>
              </w:rPr>
            </w:pPr>
          </w:p>
          <w:p w:rsidR="0023705E" w:rsidRPr="001316F7" w:rsidRDefault="0023705E" w:rsidP="00284699">
            <w:pPr>
              <w:widowControl w:val="0"/>
              <w:suppressAutoHyphens/>
              <w:rPr>
                <w:rFonts w:eastAsia="DejaVu Sans"/>
                <w:kern w:val="2"/>
                <w:sz w:val="24"/>
                <w:szCs w:val="24"/>
              </w:rPr>
            </w:pPr>
            <w:r w:rsidRPr="001316F7">
              <w:rPr>
                <w:sz w:val="24"/>
                <w:szCs w:val="24"/>
              </w:rPr>
              <w:t>№</w:t>
            </w:r>
          </w:p>
        </w:tc>
        <w:tc>
          <w:tcPr>
            <w:tcW w:w="766" w:type="pct"/>
            <w:vMerge w:val="restart"/>
          </w:tcPr>
          <w:p w:rsidR="0023705E" w:rsidRPr="001316F7" w:rsidRDefault="0023705E" w:rsidP="00284699">
            <w:pPr>
              <w:rPr>
                <w:rFonts w:eastAsia="DejaVu Sans"/>
                <w:kern w:val="2"/>
                <w:sz w:val="24"/>
                <w:szCs w:val="24"/>
              </w:rPr>
            </w:pPr>
          </w:p>
          <w:p w:rsidR="0023705E" w:rsidRPr="001316F7" w:rsidRDefault="0023705E" w:rsidP="00284699">
            <w:pPr>
              <w:widowControl w:val="0"/>
              <w:suppressAutoHyphens/>
              <w:rPr>
                <w:rFonts w:eastAsia="DejaVu Sans"/>
                <w:kern w:val="2"/>
                <w:sz w:val="24"/>
                <w:szCs w:val="24"/>
              </w:rPr>
            </w:pPr>
            <w:r w:rsidRPr="001316F7">
              <w:rPr>
                <w:sz w:val="24"/>
                <w:szCs w:val="24"/>
              </w:rPr>
              <w:t xml:space="preserve">      Ф.И</w:t>
            </w:r>
          </w:p>
        </w:tc>
        <w:tc>
          <w:tcPr>
            <w:tcW w:w="1316" w:type="pct"/>
            <w:gridSpan w:val="2"/>
          </w:tcPr>
          <w:p w:rsidR="0023705E" w:rsidRPr="001316F7" w:rsidRDefault="0023705E" w:rsidP="00284699">
            <w:pPr>
              <w:jc w:val="center"/>
              <w:rPr>
                <w:rFonts w:eastAsia="DejaVu Sans"/>
                <w:kern w:val="2"/>
                <w:sz w:val="24"/>
                <w:szCs w:val="24"/>
              </w:rPr>
            </w:pPr>
            <w:r w:rsidRPr="001316F7">
              <w:rPr>
                <w:sz w:val="24"/>
                <w:szCs w:val="24"/>
              </w:rPr>
              <w:t>Дата</w:t>
            </w:r>
          </w:p>
          <w:p w:rsidR="0023705E" w:rsidRPr="001316F7" w:rsidRDefault="0023705E" w:rsidP="00284699">
            <w:pPr>
              <w:widowControl w:val="0"/>
              <w:suppressAutoHyphens/>
              <w:rPr>
                <w:rFonts w:eastAsia="DejaVu Sans"/>
                <w:kern w:val="2"/>
                <w:sz w:val="24"/>
                <w:szCs w:val="24"/>
              </w:rPr>
            </w:pPr>
          </w:p>
        </w:tc>
        <w:tc>
          <w:tcPr>
            <w:tcW w:w="1316" w:type="pct"/>
            <w:gridSpan w:val="2"/>
          </w:tcPr>
          <w:p w:rsidR="0023705E" w:rsidRPr="001316F7" w:rsidRDefault="0023705E" w:rsidP="00284699">
            <w:pPr>
              <w:widowControl w:val="0"/>
              <w:suppressAutoHyphens/>
              <w:jc w:val="center"/>
              <w:rPr>
                <w:rFonts w:eastAsia="DejaVu Sans"/>
                <w:kern w:val="2"/>
                <w:sz w:val="24"/>
                <w:szCs w:val="24"/>
              </w:rPr>
            </w:pPr>
            <w:r w:rsidRPr="001316F7">
              <w:rPr>
                <w:sz w:val="24"/>
                <w:szCs w:val="24"/>
              </w:rPr>
              <w:t>Дата</w:t>
            </w:r>
          </w:p>
        </w:tc>
        <w:tc>
          <w:tcPr>
            <w:tcW w:w="472" w:type="pct"/>
            <w:gridSpan w:val="2"/>
          </w:tcPr>
          <w:p w:rsidR="0023705E" w:rsidRPr="001316F7" w:rsidRDefault="0023705E" w:rsidP="00284699">
            <w:pPr>
              <w:widowControl w:val="0"/>
              <w:suppressAutoHyphens/>
              <w:rPr>
                <w:rFonts w:eastAsia="DejaVu Sans"/>
                <w:kern w:val="2"/>
                <w:sz w:val="24"/>
                <w:szCs w:val="24"/>
              </w:rPr>
            </w:pPr>
            <w:r w:rsidRPr="001316F7">
              <w:rPr>
                <w:sz w:val="24"/>
                <w:szCs w:val="24"/>
              </w:rPr>
              <w:t>Дата</w:t>
            </w:r>
          </w:p>
        </w:tc>
        <w:tc>
          <w:tcPr>
            <w:tcW w:w="472" w:type="pct"/>
            <w:gridSpan w:val="2"/>
          </w:tcPr>
          <w:p w:rsidR="0023705E" w:rsidRPr="001316F7" w:rsidRDefault="0023705E" w:rsidP="00284699">
            <w:pPr>
              <w:widowControl w:val="0"/>
              <w:suppressAutoHyphens/>
              <w:rPr>
                <w:rFonts w:eastAsia="DejaVu Sans"/>
                <w:kern w:val="2"/>
                <w:sz w:val="24"/>
                <w:szCs w:val="24"/>
              </w:rPr>
            </w:pPr>
            <w:r w:rsidRPr="001316F7">
              <w:rPr>
                <w:sz w:val="24"/>
                <w:szCs w:val="24"/>
              </w:rPr>
              <w:t>Дата</w:t>
            </w:r>
          </w:p>
        </w:tc>
        <w:tc>
          <w:tcPr>
            <w:tcW w:w="406" w:type="pct"/>
            <w:gridSpan w:val="2"/>
          </w:tcPr>
          <w:p w:rsidR="0023705E" w:rsidRPr="001316F7" w:rsidRDefault="0023705E" w:rsidP="00284699">
            <w:pPr>
              <w:widowControl w:val="0"/>
              <w:suppressAutoHyphens/>
              <w:rPr>
                <w:rFonts w:eastAsia="DejaVu Sans"/>
                <w:kern w:val="2"/>
                <w:sz w:val="24"/>
                <w:szCs w:val="24"/>
              </w:rPr>
            </w:pPr>
            <w:r w:rsidRPr="001316F7">
              <w:rPr>
                <w:sz w:val="24"/>
                <w:szCs w:val="24"/>
              </w:rPr>
              <w:t>Дата</w:t>
            </w:r>
          </w:p>
        </w:tc>
      </w:tr>
      <w:tr w:rsidR="0023705E" w:rsidRPr="001316F7">
        <w:trPr>
          <w:trHeight w:val="447"/>
        </w:trPr>
        <w:tc>
          <w:tcPr>
            <w:tcW w:w="253" w:type="pct"/>
            <w:vMerge/>
            <w:vAlign w:val="center"/>
          </w:tcPr>
          <w:p w:rsidR="0023705E" w:rsidRPr="001316F7" w:rsidRDefault="0023705E" w:rsidP="00284699">
            <w:pPr>
              <w:rPr>
                <w:rFonts w:eastAsia="DejaVu Sans"/>
                <w:kern w:val="2"/>
                <w:sz w:val="24"/>
                <w:szCs w:val="24"/>
              </w:rPr>
            </w:pPr>
          </w:p>
        </w:tc>
        <w:tc>
          <w:tcPr>
            <w:tcW w:w="766" w:type="pct"/>
            <w:vMerge/>
            <w:vAlign w:val="center"/>
          </w:tcPr>
          <w:p w:rsidR="0023705E" w:rsidRPr="001316F7" w:rsidRDefault="0023705E" w:rsidP="00284699">
            <w:pPr>
              <w:rPr>
                <w:rFonts w:eastAsia="DejaVu Sans"/>
                <w:kern w:val="2"/>
                <w:sz w:val="24"/>
                <w:szCs w:val="24"/>
              </w:rPr>
            </w:pPr>
          </w:p>
        </w:tc>
        <w:tc>
          <w:tcPr>
            <w:tcW w:w="739" w:type="pct"/>
          </w:tcPr>
          <w:p w:rsidR="0023705E" w:rsidRPr="001316F7" w:rsidRDefault="0023705E" w:rsidP="00284699">
            <w:pPr>
              <w:widowControl w:val="0"/>
              <w:suppressAutoHyphens/>
              <w:jc w:val="center"/>
              <w:rPr>
                <w:rFonts w:eastAsia="DejaVu Sans"/>
                <w:kern w:val="2"/>
                <w:sz w:val="24"/>
                <w:szCs w:val="24"/>
              </w:rPr>
            </w:pPr>
            <w:r w:rsidRPr="001316F7">
              <w:rPr>
                <w:sz w:val="24"/>
                <w:szCs w:val="24"/>
              </w:rPr>
              <w:t>Персонаж</w:t>
            </w:r>
          </w:p>
        </w:tc>
        <w:tc>
          <w:tcPr>
            <w:tcW w:w="576" w:type="pct"/>
          </w:tcPr>
          <w:p w:rsidR="0023705E" w:rsidRPr="001316F7" w:rsidRDefault="0023705E" w:rsidP="00284699">
            <w:pPr>
              <w:widowControl w:val="0"/>
              <w:suppressAutoHyphens/>
              <w:jc w:val="center"/>
              <w:rPr>
                <w:rFonts w:eastAsia="DejaVu Sans"/>
                <w:kern w:val="2"/>
                <w:sz w:val="24"/>
                <w:szCs w:val="24"/>
              </w:rPr>
            </w:pPr>
            <w:r w:rsidRPr="001316F7">
              <w:rPr>
                <w:sz w:val="24"/>
                <w:szCs w:val="24"/>
              </w:rPr>
              <w:t>Оценка</w:t>
            </w:r>
          </w:p>
        </w:tc>
        <w:tc>
          <w:tcPr>
            <w:tcW w:w="739" w:type="pct"/>
          </w:tcPr>
          <w:p w:rsidR="0023705E" w:rsidRPr="001316F7" w:rsidRDefault="0023705E" w:rsidP="00284699">
            <w:pPr>
              <w:widowControl w:val="0"/>
              <w:suppressAutoHyphens/>
              <w:jc w:val="center"/>
              <w:rPr>
                <w:rFonts w:eastAsia="DejaVu Sans"/>
                <w:kern w:val="2"/>
                <w:sz w:val="24"/>
                <w:szCs w:val="24"/>
              </w:rPr>
            </w:pPr>
            <w:r w:rsidRPr="001316F7">
              <w:rPr>
                <w:sz w:val="24"/>
                <w:szCs w:val="24"/>
              </w:rPr>
              <w:t>Персонаж</w:t>
            </w:r>
          </w:p>
        </w:tc>
        <w:tc>
          <w:tcPr>
            <w:tcW w:w="576" w:type="pct"/>
          </w:tcPr>
          <w:p w:rsidR="0023705E" w:rsidRPr="001316F7" w:rsidRDefault="0023705E" w:rsidP="00284699">
            <w:pPr>
              <w:widowControl w:val="0"/>
              <w:suppressAutoHyphens/>
              <w:jc w:val="center"/>
              <w:rPr>
                <w:rFonts w:eastAsia="DejaVu Sans"/>
                <w:kern w:val="2"/>
                <w:sz w:val="24"/>
                <w:szCs w:val="24"/>
              </w:rPr>
            </w:pPr>
            <w:r w:rsidRPr="001316F7">
              <w:rPr>
                <w:sz w:val="24"/>
                <w:szCs w:val="24"/>
              </w:rPr>
              <w:t>Оценка</w:t>
            </w:r>
          </w:p>
        </w:tc>
        <w:tc>
          <w:tcPr>
            <w:tcW w:w="236" w:type="pct"/>
          </w:tcPr>
          <w:p w:rsidR="0023705E" w:rsidRPr="001316F7" w:rsidRDefault="0023705E" w:rsidP="00284699">
            <w:pPr>
              <w:widowControl w:val="0"/>
              <w:suppressAutoHyphens/>
              <w:rPr>
                <w:rFonts w:eastAsia="DejaVu Sans"/>
                <w:kern w:val="2"/>
                <w:sz w:val="24"/>
                <w:szCs w:val="24"/>
              </w:rPr>
            </w:pPr>
          </w:p>
        </w:tc>
        <w:tc>
          <w:tcPr>
            <w:tcW w:w="236" w:type="pct"/>
          </w:tcPr>
          <w:p w:rsidR="0023705E" w:rsidRPr="001316F7" w:rsidRDefault="0023705E" w:rsidP="00284699">
            <w:pPr>
              <w:widowControl w:val="0"/>
              <w:suppressAutoHyphens/>
              <w:rPr>
                <w:rFonts w:eastAsia="DejaVu Sans"/>
                <w:kern w:val="2"/>
                <w:sz w:val="24"/>
                <w:szCs w:val="24"/>
              </w:rPr>
            </w:pPr>
          </w:p>
        </w:tc>
        <w:tc>
          <w:tcPr>
            <w:tcW w:w="235" w:type="pct"/>
          </w:tcPr>
          <w:p w:rsidR="0023705E" w:rsidRPr="001316F7" w:rsidRDefault="0023705E" w:rsidP="00284699">
            <w:pPr>
              <w:widowControl w:val="0"/>
              <w:suppressAutoHyphens/>
              <w:rPr>
                <w:rFonts w:eastAsia="DejaVu Sans"/>
                <w:kern w:val="2"/>
                <w:sz w:val="24"/>
                <w:szCs w:val="24"/>
              </w:rPr>
            </w:pPr>
          </w:p>
        </w:tc>
        <w:tc>
          <w:tcPr>
            <w:tcW w:w="237" w:type="pct"/>
          </w:tcPr>
          <w:p w:rsidR="0023705E" w:rsidRPr="001316F7" w:rsidRDefault="0023705E" w:rsidP="00284699">
            <w:pPr>
              <w:widowControl w:val="0"/>
              <w:suppressAutoHyphens/>
              <w:rPr>
                <w:rFonts w:eastAsia="DejaVu Sans"/>
                <w:kern w:val="2"/>
                <w:sz w:val="24"/>
                <w:szCs w:val="24"/>
              </w:rPr>
            </w:pPr>
          </w:p>
        </w:tc>
        <w:tc>
          <w:tcPr>
            <w:tcW w:w="266" w:type="pct"/>
          </w:tcPr>
          <w:p w:rsidR="0023705E" w:rsidRPr="001316F7" w:rsidRDefault="0023705E" w:rsidP="00284699">
            <w:pPr>
              <w:widowControl w:val="0"/>
              <w:suppressAutoHyphens/>
              <w:rPr>
                <w:rFonts w:eastAsia="DejaVu Sans"/>
                <w:kern w:val="2"/>
                <w:sz w:val="24"/>
                <w:szCs w:val="24"/>
              </w:rPr>
            </w:pPr>
          </w:p>
        </w:tc>
        <w:tc>
          <w:tcPr>
            <w:tcW w:w="141" w:type="pct"/>
          </w:tcPr>
          <w:p w:rsidR="0023705E" w:rsidRPr="001316F7" w:rsidRDefault="0023705E" w:rsidP="00284699">
            <w:pPr>
              <w:widowControl w:val="0"/>
              <w:suppressAutoHyphens/>
              <w:rPr>
                <w:rFonts w:eastAsia="DejaVu Sans"/>
                <w:kern w:val="2"/>
                <w:sz w:val="24"/>
                <w:szCs w:val="24"/>
              </w:rPr>
            </w:pPr>
          </w:p>
        </w:tc>
      </w:tr>
      <w:tr w:rsidR="0023705E" w:rsidRPr="001316F7">
        <w:tc>
          <w:tcPr>
            <w:tcW w:w="253" w:type="pct"/>
          </w:tcPr>
          <w:p w:rsidR="0023705E" w:rsidRPr="001316F7" w:rsidRDefault="0023705E" w:rsidP="00284699">
            <w:pPr>
              <w:widowControl w:val="0"/>
              <w:suppressAutoHyphens/>
              <w:rPr>
                <w:rFonts w:eastAsia="DejaVu Sans"/>
                <w:kern w:val="2"/>
                <w:sz w:val="24"/>
                <w:szCs w:val="24"/>
              </w:rPr>
            </w:pPr>
            <w:r w:rsidRPr="001316F7">
              <w:rPr>
                <w:sz w:val="24"/>
                <w:szCs w:val="24"/>
              </w:rPr>
              <w:t>1.</w:t>
            </w:r>
          </w:p>
        </w:tc>
        <w:tc>
          <w:tcPr>
            <w:tcW w:w="766" w:type="pct"/>
          </w:tcPr>
          <w:p w:rsidR="0023705E" w:rsidRPr="001316F7" w:rsidRDefault="0023705E" w:rsidP="00284699">
            <w:pPr>
              <w:widowControl w:val="0"/>
              <w:suppressAutoHyphens/>
              <w:rPr>
                <w:rFonts w:eastAsia="DejaVu Sans"/>
                <w:kern w:val="2"/>
                <w:sz w:val="24"/>
                <w:szCs w:val="24"/>
              </w:rPr>
            </w:pPr>
          </w:p>
        </w:tc>
        <w:tc>
          <w:tcPr>
            <w:tcW w:w="739" w:type="pct"/>
          </w:tcPr>
          <w:p w:rsidR="0023705E" w:rsidRPr="001316F7" w:rsidRDefault="0023705E" w:rsidP="00284699">
            <w:pPr>
              <w:widowControl w:val="0"/>
              <w:suppressAutoHyphens/>
              <w:rPr>
                <w:rFonts w:eastAsia="DejaVu Sans"/>
                <w:kern w:val="2"/>
                <w:sz w:val="24"/>
                <w:szCs w:val="24"/>
              </w:rPr>
            </w:pPr>
          </w:p>
        </w:tc>
        <w:tc>
          <w:tcPr>
            <w:tcW w:w="576" w:type="pct"/>
          </w:tcPr>
          <w:p w:rsidR="0023705E" w:rsidRPr="001316F7" w:rsidRDefault="0023705E" w:rsidP="00284699">
            <w:pPr>
              <w:widowControl w:val="0"/>
              <w:suppressAutoHyphens/>
              <w:rPr>
                <w:rFonts w:eastAsia="DejaVu Sans"/>
                <w:kern w:val="2"/>
                <w:sz w:val="24"/>
                <w:szCs w:val="24"/>
              </w:rPr>
            </w:pPr>
          </w:p>
        </w:tc>
        <w:tc>
          <w:tcPr>
            <w:tcW w:w="739" w:type="pct"/>
          </w:tcPr>
          <w:p w:rsidR="0023705E" w:rsidRPr="001316F7" w:rsidRDefault="0023705E" w:rsidP="00284699">
            <w:pPr>
              <w:widowControl w:val="0"/>
              <w:suppressAutoHyphens/>
              <w:rPr>
                <w:rFonts w:eastAsia="DejaVu Sans"/>
                <w:kern w:val="2"/>
                <w:sz w:val="24"/>
                <w:szCs w:val="24"/>
              </w:rPr>
            </w:pPr>
          </w:p>
        </w:tc>
        <w:tc>
          <w:tcPr>
            <w:tcW w:w="576" w:type="pct"/>
          </w:tcPr>
          <w:p w:rsidR="0023705E" w:rsidRPr="001316F7" w:rsidRDefault="0023705E" w:rsidP="00284699">
            <w:pPr>
              <w:widowControl w:val="0"/>
              <w:suppressAutoHyphens/>
              <w:rPr>
                <w:rFonts w:eastAsia="DejaVu Sans"/>
                <w:kern w:val="2"/>
                <w:sz w:val="24"/>
                <w:szCs w:val="24"/>
              </w:rPr>
            </w:pPr>
          </w:p>
        </w:tc>
        <w:tc>
          <w:tcPr>
            <w:tcW w:w="472" w:type="pct"/>
            <w:gridSpan w:val="2"/>
          </w:tcPr>
          <w:p w:rsidR="0023705E" w:rsidRPr="001316F7" w:rsidRDefault="0023705E" w:rsidP="00284699">
            <w:pPr>
              <w:widowControl w:val="0"/>
              <w:suppressAutoHyphens/>
              <w:rPr>
                <w:rFonts w:eastAsia="DejaVu Sans"/>
                <w:kern w:val="2"/>
                <w:sz w:val="24"/>
                <w:szCs w:val="24"/>
              </w:rPr>
            </w:pPr>
          </w:p>
        </w:tc>
        <w:tc>
          <w:tcPr>
            <w:tcW w:w="472" w:type="pct"/>
            <w:gridSpan w:val="2"/>
          </w:tcPr>
          <w:p w:rsidR="0023705E" w:rsidRPr="001316F7" w:rsidRDefault="0023705E" w:rsidP="00284699">
            <w:pPr>
              <w:widowControl w:val="0"/>
              <w:suppressAutoHyphens/>
              <w:rPr>
                <w:rFonts w:eastAsia="DejaVu Sans"/>
                <w:kern w:val="2"/>
                <w:sz w:val="24"/>
                <w:szCs w:val="24"/>
              </w:rPr>
            </w:pPr>
          </w:p>
        </w:tc>
        <w:tc>
          <w:tcPr>
            <w:tcW w:w="406" w:type="pct"/>
            <w:gridSpan w:val="2"/>
          </w:tcPr>
          <w:p w:rsidR="0023705E" w:rsidRPr="001316F7" w:rsidRDefault="0023705E" w:rsidP="00284699">
            <w:pPr>
              <w:widowControl w:val="0"/>
              <w:suppressAutoHyphens/>
              <w:rPr>
                <w:rFonts w:eastAsia="DejaVu Sans"/>
                <w:kern w:val="2"/>
                <w:sz w:val="24"/>
                <w:szCs w:val="24"/>
              </w:rPr>
            </w:pPr>
          </w:p>
        </w:tc>
      </w:tr>
    </w:tbl>
    <w:p w:rsidR="0023705E" w:rsidRPr="001316F7" w:rsidRDefault="0023705E" w:rsidP="008918BA">
      <w:pPr>
        <w:rPr>
          <w:rFonts w:eastAsia="DejaVu Sans"/>
          <w:kern w:val="2"/>
          <w:sz w:val="24"/>
          <w:szCs w:val="24"/>
        </w:rPr>
      </w:pPr>
    </w:p>
    <w:p w:rsidR="0023705E" w:rsidRPr="001316F7" w:rsidRDefault="0023705E" w:rsidP="008918BA">
      <w:pPr>
        <w:rPr>
          <w:sz w:val="24"/>
          <w:szCs w:val="24"/>
        </w:rPr>
      </w:pPr>
      <w:r w:rsidRPr="001316F7">
        <w:rPr>
          <w:sz w:val="24"/>
          <w:szCs w:val="24"/>
        </w:rPr>
        <w:t>10 (5+) – 1) эмоциональная выразительность; 2) пластическая выразительность; 3) образное видение (яркая фантазия и воображение); 4) восприятие и видение музыки (музыкальность исполнения); 5) актёрская смелость; 6) вера в вымысел;7) кураж (природная одарённость).</w:t>
      </w:r>
    </w:p>
    <w:p w:rsidR="0023705E" w:rsidRPr="001316F7" w:rsidRDefault="0023705E" w:rsidP="008918BA">
      <w:pPr>
        <w:rPr>
          <w:sz w:val="24"/>
          <w:szCs w:val="24"/>
        </w:rPr>
      </w:pPr>
      <w:r w:rsidRPr="001316F7">
        <w:rPr>
          <w:sz w:val="24"/>
          <w:szCs w:val="24"/>
        </w:rPr>
        <w:t>9 (5) – не проявлен один  из вышеперечисленных критериев</w:t>
      </w:r>
    </w:p>
    <w:p w:rsidR="0023705E" w:rsidRPr="001316F7" w:rsidRDefault="0023705E" w:rsidP="008918BA">
      <w:pPr>
        <w:rPr>
          <w:sz w:val="24"/>
          <w:szCs w:val="24"/>
        </w:rPr>
      </w:pPr>
      <w:r w:rsidRPr="001316F7">
        <w:rPr>
          <w:sz w:val="24"/>
          <w:szCs w:val="24"/>
        </w:rPr>
        <w:t>8 (5-) – не проявлены два  элемента актёрской техники</w:t>
      </w:r>
    </w:p>
    <w:p w:rsidR="0023705E" w:rsidRPr="001316F7" w:rsidRDefault="0023705E" w:rsidP="008918BA">
      <w:pPr>
        <w:rPr>
          <w:sz w:val="24"/>
          <w:szCs w:val="24"/>
        </w:rPr>
      </w:pPr>
      <w:r w:rsidRPr="001316F7">
        <w:rPr>
          <w:sz w:val="24"/>
          <w:szCs w:val="24"/>
        </w:rPr>
        <w:t>7 (4+) – не проявлены три элемента актёрской техники</w:t>
      </w:r>
    </w:p>
    <w:p w:rsidR="0023705E" w:rsidRPr="001316F7" w:rsidRDefault="0023705E" w:rsidP="008918BA">
      <w:pPr>
        <w:rPr>
          <w:sz w:val="24"/>
          <w:szCs w:val="24"/>
        </w:rPr>
      </w:pPr>
      <w:r w:rsidRPr="001316F7">
        <w:rPr>
          <w:sz w:val="24"/>
          <w:szCs w:val="24"/>
        </w:rPr>
        <w:t>6 (4) –  не проявлены четыре  элемента актёрской техники</w:t>
      </w:r>
    </w:p>
    <w:p w:rsidR="0023705E" w:rsidRPr="001316F7" w:rsidRDefault="0023705E" w:rsidP="008918BA">
      <w:pPr>
        <w:rPr>
          <w:sz w:val="24"/>
          <w:szCs w:val="24"/>
        </w:rPr>
      </w:pPr>
      <w:r w:rsidRPr="001316F7">
        <w:rPr>
          <w:sz w:val="24"/>
          <w:szCs w:val="24"/>
        </w:rPr>
        <w:t>5(4-) – не проявлены пять  элементов актёрской техники</w:t>
      </w:r>
    </w:p>
    <w:p w:rsidR="0023705E" w:rsidRPr="001316F7" w:rsidRDefault="0023705E" w:rsidP="008918BA">
      <w:pPr>
        <w:rPr>
          <w:sz w:val="24"/>
          <w:szCs w:val="24"/>
        </w:rPr>
      </w:pPr>
      <w:r w:rsidRPr="001316F7">
        <w:rPr>
          <w:sz w:val="24"/>
          <w:szCs w:val="24"/>
        </w:rPr>
        <w:t>4(3+) – не проявлены шесть  элементов актёрской техники</w:t>
      </w:r>
    </w:p>
    <w:p w:rsidR="0023705E" w:rsidRPr="001316F7" w:rsidRDefault="0023705E" w:rsidP="008918BA">
      <w:pPr>
        <w:rPr>
          <w:sz w:val="24"/>
          <w:szCs w:val="24"/>
        </w:rPr>
      </w:pPr>
      <w:r w:rsidRPr="001316F7">
        <w:rPr>
          <w:sz w:val="24"/>
          <w:szCs w:val="24"/>
        </w:rPr>
        <w:t>3 (3) - не проявлены семь  элементов актёрской техники</w:t>
      </w:r>
    </w:p>
    <w:p w:rsidR="0023705E" w:rsidRPr="001316F7" w:rsidRDefault="0023705E" w:rsidP="008918BA">
      <w:pPr>
        <w:rPr>
          <w:sz w:val="24"/>
          <w:szCs w:val="24"/>
        </w:rPr>
      </w:pPr>
      <w:r w:rsidRPr="001316F7">
        <w:rPr>
          <w:sz w:val="24"/>
          <w:szCs w:val="24"/>
        </w:rPr>
        <w:t>2 (3-) – ничего не получается, но есть желание, стремление</w:t>
      </w:r>
    </w:p>
    <w:p w:rsidR="0023705E" w:rsidRPr="001316F7" w:rsidRDefault="0023705E" w:rsidP="008918BA">
      <w:pPr>
        <w:rPr>
          <w:sz w:val="24"/>
          <w:szCs w:val="24"/>
        </w:rPr>
      </w:pPr>
      <w:r w:rsidRPr="001316F7">
        <w:rPr>
          <w:sz w:val="24"/>
          <w:szCs w:val="24"/>
        </w:rPr>
        <w:t>1 (2) – ничего не делает</w:t>
      </w:r>
    </w:p>
    <w:p w:rsidR="0023705E" w:rsidRPr="001316F7" w:rsidRDefault="0023705E" w:rsidP="008918BA">
      <w:pPr>
        <w:jc w:val="right"/>
        <w:rPr>
          <w:i/>
          <w:iCs/>
          <w:sz w:val="24"/>
          <w:szCs w:val="24"/>
        </w:rPr>
      </w:pPr>
    </w:p>
    <w:p w:rsidR="0023705E" w:rsidRPr="001316F7" w:rsidRDefault="0023705E" w:rsidP="008918BA">
      <w:pPr>
        <w:pageBreakBefore/>
        <w:widowControl w:val="0"/>
        <w:jc w:val="right"/>
        <w:rPr>
          <w:i/>
          <w:iCs/>
          <w:sz w:val="24"/>
          <w:szCs w:val="24"/>
        </w:rPr>
      </w:pPr>
      <w:r>
        <w:rPr>
          <w:i/>
          <w:iCs/>
          <w:sz w:val="24"/>
          <w:szCs w:val="24"/>
        </w:rPr>
        <w:t>П</w:t>
      </w:r>
      <w:r w:rsidRPr="001316F7">
        <w:rPr>
          <w:i/>
          <w:iCs/>
          <w:sz w:val="24"/>
          <w:szCs w:val="24"/>
        </w:rPr>
        <w:t>риложение 3</w:t>
      </w:r>
    </w:p>
    <w:p w:rsidR="0023705E" w:rsidRPr="001316F7" w:rsidRDefault="0023705E" w:rsidP="008918BA">
      <w:pPr>
        <w:rPr>
          <w:sz w:val="24"/>
          <w:szCs w:val="24"/>
        </w:rPr>
      </w:pPr>
    </w:p>
    <w:p w:rsidR="0023705E" w:rsidRPr="001316F7" w:rsidRDefault="0023705E" w:rsidP="008918BA">
      <w:pPr>
        <w:jc w:val="center"/>
        <w:rPr>
          <w:b/>
          <w:bCs/>
          <w:sz w:val="24"/>
          <w:szCs w:val="24"/>
        </w:rPr>
      </w:pPr>
      <w:r w:rsidRPr="001316F7">
        <w:rPr>
          <w:b/>
          <w:bCs/>
          <w:sz w:val="24"/>
          <w:szCs w:val="24"/>
        </w:rPr>
        <w:t>Уровень воспитанности учащихся  (методика Н.П. Капустина)</w:t>
      </w:r>
    </w:p>
    <w:p w:rsidR="0023705E" w:rsidRPr="001316F7" w:rsidRDefault="0023705E" w:rsidP="008918BA">
      <w:pPr>
        <w:jc w:val="center"/>
        <w:rPr>
          <w:b/>
          <w:bCs/>
          <w:sz w:val="24"/>
          <w:szCs w:val="24"/>
        </w:rPr>
      </w:pPr>
      <w:r w:rsidRPr="001316F7">
        <w:rPr>
          <w:b/>
          <w:bCs/>
          <w:sz w:val="24"/>
          <w:szCs w:val="24"/>
        </w:rPr>
        <w:t xml:space="preserve"> (1 - 4 классы)</w:t>
      </w:r>
    </w:p>
    <w:p w:rsidR="0023705E" w:rsidRPr="001316F7" w:rsidRDefault="0023705E" w:rsidP="008918BA">
      <w:pPr>
        <w:jc w:val="center"/>
        <w:rPr>
          <w:b/>
          <w:bCs/>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33"/>
        <w:gridCol w:w="1661"/>
        <w:gridCol w:w="1744"/>
        <w:gridCol w:w="1625"/>
      </w:tblGrid>
      <w:tr w:rsidR="0023705E" w:rsidRPr="001316F7">
        <w:tc>
          <w:tcPr>
            <w:tcW w:w="7128" w:type="dxa"/>
          </w:tcPr>
          <w:p w:rsidR="0023705E" w:rsidRPr="001316F7" w:rsidRDefault="0023705E" w:rsidP="00284699">
            <w:pPr>
              <w:rPr>
                <w:sz w:val="24"/>
                <w:szCs w:val="24"/>
              </w:rPr>
            </w:pPr>
          </w:p>
        </w:tc>
        <w:tc>
          <w:tcPr>
            <w:tcW w:w="2520" w:type="dxa"/>
          </w:tcPr>
          <w:p w:rsidR="0023705E" w:rsidRPr="001316F7" w:rsidRDefault="0023705E" w:rsidP="00284699">
            <w:pPr>
              <w:rPr>
                <w:sz w:val="24"/>
                <w:szCs w:val="24"/>
              </w:rPr>
            </w:pPr>
            <w:r w:rsidRPr="001316F7">
              <w:rPr>
                <w:sz w:val="24"/>
                <w:szCs w:val="24"/>
              </w:rPr>
              <w:t xml:space="preserve">Я оцениваю себя </w:t>
            </w:r>
          </w:p>
        </w:tc>
        <w:tc>
          <w:tcPr>
            <w:tcW w:w="2700" w:type="dxa"/>
          </w:tcPr>
          <w:p w:rsidR="0023705E" w:rsidRPr="001316F7" w:rsidRDefault="0023705E" w:rsidP="00284699">
            <w:pPr>
              <w:rPr>
                <w:sz w:val="24"/>
                <w:szCs w:val="24"/>
              </w:rPr>
            </w:pPr>
            <w:r w:rsidRPr="001316F7">
              <w:rPr>
                <w:sz w:val="24"/>
                <w:szCs w:val="24"/>
              </w:rPr>
              <w:t>Меня оценивает учитель</w:t>
            </w:r>
          </w:p>
        </w:tc>
        <w:tc>
          <w:tcPr>
            <w:tcW w:w="2438" w:type="dxa"/>
          </w:tcPr>
          <w:p w:rsidR="0023705E" w:rsidRPr="001316F7" w:rsidRDefault="0023705E" w:rsidP="00284699">
            <w:pPr>
              <w:rPr>
                <w:sz w:val="24"/>
                <w:szCs w:val="24"/>
              </w:rPr>
            </w:pPr>
            <w:r w:rsidRPr="001316F7">
              <w:rPr>
                <w:sz w:val="24"/>
                <w:szCs w:val="24"/>
              </w:rPr>
              <w:t>Итоговые оценки</w:t>
            </w:r>
          </w:p>
        </w:tc>
      </w:tr>
      <w:tr w:rsidR="0023705E" w:rsidRPr="001316F7">
        <w:tc>
          <w:tcPr>
            <w:tcW w:w="7128" w:type="dxa"/>
          </w:tcPr>
          <w:p w:rsidR="0023705E" w:rsidRPr="001316F7" w:rsidRDefault="0023705E" w:rsidP="00CC7D5B">
            <w:pPr>
              <w:numPr>
                <w:ilvl w:val="0"/>
                <w:numId w:val="7"/>
              </w:numPr>
              <w:rPr>
                <w:b/>
                <w:bCs/>
                <w:sz w:val="24"/>
                <w:szCs w:val="24"/>
              </w:rPr>
            </w:pPr>
            <w:r w:rsidRPr="001316F7">
              <w:rPr>
                <w:b/>
                <w:bCs/>
                <w:sz w:val="24"/>
                <w:szCs w:val="24"/>
              </w:rPr>
              <w:t>Любознательность:</w:t>
            </w:r>
          </w:p>
          <w:p w:rsidR="0023705E" w:rsidRPr="001316F7" w:rsidRDefault="0023705E" w:rsidP="00284699">
            <w:pPr>
              <w:ind w:left="360"/>
              <w:rPr>
                <w:sz w:val="24"/>
                <w:szCs w:val="24"/>
              </w:rPr>
            </w:pPr>
            <w:r w:rsidRPr="001316F7">
              <w:rPr>
                <w:sz w:val="24"/>
                <w:szCs w:val="24"/>
              </w:rPr>
              <w:t>- мне интересно учиться</w:t>
            </w:r>
          </w:p>
          <w:p w:rsidR="0023705E" w:rsidRPr="001316F7" w:rsidRDefault="0023705E" w:rsidP="00284699">
            <w:pPr>
              <w:ind w:left="360"/>
              <w:rPr>
                <w:sz w:val="24"/>
                <w:szCs w:val="24"/>
              </w:rPr>
            </w:pPr>
            <w:r w:rsidRPr="001316F7">
              <w:rPr>
                <w:sz w:val="24"/>
                <w:szCs w:val="24"/>
              </w:rPr>
              <w:t>- я люблю читать</w:t>
            </w:r>
          </w:p>
          <w:p w:rsidR="0023705E" w:rsidRPr="001316F7" w:rsidRDefault="0023705E" w:rsidP="00284699">
            <w:pPr>
              <w:ind w:left="360"/>
              <w:rPr>
                <w:sz w:val="24"/>
                <w:szCs w:val="24"/>
              </w:rPr>
            </w:pPr>
            <w:r w:rsidRPr="001316F7">
              <w:rPr>
                <w:sz w:val="24"/>
                <w:szCs w:val="24"/>
              </w:rPr>
              <w:t>- мне интересно находить ответы на непонятные вопросы</w:t>
            </w:r>
          </w:p>
          <w:p w:rsidR="0023705E" w:rsidRPr="001316F7" w:rsidRDefault="0023705E" w:rsidP="00284699">
            <w:pPr>
              <w:ind w:left="360"/>
              <w:rPr>
                <w:sz w:val="24"/>
                <w:szCs w:val="24"/>
              </w:rPr>
            </w:pPr>
            <w:r w:rsidRPr="001316F7">
              <w:rPr>
                <w:sz w:val="24"/>
                <w:szCs w:val="24"/>
              </w:rPr>
              <w:t>- я всегда выполняю домашнее задание</w:t>
            </w:r>
          </w:p>
          <w:p w:rsidR="0023705E" w:rsidRPr="001316F7" w:rsidRDefault="0023705E" w:rsidP="00284699">
            <w:pPr>
              <w:ind w:left="360"/>
              <w:rPr>
                <w:sz w:val="24"/>
                <w:szCs w:val="24"/>
              </w:rPr>
            </w:pPr>
            <w:r w:rsidRPr="001316F7">
              <w:rPr>
                <w:sz w:val="24"/>
                <w:szCs w:val="24"/>
              </w:rPr>
              <w:t>- я стремлюсь получать хорошие отметки</w:t>
            </w:r>
          </w:p>
        </w:tc>
        <w:tc>
          <w:tcPr>
            <w:tcW w:w="2520" w:type="dxa"/>
          </w:tcPr>
          <w:p w:rsidR="0023705E" w:rsidRPr="001316F7" w:rsidRDefault="0023705E" w:rsidP="00284699">
            <w:pPr>
              <w:rPr>
                <w:sz w:val="24"/>
                <w:szCs w:val="24"/>
              </w:rPr>
            </w:pPr>
          </w:p>
        </w:tc>
        <w:tc>
          <w:tcPr>
            <w:tcW w:w="2700" w:type="dxa"/>
          </w:tcPr>
          <w:p w:rsidR="0023705E" w:rsidRPr="001316F7" w:rsidRDefault="0023705E" w:rsidP="00284699">
            <w:pPr>
              <w:rPr>
                <w:sz w:val="24"/>
                <w:szCs w:val="24"/>
              </w:rPr>
            </w:pPr>
          </w:p>
        </w:tc>
        <w:tc>
          <w:tcPr>
            <w:tcW w:w="2438" w:type="dxa"/>
          </w:tcPr>
          <w:p w:rsidR="0023705E" w:rsidRPr="001316F7" w:rsidRDefault="0023705E" w:rsidP="00284699">
            <w:pPr>
              <w:rPr>
                <w:sz w:val="24"/>
                <w:szCs w:val="24"/>
              </w:rPr>
            </w:pPr>
          </w:p>
        </w:tc>
      </w:tr>
      <w:tr w:rsidR="0023705E" w:rsidRPr="001316F7">
        <w:tc>
          <w:tcPr>
            <w:tcW w:w="7128" w:type="dxa"/>
          </w:tcPr>
          <w:p w:rsidR="0023705E" w:rsidRPr="001316F7" w:rsidRDefault="0023705E" w:rsidP="00CC7D5B">
            <w:pPr>
              <w:numPr>
                <w:ilvl w:val="0"/>
                <w:numId w:val="7"/>
              </w:numPr>
              <w:rPr>
                <w:b/>
                <w:bCs/>
                <w:sz w:val="24"/>
                <w:szCs w:val="24"/>
              </w:rPr>
            </w:pPr>
            <w:r w:rsidRPr="001316F7">
              <w:rPr>
                <w:b/>
                <w:bCs/>
                <w:sz w:val="24"/>
                <w:szCs w:val="24"/>
              </w:rPr>
              <w:t>Прилежание:</w:t>
            </w:r>
          </w:p>
          <w:p w:rsidR="0023705E" w:rsidRPr="001316F7" w:rsidRDefault="0023705E" w:rsidP="00284699">
            <w:pPr>
              <w:ind w:left="360"/>
              <w:rPr>
                <w:sz w:val="24"/>
                <w:szCs w:val="24"/>
              </w:rPr>
            </w:pPr>
            <w:r w:rsidRPr="001316F7">
              <w:rPr>
                <w:sz w:val="24"/>
                <w:szCs w:val="24"/>
              </w:rPr>
              <w:t>- я старателен в учебе</w:t>
            </w:r>
          </w:p>
          <w:p w:rsidR="0023705E" w:rsidRPr="001316F7" w:rsidRDefault="0023705E" w:rsidP="00284699">
            <w:pPr>
              <w:ind w:left="360"/>
              <w:rPr>
                <w:sz w:val="24"/>
                <w:szCs w:val="24"/>
              </w:rPr>
            </w:pPr>
            <w:r w:rsidRPr="001316F7">
              <w:rPr>
                <w:sz w:val="24"/>
                <w:szCs w:val="24"/>
              </w:rPr>
              <w:t>- я внимателен</w:t>
            </w:r>
          </w:p>
          <w:p w:rsidR="0023705E" w:rsidRPr="001316F7" w:rsidRDefault="0023705E" w:rsidP="00284699">
            <w:pPr>
              <w:ind w:left="360"/>
              <w:rPr>
                <w:sz w:val="24"/>
                <w:szCs w:val="24"/>
              </w:rPr>
            </w:pPr>
            <w:r w:rsidRPr="001316F7">
              <w:rPr>
                <w:sz w:val="24"/>
                <w:szCs w:val="24"/>
              </w:rPr>
              <w:t>- я самостоятелен</w:t>
            </w:r>
          </w:p>
          <w:p w:rsidR="0023705E" w:rsidRPr="001316F7" w:rsidRDefault="0023705E" w:rsidP="00284699">
            <w:pPr>
              <w:ind w:left="360"/>
              <w:rPr>
                <w:sz w:val="24"/>
                <w:szCs w:val="24"/>
              </w:rPr>
            </w:pPr>
            <w:r w:rsidRPr="001316F7">
              <w:rPr>
                <w:sz w:val="24"/>
                <w:szCs w:val="24"/>
              </w:rPr>
              <w:t>- я помогаю другим в делах и сам обращаюсь за помощью</w:t>
            </w:r>
          </w:p>
          <w:p w:rsidR="0023705E" w:rsidRPr="001316F7" w:rsidRDefault="0023705E" w:rsidP="00284699">
            <w:pPr>
              <w:ind w:left="360"/>
              <w:rPr>
                <w:sz w:val="24"/>
                <w:szCs w:val="24"/>
              </w:rPr>
            </w:pPr>
            <w:r w:rsidRPr="001316F7">
              <w:rPr>
                <w:sz w:val="24"/>
                <w:szCs w:val="24"/>
              </w:rPr>
              <w:t>- мне нравится самообслуживание в школе и дома</w:t>
            </w:r>
          </w:p>
        </w:tc>
        <w:tc>
          <w:tcPr>
            <w:tcW w:w="2520" w:type="dxa"/>
          </w:tcPr>
          <w:p w:rsidR="0023705E" w:rsidRPr="001316F7" w:rsidRDefault="0023705E" w:rsidP="00284699">
            <w:pPr>
              <w:rPr>
                <w:sz w:val="24"/>
                <w:szCs w:val="24"/>
              </w:rPr>
            </w:pPr>
          </w:p>
        </w:tc>
        <w:tc>
          <w:tcPr>
            <w:tcW w:w="2700" w:type="dxa"/>
          </w:tcPr>
          <w:p w:rsidR="0023705E" w:rsidRPr="001316F7" w:rsidRDefault="0023705E" w:rsidP="00284699">
            <w:pPr>
              <w:rPr>
                <w:sz w:val="24"/>
                <w:szCs w:val="24"/>
              </w:rPr>
            </w:pPr>
          </w:p>
        </w:tc>
        <w:tc>
          <w:tcPr>
            <w:tcW w:w="2438" w:type="dxa"/>
          </w:tcPr>
          <w:p w:rsidR="0023705E" w:rsidRPr="001316F7" w:rsidRDefault="0023705E" w:rsidP="00284699">
            <w:pPr>
              <w:rPr>
                <w:sz w:val="24"/>
                <w:szCs w:val="24"/>
              </w:rPr>
            </w:pPr>
          </w:p>
        </w:tc>
      </w:tr>
      <w:tr w:rsidR="0023705E" w:rsidRPr="001316F7">
        <w:tc>
          <w:tcPr>
            <w:tcW w:w="7128" w:type="dxa"/>
          </w:tcPr>
          <w:p w:rsidR="0023705E" w:rsidRPr="001316F7" w:rsidRDefault="0023705E" w:rsidP="00CC7D5B">
            <w:pPr>
              <w:numPr>
                <w:ilvl w:val="0"/>
                <w:numId w:val="7"/>
              </w:numPr>
              <w:rPr>
                <w:b/>
                <w:bCs/>
                <w:sz w:val="24"/>
                <w:szCs w:val="24"/>
              </w:rPr>
            </w:pPr>
            <w:r w:rsidRPr="001316F7">
              <w:rPr>
                <w:b/>
                <w:bCs/>
                <w:sz w:val="24"/>
                <w:szCs w:val="24"/>
              </w:rPr>
              <w:t>Отношение к природе:</w:t>
            </w:r>
          </w:p>
          <w:p w:rsidR="0023705E" w:rsidRPr="001316F7" w:rsidRDefault="0023705E" w:rsidP="00284699">
            <w:pPr>
              <w:ind w:left="360"/>
              <w:rPr>
                <w:sz w:val="24"/>
                <w:szCs w:val="24"/>
              </w:rPr>
            </w:pPr>
            <w:r w:rsidRPr="001316F7">
              <w:rPr>
                <w:sz w:val="24"/>
                <w:szCs w:val="24"/>
              </w:rPr>
              <w:t>- я берегу землю</w:t>
            </w:r>
          </w:p>
          <w:p w:rsidR="0023705E" w:rsidRPr="001316F7" w:rsidRDefault="0023705E" w:rsidP="00284699">
            <w:pPr>
              <w:ind w:left="360"/>
              <w:rPr>
                <w:sz w:val="24"/>
                <w:szCs w:val="24"/>
              </w:rPr>
            </w:pPr>
            <w:r w:rsidRPr="001316F7">
              <w:rPr>
                <w:sz w:val="24"/>
                <w:szCs w:val="24"/>
              </w:rPr>
              <w:t>- я берегу растения</w:t>
            </w:r>
          </w:p>
          <w:p w:rsidR="0023705E" w:rsidRPr="001316F7" w:rsidRDefault="0023705E" w:rsidP="00284699">
            <w:pPr>
              <w:ind w:left="360"/>
              <w:rPr>
                <w:sz w:val="24"/>
                <w:szCs w:val="24"/>
              </w:rPr>
            </w:pPr>
            <w:r w:rsidRPr="001316F7">
              <w:rPr>
                <w:sz w:val="24"/>
                <w:szCs w:val="24"/>
              </w:rPr>
              <w:t>- я берегу животных</w:t>
            </w:r>
          </w:p>
          <w:p w:rsidR="0023705E" w:rsidRPr="001316F7" w:rsidRDefault="0023705E" w:rsidP="00284699">
            <w:pPr>
              <w:ind w:left="360"/>
              <w:rPr>
                <w:sz w:val="24"/>
                <w:szCs w:val="24"/>
              </w:rPr>
            </w:pPr>
            <w:r w:rsidRPr="001316F7">
              <w:rPr>
                <w:sz w:val="24"/>
                <w:szCs w:val="24"/>
              </w:rPr>
              <w:t>- я берегу природу</w:t>
            </w:r>
          </w:p>
        </w:tc>
        <w:tc>
          <w:tcPr>
            <w:tcW w:w="2520" w:type="dxa"/>
          </w:tcPr>
          <w:p w:rsidR="0023705E" w:rsidRPr="001316F7" w:rsidRDefault="0023705E" w:rsidP="00284699">
            <w:pPr>
              <w:rPr>
                <w:sz w:val="24"/>
                <w:szCs w:val="24"/>
              </w:rPr>
            </w:pPr>
          </w:p>
        </w:tc>
        <w:tc>
          <w:tcPr>
            <w:tcW w:w="2700" w:type="dxa"/>
          </w:tcPr>
          <w:p w:rsidR="0023705E" w:rsidRPr="001316F7" w:rsidRDefault="0023705E" w:rsidP="00284699">
            <w:pPr>
              <w:rPr>
                <w:sz w:val="24"/>
                <w:szCs w:val="24"/>
              </w:rPr>
            </w:pPr>
          </w:p>
        </w:tc>
        <w:tc>
          <w:tcPr>
            <w:tcW w:w="2438" w:type="dxa"/>
          </w:tcPr>
          <w:p w:rsidR="0023705E" w:rsidRPr="001316F7" w:rsidRDefault="0023705E" w:rsidP="00284699">
            <w:pPr>
              <w:rPr>
                <w:sz w:val="24"/>
                <w:szCs w:val="24"/>
              </w:rPr>
            </w:pPr>
          </w:p>
        </w:tc>
      </w:tr>
      <w:tr w:rsidR="0023705E" w:rsidRPr="001316F7">
        <w:tc>
          <w:tcPr>
            <w:tcW w:w="7128" w:type="dxa"/>
          </w:tcPr>
          <w:p w:rsidR="0023705E" w:rsidRPr="001316F7" w:rsidRDefault="0023705E" w:rsidP="00CC7D5B">
            <w:pPr>
              <w:numPr>
                <w:ilvl w:val="0"/>
                <w:numId w:val="7"/>
              </w:numPr>
              <w:rPr>
                <w:b/>
                <w:bCs/>
                <w:sz w:val="24"/>
                <w:szCs w:val="24"/>
              </w:rPr>
            </w:pPr>
            <w:r w:rsidRPr="001316F7">
              <w:rPr>
                <w:b/>
                <w:bCs/>
                <w:sz w:val="24"/>
                <w:szCs w:val="24"/>
              </w:rPr>
              <w:t>Я и школа:</w:t>
            </w:r>
          </w:p>
          <w:p w:rsidR="0023705E" w:rsidRPr="001316F7" w:rsidRDefault="0023705E" w:rsidP="00284699">
            <w:pPr>
              <w:ind w:left="360"/>
              <w:rPr>
                <w:sz w:val="24"/>
                <w:szCs w:val="24"/>
              </w:rPr>
            </w:pPr>
            <w:r w:rsidRPr="001316F7">
              <w:rPr>
                <w:sz w:val="24"/>
                <w:szCs w:val="24"/>
              </w:rPr>
              <w:t>- я выполняю правила для учащихся</w:t>
            </w:r>
          </w:p>
          <w:p w:rsidR="0023705E" w:rsidRPr="001316F7" w:rsidRDefault="0023705E" w:rsidP="00284699">
            <w:pPr>
              <w:ind w:left="360"/>
              <w:rPr>
                <w:sz w:val="24"/>
                <w:szCs w:val="24"/>
              </w:rPr>
            </w:pPr>
            <w:r w:rsidRPr="001316F7">
              <w:rPr>
                <w:sz w:val="24"/>
                <w:szCs w:val="24"/>
              </w:rPr>
              <w:t>- я выполняю правила внутришкольной жизни</w:t>
            </w:r>
          </w:p>
          <w:p w:rsidR="0023705E" w:rsidRPr="001316F7" w:rsidRDefault="0023705E" w:rsidP="00284699">
            <w:pPr>
              <w:ind w:left="360"/>
              <w:rPr>
                <w:sz w:val="24"/>
                <w:szCs w:val="24"/>
              </w:rPr>
            </w:pPr>
            <w:r w:rsidRPr="001316F7">
              <w:rPr>
                <w:sz w:val="24"/>
                <w:szCs w:val="24"/>
              </w:rPr>
              <w:t>- я добр в отношениях с людьми</w:t>
            </w:r>
          </w:p>
          <w:p w:rsidR="0023705E" w:rsidRPr="001316F7" w:rsidRDefault="0023705E" w:rsidP="00284699">
            <w:pPr>
              <w:ind w:left="360"/>
              <w:rPr>
                <w:sz w:val="24"/>
                <w:szCs w:val="24"/>
              </w:rPr>
            </w:pPr>
            <w:r w:rsidRPr="001316F7">
              <w:rPr>
                <w:sz w:val="24"/>
                <w:szCs w:val="24"/>
              </w:rPr>
              <w:t>- я участвую в делах класса и школы</w:t>
            </w:r>
          </w:p>
          <w:p w:rsidR="0023705E" w:rsidRPr="001316F7" w:rsidRDefault="0023705E" w:rsidP="00284699">
            <w:pPr>
              <w:ind w:left="360"/>
              <w:rPr>
                <w:sz w:val="24"/>
                <w:szCs w:val="24"/>
              </w:rPr>
            </w:pPr>
            <w:r w:rsidRPr="001316F7">
              <w:rPr>
                <w:sz w:val="24"/>
                <w:szCs w:val="24"/>
              </w:rPr>
              <w:t>- я справедлив в отношениях с людьми</w:t>
            </w:r>
          </w:p>
          <w:p w:rsidR="0023705E" w:rsidRPr="001316F7" w:rsidRDefault="0023705E" w:rsidP="00284699">
            <w:pPr>
              <w:ind w:left="360"/>
              <w:rPr>
                <w:sz w:val="24"/>
                <w:szCs w:val="24"/>
              </w:rPr>
            </w:pPr>
          </w:p>
        </w:tc>
        <w:tc>
          <w:tcPr>
            <w:tcW w:w="2520" w:type="dxa"/>
          </w:tcPr>
          <w:p w:rsidR="0023705E" w:rsidRPr="001316F7" w:rsidRDefault="0023705E" w:rsidP="00284699">
            <w:pPr>
              <w:rPr>
                <w:sz w:val="24"/>
                <w:szCs w:val="24"/>
              </w:rPr>
            </w:pPr>
          </w:p>
        </w:tc>
        <w:tc>
          <w:tcPr>
            <w:tcW w:w="2700" w:type="dxa"/>
          </w:tcPr>
          <w:p w:rsidR="0023705E" w:rsidRPr="001316F7" w:rsidRDefault="0023705E" w:rsidP="00284699">
            <w:pPr>
              <w:rPr>
                <w:sz w:val="24"/>
                <w:szCs w:val="24"/>
              </w:rPr>
            </w:pPr>
          </w:p>
        </w:tc>
        <w:tc>
          <w:tcPr>
            <w:tcW w:w="2438" w:type="dxa"/>
          </w:tcPr>
          <w:p w:rsidR="0023705E" w:rsidRPr="001316F7" w:rsidRDefault="0023705E" w:rsidP="00284699">
            <w:pPr>
              <w:rPr>
                <w:sz w:val="24"/>
                <w:szCs w:val="24"/>
              </w:rPr>
            </w:pPr>
          </w:p>
        </w:tc>
      </w:tr>
      <w:tr w:rsidR="0023705E" w:rsidRPr="001316F7">
        <w:tc>
          <w:tcPr>
            <w:tcW w:w="7128" w:type="dxa"/>
          </w:tcPr>
          <w:p w:rsidR="0023705E" w:rsidRPr="001316F7" w:rsidRDefault="0023705E" w:rsidP="00CC7D5B">
            <w:pPr>
              <w:numPr>
                <w:ilvl w:val="0"/>
                <w:numId w:val="7"/>
              </w:numPr>
              <w:rPr>
                <w:b/>
                <w:bCs/>
                <w:sz w:val="24"/>
                <w:szCs w:val="24"/>
              </w:rPr>
            </w:pPr>
            <w:r w:rsidRPr="001316F7">
              <w:rPr>
                <w:b/>
                <w:bCs/>
                <w:sz w:val="24"/>
                <w:szCs w:val="24"/>
              </w:rPr>
              <w:t>Прекрасное в моей жизни:</w:t>
            </w:r>
          </w:p>
          <w:p w:rsidR="0023705E" w:rsidRPr="001316F7" w:rsidRDefault="0023705E" w:rsidP="00284699">
            <w:pPr>
              <w:ind w:left="360"/>
              <w:rPr>
                <w:sz w:val="24"/>
                <w:szCs w:val="24"/>
              </w:rPr>
            </w:pPr>
            <w:r w:rsidRPr="001316F7">
              <w:rPr>
                <w:sz w:val="24"/>
                <w:szCs w:val="24"/>
              </w:rPr>
              <w:t>- я аккуратен и опрятен</w:t>
            </w:r>
          </w:p>
          <w:p w:rsidR="0023705E" w:rsidRPr="001316F7" w:rsidRDefault="0023705E" w:rsidP="00284699">
            <w:pPr>
              <w:ind w:left="360"/>
              <w:rPr>
                <w:sz w:val="24"/>
                <w:szCs w:val="24"/>
              </w:rPr>
            </w:pPr>
            <w:r w:rsidRPr="001316F7">
              <w:rPr>
                <w:sz w:val="24"/>
                <w:szCs w:val="24"/>
              </w:rPr>
              <w:t>- я соблюдаю культуру поведения</w:t>
            </w:r>
          </w:p>
          <w:p w:rsidR="0023705E" w:rsidRPr="001316F7" w:rsidRDefault="0023705E" w:rsidP="00284699">
            <w:pPr>
              <w:ind w:left="360"/>
              <w:rPr>
                <w:sz w:val="24"/>
                <w:szCs w:val="24"/>
              </w:rPr>
            </w:pPr>
            <w:r w:rsidRPr="001316F7">
              <w:rPr>
                <w:sz w:val="24"/>
                <w:szCs w:val="24"/>
              </w:rPr>
              <w:t>- я забочусь о здоровье</w:t>
            </w:r>
          </w:p>
          <w:p w:rsidR="0023705E" w:rsidRPr="001316F7" w:rsidRDefault="0023705E" w:rsidP="00284699">
            <w:pPr>
              <w:ind w:left="360"/>
              <w:rPr>
                <w:sz w:val="24"/>
                <w:szCs w:val="24"/>
              </w:rPr>
            </w:pPr>
            <w:r w:rsidRPr="001316F7">
              <w:rPr>
                <w:sz w:val="24"/>
                <w:szCs w:val="24"/>
              </w:rPr>
              <w:t>- я умею правильно распределять время учебы и отдыха</w:t>
            </w:r>
          </w:p>
          <w:p w:rsidR="0023705E" w:rsidRPr="001316F7" w:rsidRDefault="0023705E" w:rsidP="00284699">
            <w:pPr>
              <w:rPr>
                <w:sz w:val="24"/>
                <w:szCs w:val="24"/>
              </w:rPr>
            </w:pPr>
            <w:r w:rsidRPr="001316F7">
              <w:rPr>
                <w:sz w:val="24"/>
                <w:szCs w:val="24"/>
              </w:rPr>
              <w:t>- у меня нет вредных привычек</w:t>
            </w:r>
          </w:p>
        </w:tc>
        <w:tc>
          <w:tcPr>
            <w:tcW w:w="2520" w:type="dxa"/>
          </w:tcPr>
          <w:p w:rsidR="0023705E" w:rsidRPr="001316F7" w:rsidRDefault="0023705E" w:rsidP="00284699">
            <w:pPr>
              <w:rPr>
                <w:sz w:val="24"/>
                <w:szCs w:val="24"/>
              </w:rPr>
            </w:pPr>
          </w:p>
        </w:tc>
        <w:tc>
          <w:tcPr>
            <w:tcW w:w="2700" w:type="dxa"/>
          </w:tcPr>
          <w:p w:rsidR="0023705E" w:rsidRPr="001316F7" w:rsidRDefault="0023705E" w:rsidP="00284699">
            <w:pPr>
              <w:rPr>
                <w:sz w:val="24"/>
                <w:szCs w:val="24"/>
              </w:rPr>
            </w:pPr>
          </w:p>
        </w:tc>
        <w:tc>
          <w:tcPr>
            <w:tcW w:w="2438" w:type="dxa"/>
          </w:tcPr>
          <w:p w:rsidR="0023705E" w:rsidRPr="001316F7" w:rsidRDefault="0023705E" w:rsidP="00284699">
            <w:pPr>
              <w:rPr>
                <w:sz w:val="24"/>
                <w:szCs w:val="24"/>
              </w:rPr>
            </w:pPr>
          </w:p>
        </w:tc>
      </w:tr>
    </w:tbl>
    <w:p w:rsidR="0023705E" w:rsidRPr="001316F7" w:rsidRDefault="0023705E" w:rsidP="008918BA">
      <w:pPr>
        <w:rPr>
          <w:b/>
          <w:bCs/>
          <w:sz w:val="24"/>
          <w:szCs w:val="24"/>
        </w:rPr>
      </w:pPr>
      <w:r w:rsidRPr="001316F7">
        <w:rPr>
          <w:b/>
          <w:bCs/>
          <w:sz w:val="24"/>
          <w:szCs w:val="24"/>
        </w:rPr>
        <w:t>Оценка результатов:</w:t>
      </w:r>
    </w:p>
    <w:p w:rsidR="0023705E" w:rsidRPr="001316F7" w:rsidRDefault="0023705E" w:rsidP="008918BA">
      <w:pPr>
        <w:tabs>
          <w:tab w:val="left" w:pos="6360"/>
        </w:tabs>
        <w:rPr>
          <w:sz w:val="24"/>
          <w:szCs w:val="24"/>
        </w:rPr>
      </w:pPr>
      <w:r w:rsidRPr="001316F7">
        <w:rPr>
          <w:sz w:val="24"/>
          <w:szCs w:val="24"/>
        </w:rPr>
        <w:t>5 – всегда</w:t>
      </w:r>
      <w:r w:rsidRPr="001316F7">
        <w:rPr>
          <w:sz w:val="24"/>
          <w:szCs w:val="24"/>
        </w:rPr>
        <w:tab/>
        <w:t>По каждому качеству выводится одна среднеарифметическая оценка.</w:t>
      </w:r>
    </w:p>
    <w:p w:rsidR="0023705E" w:rsidRPr="001316F7" w:rsidRDefault="0023705E" w:rsidP="008918BA">
      <w:pPr>
        <w:tabs>
          <w:tab w:val="left" w:pos="6360"/>
        </w:tabs>
        <w:rPr>
          <w:sz w:val="24"/>
          <w:szCs w:val="24"/>
        </w:rPr>
      </w:pPr>
      <w:r w:rsidRPr="001316F7">
        <w:rPr>
          <w:sz w:val="24"/>
          <w:szCs w:val="24"/>
        </w:rPr>
        <w:t>4 – часто</w:t>
      </w:r>
      <w:r w:rsidRPr="001316F7">
        <w:rPr>
          <w:sz w:val="24"/>
          <w:szCs w:val="24"/>
        </w:rPr>
        <w:tab/>
        <w:t>В результате каждый ученик имеет 5 оценок.</w:t>
      </w:r>
    </w:p>
    <w:p w:rsidR="0023705E" w:rsidRPr="001316F7" w:rsidRDefault="0023705E" w:rsidP="008918BA">
      <w:pPr>
        <w:rPr>
          <w:sz w:val="24"/>
          <w:szCs w:val="24"/>
        </w:rPr>
      </w:pPr>
      <w:r w:rsidRPr="001316F7">
        <w:rPr>
          <w:sz w:val="24"/>
          <w:szCs w:val="24"/>
        </w:rPr>
        <w:t>3 – редко</w:t>
      </w:r>
    </w:p>
    <w:p w:rsidR="0023705E" w:rsidRPr="001316F7" w:rsidRDefault="0023705E" w:rsidP="008918BA">
      <w:pPr>
        <w:rPr>
          <w:sz w:val="24"/>
          <w:szCs w:val="24"/>
        </w:rPr>
      </w:pPr>
      <w:r w:rsidRPr="001316F7">
        <w:rPr>
          <w:sz w:val="24"/>
          <w:szCs w:val="24"/>
        </w:rPr>
        <w:t>2 – никогда</w:t>
      </w:r>
    </w:p>
    <w:p w:rsidR="0023705E" w:rsidRPr="001316F7" w:rsidRDefault="0023705E" w:rsidP="008918BA">
      <w:pPr>
        <w:rPr>
          <w:sz w:val="24"/>
          <w:szCs w:val="24"/>
        </w:rPr>
      </w:pPr>
      <w:r w:rsidRPr="001316F7">
        <w:rPr>
          <w:sz w:val="24"/>
          <w:szCs w:val="24"/>
        </w:rPr>
        <w:t>1 – у меня другая позиция</w:t>
      </w:r>
    </w:p>
    <w:p w:rsidR="0023705E" w:rsidRPr="001316F7" w:rsidRDefault="0023705E" w:rsidP="008918BA">
      <w:pPr>
        <w:jc w:val="center"/>
        <w:rPr>
          <w:b/>
          <w:bCs/>
          <w:sz w:val="24"/>
          <w:szCs w:val="24"/>
        </w:rPr>
      </w:pPr>
    </w:p>
    <w:p w:rsidR="0023705E" w:rsidRPr="001316F7" w:rsidRDefault="0023705E" w:rsidP="008918BA">
      <w:pPr>
        <w:rPr>
          <w:sz w:val="24"/>
          <w:szCs w:val="24"/>
        </w:rPr>
      </w:pPr>
      <w:r w:rsidRPr="001316F7">
        <w:rPr>
          <w:sz w:val="24"/>
          <w:szCs w:val="24"/>
        </w:rPr>
        <w:t>Затем 5 оценок складываются и делятся на 5. Средний балл и является условным определением уровня воспитанности.</w:t>
      </w:r>
    </w:p>
    <w:p w:rsidR="0023705E" w:rsidRPr="001316F7" w:rsidRDefault="0023705E" w:rsidP="008918BA">
      <w:pPr>
        <w:rPr>
          <w:b/>
          <w:bCs/>
          <w:sz w:val="24"/>
          <w:szCs w:val="24"/>
        </w:rPr>
      </w:pPr>
      <w:r w:rsidRPr="001316F7">
        <w:rPr>
          <w:b/>
          <w:bCs/>
          <w:sz w:val="24"/>
          <w:szCs w:val="24"/>
        </w:rPr>
        <w:t>Средний балл</w:t>
      </w:r>
    </w:p>
    <w:p w:rsidR="0023705E" w:rsidRPr="001316F7" w:rsidRDefault="0023705E" w:rsidP="008918BA">
      <w:pPr>
        <w:rPr>
          <w:sz w:val="24"/>
          <w:szCs w:val="24"/>
        </w:rPr>
      </w:pPr>
      <w:r w:rsidRPr="001316F7">
        <w:rPr>
          <w:sz w:val="24"/>
          <w:szCs w:val="24"/>
        </w:rPr>
        <w:t>5 - 4,5 – высокий уровень (в)</w:t>
      </w:r>
    </w:p>
    <w:p w:rsidR="0023705E" w:rsidRPr="001316F7" w:rsidRDefault="0023705E" w:rsidP="008918BA">
      <w:pPr>
        <w:rPr>
          <w:sz w:val="24"/>
          <w:szCs w:val="24"/>
        </w:rPr>
      </w:pPr>
      <w:r w:rsidRPr="001316F7">
        <w:rPr>
          <w:sz w:val="24"/>
          <w:szCs w:val="24"/>
        </w:rPr>
        <w:t>4,4 – 4 – хороший уровень (х)</w:t>
      </w:r>
    </w:p>
    <w:p w:rsidR="0023705E" w:rsidRPr="001316F7" w:rsidRDefault="0023705E" w:rsidP="008918BA">
      <w:pPr>
        <w:rPr>
          <w:sz w:val="24"/>
          <w:szCs w:val="24"/>
        </w:rPr>
      </w:pPr>
      <w:r w:rsidRPr="001316F7">
        <w:rPr>
          <w:sz w:val="24"/>
          <w:szCs w:val="24"/>
        </w:rPr>
        <w:t>3,9 – 2,9 – средний уровень (с)</w:t>
      </w:r>
    </w:p>
    <w:p w:rsidR="0023705E" w:rsidRPr="001316F7" w:rsidRDefault="0023705E" w:rsidP="008918BA">
      <w:pPr>
        <w:rPr>
          <w:sz w:val="24"/>
          <w:szCs w:val="24"/>
        </w:rPr>
      </w:pPr>
      <w:r w:rsidRPr="001316F7">
        <w:rPr>
          <w:sz w:val="24"/>
          <w:szCs w:val="24"/>
        </w:rPr>
        <w:t>2,8 – 2 – низкий уровень (н)</w:t>
      </w:r>
    </w:p>
    <w:p w:rsidR="0023705E" w:rsidRPr="001316F7" w:rsidRDefault="0023705E" w:rsidP="008918BA">
      <w:pPr>
        <w:rPr>
          <w:sz w:val="24"/>
          <w:szCs w:val="24"/>
        </w:rPr>
      </w:pPr>
    </w:p>
    <w:p w:rsidR="0023705E" w:rsidRPr="001316F7" w:rsidRDefault="0023705E" w:rsidP="008918BA">
      <w:pPr>
        <w:jc w:val="center"/>
        <w:rPr>
          <w:b/>
          <w:bCs/>
          <w:sz w:val="24"/>
          <w:szCs w:val="24"/>
        </w:rPr>
      </w:pPr>
      <w:r w:rsidRPr="001316F7">
        <w:rPr>
          <w:b/>
          <w:bCs/>
          <w:sz w:val="24"/>
          <w:szCs w:val="24"/>
        </w:rPr>
        <w:t>Сводный лист данных изучения уровня воспитанности учащихся класса</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1212"/>
        <w:gridCol w:w="581"/>
        <w:gridCol w:w="1026"/>
        <w:gridCol w:w="581"/>
        <w:gridCol w:w="1026"/>
        <w:gridCol w:w="581"/>
        <w:gridCol w:w="1026"/>
        <w:gridCol w:w="581"/>
        <w:gridCol w:w="1026"/>
        <w:gridCol w:w="581"/>
        <w:gridCol w:w="1026"/>
        <w:gridCol w:w="581"/>
        <w:gridCol w:w="1026"/>
        <w:gridCol w:w="581"/>
        <w:gridCol w:w="1026"/>
      </w:tblGrid>
      <w:tr w:rsidR="0023705E" w:rsidRPr="001316F7">
        <w:trPr>
          <w:cantSplit/>
          <w:trHeight w:val="2502"/>
        </w:trPr>
        <w:tc>
          <w:tcPr>
            <w:tcW w:w="221" w:type="pct"/>
          </w:tcPr>
          <w:p w:rsidR="0023705E" w:rsidRPr="001316F7" w:rsidRDefault="0023705E" w:rsidP="00284699">
            <w:pPr>
              <w:rPr>
                <w:sz w:val="24"/>
                <w:szCs w:val="24"/>
              </w:rPr>
            </w:pPr>
            <w:r w:rsidRPr="001316F7">
              <w:rPr>
                <w:sz w:val="24"/>
                <w:szCs w:val="24"/>
              </w:rPr>
              <w:t>№ п/п</w:t>
            </w:r>
          </w:p>
        </w:tc>
        <w:tc>
          <w:tcPr>
            <w:tcW w:w="445" w:type="pct"/>
          </w:tcPr>
          <w:p w:rsidR="0023705E" w:rsidRPr="001316F7" w:rsidRDefault="0023705E" w:rsidP="00284699">
            <w:pPr>
              <w:rPr>
                <w:sz w:val="24"/>
                <w:szCs w:val="24"/>
              </w:rPr>
            </w:pPr>
            <w:r w:rsidRPr="001316F7">
              <w:rPr>
                <w:sz w:val="24"/>
                <w:szCs w:val="24"/>
              </w:rPr>
              <w:t>Фамилия, имя ученика</w:t>
            </w:r>
          </w:p>
        </w:tc>
        <w:tc>
          <w:tcPr>
            <w:tcW w:w="619" w:type="pct"/>
            <w:gridSpan w:val="2"/>
            <w:textDirection w:val="btLr"/>
          </w:tcPr>
          <w:p w:rsidR="0023705E" w:rsidRPr="001316F7" w:rsidRDefault="0023705E" w:rsidP="00284699">
            <w:pPr>
              <w:ind w:left="113" w:right="113"/>
              <w:rPr>
                <w:sz w:val="24"/>
                <w:szCs w:val="24"/>
              </w:rPr>
            </w:pPr>
            <w:r w:rsidRPr="001316F7">
              <w:rPr>
                <w:sz w:val="24"/>
                <w:szCs w:val="24"/>
              </w:rPr>
              <w:t>Любознательность</w:t>
            </w:r>
          </w:p>
        </w:tc>
        <w:tc>
          <w:tcPr>
            <w:tcW w:w="619" w:type="pct"/>
            <w:gridSpan w:val="2"/>
            <w:textDirection w:val="btLr"/>
          </w:tcPr>
          <w:p w:rsidR="0023705E" w:rsidRPr="001316F7" w:rsidRDefault="0023705E" w:rsidP="00284699">
            <w:pPr>
              <w:ind w:left="113" w:right="113"/>
              <w:rPr>
                <w:sz w:val="24"/>
                <w:szCs w:val="24"/>
              </w:rPr>
            </w:pPr>
            <w:r w:rsidRPr="001316F7">
              <w:rPr>
                <w:sz w:val="24"/>
                <w:szCs w:val="24"/>
              </w:rPr>
              <w:t xml:space="preserve">Прилежание </w:t>
            </w:r>
          </w:p>
        </w:tc>
        <w:tc>
          <w:tcPr>
            <w:tcW w:w="619" w:type="pct"/>
            <w:gridSpan w:val="2"/>
            <w:textDirection w:val="btLr"/>
          </w:tcPr>
          <w:p w:rsidR="0023705E" w:rsidRPr="001316F7" w:rsidRDefault="0023705E" w:rsidP="00284699">
            <w:pPr>
              <w:ind w:left="113" w:right="113"/>
              <w:rPr>
                <w:sz w:val="24"/>
                <w:szCs w:val="24"/>
              </w:rPr>
            </w:pPr>
            <w:r w:rsidRPr="001316F7">
              <w:rPr>
                <w:sz w:val="24"/>
                <w:szCs w:val="24"/>
              </w:rPr>
              <w:t>Отношение к природе</w:t>
            </w:r>
          </w:p>
        </w:tc>
        <w:tc>
          <w:tcPr>
            <w:tcW w:w="619" w:type="pct"/>
            <w:gridSpan w:val="2"/>
            <w:textDirection w:val="btLr"/>
          </w:tcPr>
          <w:p w:rsidR="0023705E" w:rsidRPr="001316F7" w:rsidRDefault="0023705E" w:rsidP="00284699">
            <w:pPr>
              <w:ind w:left="113" w:right="113"/>
              <w:rPr>
                <w:sz w:val="24"/>
                <w:szCs w:val="24"/>
              </w:rPr>
            </w:pPr>
            <w:r w:rsidRPr="001316F7">
              <w:rPr>
                <w:sz w:val="24"/>
                <w:szCs w:val="24"/>
              </w:rPr>
              <w:t>Я и школа</w:t>
            </w:r>
          </w:p>
        </w:tc>
        <w:tc>
          <w:tcPr>
            <w:tcW w:w="619" w:type="pct"/>
            <w:gridSpan w:val="2"/>
            <w:textDirection w:val="btLr"/>
          </w:tcPr>
          <w:p w:rsidR="0023705E" w:rsidRPr="001316F7" w:rsidRDefault="0023705E" w:rsidP="00284699">
            <w:pPr>
              <w:ind w:left="113" w:right="113"/>
              <w:rPr>
                <w:sz w:val="24"/>
                <w:szCs w:val="24"/>
              </w:rPr>
            </w:pPr>
            <w:r w:rsidRPr="001316F7">
              <w:rPr>
                <w:sz w:val="24"/>
                <w:szCs w:val="24"/>
              </w:rPr>
              <w:t>Прекрасное  в моей жизни</w:t>
            </w:r>
          </w:p>
        </w:tc>
        <w:tc>
          <w:tcPr>
            <w:tcW w:w="619" w:type="pct"/>
            <w:gridSpan w:val="2"/>
            <w:textDirection w:val="btLr"/>
          </w:tcPr>
          <w:p w:rsidR="0023705E" w:rsidRPr="001316F7" w:rsidRDefault="0023705E" w:rsidP="00284699">
            <w:pPr>
              <w:ind w:left="113" w:right="113"/>
              <w:rPr>
                <w:sz w:val="24"/>
                <w:szCs w:val="24"/>
              </w:rPr>
            </w:pPr>
            <w:r w:rsidRPr="001316F7">
              <w:rPr>
                <w:sz w:val="24"/>
                <w:szCs w:val="24"/>
              </w:rPr>
              <w:t>Средний балл</w:t>
            </w:r>
          </w:p>
        </w:tc>
        <w:tc>
          <w:tcPr>
            <w:tcW w:w="619" w:type="pct"/>
            <w:gridSpan w:val="2"/>
            <w:textDirection w:val="btLr"/>
          </w:tcPr>
          <w:p w:rsidR="0023705E" w:rsidRPr="001316F7" w:rsidRDefault="0023705E" w:rsidP="00284699">
            <w:pPr>
              <w:ind w:left="113" w:right="113"/>
              <w:rPr>
                <w:sz w:val="24"/>
                <w:szCs w:val="24"/>
              </w:rPr>
            </w:pPr>
            <w:r w:rsidRPr="001316F7">
              <w:rPr>
                <w:sz w:val="24"/>
                <w:szCs w:val="24"/>
              </w:rPr>
              <w:t>Уровень воспитанности</w:t>
            </w:r>
          </w:p>
        </w:tc>
      </w:tr>
      <w:tr w:rsidR="0023705E" w:rsidRPr="001316F7">
        <w:tc>
          <w:tcPr>
            <w:tcW w:w="666" w:type="pct"/>
            <w:gridSpan w:val="2"/>
          </w:tcPr>
          <w:p w:rsidR="0023705E" w:rsidRPr="001316F7" w:rsidRDefault="0023705E" w:rsidP="00284699">
            <w:pPr>
              <w:rPr>
                <w:sz w:val="24"/>
                <w:szCs w:val="24"/>
              </w:rPr>
            </w:pPr>
          </w:p>
        </w:tc>
        <w:tc>
          <w:tcPr>
            <w:tcW w:w="235" w:type="pct"/>
          </w:tcPr>
          <w:p w:rsidR="0023705E" w:rsidRPr="001316F7" w:rsidRDefault="0023705E" w:rsidP="00284699">
            <w:pPr>
              <w:rPr>
                <w:sz w:val="24"/>
                <w:szCs w:val="24"/>
              </w:rPr>
            </w:pPr>
            <w:r w:rsidRPr="001316F7">
              <w:rPr>
                <w:sz w:val="24"/>
                <w:szCs w:val="24"/>
              </w:rPr>
              <w:t>сам</w:t>
            </w:r>
          </w:p>
        </w:tc>
        <w:tc>
          <w:tcPr>
            <w:tcW w:w="384" w:type="pct"/>
          </w:tcPr>
          <w:p w:rsidR="0023705E" w:rsidRPr="001316F7" w:rsidRDefault="0023705E" w:rsidP="00284699">
            <w:pPr>
              <w:rPr>
                <w:sz w:val="24"/>
                <w:szCs w:val="24"/>
              </w:rPr>
            </w:pPr>
            <w:r w:rsidRPr="001316F7">
              <w:rPr>
                <w:sz w:val="24"/>
                <w:szCs w:val="24"/>
              </w:rPr>
              <w:t>учитель</w:t>
            </w:r>
          </w:p>
        </w:tc>
        <w:tc>
          <w:tcPr>
            <w:tcW w:w="235" w:type="pct"/>
          </w:tcPr>
          <w:p w:rsidR="0023705E" w:rsidRPr="001316F7" w:rsidRDefault="0023705E" w:rsidP="00284699">
            <w:pPr>
              <w:rPr>
                <w:sz w:val="24"/>
                <w:szCs w:val="24"/>
              </w:rPr>
            </w:pPr>
            <w:r w:rsidRPr="001316F7">
              <w:rPr>
                <w:sz w:val="24"/>
                <w:szCs w:val="24"/>
              </w:rPr>
              <w:t>сам</w:t>
            </w:r>
          </w:p>
        </w:tc>
        <w:tc>
          <w:tcPr>
            <w:tcW w:w="384" w:type="pct"/>
          </w:tcPr>
          <w:p w:rsidR="0023705E" w:rsidRPr="001316F7" w:rsidRDefault="0023705E" w:rsidP="00284699">
            <w:pPr>
              <w:rPr>
                <w:sz w:val="24"/>
                <w:szCs w:val="24"/>
              </w:rPr>
            </w:pPr>
            <w:r w:rsidRPr="001316F7">
              <w:rPr>
                <w:sz w:val="24"/>
                <w:szCs w:val="24"/>
              </w:rPr>
              <w:t>учитель</w:t>
            </w:r>
          </w:p>
        </w:tc>
        <w:tc>
          <w:tcPr>
            <w:tcW w:w="235" w:type="pct"/>
          </w:tcPr>
          <w:p w:rsidR="0023705E" w:rsidRPr="001316F7" w:rsidRDefault="0023705E" w:rsidP="00284699">
            <w:pPr>
              <w:rPr>
                <w:sz w:val="24"/>
                <w:szCs w:val="24"/>
              </w:rPr>
            </w:pPr>
            <w:r w:rsidRPr="001316F7">
              <w:rPr>
                <w:sz w:val="24"/>
                <w:szCs w:val="24"/>
              </w:rPr>
              <w:t>сам</w:t>
            </w:r>
          </w:p>
        </w:tc>
        <w:tc>
          <w:tcPr>
            <w:tcW w:w="384" w:type="pct"/>
          </w:tcPr>
          <w:p w:rsidR="0023705E" w:rsidRPr="001316F7" w:rsidRDefault="0023705E" w:rsidP="00284699">
            <w:pPr>
              <w:rPr>
                <w:sz w:val="24"/>
                <w:szCs w:val="24"/>
              </w:rPr>
            </w:pPr>
            <w:r w:rsidRPr="001316F7">
              <w:rPr>
                <w:sz w:val="24"/>
                <w:szCs w:val="24"/>
              </w:rPr>
              <w:t>учитель</w:t>
            </w:r>
          </w:p>
        </w:tc>
        <w:tc>
          <w:tcPr>
            <w:tcW w:w="235" w:type="pct"/>
          </w:tcPr>
          <w:p w:rsidR="0023705E" w:rsidRPr="001316F7" w:rsidRDefault="0023705E" w:rsidP="00284699">
            <w:pPr>
              <w:rPr>
                <w:sz w:val="24"/>
                <w:szCs w:val="24"/>
              </w:rPr>
            </w:pPr>
            <w:r w:rsidRPr="001316F7">
              <w:rPr>
                <w:sz w:val="24"/>
                <w:szCs w:val="24"/>
              </w:rPr>
              <w:t>сам</w:t>
            </w:r>
          </w:p>
        </w:tc>
        <w:tc>
          <w:tcPr>
            <w:tcW w:w="384" w:type="pct"/>
          </w:tcPr>
          <w:p w:rsidR="0023705E" w:rsidRPr="001316F7" w:rsidRDefault="0023705E" w:rsidP="00284699">
            <w:pPr>
              <w:rPr>
                <w:sz w:val="24"/>
                <w:szCs w:val="24"/>
              </w:rPr>
            </w:pPr>
            <w:r w:rsidRPr="001316F7">
              <w:rPr>
                <w:sz w:val="24"/>
                <w:szCs w:val="24"/>
              </w:rPr>
              <w:t>учитель</w:t>
            </w:r>
          </w:p>
        </w:tc>
        <w:tc>
          <w:tcPr>
            <w:tcW w:w="235" w:type="pct"/>
          </w:tcPr>
          <w:p w:rsidR="0023705E" w:rsidRPr="001316F7" w:rsidRDefault="0023705E" w:rsidP="00284699">
            <w:pPr>
              <w:rPr>
                <w:sz w:val="24"/>
                <w:szCs w:val="24"/>
              </w:rPr>
            </w:pPr>
            <w:r w:rsidRPr="001316F7">
              <w:rPr>
                <w:sz w:val="24"/>
                <w:szCs w:val="24"/>
              </w:rPr>
              <w:t>сам</w:t>
            </w:r>
          </w:p>
        </w:tc>
        <w:tc>
          <w:tcPr>
            <w:tcW w:w="384" w:type="pct"/>
          </w:tcPr>
          <w:p w:rsidR="0023705E" w:rsidRPr="001316F7" w:rsidRDefault="0023705E" w:rsidP="00284699">
            <w:pPr>
              <w:rPr>
                <w:sz w:val="24"/>
                <w:szCs w:val="24"/>
              </w:rPr>
            </w:pPr>
            <w:r w:rsidRPr="001316F7">
              <w:rPr>
                <w:sz w:val="24"/>
                <w:szCs w:val="24"/>
              </w:rPr>
              <w:t>учитель</w:t>
            </w:r>
          </w:p>
        </w:tc>
        <w:tc>
          <w:tcPr>
            <w:tcW w:w="235" w:type="pct"/>
          </w:tcPr>
          <w:p w:rsidR="0023705E" w:rsidRPr="001316F7" w:rsidRDefault="0023705E" w:rsidP="00284699">
            <w:pPr>
              <w:rPr>
                <w:sz w:val="24"/>
                <w:szCs w:val="24"/>
              </w:rPr>
            </w:pPr>
            <w:r w:rsidRPr="001316F7">
              <w:rPr>
                <w:sz w:val="24"/>
                <w:szCs w:val="24"/>
              </w:rPr>
              <w:t>сам</w:t>
            </w:r>
          </w:p>
        </w:tc>
        <w:tc>
          <w:tcPr>
            <w:tcW w:w="384" w:type="pct"/>
          </w:tcPr>
          <w:p w:rsidR="0023705E" w:rsidRPr="001316F7" w:rsidRDefault="0023705E" w:rsidP="00284699">
            <w:pPr>
              <w:rPr>
                <w:sz w:val="24"/>
                <w:szCs w:val="24"/>
              </w:rPr>
            </w:pPr>
            <w:r w:rsidRPr="001316F7">
              <w:rPr>
                <w:sz w:val="24"/>
                <w:szCs w:val="24"/>
              </w:rPr>
              <w:t>учитель</w:t>
            </w:r>
          </w:p>
        </w:tc>
        <w:tc>
          <w:tcPr>
            <w:tcW w:w="235" w:type="pct"/>
          </w:tcPr>
          <w:p w:rsidR="0023705E" w:rsidRPr="001316F7" w:rsidRDefault="0023705E" w:rsidP="00284699">
            <w:pPr>
              <w:rPr>
                <w:sz w:val="24"/>
                <w:szCs w:val="24"/>
              </w:rPr>
            </w:pPr>
            <w:r w:rsidRPr="001316F7">
              <w:rPr>
                <w:sz w:val="24"/>
                <w:szCs w:val="24"/>
              </w:rPr>
              <w:t>сам</w:t>
            </w:r>
          </w:p>
        </w:tc>
        <w:tc>
          <w:tcPr>
            <w:tcW w:w="384" w:type="pct"/>
          </w:tcPr>
          <w:p w:rsidR="0023705E" w:rsidRPr="001316F7" w:rsidRDefault="0023705E" w:rsidP="00284699">
            <w:pPr>
              <w:rPr>
                <w:sz w:val="24"/>
                <w:szCs w:val="24"/>
              </w:rPr>
            </w:pPr>
            <w:r w:rsidRPr="001316F7">
              <w:rPr>
                <w:sz w:val="24"/>
                <w:szCs w:val="24"/>
              </w:rPr>
              <w:t>учитель</w:t>
            </w:r>
          </w:p>
        </w:tc>
      </w:tr>
      <w:tr w:rsidR="0023705E" w:rsidRPr="001316F7">
        <w:tc>
          <w:tcPr>
            <w:tcW w:w="221" w:type="pct"/>
          </w:tcPr>
          <w:p w:rsidR="0023705E" w:rsidRPr="001316F7" w:rsidRDefault="0023705E" w:rsidP="00284699">
            <w:pPr>
              <w:rPr>
                <w:sz w:val="24"/>
                <w:szCs w:val="24"/>
              </w:rPr>
            </w:pPr>
          </w:p>
        </w:tc>
        <w:tc>
          <w:tcPr>
            <w:tcW w:w="445" w:type="pct"/>
          </w:tcPr>
          <w:p w:rsidR="0023705E" w:rsidRPr="001316F7" w:rsidRDefault="0023705E" w:rsidP="00284699">
            <w:pPr>
              <w:rPr>
                <w:sz w:val="24"/>
                <w:szCs w:val="24"/>
              </w:rPr>
            </w:pPr>
          </w:p>
        </w:tc>
        <w:tc>
          <w:tcPr>
            <w:tcW w:w="235" w:type="pct"/>
          </w:tcPr>
          <w:p w:rsidR="0023705E" w:rsidRPr="001316F7" w:rsidRDefault="0023705E" w:rsidP="00284699">
            <w:pPr>
              <w:rPr>
                <w:sz w:val="24"/>
                <w:szCs w:val="24"/>
              </w:rPr>
            </w:pPr>
          </w:p>
        </w:tc>
        <w:tc>
          <w:tcPr>
            <w:tcW w:w="384" w:type="pct"/>
          </w:tcPr>
          <w:p w:rsidR="0023705E" w:rsidRPr="001316F7" w:rsidRDefault="0023705E" w:rsidP="00284699">
            <w:pPr>
              <w:rPr>
                <w:sz w:val="24"/>
                <w:szCs w:val="24"/>
              </w:rPr>
            </w:pPr>
          </w:p>
        </w:tc>
        <w:tc>
          <w:tcPr>
            <w:tcW w:w="235" w:type="pct"/>
          </w:tcPr>
          <w:p w:rsidR="0023705E" w:rsidRPr="001316F7" w:rsidRDefault="0023705E" w:rsidP="00284699">
            <w:pPr>
              <w:rPr>
                <w:sz w:val="24"/>
                <w:szCs w:val="24"/>
              </w:rPr>
            </w:pPr>
          </w:p>
        </w:tc>
        <w:tc>
          <w:tcPr>
            <w:tcW w:w="384" w:type="pct"/>
          </w:tcPr>
          <w:p w:rsidR="0023705E" w:rsidRPr="001316F7" w:rsidRDefault="0023705E" w:rsidP="00284699">
            <w:pPr>
              <w:rPr>
                <w:sz w:val="24"/>
                <w:szCs w:val="24"/>
              </w:rPr>
            </w:pPr>
          </w:p>
        </w:tc>
        <w:tc>
          <w:tcPr>
            <w:tcW w:w="235" w:type="pct"/>
          </w:tcPr>
          <w:p w:rsidR="0023705E" w:rsidRPr="001316F7" w:rsidRDefault="0023705E" w:rsidP="00284699">
            <w:pPr>
              <w:rPr>
                <w:sz w:val="24"/>
                <w:szCs w:val="24"/>
              </w:rPr>
            </w:pPr>
          </w:p>
        </w:tc>
        <w:tc>
          <w:tcPr>
            <w:tcW w:w="384" w:type="pct"/>
          </w:tcPr>
          <w:p w:rsidR="0023705E" w:rsidRPr="001316F7" w:rsidRDefault="0023705E" w:rsidP="00284699">
            <w:pPr>
              <w:rPr>
                <w:sz w:val="24"/>
                <w:szCs w:val="24"/>
              </w:rPr>
            </w:pPr>
          </w:p>
        </w:tc>
        <w:tc>
          <w:tcPr>
            <w:tcW w:w="235" w:type="pct"/>
          </w:tcPr>
          <w:p w:rsidR="0023705E" w:rsidRPr="001316F7" w:rsidRDefault="0023705E" w:rsidP="00284699">
            <w:pPr>
              <w:rPr>
                <w:sz w:val="24"/>
                <w:szCs w:val="24"/>
              </w:rPr>
            </w:pPr>
          </w:p>
        </w:tc>
        <w:tc>
          <w:tcPr>
            <w:tcW w:w="384" w:type="pct"/>
          </w:tcPr>
          <w:p w:rsidR="0023705E" w:rsidRPr="001316F7" w:rsidRDefault="0023705E" w:rsidP="00284699">
            <w:pPr>
              <w:rPr>
                <w:sz w:val="24"/>
                <w:szCs w:val="24"/>
              </w:rPr>
            </w:pPr>
          </w:p>
        </w:tc>
        <w:tc>
          <w:tcPr>
            <w:tcW w:w="235" w:type="pct"/>
          </w:tcPr>
          <w:p w:rsidR="0023705E" w:rsidRPr="001316F7" w:rsidRDefault="0023705E" w:rsidP="00284699">
            <w:pPr>
              <w:rPr>
                <w:sz w:val="24"/>
                <w:szCs w:val="24"/>
              </w:rPr>
            </w:pPr>
          </w:p>
        </w:tc>
        <w:tc>
          <w:tcPr>
            <w:tcW w:w="384" w:type="pct"/>
          </w:tcPr>
          <w:p w:rsidR="0023705E" w:rsidRPr="001316F7" w:rsidRDefault="0023705E" w:rsidP="00284699">
            <w:pPr>
              <w:rPr>
                <w:sz w:val="24"/>
                <w:szCs w:val="24"/>
              </w:rPr>
            </w:pPr>
          </w:p>
        </w:tc>
        <w:tc>
          <w:tcPr>
            <w:tcW w:w="235" w:type="pct"/>
          </w:tcPr>
          <w:p w:rsidR="0023705E" w:rsidRPr="001316F7" w:rsidRDefault="0023705E" w:rsidP="00284699">
            <w:pPr>
              <w:rPr>
                <w:sz w:val="24"/>
                <w:szCs w:val="24"/>
              </w:rPr>
            </w:pPr>
          </w:p>
        </w:tc>
        <w:tc>
          <w:tcPr>
            <w:tcW w:w="384" w:type="pct"/>
          </w:tcPr>
          <w:p w:rsidR="0023705E" w:rsidRPr="001316F7" w:rsidRDefault="0023705E" w:rsidP="00284699">
            <w:pPr>
              <w:rPr>
                <w:sz w:val="24"/>
                <w:szCs w:val="24"/>
              </w:rPr>
            </w:pPr>
          </w:p>
        </w:tc>
        <w:tc>
          <w:tcPr>
            <w:tcW w:w="235" w:type="pct"/>
          </w:tcPr>
          <w:p w:rsidR="0023705E" w:rsidRPr="001316F7" w:rsidRDefault="0023705E" w:rsidP="00284699">
            <w:pPr>
              <w:rPr>
                <w:sz w:val="24"/>
                <w:szCs w:val="24"/>
              </w:rPr>
            </w:pPr>
          </w:p>
        </w:tc>
        <w:tc>
          <w:tcPr>
            <w:tcW w:w="384" w:type="pct"/>
          </w:tcPr>
          <w:p w:rsidR="0023705E" w:rsidRPr="001316F7" w:rsidRDefault="0023705E" w:rsidP="00284699">
            <w:pPr>
              <w:rPr>
                <w:sz w:val="24"/>
                <w:szCs w:val="24"/>
              </w:rPr>
            </w:pPr>
          </w:p>
        </w:tc>
      </w:tr>
    </w:tbl>
    <w:p w:rsidR="0023705E" w:rsidRPr="001316F7" w:rsidRDefault="0023705E" w:rsidP="008918BA">
      <w:pPr>
        <w:rPr>
          <w:sz w:val="24"/>
          <w:szCs w:val="24"/>
        </w:rPr>
      </w:pPr>
    </w:p>
    <w:p w:rsidR="0023705E" w:rsidRPr="001316F7" w:rsidRDefault="0023705E" w:rsidP="008918BA">
      <w:pPr>
        <w:rPr>
          <w:sz w:val="24"/>
          <w:szCs w:val="24"/>
        </w:rPr>
      </w:pPr>
      <w:r w:rsidRPr="001316F7">
        <w:rPr>
          <w:sz w:val="24"/>
          <w:szCs w:val="24"/>
        </w:rPr>
        <w:t>В классе ________ учащихся</w:t>
      </w:r>
    </w:p>
    <w:p w:rsidR="0023705E" w:rsidRPr="001316F7" w:rsidRDefault="0023705E" w:rsidP="008918BA">
      <w:pPr>
        <w:rPr>
          <w:sz w:val="24"/>
          <w:szCs w:val="24"/>
        </w:rPr>
      </w:pPr>
    </w:p>
    <w:p w:rsidR="0023705E" w:rsidRPr="001316F7" w:rsidRDefault="0023705E" w:rsidP="008918BA">
      <w:pPr>
        <w:rPr>
          <w:sz w:val="24"/>
          <w:szCs w:val="24"/>
        </w:rPr>
      </w:pPr>
      <w:r w:rsidRPr="001316F7">
        <w:rPr>
          <w:sz w:val="24"/>
          <w:szCs w:val="24"/>
        </w:rPr>
        <w:t>______ имеют высокий уровень воспитанности</w:t>
      </w:r>
    </w:p>
    <w:p w:rsidR="0023705E" w:rsidRPr="001316F7" w:rsidRDefault="0023705E" w:rsidP="008918BA">
      <w:pPr>
        <w:rPr>
          <w:sz w:val="24"/>
          <w:szCs w:val="24"/>
        </w:rPr>
      </w:pPr>
      <w:r w:rsidRPr="001316F7">
        <w:rPr>
          <w:sz w:val="24"/>
          <w:szCs w:val="24"/>
        </w:rPr>
        <w:t>______ имеют хороший уровень воспитанности</w:t>
      </w:r>
    </w:p>
    <w:p w:rsidR="0023705E" w:rsidRPr="001316F7" w:rsidRDefault="0023705E" w:rsidP="008918BA">
      <w:pPr>
        <w:widowControl w:val="0"/>
        <w:rPr>
          <w:sz w:val="24"/>
          <w:szCs w:val="24"/>
        </w:rPr>
      </w:pPr>
      <w:r w:rsidRPr="001316F7">
        <w:rPr>
          <w:sz w:val="24"/>
          <w:szCs w:val="24"/>
        </w:rPr>
        <w:t>______ имеют средний уровень воспитанности</w:t>
      </w:r>
    </w:p>
    <w:p w:rsidR="0023705E" w:rsidRPr="001316F7" w:rsidRDefault="0023705E" w:rsidP="008918BA">
      <w:pPr>
        <w:widowControl w:val="0"/>
        <w:rPr>
          <w:sz w:val="24"/>
          <w:szCs w:val="24"/>
        </w:rPr>
      </w:pPr>
      <w:r w:rsidRPr="001316F7">
        <w:rPr>
          <w:sz w:val="24"/>
          <w:szCs w:val="24"/>
        </w:rPr>
        <w:t>______ имеют низкий уровень воспитанности</w:t>
      </w:r>
    </w:p>
    <w:p w:rsidR="0023705E" w:rsidRPr="001316F7" w:rsidRDefault="0023705E" w:rsidP="008918BA">
      <w:pPr>
        <w:widowControl w:val="0"/>
        <w:jc w:val="center"/>
        <w:rPr>
          <w:sz w:val="24"/>
          <w:szCs w:val="24"/>
        </w:rPr>
      </w:pPr>
      <w:r w:rsidRPr="001316F7">
        <w:rPr>
          <w:rStyle w:val="Emphasis"/>
          <w:b/>
          <w:bCs/>
          <w:sz w:val="24"/>
          <w:szCs w:val="24"/>
          <w:u w:val="single"/>
        </w:rPr>
        <w:t xml:space="preserve">Схема экспертной оценки уровня воспитанности </w:t>
      </w:r>
    </w:p>
    <w:p w:rsidR="0023705E" w:rsidRPr="001316F7" w:rsidRDefault="0023705E" w:rsidP="008918BA">
      <w:pPr>
        <w:jc w:val="center"/>
        <w:rPr>
          <w:sz w:val="24"/>
          <w:szCs w:val="24"/>
        </w:rPr>
      </w:pPr>
      <w:r w:rsidRPr="001316F7">
        <w:rPr>
          <w:rStyle w:val="Emphasis"/>
          <w:b/>
          <w:bCs/>
          <w:sz w:val="24"/>
          <w:szCs w:val="24"/>
          <w:u w:val="single"/>
        </w:rPr>
        <w:t>Методика Н.П. Капустиной</w:t>
      </w:r>
    </w:p>
    <w:p w:rsidR="0023705E" w:rsidRPr="001316F7" w:rsidRDefault="0023705E" w:rsidP="008918BA">
      <w:pPr>
        <w:rPr>
          <w:sz w:val="24"/>
          <w:szCs w:val="24"/>
        </w:rPr>
      </w:pPr>
      <w:r w:rsidRPr="001316F7">
        <w:rPr>
          <w:sz w:val="24"/>
          <w:szCs w:val="24"/>
        </w:rPr>
        <w:t xml:space="preserve"> Схема предназначена для использования классными руководителями и включает для оценки 6 качеств личности: </w:t>
      </w:r>
    </w:p>
    <w:p w:rsidR="0023705E" w:rsidRPr="001316F7" w:rsidRDefault="0023705E" w:rsidP="008918BA">
      <w:pPr>
        <w:rPr>
          <w:sz w:val="24"/>
          <w:szCs w:val="24"/>
        </w:rPr>
      </w:pPr>
      <w:r w:rsidRPr="001316F7">
        <w:rPr>
          <w:rStyle w:val="Emphasis"/>
          <w:sz w:val="24"/>
          <w:szCs w:val="24"/>
        </w:rPr>
        <w:t xml:space="preserve">1. Любознательность </w:t>
      </w:r>
    </w:p>
    <w:p w:rsidR="0023705E" w:rsidRPr="001316F7" w:rsidRDefault="0023705E" w:rsidP="008918BA">
      <w:pPr>
        <w:rPr>
          <w:sz w:val="24"/>
          <w:szCs w:val="24"/>
        </w:rPr>
      </w:pPr>
      <w:r w:rsidRPr="001316F7">
        <w:rPr>
          <w:rStyle w:val="Emphasis"/>
          <w:sz w:val="24"/>
          <w:szCs w:val="24"/>
        </w:rPr>
        <w:t xml:space="preserve">2. Трудолюбие </w:t>
      </w:r>
    </w:p>
    <w:p w:rsidR="0023705E" w:rsidRPr="001316F7" w:rsidRDefault="0023705E" w:rsidP="008918BA">
      <w:pPr>
        <w:rPr>
          <w:sz w:val="24"/>
          <w:szCs w:val="24"/>
        </w:rPr>
      </w:pPr>
      <w:r w:rsidRPr="001316F7">
        <w:rPr>
          <w:rStyle w:val="Emphasis"/>
          <w:sz w:val="24"/>
          <w:szCs w:val="24"/>
        </w:rPr>
        <w:t xml:space="preserve">3. Бережное отношение к природе </w:t>
      </w:r>
    </w:p>
    <w:p w:rsidR="0023705E" w:rsidRPr="001316F7" w:rsidRDefault="0023705E" w:rsidP="008918BA">
      <w:pPr>
        <w:rPr>
          <w:sz w:val="24"/>
          <w:szCs w:val="24"/>
        </w:rPr>
      </w:pPr>
      <w:r w:rsidRPr="001316F7">
        <w:rPr>
          <w:rStyle w:val="Emphasis"/>
          <w:sz w:val="24"/>
          <w:szCs w:val="24"/>
        </w:rPr>
        <w:t xml:space="preserve">4. Отношение к школе </w:t>
      </w:r>
    </w:p>
    <w:p w:rsidR="0023705E" w:rsidRPr="001316F7" w:rsidRDefault="0023705E" w:rsidP="008918BA">
      <w:pPr>
        <w:rPr>
          <w:sz w:val="24"/>
          <w:szCs w:val="24"/>
        </w:rPr>
      </w:pPr>
      <w:r w:rsidRPr="001316F7">
        <w:rPr>
          <w:rStyle w:val="Emphasis"/>
          <w:sz w:val="24"/>
          <w:szCs w:val="24"/>
        </w:rPr>
        <w:t xml:space="preserve">5. Красивое в жизни школьника </w:t>
      </w:r>
    </w:p>
    <w:p w:rsidR="0023705E" w:rsidRPr="001316F7" w:rsidRDefault="0023705E" w:rsidP="008918BA">
      <w:pPr>
        <w:rPr>
          <w:sz w:val="24"/>
          <w:szCs w:val="24"/>
        </w:rPr>
      </w:pPr>
      <w:r w:rsidRPr="001316F7">
        <w:rPr>
          <w:rStyle w:val="Emphasis"/>
          <w:sz w:val="24"/>
          <w:szCs w:val="24"/>
        </w:rPr>
        <w:t xml:space="preserve">6. Отношение к себе </w:t>
      </w:r>
    </w:p>
    <w:p w:rsidR="0023705E" w:rsidRPr="001316F7" w:rsidRDefault="0023705E" w:rsidP="008918BA">
      <w:pPr>
        <w:rPr>
          <w:sz w:val="24"/>
          <w:szCs w:val="24"/>
        </w:rPr>
      </w:pPr>
      <w:r w:rsidRPr="001316F7">
        <w:rPr>
          <w:sz w:val="24"/>
          <w:szCs w:val="24"/>
        </w:rPr>
        <w:t xml:space="preserve">   По каждому качеству ребенку ставится оценка. В результате каждый ученик имеет 6 оценок, которые затем складываются и делятся на 6. Средний бал и является условным определением уровня воспитанности.             </w:t>
      </w:r>
    </w:p>
    <w:p w:rsidR="0023705E" w:rsidRPr="001316F7" w:rsidRDefault="0023705E" w:rsidP="008918BA">
      <w:pPr>
        <w:rPr>
          <w:sz w:val="24"/>
          <w:szCs w:val="24"/>
        </w:rPr>
      </w:pPr>
      <w:r w:rsidRPr="001316F7">
        <w:rPr>
          <w:sz w:val="24"/>
          <w:szCs w:val="24"/>
        </w:rPr>
        <w:t xml:space="preserve">Нормы оценок: </w:t>
      </w:r>
      <w:r w:rsidRPr="001316F7">
        <w:rPr>
          <w:rStyle w:val="Strong"/>
          <w:sz w:val="24"/>
          <w:szCs w:val="24"/>
        </w:rPr>
        <w:t xml:space="preserve">5-4.5 – высокий уровень </w:t>
      </w:r>
    </w:p>
    <w:p w:rsidR="0023705E" w:rsidRPr="001316F7" w:rsidRDefault="0023705E" w:rsidP="008918BA">
      <w:pPr>
        <w:rPr>
          <w:sz w:val="24"/>
          <w:szCs w:val="24"/>
        </w:rPr>
      </w:pPr>
      <w:r w:rsidRPr="001316F7">
        <w:rPr>
          <w:rStyle w:val="Strong"/>
          <w:sz w:val="24"/>
          <w:szCs w:val="24"/>
        </w:rPr>
        <w:t>                         </w:t>
      </w:r>
      <w:r w:rsidRPr="001316F7">
        <w:rPr>
          <w:sz w:val="24"/>
          <w:szCs w:val="24"/>
        </w:rPr>
        <w:t> </w:t>
      </w:r>
      <w:r w:rsidRPr="001316F7">
        <w:rPr>
          <w:rStyle w:val="Strong"/>
          <w:sz w:val="24"/>
          <w:szCs w:val="24"/>
        </w:rPr>
        <w:t>4.4-4 – хороший уровень</w:t>
      </w:r>
    </w:p>
    <w:p w:rsidR="0023705E" w:rsidRPr="001316F7" w:rsidRDefault="0023705E" w:rsidP="008918BA">
      <w:pPr>
        <w:rPr>
          <w:sz w:val="24"/>
          <w:szCs w:val="24"/>
        </w:rPr>
      </w:pPr>
      <w:r w:rsidRPr="001316F7">
        <w:rPr>
          <w:sz w:val="24"/>
          <w:szCs w:val="24"/>
        </w:rPr>
        <w:t xml:space="preserve">                          </w:t>
      </w:r>
      <w:r w:rsidRPr="001316F7">
        <w:rPr>
          <w:rStyle w:val="Strong"/>
          <w:sz w:val="24"/>
          <w:szCs w:val="24"/>
        </w:rPr>
        <w:t xml:space="preserve">3.9-2.9 – средний уровень </w:t>
      </w:r>
    </w:p>
    <w:p w:rsidR="0023705E" w:rsidRPr="001316F7" w:rsidRDefault="0023705E" w:rsidP="008918BA">
      <w:pPr>
        <w:rPr>
          <w:sz w:val="24"/>
          <w:szCs w:val="24"/>
        </w:rPr>
      </w:pPr>
      <w:r w:rsidRPr="001316F7">
        <w:rPr>
          <w:rStyle w:val="Strong"/>
          <w:sz w:val="24"/>
          <w:szCs w:val="24"/>
        </w:rPr>
        <w:t xml:space="preserve">                          2.8-2 – низкий уровень </w:t>
      </w:r>
    </w:p>
    <w:p w:rsidR="0023705E" w:rsidRPr="001316F7" w:rsidRDefault="0023705E" w:rsidP="008918BA">
      <w:pPr>
        <w:rPr>
          <w:sz w:val="24"/>
          <w:szCs w:val="24"/>
        </w:rPr>
      </w:pPr>
      <w:r w:rsidRPr="001316F7">
        <w:rPr>
          <w:rStyle w:val="Strong"/>
          <w:sz w:val="24"/>
          <w:szCs w:val="24"/>
          <w:u w:val="single"/>
        </w:rPr>
        <w:t>1 шкала. Любознательность</w:t>
      </w:r>
    </w:p>
    <w:p w:rsidR="0023705E" w:rsidRPr="001316F7" w:rsidRDefault="0023705E" w:rsidP="008918BA">
      <w:pPr>
        <w:rPr>
          <w:sz w:val="24"/>
          <w:szCs w:val="24"/>
        </w:rPr>
      </w:pPr>
      <w:r w:rsidRPr="001316F7">
        <w:rPr>
          <w:sz w:val="24"/>
          <w:szCs w:val="24"/>
        </w:rPr>
        <w:t xml:space="preserve">5б. Учится с интересом. Мечтательный. С интересом находит ответы на непонятные вопросы. Всегда выполняет домашнее задание. Большое стремление получать хорошие отметки. </w:t>
      </w:r>
    </w:p>
    <w:p w:rsidR="0023705E" w:rsidRPr="001316F7" w:rsidRDefault="0023705E" w:rsidP="008918BA">
      <w:pPr>
        <w:rPr>
          <w:sz w:val="24"/>
          <w:szCs w:val="24"/>
        </w:rPr>
      </w:pPr>
      <w:r w:rsidRPr="001316F7">
        <w:rPr>
          <w:sz w:val="24"/>
          <w:szCs w:val="24"/>
        </w:rPr>
        <w:t xml:space="preserve">4б. На уроке работает, положительные и отрицательные ответы чередуются. Домашнее задание не всегда выполняется в полном объеме. </w:t>
      </w:r>
    </w:p>
    <w:p w:rsidR="0023705E" w:rsidRPr="001316F7" w:rsidRDefault="0023705E" w:rsidP="008918BA">
      <w:pPr>
        <w:rPr>
          <w:sz w:val="24"/>
          <w:szCs w:val="24"/>
        </w:rPr>
      </w:pPr>
      <w:r w:rsidRPr="001316F7">
        <w:rPr>
          <w:sz w:val="24"/>
          <w:szCs w:val="24"/>
        </w:rPr>
        <w:t xml:space="preserve">3б. Интерес к учебе проявляет редко. Редко старается находить ответы на непонятные вопросы. Часто приходит с невыполненным домашнем заданием. </w:t>
      </w:r>
    </w:p>
    <w:p w:rsidR="0023705E" w:rsidRPr="001316F7" w:rsidRDefault="0023705E" w:rsidP="008918BA">
      <w:pPr>
        <w:rPr>
          <w:sz w:val="24"/>
          <w:szCs w:val="24"/>
        </w:rPr>
      </w:pPr>
      <w:r w:rsidRPr="001316F7">
        <w:rPr>
          <w:sz w:val="24"/>
          <w:szCs w:val="24"/>
        </w:rPr>
        <w:t xml:space="preserve">2б. Интереса к учебе не проявляет. Не пытается найти ответы на непонятные вопросы. Редко выполняет домашнее задание. К оценкам проявляет безразличие. </w:t>
      </w:r>
    </w:p>
    <w:p w:rsidR="0023705E" w:rsidRPr="001316F7" w:rsidRDefault="0023705E" w:rsidP="008918BA">
      <w:pPr>
        <w:rPr>
          <w:sz w:val="24"/>
          <w:szCs w:val="24"/>
        </w:rPr>
      </w:pPr>
      <w:r w:rsidRPr="001316F7">
        <w:rPr>
          <w:sz w:val="24"/>
          <w:szCs w:val="24"/>
        </w:rPr>
        <w:t xml:space="preserve">1б. Учиться не хочет. Оценками не интересуется. </w:t>
      </w:r>
    </w:p>
    <w:p w:rsidR="0023705E" w:rsidRPr="001316F7" w:rsidRDefault="0023705E" w:rsidP="008918BA">
      <w:pPr>
        <w:rPr>
          <w:sz w:val="24"/>
          <w:szCs w:val="24"/>
        </w:rPr>
      </w:pPr>
      <w:r w:rsidRPr="001316F7">
        <w:rPr>
          <w:rStyle w:val="Strong"/>
          <w:sz w:val="24"/>
          <w:szCs w:val="24"/>
          <w:u w:val="single"/>
        </w:rPr>
        <w:t>2 шкала. Трудолюбие</w:t>
      </w:r>
    </w:p>
    <w:p w:rsidR="0023705E" w:rsidRPr="001316F7" w:rsidRDefault="0023705E" w:rsidP="008918BA">
      <w:pPr>
        <w:rPr>
          <w:sz w:val="24"/>
          <w:szCs w:val="24"/>
        </w:rPr>
      </w:pPr>
      <w:r w:rsidRPr="001316F7">
        <w:rPr>
          <w:sz w:val="24"/>
          <w:szCs w:val="24"/>
        </w:rPr>
        <w:t xml:space="preserve">5б. Старателен в учебе, внимателен. Помогает другим в делах и сам обращается за помощью. Ответственно относится к дежурству по школе. </w:t>
      </w:r>
    </w:p>
    <w:p w:rsidR="0023705E" w:rsidRPr="001316F7" w:rsidRDefault="0023705E" w:rsidP="008918BA">
      <w:pPr>
        <w:rPr>
          <w:sz w:val="24"/>
          <w:szCs w:val="24"/>
        </w:rPr>
      </w:pPr>
      <w:r w:rsidRPr="001316F7">
        <w:rPr>
          <w:sz w:val="24"/>
          <w:szCs w:val="24"/>
        </w:rPr>
        <w:t xml:space="preserve">4б. Старается быть внимателен, часто помогает другим в делах. Иногда обращается за помощью. Чаще ответственно относится к дежурству по школе. </w:t>
      </w:r>
    </w:p>
    <w:p w:rsidR="0023705E" w:rsidRPr="001316F7" w:rsidRDefault="0023705E" w:rsidP="008918BA">
      <w:pPr>
        <w:rPr>
          <w:sz w:val="24"/>
          <w:szCs w:val="24"/>
        </w:rPr>
      </w:pPr>
      <w:r w:rsidRPr="001316F7">
        <w:rPr>
          <w:sz w:val="24"/>
          <w:szCs w:val="24"/>
        </w:rPr>
        <w:t xml:space="preserve">3б. Редко проявляет старание к учебе. На уроках бывает не внимателен. На призыв о помощи откликается с трудом, сам за помощью обращается лишь в экстренных случаях. Часто проявляет безответственное отношение к дежурству по школе. </w:t>
      </w:r>
    </w:p>
    <w:p w:rsidR="0023705E" w:rsidRPr="001316F7" w:rsidRDefault="0023705E" w:rsidP="008918BA">
      <w:pPr>
        <w:rPr>
          <w:sz w:val="24"/>
          <w:szCs w:val="24"/>
        </w:rPr>
      </w:pPr>
      <w:r w:rsidRPr="001316F7">
        <w:rPr>
          <w:sz w:val="24"/>
          <w:szCs w:val="24"/>
        </w:rPr>
        <w:t xml:space="preserve">2б. Учиться не старается, внимание на уроках рассеянное. От общих дел отстраняется. Дежурства по школе избегает. </w:t>
      </w:r>
    </w:p>
    <w:p w:rsidR="0023705E" w:rsidRPr="001316F7" w:rsidRDefault="0023705E" w:rsidP="008918BA">
      <w:pPr>
        <w:rPr>
          <w:sz w:val="24"/>
          <w:szCs w:val="24"/>
        </w:rPr>
      </w:pPr>
      <w:r w:rsidRPr="001316F7">
        <w:rPr>
          <w:sz w:val="24"/>
          <w:szCs w:val="24"/>
        </w:rPr>
        <w:t xml:space="preserve">1б. Учиться не хочет. В общих делах не участвует. Дежурит по школе только под присмотром учителя. </w:t>
      </w:r>
    </w:p>
    <w:p w:rsidR="0023705E" w:rsidRPr="001316F7" w:rsidRDefault="0023705E" w:rsidP="008918BA">
      <w:pPr>
        <w:rPr>
          <w:sz w:val="24"/>
          <w:szCs w:val="24"/>
        </w:rPr>
      </w:pPr>
      <w:r w:rsidRPr="001316F7">
        <w:rPr>
          <w:rStyle w:val="Strong"/>
          <w:sz w:val="24"/>
          <w:szCs w:val="24"/>
          <w:u w:val="single"/>
        </w:rPr>
        <w:t xml:space="preserve">3 шкала. Бережное отношение к учебе </w:t>
      </w:r>
      <w:r w:rsidRPr="001316F7">
        <w:rPr>
          <w:sz w:val="24"/>
          <w:szCs w:val="24"/>
        </w:rPr>
        <w:br/>
        <w:t xml:space="preserve">5б. С удовольствием ухаживает за комнатными растениями, интересуется природой, любит животных. Активен в походах на природу. </w:t>
      </w:r>
    </w:p>
    <w:p w:rsidR="0023705E" w:rsidRPr="001316F7" w:rsidRDefault="0023705E" w:rsidP="008918BA">
      <w:pPr>
        <w:rPr>
          <w:sz w:val="24"/>
          <w:szCs w:val="24"/>
        </w:rPr>
      </w:pPr>
      <w:r w:rsidRPr="001316F7">
        <w:rPr>
          <w:sz w:val="24"/>
          <w:szCs w:val="24"/>
        </w:rPr>
        <w:t>4б. Любит ухаживать за комнатными растениями и животными. Участвует в походах на природу.</w:t>
      </w:r>
    </w:p>
    <w:p w:rsidR="0023705E" w:rsidRPr="001316F7" w:rsidRDefault="0023705E" w:rsidP="008918BA">
      <w:pPr>
        <w:rPr>
          <w:sz w:val="24"/>
          <w:szCs w:val="24"/>
        </w:rPr>
      </w:pPr>
      <w:r w:rsidRPr="001316F7">
        <w:rPr>
          <w:sz w:val="24"/>
          <w:szCs w:val="24"/>
        </w:rPr>
        <w:t xml:space="preserve">3б. К растениям и животным подходит только по необходимости. В походы ходит редко. Природу не любит. </w:t>
      </w:r>
    </w:p>
    <w:p w:rsidR="0023705E" w:rsidRPr="001316F7" w:rsidRDefault="0023705E" w:rsidP="008918BA">
      <w:pPr>
        <w:rPr>
          <w:sz w:val="24"/>
          <w:szCs w:val="24"/>
        </w:rPr>
      </w:pPr>
      <w:r w:rsidRPr="001316F7">
        <w:rPr>
          <w:sz w:val="24"/>
          <w:szCs w:val="24"/>
        </w:rPr>
        <w:t xml:space="preserve">2б. За растениями и животными не ухаживает. В походы не ходит. Проявляет варварское отношение к природе. </w:t>
      </w:r>
    </w:p>
    <w:p w:rsidR="0023705E" w:rsidRPr="001316F7" w:rsidRDefault="0023705E" w:rsidP="008918BA">
      <w:pPr>
        <w:rPr>
          <w:sz w:val="24"/>
          <w:szCs w:val="24"/>
        </w:rPr>
      </w:pPr>
      <w:r w:rsidRPr="001316F7">
        <w:rPr>
          <w:sz w:val="24"/>
          <w:szCs w:val="24"/>
        </w:rPr>
        <w:t xml:space="preserve">1б. Проявляет негативное отношение ко всему живому. </w:t>
      </w:r>
    </w:p>
    <w:p w:rsidR="0023705E" w:rsidRPr="001316F7" w:rsidRDefault="0023705E" w:rsidP="008918BA">
      <w:pPr>
        <w:rPr>
          <w:sz w:val="24"/>
          <w:szCs w:val="24"/>
        </w:rPr>
      </w:pPr>
      <w:r w:rsidRPr="001316F7">
        <w:rPr>
          <w:rStyle w:val="Strong"/>
          <w:sz w:val="24"/>
          <w:szCs w:val="24"/>
          <w:u w:val="single"/>
        </w:rPr>
        <w:t xml:space="preserve">4 шкала. Отношение к школе </w:t>
      </w:r>
    </w:p>
    <w:p w:rsidR="0023705E" w:rsidRPr="001316F7" w:rsidRDefault="0023705E" w:rsidP="008918BA">
      <w:pPr>
        <w:rPr>
          <w:sz w:val="24"/>
          <w:szCs w:val="24"/>
        </w:rPr>
      </w:pPr>
      <w:r w:rsidRPr="001316F7">
        <w:rPr>
          <w:sz w:val="24"/>
          <w:szCs w:val="24"/>
        </w:rPr>
        <w:t xml:space="preserve">5б. Полностью выполняет правила для учащихся. В отношении с людьми добр. Активно участвует в делах класса и школы. </w:t>
      </w:r>
    </w:p>
    <w:p w:rsidR="0023705E" w:rsidRPr="001316F7" w:rsidRDefault="0023705E" w:rsidP="008918BA">
      <w:pPr>
        <w:rPr>
          <w:sz w:val="24"/>
          <w:szCs w:val="24"/>
        </w:rPr>
      </w:pPr>
      <w:r w:rsidRPr="001316F7">
        <w:rPr>
          <w:sz w:val="24"/>
          <w:szCs w:val="24"/>
        </w:rPr>
        <w:t xml:space="preserve">4б. Правила для учащихся выполняет не всегда. В общении с людьми избирателен. Активность в делах класса и школы выражена в малой степени. </w:t>
      </w:r>
    </w:p>
    <w:p w:rsidR="0023705E" w:rsidRPr="001316F7" w:rsidRDefault="0023705E" w:rsidP="008918BA">
      <w:pPr>
        <w:rPr>
          <w:sz w:val="24"/>
          <w:szCs w:val="24"/>
        </w:rPr>
      </w:pPr>
      <w:r w:rsidRPr="001316F7">
        <w:rPr>
          <w:sz w:val="24"/>
          <w:szCs w:val="24"/>
        </w:rPr>
        <w:t xml:space="preserve">3б. Требования учителя выполняет частично. В отношениях с детьми не постоянен, переходит от одной группы детей к другой. В делах класса и школы участвует по настоянию учителя. </w:t>
      </w:r>
    </w:p>
    <w:p w:rsidR="0023705E" w:rsidRPr="001316F7" w:rsidRDefault="0023705E" w:rsidP="008918BA">
      <w:pPr>
        <w:rPr>
          <w:sz w:val="24"/>
          <w:szCs w:val="24"/>
        </w:rPr>
      </w:pPr>
      <w:r w:rsidRPr="001316F7">
        <w:rPr>
          <w:sz w:val="24"/>
          <w:szCs w:val="24"/>
        </w:rPr>
        <w:t xml:space="preserve">2б. Пассивен, часто нарушает правила для учащихся. С трудом устанавливает контакт с людьми, чаще избегает других. В делах класса и школы не участвует. </w:t>
      </w:r>
    </w:p>
    <w:p w:rsidR="0023705E" w:rsidRPr="001316F7" w:rsidRDefault="0023705E" w:rsidP="008918BA">
      <w:pPr>
        <w:rPr>
          <w:sz w:val="24"/>
          <w:szCs w:val="24"/>
        </w:rPr>
      </w:pPr>
      <w:r w:rsidRPr="001316F7">
        <w:rPr>
          <w:sz w:val="24"/>
          <w:szCs w:val="24"/>
        </w:rPr>
        <w:t xml:space="preserve">1б. Часто нарушает нормы поведения: мешает другим детям играть, не меняет своего поведения, когда делают замечания. В общественных делах отказывается принимать участие. </w:t>
      </w:r>
    </w:p>
    <w:p w:rsidR="0023705E" w:rsidRPr="001316F7" w:rsidRDefault="0023705E" w:rsidP="008918BA">
      <w:pPr>
        <w:rPr>
          <w:sz w:val="24"/>
          <w:szCs w:val="24"/>
        </w:rPr>
      </w:pPr>
      <w:r w:rsidRPr="001316F7">
        <w:rPr>
          <w:rStyle w:val="Strong"/>
          <w:sz w:val="24"/>
          <w:szCs w:val="24"/>
          <w:u w:val="single"/>
        </w:rPr>
        <w:t xml:space="preserve">5 шкала. Красивое в жизни школы </w:t>
      </w:r>
    </w:p>
    <w:p w:rsidR="0023705E" w:rsidRPr="001316F7" w:rsidRDefault="0023705E" w:rsidP="008918BA">
      <w:pPr>
        <w:rPr>
          <w:sz w:val="24"/>
          <w:szCs w:val="24"/>
        </w:rPr>
      </w:pPr>
      <w:r w:rsidRPr="001316F7">
        <w:rPr>
          <w:sz w:val="24"/>
          <w:szCs w:val="24"/>
        </w:rPr>
        <w:t xml:space="preserve">5б. Аккуратен в делах и опрятен в одежде. Ценит красивое вокруг себя. В отношениях с людьми вежлив. </w:t>
      </w:r>
    </w:p>
    <w:p w:rsidR="0023705E" w:rsidRPr="001316F7" w:rsidRDefault="0023705E" w:rsidP="008918BA">
      <w:pPr>
        <w:rPr>
          <w:sz w:val="24"/>
          <w:szCs w:val="24"/>
        </w:rPr>
      </w:pPr>
      <w:r w:rsidRPr="001316F7">
        <w:rPr>
          <w:sz w:val="24"/>
          <w:szCs w:val="24"/>
        </w:rPr>
        <w:t xml:space="preserve">4б. Чаще аккуратен в делах и опрятен в одежде. Может допустить небрежность вокруг себя. В отношениях с людьми бывает замкнут. </w:t>
      </w:r>
    </w:p>
    <w:p w:rsidR="0023705E" w:rsidRPr="001316F7" w:rsidRDefault="0023705E" w:rsidP="008918BA">
      <w:pPr>
        <w:rPr>
          <w:sz w:val="24"/>
          <w:szCs w:val="24"/>
        </w:rPr>
      </w:pPr>
      <w:r w:rsidRPr="001316F7">
        <w:rPr>
          <w:sz w:val="24"/>
          <w:szCs w:val="24"/>
        </w:rPr>
        <w:t xml:space="preserve">3б. Чаще небрежен в делах, небрежен в одежде. Красивое вокруг себя не замечает. В отношениях с людьми старается быть не заметным, но держится рядом. </w:t>
      </w:r>
    </w:p>
    <w:p w:rsidR="0023705E" w:rsidRPr="001316F7" w:rsidRDefault="0023705E" w:rsidP="008918BA">
      <w:pPr>
        <w:rPr>
          <w:sz w:val="24"/>
          <w:szCs w:val="24"/>
        </w:rPr>
      </w:pPr>
      <w:r w:rsidRPr="001316F7">
        <w:rPr>
          <w:sz w:val="24"/>
          <w:szCs w:val="24"/>
        </w:rPr>
        <w:t xml:space="preserve">2б. Нет стремления к аккуратности и опрятности. Нарушает чистоту и порядок вокруг себя, не поддерживает уют. Замкнут, не стремится к установлению контактов. </w:t>
      </w:r>
    </w:p>
    <w:p w:rsidR="0023705E" w:rsidRPr="001316F7" w:rsidRDefault="0023705E" w:rsidP="008918BA">
      <w:pPr>
        <w:rPr>
          <w:sz w:val="24"/>
          <w:szCs w:val="24"/>
        </w:rPr>
      </w:pPr>
      <w:r w:rsidRPr="001316F7">
        <w:rPr>
          <w:sz w:val="24"/>
          <w:szCs w:val="24"/>
        </w:rPr>
        <w:t xml:space="preserve">1б. Неряшлив в одежде, порядка на рабочем месте нет, работы грязные, небрежные, вокруг себя создает обстановку хауса. Проявляет негативизм по отношению к детям и взрослым. </w:t>
      </w:r>
    </w:p>
    <w:p w:rsidR="0023705E" w:rsidRPr="001316F7" w:rsidRDefault="0023705E" w:rsidP="008918BA">
      <w:pPr>
        <w:rPr>
          <w:sz w:val="24"/>
          <w:szCs w:val="24"/>
        </w:rPr>
      </w:pPr>
      <w:r w:rsidRPr="001316F7">
        <w:rPr>
          <w:rStyle w:val="Strong"/>
          <w:sz w:val="24"/>
          <w:szCs w:val="24"/>
          <w:u w:val="single"/>
        </w:rPr>
        <w:t xml:space="preserve">6 шкала. Отношение к себе </w:t>
      </w:r>
    </w:p>
    <w:p w:rsidR="0023705E" w:rsidRPr="001316F7" w:rsidRDefault="0023705E" w:rsidP="008918BA">
      <w:pPr>
        <w:rPr>
          <w:sz w:val="24"/>
          <w:szCs w:val="24"/>
        </w:rPr>
      </w:pPr>
      <w:r w:rsidRPr="001316F7">
        <w:rPr>
          <w:sz w:val="24"/>
          <w:szCs w:val="24"/>
        </w:rPr>
        <w:t xml:space="preserve">5б. Хорошо управляет собой. Соблюдает санитарно-гигиенические правила ухода за собой. Нет вредных привычек. </w:t>
      </w:r>
    </w:p>
    <w:p w:rsidR="0023705E" w:rsidRPr="001316F7" w:rsidRDefault="0023705E" w:rsidP="008918BA">
      <w:pPr>
        <w:rPr>
          <w:sz w:val="24"/>
          <w:szCs w:val="24"/>
        </w:rPr>
      </w:pPr>
      <w:r w:rsidRPr="001316F7">
        <w:rPr>
          <w:sz w:val="24"/>
          <w:szCs w:val="24"/>
        </w:rPr>
        <w:t xml:space="preserve">4б. Умеет управлять собой. Редко забывает о соблюдении правил ухода за собой (умыт, причесан). Нет вредных привычек. </w:t>
      </w:r>
    </w:p>
    <w:p w:rsidR="0023705E" w:rsidRPr="001316F7" w:rsidRDefault="0023705E" w:rsidP="008918BA">
      <w:pPr>
        <w:rPr>
          <w:sz w:val="24"/>
          <w:szCs w:val="24"/>
        </w:rPr>
      </w:pPr>
      <w:r w:rsidRPr="001316F7">
        <w:rPr>
          <w:sz w:val="24"/>
          <w:szCs w:val="24"/>
        </w:rPr>
        <w:t xml:space="preserve">3б. Часто не следит за собой, не контролирует свои действия. Бывает не умыт, не причесан. Возможно отсутствие привычки мыть руки. </w:t>
      </w:r>
    </w:p>
    <w:p w:rsidR="0023705E" w:rsidRPr="001316F7" w:rsidRDefault="0023705E" w:rsidP="008918BA">
      <w:pPr>
        <w:rPr>
          <w:sz w:val="24"/>
          <w:szCs w:val="24"/>
        </w:rPr>
      </w:pPr>
      <w:r w:rsidRPr="001316F7">
        <w:rPr>
          <w:sz w:val="24"/>
          <w:szCs w:val="24"/>
        </w:rPr>
        <w:t xml:space="preserve">2б. Редко управляет собой, несдержан. Часто приходит в школу не умытый и не причесанный. Необходим постоянный контроль за мытьем рук. </w:t>
      </w:r>
    </w:p>
    <w:p w:rsidR="0023705E" w:rsidRPr="001316F7" w:rsidRDefault="0023705E" w:rsidP="008918BA">
      <w:pPr>
        <w:rPr>
          <w:sz w:val="24"/>
          <w:szCs w:val="24"/>
        </w:rPr>
      </w:pPr>
      <w:r w:rsidRPr="001316F7">
        <w:rPr>
          <w:sz w:val="24"/>
          <w:szCs w:val="24"/>
        </w:rPr>
        <w:t xml:space="preserve">1б. Не управляет собой. Не реагирует на требования соблюдения санитарно-гигиенических правил ухода за собой. Возможна привычка грызть ногти. </w:t>
      </w:r>
    </w:p>
    <w:p w:rsidR="0023705E" w:rsidRPr="001316F7" w:rsidRDefault="0023705E" w:rsidP="008918BA">
      <w:pPr>
        <w:rPr>
          <w:sz w:val="24"/>
          <w:szCs w:val="24"/>
        </w:rPr>
      </w:pPr>
    </w:p>
    <w:p w:rsidR="0023705E" w:rsidRPr="001316F7" w:rsidRDefault="0023705E" w:rsidP="008918BA">
      <w:pPr>
        <w:pageBreakBefore/>
        <w:widowControl w:val="0"/>
        <w:jc w:val="right"/>
        <w:rPr>
          <w:i/>
          <w:iCs/>
          <w:sz w:val="24"/>
          <w:szCs w:val="24"/>
        </w:rPr>
      </w:pPr>
      <w:r w:rsidRPr="001316F7">
        <w:rPr>
          <w:i/>
          <w:iCs/>
          <w:sz w:val="24"/>
          <w:szCs w:val="24"/>
        </w:rPr>
        <w:t>Приложение 4</w:t>
      </w:r>
    </w:p>
    <w:p w:rsidR="0023705E" w:rsidRPr="001316F7" w:rsidRDefault="0023705E" w:rsidP="008918BA">
      <w:pPr>
        <w:pStyle w:val="1f4"/>
        <w:spacing w:line="302" w:lineRule="atLeast"/>
        <w:jc w:val="center"/>
        <w:rPr>
          <w:b/>
          <w:bCs/>
        </w:rPr>
      </w:pPr>
      <w:r w:rsidRPr="001316F7">
        <w:rPr>
          <w:b/>
          <w:bCs/>
        </w:rPr>
        <w:t>Тест «Размышляем о жизненном опыте Н.Е. Щурковой»</w:t>
      </w:r>
    </w:p>
    <w:p w:rsidR="0023705E" w:rsidRPr="001316F7" w:rsidRDefault="0023705E" w:rsidP="008918BA">
      <w:pPr>
        <w:pStyle w:val="1f4"/>
        <w:tabs>
          <w:tab w:val="left" w:pos="7200"/>
        </w:tabs>
        <w:spacing w:before="0" w:after="120" w:line="240" w:lineRule="auto"/>
      </w:pPr>
      <w:r w:rsidRPr="001316F7">
        <w:rPr>
          <w:b/>
          <w:bCs/>
        </w:rPr>
        <w:t>Цель:</w:t>
      </w:r>
      <w:r w:rsidRPr="001316F7">
        <w:t xml:space="preserve"> выявить нравственную воспитанность учащихся.</w:t>
      </w:r>
      <w:r w:rsidRPr="001316F7">
        <w:tab/>
      </w:r>
    </w:p>
    <w:p w:rsidR="0023705E" w:rsidRPr="001316F7" w:rsidRDefault="0023705E" w:rsidP="008918BA">
      <w:pPr>
        <w:pStyle w:val="1f4"/>
        <w:spacing w:before="0" w:after="120" w:line="240" w:lineRule="auto"/>
      </w:pPr>
      <w:r w:rsidRPr="001316F7">
        <w:t>Ход проведения. Для успешного проведения теста необходима абсолютная тишина, анонимность.</w:t>
      </w:r>
    </w:p>
    <w:p w:rsidR="0023705E" w:rsidRPr="001316F7" w:rsidRDefault="0023705E" w:rsidP="008918BA">
      <w:pPr>
        <w:pStyle w:val="1f4"/>
        <w:spacing w:before="0" w:after="120" w:line="240" w:lineRule="auto"/>
      </w:pPr>
      <w:r w:rsidRPr="001316F7">
        <w:t>Предварительно подготавливаются листы бумаги для более удобного подсчета результатов.</w:t>
      </w:r>
    </w:p>
    <w:tbl>
      <w:tblPr>
        <w:tblW w:w="0" w:type="auto"/>
        <w:tblInd w:w="2" w:type="dxa"/>
        <w:tblLayout w:type="fixed"/>
        <w:tblCellMar>
          <w:left w:w="0" w:type="dxa"/>
          <w:right w:w="0" w:type="dxa"/>
        </w:tblCellMar>
        <w:tblLook w:val="0000"/>
      </w:tblPr>
      <w:tblGrid>
        <w:gridCol w:w="1986"/>
        <w:gridCol w:w="2267"/>
        <w:gridCol w:w="2551"/>
        <w:gridCol w:w="2570"/>
      </w:tblGrid>
      <w:tr w:rsidR="0023705E" w:rsidRPr="001316F7">
        <w:trPr>
          <w:cantSplit/>
          <w:trHeight w:val="397"/>
        </w:trPr>
        <w:tc>
          <w:tcPr>
            <w:tcW w:w="1986" w:type="dxa"/>
            <w:vMerge w:val="restart"/>
            <w:tcBorders>
              <w:top w:val="double" w:sz="2" w:space="0" w:color="000000"/>
              <w:left w:val="double" w:sz="2" w:space="0" w:color="000000"/>
              <w:bottom w:val="double" w:sz="2" w:space="0" w:color="000000"/>
            </w:tcBorders>
            <w:vAlign w:val="center"/>
          </w:tcPr>
          <w:p w:rsidR="0023705E" w:rsidRPr="001316F7" w:rsidRDefault="0023705E" w:rsidP="00284699">
            <w:pPr>
              <w:snapToGrid w:val="0"/>
              <w:jc w:val="center"/>
              <w:rPr>
                <w:sz w:val="24"/>
                <w:szCs w:val="24"/>
              </w:rPr>
            </w:pPr>
            <w:r w:rsidRPr="001316F7">
              <w:rPr>
                <w:sz w:val="24"/>
                <w:szCs w:val="24"/>
              </w:rPr>
              <w:t>Номер вопроса</w:t>
            </w:r>
          </w:p>
        </w:tc>
        <w:tc>
          <w:tcPr>
            <w:tcW w:w="7388" w:type="dxa"/>
            <w:gridSpan w:val="3"/>
            <w:tcBorders>
              <w:top w:val="double" w:sz="2" w:space="0" w:color="000000"/>
              <w:left w:val="double" w:sz="2" w:space="0" w:color="000000"/>
              <w:bottom w:val="double" w:sz="2" w:space="0" w:color="000000"/>
              <w:right w:val="double" w:sz="2" w:space="0" w:color="000000"/>
            </w:tcBorders>
          </w:tcPr>
          <w:p w:rsidR="0023705E" w:rsidRPr="001316F7" w:rsidRDefault="0023705E" w:rsidP="00284699">
            <w:pPr>
              <w:snapToGrid w:val="0"/>
              <w:jc w:val="center"/>
              <w:rPr>
                <w:sz w:val="24"/>
                <w:szCs w:val="24"/>
              </w:rPr>
            </w:pPr>
            <w:r w:rsidRPr="001316F7">
              <w:rPr>
                <w:sz w:val="24"/>
                <w:szCs w:val="24"/>
              </w:rPr>
              <w:t>Буква ответа</w:t>
            </w:r>
          </w:p>
        </w:tc>
      </w:tr>
      <w:tr w:rsidR="0023705E" w:rsidRPr="001316F7">
        <w:trPr>
          <w:cantSplit/>
          <w:trHeight w:val="397"/>
        </w:trPr>
        <w:tc>
          <w:tcPr>
            <w:tcW w:w="1986" w:type="dxa"/>
            <w:vMerge/>
            <w:tcBorders>
              <w:top w:val="double" w:sz="2" w:space="0" w:color="000000"/>
              <w:left w:val="double" w:sz="2" w:space="0" w:color="000000"/>
              <w:bottom w:val="double" w:sz="2" w:space="0" w:color="000000"/>
            </w:tcBorders>
            <w:vAlign w:val="center"/>
          </w:tcPr>
          <w:p w:rsidR="0023705E" w:rsidRPr="001316F7" w:rsidRDefault="0023705E" w:rsidP="00284699">
            <w:pPr>
              <w:snapToGrid w:val="0"/>
              <w:rPr>
                <w:sz w:val="24"/>
                <w:szCs w:val="24"/>
              </w:rPr>
            </w:pPr>
          </w:p>
        </w:tc>
        <w:tc>
          <w:tcPr>
            <w:tcW w:w="2267" w:type="dxa"/>
            <w:tcBorders>
              <w:top w:val="double" w:sz="2" w:space="0" w:color="000000"/>
              <w:left w:val="double" w:sz="2" w:space="0" w:color="000000"/>
              <w:bottom w:val="double" w:sz="2" w:space="0" w:color="000000"/>
            </w:tcBorders>
            <w:vAlign w:val="center"/>
          </w:tcPr>
          <w:p w:rsidR="0023705E" w:rsidRPr="001316F7" w:rsidRDefault="0023705E" w:rsidP="00284699">
            <w:pPr>
              <w:snapToGrid w:val="0"/>
              <w:jc w:val="center"/>
              <w:rPr>
                <w:sz w:val="24"/>
                <w:szCs w:val="24"/>
              </w:rPr>
            </w:pPr>
            <w:r w:rsidRPr="001316F7">
              <w:rPr>
                <w:sz w:val="24"/>
                <w:szCs w:val="24"/>
              </w:rPr>
              <w:t>а</w:t>
            </w:r>
          </w:p>
        </w:tc>
        <w:tc>
          <w:tcPr>
            <w:tcW w:w="2551" w:type="dxa"/>
            <w:tcBorders>
              <w:top w:val="double" w:sz="2" w:space="0" w:color="000000"/>
              <w:left w:val="double" w:sz="2" w:space="0" w:color="000000"/>
              <w:bottom w:val="double" w:sz="2" w:space="0" w:color="000000"/>
            </w:tcBorders>
            <w:vAlign w:val="center"/>
          </w:tcPr>
          <w:p w:rsidR="0023705E" w:rsidRPr="001316F7" w:rsidRDefault="0023705E" w:rsidP="00284699">
            <w:pPr>
              <w:snapToGrid w:val="0"/>
              <w:jc w:val="center"/>
              <w:rPr>
                <w:sz w:val="24"/>
                <w:szCs w:val="24"/>
              </w:rPr>
            </w:pPr>
            <w:r w:rsidRPr="001316F7">
              <w:rPr>
                <w:sz w:val="24"/>
                <w:szCs w:val="24"/>
              </w:rPr>
              <w:t>б</w:t>
            </w:r>
          </w:p>
        </w:tc>
        <w:tc>
          <w:tcPr>
            <w:tcW w:w="2570" w:type="dxa"/>
            <w:tcBorders>
              <w:top w:val="double" w:sz="2" w:space="0" w:color="000000"/>
              <w:left w:val="double" w:sz="2" w:space="0" w:color="000000"/>
              <w:bottom w:val="double" w:sz="2" w:space="0" w:color="000000"/>
              <w:right w:val="double" w:sz="2" w:space="0" w:color="000000"/>
            </w:tcBorders>
            <w:vAlign w:val="center"/>
          </w:tcPr>
          <w:p w:rsidR="0023705E" w:rsidRPr="001316F7" w:rsidRDefault="0023705E" w:rsidP="00284699">
            <w:pPr>
              <w:snapToGrid w:val="0"/>
              <w:jc w:val="center"/>
              <w:rPr>
                <w:sz w:val="24"/>
                <w:szCs w:val="24"/>
              </w:rPr>
            </w:pPr>
            <w:r w:rsidRPr="001316F7">
              <w:rPr>
                <w:sz w:val="24"/>
                <w:szCs w:val="24"/>
              </w:rPr>
              <w:t>в</w:t>
            </w:r>
          </w:p>
        </w:tc>
      </w:tr>
      <w:tr w:rsidR="0023705E" w:rsidRPr="001316F7">
        <w:trPr>
          <w:cantSplit/>
          <w:trHeight w:val="397"/>
        </w:trPr>
        <w:tc>
          <w:tcPr>
            <w:tcW w:w="1986" w:type="dxa"/>
            <w:tcBorders>
              <w:top w:val="double" w:sz="2" w:space="0" w:color="000000"/>
              <w:left w:val="double" w:sz="2" w:space="0" w:color="000000"/>
              <w:bottom w:val="double" w:sz="2" w:space="0" w:color="000000"/>
            </w:tcBorders>
            <w:vAlign w:val="center"/>
          </w:tcPr>
          <w:p w:rsidR="0023705E" w:rsidRPr="001316F7" w:rsidRDefault="0023705E" w:rsidP="00284699">
            <w:pPr>
              <w:snapToGrid w:val="0"/>
              <w:jc w:val="center"/>
              <w:rPr>
                <w:sz w:val="24"/>
                <w:szCs w:val="24"/>
              </w:rPr>
            </w:pPr>
            <w:r w:rsidRPr="001316F7">
              <w:rPr>
                <w:sz w:val="24"/>
                <w:szCs w:val="24"/>
              </w:rPr>
              <w:t>1</w:t>
            </w:r>
            <w:r w:rsidRPr="001316F7">
              <w:rPr>
                <w:sz w:val="24"/>
                <w:szCs w:val="24"/>
              </w:rPr>
              <w:br/>
              <w:t>2</w:t>
            </w:r>
            <w:r w:rsidRPr="001316F7">
              <w:rPr>
                <w:sz w:val="24"/>
                <w:szCs w:val="24"/>
              </w:rPr>
              <w:br/>
              <w:t>3</w:t>
            </w:r>
          </w:p>
        </w:tc>
        <w:tc>
          <w:tcPr>
            <w:tcW w:w="2267" w:type="dxa"/>
            <w:tcBorders>
              <w:top w:val="double" w:sz="2" w:space="0" w:color="000000"/>
              <w:left w:val="double" w:sz="2" w:space="0" w:color="000000"/>
              <w:bottom w:val="double" w:sz="2" w:space="0" w:color="000000"/>
            </w:tcBorders>
            <w:vAlign w:val="center"/>
          </w:tcPr>
          <w:p w:rsidR="0023705E" w:rsidRPr="001316F7" w:rsidRDefault="0023705E" w:rsidP="00284699">
            <w:pPr>
              <w:snapToGrid w:val="0"/>
              <w:jc w:val="center"/>
              <w:rPr>
                <w:sz w:val="24"/>
                <w:szCs w:val="24"/>
              </w:rPr>
            </w:pPr>
            <w:r w:rsidRPr="001316F7">
              <w:rPr>
                <w:sz w:val="24"/>
                <w:szCs w:val="24"/>
              </w:rPr>
              <w:t>*</w:t>
            </w:r>
          </w:p>
        </w:tc>
        <w:tc>
          <w:tcPr>
            <w:tcW w:w="2551" w:type="dxa"/>
            <w:tcBorders>
              <w:top w:val="double" w:sz="2" w:space="0" w:color="000000"/>
              <w:left w:val="double" w:sz="2" w:space="0" w:color="000000"/>
              <w:bottom w:val="double" w:sz="2" w:space="0" w:color="000000"/>
            </w:tcBorders>
            <w:vAlign w:val="center"/>
          </w:tcPr>
          <w:p w:rsidR="0023705E" w:rsidRPr="001316F7" w:rsidRDefault="0023705E" w:rsidP="00284699">
            <w:pPr>
              <w:snapToGrid w:val="0"/>
              <w:jc w:val="center"/>
              <w:rPr>
                <w:sz w:val="24"/>
                <w:szCs w:val="24"/>
              </w:rPr>
            </w:pPr>
            <w:r w:rsidRPr="001316F7">
              <w:rPr>
                <w:sz w:val="24"/>
                <w:szCs w:val="24"/>
              </w:rPr>
              <w:t>*</w:t>
            </w:r>
          </w:p>
        </w:tc>
        <w:tc>
          <w:tcPr>
            <w:tcW w:w="2570" w:type="dxa"/>
            <w:tcBorders>
              <w:top w:val="double" w:sz="2" w:space="0" w:color="000000"/>
              <w:left w:val="double" w:sz="2" w:space="0" w:color="000000"/>
              <w:bottom w:val="double" w:sz="2" w:space="0" w:color="000000"/>
              <w:right w:val="double" w:sz="2" w:space="0" w:color="000000"/>
            </w:tcBorders>
            <w:vAlign w:val="center"/>
          </w:tcPr>
          <w:p w:rsidR="0023705E" w:rsidRPr="001316F7" w:rsidRDefault="0023705E" w:rsidP="00284699">
            <w:pPr>
              <w:snapToGrid w:val="0"/>
              <w:jc w:val="center"/>
              <w:rPr>
                <w:sz w:val="24"/>
                <w:szCs w:val="24"/>
              </w:rPr>
            </w:pPr>
            <w:r w:rsidRPr="001316F7">
              <w:rPr>
                <w:sz w:val="24"/>
                <w:szCs w:val="24"/>
              </w:rPr>
              <w:t>*</w:t>
            </w:r>
          </w:p>
        </w:tc>
      </w:tr>
    </w:tbl>
    <w:p w:rsidR="0023705E" w:rsidRPr="001316F7" w:rsidRDefault="0023705E" w:rsidP="008918BA">
      <w:pPr>
        <w:pStyle w:val="1f4"/>
        <w:spacing w:line="302" w:lineRule="atLeast"/>
      </w:pPr>
      <w:r w:rsidRPr="001316F7">
        <w:t>Важно проследить за тем, чтобы во время тестирования атмосфера содействовала сосредоточенности, искренности, откровенности.</w:t>
      </w:r>
    </w:p>
    <w:p w:rsidR="0023705E" w:rsidRPr="001316F7" w:rsidRDefault="0023705E" w:rsidP="008918BA">
      <w:pPr>
        <w:pStyle w:val="1f4"/>
        <w:spacing w:line="302" w:lineRule="atLeast"/>
      </w:pPr>
      <w:r w:rsidRPr="001316F7">
        <w:t>Вопросы теста должны быть прочитаны поочередно ровным монотонным голосом, чтобы интонационная насыщенность не влияла на выбор ответа.</w:t>
      </w:r>
    </w:p>
    <w:p w:rsidR="0023705E" w:rsidRPr="001316F7" w:rsidRDefault="0023705E" w:rsidP="008918BA">
      <w:pPr>
        <w:pStyle w:val="1f4"/>
        <w:spacing w:line="302" w:lineRule="atLeast"/>
      </w:pPr>
      <w:r w:rsidRPr="001316F7">
        <w:t>Учащимся предлагается выбрать один из трех предложенных ответов и обозначить его в графе (а, б, в) знаком*.</w:t>
      </w:r>
    </w:p>
    <w:p w:rsidR="0023705E" w:rsidRPr="001316F7" w:rsidRDefault="0023705E" w:rsidP="00CC7D5B">
      <w:pPr>
        <w:widowControl w:val="0"/>
        <w:numPr>
          <w:ilvl w:val="0"/>
          <w:numId w:val="4"/>
        </w:numPr>
        <w:suppressAutoHyphens/>
        <w:spacing w:before="28" w:after="28" w:line="302" w:lineRule="atLeast"/>
        <w:rPr>
          <w:sz w:val="24"/>
          <w:szCs w:val="24"/>
        </w:rPr>
      </w:pPr>
      <w:r w:rsidRPr="001316F7">
        <w:rPr>
          <w:sz w:val="24"/>
          <w:szCs w:val="24"/>
        </w:rPr>
        <w:t>На пути стоит человек. Вам надо пройти. Что делаете?</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а) обойду, не потревожив;</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б) отодвину и пройду;</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в) смотря какое будет настроение.</w:t>
      </w:r>
    </w:p>
    <w:p w:rsidR="0023705E" w:rsidRPr="001316F7" w:rsidRDefault="0023705E" w:rsidP="00CC7D5B">
      <w:pPr>
        <w:widowControl w:val="0"/>
        <w:numPr>
          <w:ilvl w:val="0"/>
          <w:numId w:val="4"/>
        </w:numPr>
        <w:suppressAutoHyphens/>
        <w:spacing w:before="28" w:after="28" w:line="302" w:lineRule="atLeast"/>
        <w:rPr>
          <w:sz w:val="24"/>
          <w:szCs w:val="24"/>
        </w:rPr>
      </w:pPr>
      <w:r w:rsidRPr="001316F7">
        <w:rPr>
          <w:sz w:val="24"/>
          <w:szCs w:val="24"/>
        </w:rPr>
        <w:t>Вы замечаете среди гостей невзрачную девушку (или малоприметного юношу), которая (который) одиноко сидит в стороне. Что делаете?</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а) ничего, какое мое дело;</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б) не знаю заранее, как сложатся обстоятельства;</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в) подойду и непременно заговорю.</w:t>
      </w:r>
    </w:p>
    <w:p w:rsidR="0023705E" w:rsidRPr="001316F7" w:rsidRDefault="0023705E" w:rsidP="00CC7D5B">
      <w:pPr>
        <w:widowControl w:val="0"/>
        <w:numPr>
          <w:ilvl w:val="0"/>
          <w:numId w:val="4"/>
        </w:numPr>
        <w:suppressAutoHyphens/>
        <w:spacing w:before="28" w:after="28" w:line="302" w:lineRule="atLeast"/>
        <w:rPr>
          <w:sz w:val="24"/>
          <w:szCs w:val="24"/>
        </w:rPr>
      </w:pPr>
      <w:r w:rsidRPr="001316F7">
        <w:rPr>
          <w:sz w:val="24"/>
          <w:szCs w:val="24"/>
        </w:rPr>
        <w:t>Вы опаздываете в школу. Видите, что кому-то стало плохо. Что делаете?</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а) тороплюсь в школу;</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б) если кто-то бросится на помощь, я тоже пойду;</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в) звоню по телефону 03, останавливаю прохожих...</w:t>
      </w:r>
    </w:p>
    <w:p w:rsidR="0023705E" w:rsidRPr="001316F7" w:rsidRDefault="0023705E" w:rsidP="00CC7D5B">
      <w:pPr>
        <w:widowControl w:val="0"/>
        <w:numPr>
          <w:ilvl w:val="0"/>
          <w:numId w:val="4"/>
        </w:numPr>
        <w:suppressAutoHyphens/>
        <w:spacing w:before="28" w:after="28" w:line="302" w:lineRule="atLeast"/>
        <w:rPr>
          <w:sz w:val="24"/>
          <w:szCs w:val="24"/>
        </w:rPr>
      </w:pPr>
      <w:r w:rsidRPr="001316F7">
        <w:rPr>
          <w:sz w:val="24"/>
          <w:szCs w:val="24"/>
        </w:rPr>
        <w:t>Ваши знакомые переезжают на новую квартиру. Они старые. Что делаете?</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а) предложу свою помощь;</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б) я не вмешиваюсь в чужую жизнь;</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в) если попросят, я, конечно, помогу.</w:t>
      </w:r>
    </w:p>
    <w:p w:rsidR="0023705E" w:rsidRPr="001316F7" w:rsidRDefault="0023705E" w:rsidP="00CC7D5B">
      <w:pPr>
        <w:widowControl w:val="0"/>
        <w:numPr>
          <w:ilvl w:val="0"/>
          <w:numId w:val="4"/>
        </w:numPr>
        <w:suppressAutoHyphens/>
        <w:spacing w:before="28" w:after="28" w:line="302" w:lineRule="atLeast"/>
        <w:rPr>
          <w:sz w:val="24"/>
          <w:szCs w:val="24"/>
        </w:rPr>
      </w:pPr>
      <w:r w:rsidRPr="001316F7">
        <w:rPr>
          <w:sz w:val="24"/>
          <w:szCs w:val="24"/>
        </w:rPr>
        <w:t>Вы покупаете клубнику. Вам взвешивают последний оставшийся килограмм. Сзади слышите голос, сожалеющий о том, что не хватило клубники для сына в больницу. Как реагируете на голос?</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а) сочувствую, конечно, но что поделаешь в наше трудное время;</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б) оборачиваюсь и предлагаю половину;</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в) не знаю, может быть, мне тоже будет очень нужно.</w:t>
      </w:r>
    </w:p>
    <w:p w:rsidR="0023705E" w:rsidRPr="001316F7" w:rsidRDefault="0023705E" w:rsidP="00CC7D5B">
      <w:pPr>
        <w:widowControl w:val="0"/>
        <w:numPr>
          <w:ilvl w:val="0"/>
          <w:numId w:val="4"/>
        </w:numPr>
        <w:suppressAutoHyphens/>
        <w:spacing w:before="28" w:after="28" w:line="302" w:lineRule="atLeast"/>
        <w:rPr>
          <w:sz w:val="24"/>
          <w:szCs w:val="24"/>
        </w:rPr>
      </w:pPr>
      <w:r w:rsidRPr="001316F7">
        <w:rPr>
          <w:sz w:val="24"/>
          <w:szCs w:val="24"/>
        </w:rPr>
        <w:t>Вы узнаете, что несправедливо наказан один из ваших знакомых. Что делаете в этом случае?</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а) очень сержусь и ругаю обидчика последними словами;</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б) ничего: жизнь вообще несправедлива;</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в) вступаюсь за обиженного.</w:t>
      </w:r>
    </w:p>
    <w:p w:rsidR="0023705E" w:rsidRPr="001316F7" w:rsidRDefault="0023705E" w:rsidP="00CC7D5B">
      <w:pPr>
        <w:widowControl w:val="0"/>
        <w:numPr>
          <w:ilvl w:val="0"/>
          <w:numId w:val="4"/>
        </w:numPr>
        <w:suppressAutoHyphens/>
        <w:spacing w:before="28" w:after="28" w:line="302" w:lineRule="atLeast"/>
        <w:rPr>
          <w:sz w:val="24"/>
          <w:szCs w:val="24"/>
        </w:rPr>
      </w:pPr>
      <w:r w:rsidRPr="001316F7">
        <w:rPr>
          <w:sz w:val="24"/>
          <w:szCs w:val="24"/>
        </w:rPr>
        <w:t>Вы дежурный. Подметая пол, Вы находите деньги. Что делаете?</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а) они мои, раз я их нашел;</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б) завтра спрошу, кто их потерял;</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в) может быть, возьму себе.</w:t>
      </w:r>
    </w:p>
    <w:p w:rsidR="0023705E" w:rsidRPr="001316F7" w:rsidRDefault="0023705E" w:rsidP="00CC7D5B">
      <w:pPr>
        <w:widowControl w:val="0"/>
        <w:numPr>
          <w:ilvl w:val="0"/>
          <w:numId w:val="4"/>
        </w:numPr>
        <w:suppressAutoHyphens/>
        <w:spacing w:before="28" w:after="28" w:line="302" w:lineRule="atLeast"/>
        <w:rPr>
          <w:sz w:val="24"/>
          <w:szCs w:val="24"/>
        </w:rPr>
      </w:pPr>
      <w:r w:rsidRPr="001316F7">
        <w:rPr>
          <w:sz w:val="24"/>
          <w:szCs w:val="24"/>
        </w:rPr>
        <w:t>Сдаете экзамен. На что рассчитываете?</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а) на шпаргалки, конечно: экзамен — это лотерея;</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б) на усталость экзаменатора: авось, пропустит;</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в) на свои знания.</w:t>
      </w:r>
    </w:p>
    <w:p w:rsidR="0023705E" w:rsidRPr="001316F7" w:rsidRDefault="0023705E" w:rsidP="00CC7D5B">
      <w:pPr>
        <w:widowControl w:val="0"/>
        <w:numPr>
          <w:ilvl w:val="0"/>
          <w:numId w:val="4"/>
        </w:numPr>
        <w:suppressAutoHyphens/>
        <w:spacing w:before="28" w:after="28" w:line="302" w:lineRule="atLeast"/>
        <w:rPr>
          <w:sz w:val="24"/>
          <w:szCs w:val="24"/>
        </w:rPr>
      </w:pPr>
      <w:r w:rsidRPr="001316F7">
        <w:rPr>
          <w:sz w:val="24"/>
          <w:szCs w:val="24"/>
        </w:rPr>
        <w:t>Вам предстоит выбрать профессию. Как будете это делать?</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а) найду что-нибудь рядом с домом;</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б) поищу высокооплачиваемую работу;</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в) хочу создавать нечто ценное на земле.</w:t>
      </w:r>
    </w:p>
    <w:p w:rsidR="0023705E" w:rsidRPr="001316F7" w:rsidRDefault="0023705E" w:rsidP="00CC7D5B">
      <w:pPr>
        <w:widowControl w:val="0"/>
        <w:numPr>
          <w:ilvl w:val="0"/>
          <w:numId w:val="4"/>
        </w:numPr>
        <w:suppressAutoHyphens/>
        <w:spacing w:before="28" w:after="28" w:line="302" w:lineRule="atLeast"/>
        <w:rPr>
          <w:sz w:val="24"/>
          <w:szCs w:val="24"/>
        </w:rPr>
      </w:pPr>
      <w:r w:rsidRPr="001316F7">
        <w:rPr>
          <w:sz w:val="24"/>
          <w:szCs w:val="24"/>
        </w:rPr>
        <w:t>Какой из трех предложенных видов путешествия Вы выберете?</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а) по России;</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б) по экзотическим странам;</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в) по одной из ведущих развитых стран.</w:t>
      </w:r>
    </w:p>
    <w:p w:rsidR="0023705E" w:rsidRPr="001316F7" w:rsidRDefault="0023705E" w:rsidP="00CC7D5B">
      <w:pPr>
        <w:widowControl w:val="0"/>
        <w:numPr>
          <w:ilvl w:val="0"/>
          <w:numId w:val="4"/>
        </w:numPr>
        <w:suppressAutoHyphens/>
        <w:spacing w:before="28" w:after="28" w:line="302" w:lineRule="atLeast"/>
        <w:rPr>
          <w:sz w:val="24"/>
          <w:szCs w:val="24"/>
        </w:rPr>
      </w:pPr>
      <w:r w:rsidRPr="001316F7">
        <w:rPr>
          <w:sz w:val="24"/>
          <w:szCs w:val="24"/>
        </w:rPr>
        <w:t>Вы пришли на субботник и видите, что все орудия труда разобраны. Что предпримете Вы?</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а) поболтаюсь немного, потом видно будет;</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б) ухожу немедленно домой, если не будут отмечать присутствующих;</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в) присоединюсь к кому-нибудь, стану работать с ним.</w:t>
      </w:r>
    </w:p>
    <w:p w:rsidR="0023705E" w:rsidRPr="001316F7" w:rsidRDefault="0023705E" w:rsidP="00CC7D5B">
      <w:pPr>
        <w:widowControl w:val="0"/>
        <w:numPr>
          <w:ilvl w:val="0"/>
          <w:numId w:val="4"/>
        </w:numPr>
        <w:suppressAutoHyphens/>
        <w:spacing w:before="28" w:after="28" w:line="302" w:lineRule="atLeast"/>
        <w:rPr>
          <w:sz w:val="24"/>
          <w:szCs w:val="24"/>
        </w:rPr>
      </w:pPr>
      <w:r w:rsidRPr="001316F7">
        <w:rPr>
          <w:sz w:val="24"/>
          <w:szCs w:val="24"/>
        </w:rPr>
        <w:t>Некий волшебник предлагает Вам устроить Вашу жизнь обеспеченной без необходимости работать. Что Вы ответите этому волшебнику?</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а) соглашусь с благодарностью;</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б) сначала узнаю, скольким он обеспечил, таким образом, существование;</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в) отказываюсь решительно.</w:t>
      </w:r>
    </w:p>
    <w:p w:rsidR="0023705E" w:rsidRPr="001316F7" w:rsidRDefault="0023705E" w:rsidP="00CC7D5B">
      <w:pPr>
        <w:widowControl w:val="0"/>
        <w:numPr>
          <w:ilvl w:val="0"/>
          <w:numId w:val="4"/>
        </w:numPr>
        <w:suppressAutoHyphens/>
        <w:spacing w:before="28" w:after="28" w:line="302" w:lineRule="atLeast"/>
        <w:rPr>
          <w:sz w:val="24"/>
          <w:szCs w:val="24"/>
        </w:rPr>
      </w:pPr>
      <w:r w:rsidRPr="001316F7">
        <w:rPr>
          <w:sz w:val="24"/>
          <w:szCs w:val="24"/>
        </w:rPr>
        <w:t>Вам дают общественное поручение. Выполнять его не хочется. Как Вы поступите?</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а) забываю про него, вспомню, когда потребуют отчет;</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б) выполняю, конечно;</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в) увиливаю, отыскиваю причины, чтобы не вспоминать.</w:t>
      </w:r>
    </w:p>
    <w:p w:rsidR="0023705E" w:rsidRPr="001316F7" w:rsidRDefault="0023705E" w:rsidP="00CC7D5B">
      <w:pPr>
        <w:widowControl w:val="0"/>
        <w:numPr>
          <w:ilvl w:val="0"/>
          <w:numId w:val="4"/>
        </w:numPr>
        <w:suppressAutoHyphens/>
        <w:spacing w:before="28" w:after="28" w:line="302" w:lineRule="atLeast"/>
        <w:rPr>
          <w:sz w:val="24"/>
          <w:szCs w:val="24"/>
        </w:rPr>
      </w:pPr>
      <w:r w:rsidRPr="001316F7">
        <w:rPr>
          <w:sz w:val="24"/>
          <w:szCs w:val="24"/>
        </w:rPr>
        <w:t>Вы побывали на экскурсии в замечательном, но малоизвестном музее. Сообщите ли кому-нибудь об этом?</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а) да, непременно скажу и постараюсь сводить их в музей;</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б) не знаю, как придется;</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в) зачем говорить, пусть каждый решает, что ему надо.</w:t>
      </w:r>
    </w:p>
    <w:p w:rsidR="0023705E" w:rsidRPr="001316F7" w:rsidRDefault="0023705E" w:rsidP="00CC7D5B">
      <w:pPr>
        <w:widowControl w:val="0"/>
        <w:numPr>
          <w:ilvl w:val="0"/>
          <w:numId w:val="4"/>
        </w:numPr>
        <w:suppressAutoHyphens/>
        <w:spacing w:before="28" w:after="28" w:line="302" w:lineRule="atLeast"/>
        <w:rPr>
          <w:sz w:val="24"/>
          <w:szCs w:val="24"/>
        </w:rPr>
      </w:pPr>
      <w:r w:rsidRPr="001316F7">
        <w:rPr>
          <w:sz w:val="24"/>
          <w:szCs w:val="24"/>
        </w:rPr>
        <w:t>Решается вопрос, кто бы мог выполнить полезную для коллектива работу. Вы знаете, что способны это сделать.11о что Вы делаете в данный момент?</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а) поднимаю руку и сообщаю о своем желании сделать работу;</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б) сижу и жду, когда кто-то назовет мою фамилию;</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в) я слишком дорожу своим личным временем, чтобы соглашаться.</w:t>
      </w:r>
    </w:p>
    <w:p w:rsidR="0023705E" w:rsidRPr="001316F7" w:rsidRDefault="0023705E" w:rsidP="00CC7D5B">
      <w:pPr>
        <w:widowControl w:val="0"/>
        <w:numPr>
          <w:ilvl w:val="0"/>
          <w:numId w:val="4"/>
        </w:numPr>
        <w:suppressAutoHyphens/>
        <w:spacing w:before="28" w:after="28" w:line="302" w:lineRule="atLeast"/>
        <w:rPr>
          <w:sz w:val="24"/>
          <w:szCs w:val="24"/>
        </w:rPr>
      </w:pPr>
      <w:r w:rsidRPr="001316F7">
        <w:rPr>
          <w:sz w:val="24"/>
          <w:szCs w:val="24"/>
        </w:rPr>
        <w:t>Вы с товарищами собрались ехать на дачу в солнечный теплый день. Вдруг Вам звонят и просят отложить поездку ради важного общего дела. Что делаете?</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а) еду на дачу согласно плану;</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б) не еду, остаюсь, конечно;</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в) жду, что скажет мой товарищ.</w:t>
      </w:r>
    </w:p>
    <w:p w:rsidR="0023705E" w:rsidRPr="001316F7" w:rsidRDefault="0023705E" w:rsidP="00CC7D5B">
      <w:pPr>
        <w:widowControl w:val="0"/>
        <w:numPr>
          <w:ilvl w:val="0"/>
          <w:numId w:val="4"/>
        </w:numPr>
        <w:suppressAutoHyphens/>
        <w:spacing w:before="28" w:after="28" w:line="302" w:lineRule="atLeast"/>
        <w:rPr>
          <w:sz w:val="24"/>
          <w:szCs w:val="24"/>
        </w:rPr>
      </w:pPr>
      <w:r w:rsidRPr="001316F7">
        <w:rPr>
          <w:sz w:val="24"/>
          <w:szCs w:val="24"/>
        </w:rPr>
        <w:t>Вы решили завести собаку. Какой из трех вариантов Вас устроит?</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а) бездомный щенок;</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б) взрослый пес с известным Вам нравом;</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в) дорогой щенок редкой породы.</w:t>
      </w:r>
    </w:p>
    <w:p w:rsidR="0023705E" w:rsidRPr="001316F7" w:rsidRDefault="0023705E" w:rsidP="00CC7D5B">
      <w:pPr>
        <w:widowControl w:val="0"/>
        <w:numPr>
          <w:ilvl w:val="0"/>
          <w:numId w:val="4"/>
        </w:numPr>
        <w:suppressAutoHyphens/>
        <w:spacing w:before="28" w:after="28" w:line="302" w:lineRule="atLeast"/>
        <w:rPr>
          <w:sz w:val="24"/>
          <w:szCs w:val="24"/>
        </w:rPr>
      </w:pPr>
      <w:r w:rsidRPr="001316F7">
        <w:rPr>
          <w:sz w:val="24"/>
          <w:szCs w:val="24"/>
        </w:rPr>
        <w:t>Вы собрались отдыхать после работы (учебы). И вот говорят: «Есть важное дело. Надо». Как реагируете?</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а) напомню о праве на отдых;</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б) делаю, раз надо;</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в) посмотрю, что скажут остальные.</w:t>
      </w:r>
    </w:p>
    <w:p w:rsidR="0023705E" w:rsidRPr="001316F7" w:rsidRDefault="0023705E" w:rsidP="00CC7D5B">
      <w:pPr>
        <w:widowControl w:val="0"/>
        <w:numPr>
          <w:ilvl w:val="0"/>
          <w:numId w:val="4"/>
        </w:numPr>
        <w:suppressAutoHyphens/>
        <w:spacing w:before="28" w:after="28" w:line="302" w:lineRule="atLeast"/>
        <w:rPr>
          <w:sz w:val="24"/>
          <w:szCs w:val="24"/>
        </w:rPr>
      </w:pPr>
      <w:r w:rsidRPr="001316F7">
        <w:rPr>
          <w:sz w:val="24"/>
          <w:szCs w:val="24"/>
        </w:rPr>
        <w:t>С Вами разговаривают оскорбительным тоном. Как к этому относитесь?</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а) отвечаю тем же;</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б) не замечаю, это не имеет значения;</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в) разрываю связь.</w:t>
      </w:r>
    </w:p>
    <w:p w:rsidR="0023705E" w:rsidRPr="001316F7" w:rsidRDefault="0023705E" w:rsidP="00CC7D5B">
      <w:pPr>
        <w:widowControl w:val="0"/>
        <w:numPr>
          <w:ilvl w:val="0"/>
          <w:numId w:val="4"/>
        </w:numPr>
        <w:suppressAutoHyphens/>
        <w:spacing w:before="28" w:after="28" w:line="302" w:lineRule="atLeast"/>
        <w:rPr>
          <w:sz w:val="24"/>
          <w:szCs w:val="24"/>
        </w:rPr>
      </w:pPr>
      <w:r w:rsidRPr="001316F7">
        <w:rPr>
          <w:sz w:val="24"/>
          <w:szCs w:val="24"/>
        </w:rPr>
        <w:t>Вы плохо играете на скрипке (или на любом другом музыкальном инструменте). Ваши родители Вас непременно хвалят и просят сыграть для гостей. Что делаете?</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а) играю, конечно;</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б) разумеется, не играю;</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в) когда хвалят, всегда приятно, но ищу повод увильнуть от игры.</w:t>
      </w:r>
    </w:p>
    <w:p w:rsidR="0023705E" w:rsidRPr="001316F7" w:rsidRDefault="0023705E" w:rsidP="00CC7D5B">
      <w:pPr>
        <w:widowControl w:val="0"/>
        <w:numPr>
          <w:ilvl w:val="0"/>
          <w:numId w:val="4"/>
        </w:numPr>
        <w:suppressAutoHyphens/>
        <w:spacing w:before="28" w:after="28" w:line="302" w:lineRule="atLeast"/>
        <w:rPr>
          <w:sz w:val="24"/>
          <w:szCs w:val="24"/>
        </w:rPr>
      </w:pPr>
      <w:r w:rsidRPr="001316F7">
        <w:rPr>
          <w:sz w:val="24"/>
          <w:szCs w:val="24"/>
        </w:rPr>
        <w:t>Вы задумали принять гостей. Какой вариант Вы предпочтете?</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а) самому (самой) приготовить все блюда;</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б) закупить полуфабрикаты в магазине «Кулинария»;</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в) пригласить гостей на кофе.</w:t>
      </w:r>
    </w:p>
    <w:p w:rsidR="0023705E" w:rsidRPr="001316F7" w:rsidRDefault="0023705E" w:rsidP="00CC7D5B">
      <w:pPr>
        <w:widowControl w:val="0"/>
        <w:numPr>
          <w:ilvl w:val="0"/>
          <w:numId w:val="4"/>
        </w:numPr>
        <w:suppressAutoHyphens/>
        <w:spacing w:before="28" w:after="28" w:line="302" w:lineRule="atLeast"/>
        <w:rPr>
          <w:sz w:val="24"/>
          <w:szCs w:val="24"/>
        </w:rPr>
      </w:pPr>
      <w:r w:rsidRPr="001316F7">
        <w:rPr>
          <w:sz w:val="24"/>
          <w:szCs w:val="24"/>
        </w:rPr>
        <w:t>Вдруг узнаете, что школу закрыли по каким-то особым обстоятельствам. Как встречаете такое сообщение?</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а) бесконечно рад, гуляю, наслаждаюсь жизнью;</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б) обеспокоен, строю планы самообразования;</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в) буду ожидать новых сообщений.</w:t>
      </w:r>
    </w:p>
    <w:p w:rsidR="0023705E" w:rsidRPr="001316F7" w:rsidRDefault="0023705E" w:rsidP="00CC7D5B">
      <w:pPr>
        <w:widowControl w:val="0"/>
        <w:numPr>
          <w:ilvl w:val="0"/>
          <w:numId w:val="4"/>
        </w:numPr>
        <w:suppressAutoHyphens/>
        <w:spacing w:before="28" w:after="28" w:line="302" w:lineRule="atLeast"/>
        <w:rPr>
          <w:sz w:val="24"/>
          <w:szCs w:val="24"/>
        </w:rPr>
      </w:pPr>
      <w:r w:rsidRPr="001316F7">
        <w:rPr>
          <w:sz w:val="24"/>
          <w:szCs w:val="24"/>
        </w:rPr>
        <w:t>Что Вы чувствуете, когда на Ваших глазах хвалят кого-то из Ваших товарищей?</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а) ужасно завидую, мне неудобно;</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б) я рад, потому что и у меня есть свои достоинства;</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в) я, как все, аплодирую.</w:t>
      </w:r>
    </w:p>
    <w:p w:rsidR="0023705E" w:rsidRPr="001316F7" w:rsidRDefault="0023705E" w:rsidP="00CC7D5B">
      <w:pPr>
        <w:widowControl w:val="0"/>
        <w:numPr>
          <w:ilvl w:val="0"/>
          <w:numId w:val="4"/>
        </w:numPr>
        <w:suppressAutoHyphens/>
        <w:spacing w:before="28" w:after="28" w:line="302" w:lineRule="atLeast"/>
        <w:rPr>
          <w:sz w:val="24"/>
          <w:szCs w:val="24"/>
        </w:rPr>
      </w:pPr>
      <w:r w:rsidRPr="001316F7">
        <w:rPr>
          <w:sz w:val="24"/>
          <w:szCs w:val="24"/>
        </w:rPr>
        <w:t>Вам подарили красивую необычной формы авторучку. На улице к Вам подходят два парня и требуют отдать им подарок. Что делаете?</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а) отдаю – здоровье дороже;</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б) постараюсь убежать от них, говорю, что ручки у меня нет;</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в) подарков не отдаю, вступаю в борьбу.</w:t>
      </w:r>
    </w:p>
    <w:p w:rsidR="0023705E" w:rsidRPr="001316F7" w:rsidRDefault="0023705E" w:rsidP="00CC7D5B">
      <w:pPr>
        <w:widowControl w:val="0"/>
        <w:numPr>
          <w:ilvl w:val="0"/>
          <w:numId w:val="4"/>
        </w:numPr>
        <w:suppressAutoHyphens/>
        <w:spacing w:before="28" w:after="28" w:line="302" w:lineRule="atLeast"/>
        <w:rPr>
          <w:sz w:val="24"/>
          <w:szCs w:val="24"/>
        </w:rPr>
      </w:pPr>
      <w:r w:rsidRPr="001316F7">
        <w:rPr>
          <w:sz w:val="24"/>
          <w:szCs w:val="24"/>
        </w:rPr>
        <w:t>Когда наступает Новый год, о чем чаще всего думаете?</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а) о новогодних подарках;</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б) о каникулах и свободе;</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в) о том, как жил и как собираюсь жить в новом году.</w:t>
      </w:r>
    </w:p>
    <w:p w:rsidR="0023705E" w:rsidRPr="001316F7" w:rsidRDefault="0023705E" w:rsidP="00CC7D5B">
      <w:pPr>
        <w:widowControl w:val="0"/>
        <w:numPr>
          <w:ilvl w:val="0"/>
          <w:numId w:val="4"/>
        </w:numPr>
        <w:suppressAutoHyphens/>
        <w:spacing w:before="28" w:after="28" w:line="302" w:lineRule="atLeast"/>
        <w:rPr>
          <w:sz w:val="24"/>
          <w:szCs w:val="24"/>
        </w:rPr>
      </w:pPr>
      <w:r w:rsidRPr="001316F7">
        <w:rPr>
          <w:sz w:val="24"/>
          <w:szCs w:val="24"/>
        </w:rPr>
        <w:t>Какова роль музыки в Вашей жизни?</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а) она мне нужна для танцев;</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б) она доставляет мне наслаждение духовного плана;</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в) она мне просто не нужна.</w:t>
      </w:r>
    </w:p>
    <w:p w:rsidR="0023705E" w:rsidRPr="001316F7" w:rsidRDefault="0023705E" w:rsidP="00CC7D5B">
      <w:pPr>
        <w:widowControl w:val="0"/>
        <w:numPr>
          <w:ilvl w:val="0"/>
          <w:numId w:val="4"/>
        </w:numPr>
        <w:suppressAutoHyphens/>
        <w:spacing w:before="28" w:after="28" w:line="302" w:lineRule="atLeast"/>
        <w:rPr>
          <w:sz w:val="24"/>
          <w:szCs w:val="24"/>
        </w:rPr>
      </w:pPr>
      <w:r w:rsidRPr="001316F7">
        <w:rPr>
          <w:sz w:val="24"/>
          <w:szCs w:val="24"/>
        </w:rPr>
        <w:t>Уезжая надолго из дома, как Вы себя чувствуете вдали?</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а) снятся родные места;</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б) хорошо себя чувствую, лучше, чем дома;</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в) не замечал (не замечала).</w:t>
      </w:r>
    </w:p>
    <w:p w:rsidR="0023705E" w:rsidRPr="001316F7" w:rsidRDefault="0023705E" w:rsidP="00CC7D5B">
      <w:pPr>
        <w:widowControl w:val="0"/>
        <w:numPr>
          <w:ilvl w:val="0"/>
          <w:numId w:val="4"/>
        </w:numPr>
        <w:suppressAutoHyphens/>
        <w:spacing w:before="28" w:after="28" w:line="302" w:lineRule="atLeast"/>
        <w:rPr>
          <w:sz w:val="24"/>
          <w:szCs w:val="24"/>
        </w:rPr>
      </w:pPr>
      <w:r w:rsidRPr="001316F7">
        <w:rPr>
          <w:sz w:val="24"/>
          <w:szCs w:val="24"/>
        </w:rPr>
        <w:t>При просмотре информационных телепрограмм портится ли иногда Ваше настроение?</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а) нет, если мои дела идут хорошо;</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б) да, в настоящее время довольно часто;</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в) не замечал (не замечала).</w:t>
      </w:r>
    </w:p>
    <w:p w:rsidR="0023705E" w:rsidRPr="001316F7" w:rsidRDefault="0023705E" w:rsidP="00CC7D5B">
      <w:pPr>
        <w:widowControl w:val="0"/>
        <w:numPr>
          <w:ilvl w:val="0"/>
          <w:numId w:val="4"/>
        </w:numPr>
        <w:suppressAutoHyphens/>
        <w:spacing w:before="28" w:after="28" w:line="302" w:lineRule="atLeast"/>
        <w:rPr>
          <w:sz w:val="24"/>
          <w:szCs w:val="24"/>
        </w:rPr>
      </w:pPr>
      <w:r w:rsidRPr="001316F7">
        <w:rPr>
          <w:sz w:val="24"/>
          <w:szCs w:val="24"/>
        </w:rPr>
        <w:t>Вам предлагают послать книги в далекое горное село. Что делаете?</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а) отбираю интересное и приношу;</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б) ненужных мне книг у меня нет;</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в) если все принесут, я тоже кое-что отберу.</w:t>
      </w:r>
    </w:p>
    <w:p w:rsidR="0023705E" w:rsidRPr="001316F7" w:rsidRDefault="0023705E" w:rsidP="00CC7D5B">
      <w:pPr>
        <w:widowControl w:val="0"/>
        <w:numPr>
          <w:ilvl w:val="0"/>
          <w:numId w:val="4"/>
        </w:numPr>
        <w:suppressAutoHyphens/>
        <w:spacing w:before="28" w:after="28" w:line="302" w:lineRule="atLeast"/>
        <w:rPr>
          <w:sz w:val="24"/>
          <w:szCs w:val="24"/>
        </w:rPr>
      </w:pPr>
      <w:r w:rsidRPr="001316F7">
        <w:rPr>
          <w:sz w:val="24"/>
          <w:szCs w:val="24"/>
        </w:rPr>
        <w:t>Можете ли Вы назвать пять дорогих Вам мест на Земле пять дорогих Вам исторических событий, пять дорогих Вам имен великих людей?</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а) да, безусловно, могу;</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б) нет, на свете много интересного;</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в) не задумывался (не задумывалась), надо бы посчитать.</w:t>
      </w:r>
    </w:p>
    <w:p w:rsidR="0023705E" w:rsidRPr="001316F7" w:rsidRDefault="0023705E" w:rsidP="00CC7D5B">
      <w:pPr>
        <w:widowControl w:val="0"/>
        <w:numPr>
          <w:ilvl w:val="0"/>
          <w:numId w:val="4"/>
        </w:numPr>
        <w:suppressAutoHyphens/>
        <w:spacing w:before="28" w:after="28" w:line="302" w:lineRule="atLeast"/>
        <w:rPr>
          <w:sz w:val="24"/>
          <w:szCs w:val="24"/>
        </w:rPr>
      </w:pPr>
      <w:r w:rsidRPr="001316F7">
        <w:rPr>
          <w:sz w:val="24"/>
          <w:szCs w:val="24"/>
        </w:rPr>
        <w:t>Когда Вы слышите о подвиге человека, что чаще всего приходит Вам в голову?</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а) у этого человека был, конечно, свой личный интерес;</w:t>
      </w:r>
    </w:p>
    <w:p w:rsidR="0023705E" w:rsidRPr="001316F7" w:rsidRDefault="0023705E" w:rsidP="00CC7D5B">
      <w:pPr>
        <w:widowControl w:val="0"/>
        <w:numPr>
          <w:ilvl w:val="1"/>
          <w:numId w:val="4"/>
        </w:numPr>
        <w:tabs>
          <w:tab w:val="clear" w:pos="1515"/>
          <w:tab w:val="left" w:pos="709"/>
          <w:tab w:val="num" w:pos="1440"/>
        </w:tabs>
        <w:suppressAutoHyphens/>
        <w:spacing w:before="28" w:after="28" w:line="302" w:lineRule="atLeast"/>
        <w:ind w:left="1440"/>
        <w:rPr>
          <w:sz w:val="24"/>
          <w:szCs w:val="24"/>
        </w:rPr>
      </w:pPr>
      <w:r w:rsidRPr="001316F7">
        <w:rPr>
          <w:sz w:val="24"/>
          <w:szCs w:val="24"/>
        </w:rPr>
        <w:t>б) человеку просто повезло прославиться;</w:t>
      </w:r>
    </w:p>
    <w:p w:rsidR="0023705E" w:rsidRPr="001316F7" w:rsidRDefault="0023705E" w:rsidP="00CC7D5B">
      <w:pPr>
        <w:widowControl w:val="0"/>
        <w:numPr>
          <w:ilvl w:val="1"/>
          <w:numId w:val="4"/>
        </w:numPr>
        <w:tabs>
          <w:tab w:val="clear" w:pos="1515"/>
          <w:tab w:val="left" w:pos="709"/>
          <w:tab w:val="num" w:pos="1440"/>
        </w:tabs>
        <w:suppressAutoHyphens/>
        <w:spacing w:before="28" w:after="28" w:line="100" w:lineRule="atLeast"/>
        <w:ind w:left="1440"/>
        <w:rPr>
          <w:sz w:val="24"/>
          <w:szCs w:val="24"/>
        </w:rPr>
      </w:pPr>
      <w:r w:rsidRPr="001316F7">
        <w:rPr>
          <w:sz w:val="24"/>
          <w:szCs w:val="24"/>
        </w:rPr>
        <w:t>в) глубоко удовлетворен и не перестаю удивляться.</w:t>
      </w:r>
    </w:p>
    <w:p w:rsidR="0023705E" w:rsidRPr="001316F7" w:rsidRDefault="0023705E" w:rsidP="008918BA">
      <w:pPr>
        <w:pStyle w:val="1f4"/>
        <w:spacing w:before="0" w:after="0"/>
        <w:jc w:val="both"/>
      </w:pPr>
      <w:r w:rsidRPr="001316F7">
        <w:rPr>
          <w:i/>
          <w:iCs/>
        </w:rPr>
        <w:t>Обработка полученных данных.</w:t>
      </w:r>
      <w:r w:rsidRPr="001316F7">
        <w:t xml:space="preserve"> Количество выборов, сделанных школьниками в каждом случае, необходимо подсчитать и выразить в процентном отношении к общему числу учащихся.</w:t>
      </w:r>
    </w:p>
    <w:p w:rsidR="0023705E" w:rsidRPr="001316F7" w:rsidRDefault="0023705E" w:rsidP="008918BA">
      <w:pPr>
        <w:pStyle w:val="1f4"/>
        <w:spacing w:before="0" w:after="0"/>
        <w:jc w:val="both"/>
      </w:pPr>
      <w:r w:rsidRPr="001316F7">
        <w:t>Ответы под номерами 10, 17, 21, 25, 26 из подсчета исключаются.</w:t>
      </w:r>
    </w:p>
    <w:p w:rsidR="0023705E" w:rsidRPr="001316F7" w:rsidRDefault="0023705E" w:rsidP="008918BA">
      <w:pPr>
        <w:pStyle w:val="1f4"/>
        <w:spacing w:before="0" w:after="0"/>
        <w:jc w:val="both"/>
      </w:pPr>
      <w:r w:rsidRPr="001316F7">
        <w:t>Показателем, свидетельствующим о достаточной нравственной воспитанности учащихся и сформированности ориентации на «другого человека», является количество выборов от 13 и более в следующих вариантах:</w:t>
      </w:r>
    </w:p>
    <w:p w:rsidR="0023705E" w:rsidRPr="001316F7" w:rsidRDefault="0023705E" w:rsidP="008918BA">
      <w:pPr>
        <w:pStyle w:val="1f4"/>
        <w:spacing w:before="0" w:after="0"/>
      </w:pPr>
      <w:r w:rsidRPr="001316F7">
        <w:t>Графа а. Сосчитать * на вопросы 1, 4, 14, 15, 27, 29, 30.</w:t>
      </w:r>
      <w:r w:rsidRPr="001316F7">
        <w:br/>
        <w:t>Графа б. Сосчитать * на вопросы 5, 7, 13, 16, 18, 20, 22, 23, 28.</w:t>
      </w:r>
      <w:r w:rsidRPr="001316F7">
        <w:br/>
        <w:t>Графа в. Сосчитать * на вопросы 2, 3, 6, 8, 9, 11, 12, 19, 24, 31.</w:t>
      </w:r>
    </w:p>
    <w:p w:rsidR="0023705E" w:rsidRPr="001316F7" w:rsidRDefault="0023705E" w:rsidP="008918BA">
      <w:pPr>
        <w:pStyle w:val="1f4"/>
        <w:spacing w:before="0" w:after="0"/>
      </w:pPr>
      <w:r w:rsidRPr="001316F7">
        <w:t>Показателем, свидетельствующим о некоторой безнравственной ориентации, эгоистической позиции, является количество выборов от 13 и более в следующих вариантах:</w:t>
      </w:r>
    </w:p>
    <w:p w:rsidR="0023705E" w:rsidRPr="001316F7" w:rsidRDefault="0023705E" w:rsidP="008918BA">
      <w:pPr>
        <w:pStyle w:val="1f4"/>
        <w:keepNext/>
        <w:spacing w:before="0" w:after="0"/>
        <w:jc w:val="both"/>
        <w:rPr>
          <w:color w:val="000000"/>
          <w:spacing w:val="-1"/>
        </w:rPr>
      </w:pPr>
      <w:r w:rsidRPr="001316F7">
        <w:rPr>
          <w:color w:val="000000"/>
          <w:spacing w:val="-1"/>
        </w:rPr>
        <w:t>Графа а. Сосчитать * на вопросы 2, 3, 5, 7, 8, 12, 13, 16, 18, 20, 22, 23, 24, 31.</w:t>
      </w:r>
      <w:r w:rsidRPr="001316F7">
        <w:rPr>
          <w:color w:val="000000"/>
          <w:spacing w:val="-1"/>
        </w:rPr>
        <w:br/>
        <w:t>Графа б. Сосчитать * на вопросы 1, 4, 6, 9, 11, 19, 27, 29, 30.</w:t>
      </w:r>
      <w:r w:rsidRPr="001316F7">
        <w:rPr>
          <w:color w:val="000000"/>
          <w:spacing w:val="-1"/>
        </w:rPr>
        <w:br/>
        <w:t>Графа в. Сосчитать * на вопросы 14, 15.</w:t>
      </w:r>
    </w:p>
    <w:p w:rsidR="0023705E" w:rsidRPr="001316F7" w:rsidRDefault="0023705E" w:rsidP="008918BA">
      <w:pPr>
        <w:shd w:val="clear" w:color="auto" w:fill="FFFFFF"/>
        <w:spacing w:line="100" w:lineRule="atLeast"/>
        <w:jc w:val="both"/>
        <w:rPr>
          <w:sz w:val="24"/>
          <w:szCs w:val="24"/>
        </w:rPr>
      </w:pPr>
    </w:p>
    <w:p w:rsidR="0023705E" w:rsidRPr="001316F7" w:rsidRDefault="0023705E" w:rsidP="008918BA">
      <w:pPr>
        <w:rPr>
          <w:sz w:val="24"/>
          <w:szCs w:val="24"/>
        </w:rPr>
      </w:pPr>
    </w:p>
    <w:p w:rsidR="0023705E" w:rsidRPr="001316F7" w:rsidRDefault="0023705E" w:rsidP="008918BA">
      <w:pPr>
        <w:rPr>
          <w:sz w:val="24"/>
          <w:szCs w:val="24"/>
        </w:rPr>
      </w:pPr>
    </w:p>
    <w:p w:rsidR="0023705E" w:rsidRPr="001316F7" w:rsidRDefault="0023705E" w:rsidP="008918BA">
      <w:pPr>
        <w:pageBreakBefore/>
        <w:jc w:val="right"/>
        <w:rPr>
          <w:i/>
          <w:iCs/>
          <w:color w:val="000000"/>
          <w:sz w:val="24"/>
          <w:szCs w:val="24"/>
          <w:lang w:eastAsia="en-US"/>
        </w:rPr>
      </w:pPr>
      <w:r w:rsidRPr="001316F7">
        <w:rPr>
          <w:i/>
          <w:iCs/>
          <w:color w:val="000000"/>
          <w:sz w:val="24"/>
          <w:szCs w:val="24"/>
          <w:lang w:eastAsia="en-US"/>
        </w:rPr>
        <w:t xml:space="preserve">Приложение 5 </w:t>
      </w:r>
    </w:p>
    <w:p w:rsidR="0023705E" w:rsidRPr="001316F7" w:rsidRDefault="0023705E" w:rsidP="008918BA">
      <w:pPr>
        <w:jc w:val="center"/>
        <w:rPr>
          <w:b/>
          <w:bCs/>
          <w:sz w:val="24"/>
          <w:szCs w:val="24"/>
        </w:rPr>
      </w:pPr>
      <w:r w:rsidRPr="001316F7">
        <w:rPr>
          <w:b/>
          <w:bCs/>
          <w:sz w:val="24"/>
          <w:szCs w:val="24"/>
        </w:rPr>
        <w:t>Методика «Оценка вербально-логического мышления»</w:t>
      </w:r>
    </w:p>
    <w:p w:rsidR="0023705E" w:rsidRPr="001316F7" w:rsidRDefault="0023705E" w:rsidP="008918BA">
      <w:pPr>
        <w:rPr>
          <w:sz w:val="24"/>
          <w:szCs w:val="24"/>
        </w:rPr>
      </w:pPr>
      <w:r w:rsidRPr="001316F7">
        <w:rPr>
          <w:sz w:val="24"/>
          <w:szCs w:val="24"/>
          <w:lang w:val="en-US"/>
        </w:rPr>
        <w:t>I</w:t>
      </w:r>
      <w:r w:rsidRPr="001316F7">
        <w:rPr>
          <w:sz w:val="24"/>
          <w:szCs w:val="24"/>
        </w:rPr>
        <w:t>. ОСВЕДОМЛЕННОСТЬ</w:t>
      </w:r>
    </w:p>
    <w:p w:rsidR="0023705E" w:rsidRPr="001316F7" w:rsidRDefault="0023705E" w:rsidP="00CC7D5B">
      <w:pPr>
        <w:widowControl w:val="0"/>
        <w:numPr>
          <w:ilvl w:val="0"/>
          <w:numId w:val="15"/>
        </w:numPr>
        <w:shd w:val="clear" w:color="auto" w:fill="FFFFFF"/>
        <w:tabs>
          <w:tab w:val="left" w:pos="274"/>
        </w:tabs>
        <w:autoSpaceDE w:val="0"/>
        <w:autoSpaceDN w:val="0"/>
        <w:adjustRightInd w:val="0"/>
        <w:ind w:left="-360" w:firstLine="709"/>
        <w:jc w:val="both"/>
        <w:rPr>
          <w:color w:val="000000"/>
          <w:spacing w:val="-29"/>
          <w:sz w:val="24"/>
          <w:szCs w:val="24"/>
        </w:rPr>
      </w:pPr>
      <w:r w:rsidRPr="001316F7">
        <w:rPr>
          <w:color w:val="000000"/>
          <w:spacing w:val="-2"/>
          <w:sz w:val="24"/>
          <w:szCs w:val="24"/>
        </w:rPr>
        <w:t>У сапога всегда есть ... (шнурок, пряжка, подошва, ремешки, пуговица).</w:t>
      </w:r>
    </w:p>
    <w:p w:rsidR="0023705E" w:rsidRPr="001316F7" w:rsidRDefault="0023705E" w:rsidP="00CC7D5B">
      <w:pPr>
        <w:widowControl w:val="0"/>
        <w:numPr>
          <w:ilvl w:val="0"/>
          <w:numId w:val="15"/>
        </w:numPr>
        <w:shd w:val="clear" w:color="auto" w:fill="FFFFFF"/>
        <w:tabs>
          <w:tab w:val="left" w:pos="274"/>
        </w:tabs>
        <w:autoSpaceDE w:val="0"/>
        <w:autoSpaceDN w:val="0"/>
        <w:adjustRightInd w:val="0"/>
        <w:ind w:left="-360" w:firstLine="709"/>
        <w:jc w:val="both"/>
        <w:rPr>
          <w:color w:val="000000"/>
          <w:spacing w:val="-17"/>
          <w:sz w:val="24"/>
          <w:szCs w:val="24"/>
        </w:rPr>
      </w:pPr>
      <w:r w:rsidRPr="001316F7">
        <w:rPr>
          <w:color w:val="000000"/>
          <w:spacing w:val="-2"/>
          <w:sz w:val="24"/>
          <w:szCs w:val="24"/>
        </w:rPr>
        <w:t>В году - … (4 месяца, 3 месяца, 12 месяцев, 24 месяца, 7 месяцев).</w:t>
      </w:r>
    </w:p>
    <w:p w:rsidR="0023705E" w:rsidRPr="001316F7" w:rsidRDefault="0023705E" w:rsidP="00CC7D5B">
      <w:pPr>
        <w:widowControl w:val="0"/>
        <w:numPr>
          <w:ilvl w:val="0"/>
          <w:numId w:val="15"/>
        </w:numPr>
        <w:shd w:val="clear" w:color="auto" w:fill="FFFFFF"/>
        <w:tabs>
          <w:tab w:val="left" w:pos="274"/>
        </w:tabs>
        <w:autoSpaceDE w:val="0"/>
        <w:autoSpaceDN w:val="0"/>
        <w:adjustRightInd w:val="0"/>
        <w:ind w:left="-360" w:firstLine="709"/>
        <w:jc w:val="both"/>
        <w:rPr>
          <w:color w:val="000000"/>
          <w:spacing w:val="-17"/>
          <w:sz w:val="24"/>
          <w:szCs w:val="24"/>
        </w:rPr>
      </w:pPr>
      <w:r w:rsidRPr="001316F7">
        <w:rPr>
          <w:color w:val="000000"/>
          <w:sz w:val="24"/>
          <w:szCs w:val="24"/>
        </w:rPr>
        <w:t>Месяц зимы  - ... (сентябрь, февраль, март, октябрь, ноябрь).</w:t>
      </w:r>
    </w:p>
    <w:p w:rsidR="0023705E" w:rsidRPr="001316F7" w:rsidRDefault="0023705E" w:rsidP="00CC7D5B">
      <w:pPr>
        <w:widowControl w:val="0"/>
        <w:numPr>
          <w:ilvl w:val="0"/>
          <w:numId w:val="15"/>
        </w:numPr>
        <w:shd w:val="clear" w:color="auto" w:fill="FFFFFF"/>
        <w:tabs>
          <w:tab w:val="left" w:pos="274"/>
        </w:tabs>
        <w:autoSpaceDE w:val="0"/>
        <w:autoSpaceDN w:val="0"/>
        <w:adjustRightInd w:val="0"/>
        <w:ind w:left="-360" w:firstLine="709"/>
        <w:jc w:val="both"/>
        <w:rPr>
          <w:color w:val="000000"/>
          <w:spacing w:val="-16"/>
          <w:sz w:val="24"/>
          <w:szCs w:val="24"/>
        </w:rPr>
      </w:pPr>
      <w:r w:rsidRPr="001316F7">
        <w:rPr>
          <w:color w:val="000000"/>
          <w:spacing w:val="-1"/>
          <w:sz w:val="24"/>
          <w:szCs w:val="24"/>
        </w:rPr>
        <w:t>У деревьев всегда есть ... ( листья, цветы, корень, плоды, тень).</w:t>
      </w:r>
    </w:p>
    <w:p w:rsidR="0023705E" w:rsidRPr="001316F7" w:rsidRDefault="0023705E" w:rsidP="00CC7D5B">
      <w:pPr>
        <w:widowControl w:val="0"/>
        <w:numPr>
          <w:ilvl w:val="0"/>
          <w:numId w:val="15"/>
        </w:numPr>
        <w:shd w:val="clear" w:color="auto" w:fill="FFFFFF"/>
        <w:tabs>
          <w:tab w:val="left" w:pos="274"/>
        </w:tabs>
        <w:autoSpaceDE w:val="0"/>
        <w:autoSpaceDN w:val="0"/>
        <w:adjustRightInd w:val="0"/>
        <w:ind w:left="-360" w:firstLine="709"/>
        <w:jc w:val="both"/>
        <w:rPr>
          <w:color w:val="000000"/>
          <w:spacing w:val="-17"/>
          <w:sz w:val="24"/>
          <w:szCs w:val="24"/>
        </w:rPr>
      </w:pPr>
      <w:r w:rsidRPr="001316F7">
        <w:rPr>
          <w:color w:val="000000"/>
          <w:spacing w:val="-2"/>
          <w:sz w:val="24"/>
          <w:szCs w:val="24"/>
        </w:rPr>
        <w:t>Время года - … (август, осень, каникулы, суббота, утро).</w:t>
      </w:r>
    </w:p>
    <w:p w:rsidR="0023705E" w:rsidRPr="001316F7" w:rsidRDefault="0023705E" w:rsidP="008918BA">
      <w:pPr>
        <w:widowControl w:val="0"/>
        <w:shd w:val="clear" w:color="auto" w:fill="FFFFFF"/>
        <w:tabs>
          <w:tab w:val="left" w:pos="274"/>
        </w:tabs>
        <w:autoSpaceDE w:val="0"/>
        <w:autoSpaceDN w:val="0"/>
        <w:adjustRightInd w:val="0"/>
        <w:ind w:left="-360"/>
        <w:jc w:val="both"/>
        <w:rPr>
          <w:color w:val="000000"/>
          <w:spacing w:val="-1"/>
          <w:sz w:val="24"/>
          <w:szCs w:val="24"/>
        </w:rPr>
      </w:pPr>
      <w:r w:rsidRPr="001316F7">
        <w:rPr>
          <w:color w:val="000000"/>
          <w:spacing w:val="-31"/>
          <w:sz w:val="24"/>
          <w:szCs w:val="24"/>
        </w:rPr>
        <w:t xml:space="preserve">                 6 .</w:t>
      </w:r>
      <w:r w:rsidRPr="001316F7">
        <w:rPr>
          <w:color w:val="000000"/>
          <w:spacing w:val="-2"/>
          <w:sz w:val="24"/>
          <w:szCs w:val="24"/>
        </w:rPr>
        <w:t>В жарких краях живет ...</w:t>
      </w:r>
      <w:r w:rsidRPr="001316F7">
        <w:rPr>
          <w:color w:val="000000"/>
          <w:spacing w:val="-17"/>
          <w:sz w:val="24"/>
          <w:szCs w:val="24"/>
        </w:rPr>
        <w:t xml:space="preserve">  (м</w:t>
      </w:r>
      <w:r w:rsidRPr="001316F7">
        <w:rPr>
          <w:color w:val="000000"/>
          <w:spacing w:val="-1"/>
          <w:sz w:val="24"/>
          <w:szCs w:val="24"/>
        </w:rPr>
        <w:t>едведь, олень, волк, верблюд, пингвин).</w:t>
      </w:r>
    </w:p>
    <w:p w:rsidR="0023705E" w:rsidRPr="001316F7" w:rsidRDefault="0023705E" w:rsidP="008918BA">
      <w:pPr>
        <w:widowControl w:val="0"/>
        <w:shd w:val="clear" w:color="auto" w:fill="FFFFFF"/>
        <w:tabs>
          <w:tab w:val="left" w:pos="288"/>
        </w:tabs>
        <w:autoSpaceDE w:val="0"/>
        <w:autoSpaceDN w:val="0"/>
        <w:adjustRightInd w:val="0"/>
        <w:ind w:left="-360"/>
        <w:jc w:val="both"/>
        <w:rPr>
          <w:color w:val="000000"/>
          <w:spacing w:val="-3"/>
          <w:sz w:val="24"/>
          <w:szCs w:val="24"/>
        </w:rPr>
      </w:pPr>
      <w:r w:rsidRPr="001316F7">
        <w:rPr>
          <w:color w:val="000000"/>
          <w:spacing w:val="-17"/>
          <w:sz w:val="24"/>
          <w:szCs w:val="24"/>
        </w:rPr>
        <w:t xml:space="preserve">             7.  </w:t>
      </w:r>
      <w:r w:rsidRPr="001316F7">
        <w:rPr>
          <w:color w:val="000000"/>
          <w:spacing w:val="-2"/>
          <w:sz w:val="24"/>
          <w:szCs w:val="24"/>
        </w:rPr>
        <w:t>В нашей стране не живет ... (с</w:t>
      </w:r>
      <w:r w:rsidRPr="001316F7">
        <w:rPr>
          <w:color w:val="000000"/>
          <w:spacing w:val="-3"/>
          <w:sz w:val="24"/>
          <w:szCs w:val="24"/>
        </w:rPr>
        <w:t>оловей, страус, аист, синица, скворец).</w:t>
      </w:r>
    </w:p>
    <w:p w:rsidR="0023705E" w:rsidRPr="001316F7" w:rsidRDefault="0023705E" w:rsidP="008918BA">
      <w:pPr>
        <w:widowControl w:val="0"/>
        <w:shd w:val="clear" w:color="auto" w:fill="FFFFFF"/>
        <w:tabs>
          <w:tab w:val="left" w:pos="288"/>
        </w:tabs>
        <w:autoSpaceDE w:val="0"/>
        <w:autoSpaceDN w:val="0"/>
        <w:adjustRightInd w:val="0"/>
        <w:ind w:left="-360"/>
        <w:jc w:val="both"/>
        <w:rPr>
          <w:color w:val="000000"/>
          <w:spacing w:val="-3"/>
          <w:sz w:val="24"/>
          <w:szCs w:val="24"/>
        </w:rPr>
      </w:pPr>
      <w:r w:rsidRPr="001316F7">
        <w:rPr>
          <w:color w:val="000000"/>
          <w:spacing w:val="-3"/>
          <w:sz w:val="24"/>
          <w:szCs w:val="24"/>
        </w:rPr>
        <w:t xml:space="preserve">          8.  </w:t>
      </w:r>
      <w:r w:rsidRPr="001316F7">
        <w:rPr>
          <w:color w:val="000000"/>
          <w:spacing w:val="-2"/>
          <w:sz w:val="24"/>
          <w:szCs w:val="24"/>
        </w:rPr>
        <w:t>Отец старше своего сына ... (ч</w:t>
      </w:r>
      <w:r w:rsidRPr="001316F7">
        <w:rPr>
          <w:color w:val="000000"/>
          <w:spacing w:val="-3"/>
          <w:sz w:val="24"/>
          <w:szCs w:val="24"/>
        </w:rPr>
        <w:t>асто, всегда, никогда, редко, иногда).</w:t>
      </w:r>
    </w:p>
    <w:p w:rsidR="0023705E" w:rsidRPr="001316F7" w:rsidRDefault="0023705E" w:rsidP="008918BA">
      <w:pPr>
        <w:widowControl w:val="0"/>
        <w:shd w:val="clear" w:color="auto" w:fill="FFFFFF"/>
        <w:tabs>
          <w:tab w:val="left" w:pos="288"/>
        </w:tabs>
        <w:autoSpaceDE w:val="0"/>
        <w:autoSpaceDN w:val="0"/>
        <w:adjustRightInd w:val="0"/>
        <w:ind w:left="-360"/>
        <w:jc w:val="both"/>
        <w:rPr>
          <w:color w:val="000000"/>
          <w:spacing w:val="-17"/>
          <w:sz w:val="24"/>
          <w:szCs w:val="24"/>
        </w:rPr>
      </w:pPr>
      <w:r w:rsidRPr="001316F7">
        <w:rPr>
          <w:color w:val="000000"/>
          <w:spacing w:val="-17"/>
          <w:sz w:val="24"/>
          <w:szCs w:val="24"/>
        </w:rPr>
        <w:t xml:space="preserve">             9.  </w:t>
      </w:r>
      <w:r w:rsidRPr="001316F7">
        <w:rPr>
          <w:color w:val="000000"/>
          <w:spacing w:val="-3"/>
          <w:sz w:val="24"/>
          <w:szCs w:val="24"/>
        </w:rPr>
        <w:t>Время суток - ... (г</w:t>
      </w:r>
      <w:r w:rsidRPr="001316F7">
        <w:rPr>
          <w:color w:val="000000"/>
          <w:spacing w:val="-1"/>
          <w:sz w:val="24"/>
          <w:szCs w:val="24"/>
        </w:rPr>
        <w:t>од, месяц, неделя, день, понедельник).</w:t>
      </w:r>
    </w:p>
    <w:p w:rsidR="0023705E" w:rsidRPr="001316F7" w:rsidRDefault="0023705E" w:rsidP="008918BA">
      <w:pPr>
        <w:shd w:val="clear" w:color="auto" w:fill="FFFFFF"/>
        <w:tabs>
          <w:tab w:val="left" w:pos="427"/>
        </w:tabs>
        <w:jc w:val="both"/>
        <w:rPr>
          <w:color w:val="000000"/>
          <w:spacing w:val="-1"/>
          <w:sz w:val="24"/>
          <w:szCs w:val="24"/>
        </w:rPr>
      </w:pPr>
      <w:r w:rsidRPr="001316F7">
        <w:rPr>
          <w:color w:val="000000"/>
          <w:spacing w:val="-23"/>
          <w:sz w:val="24"/>
          <w:szCs w:val="24"/>
        </w:rPr>
        <w:t xml:space="preserve">      10.</w:t>
      </w:r>
      <w:r w:rsidRPr="001316F7">
        <w:rPr>
          <w:color w:val="000000"/>
          <w:sz w:val="24"/>
          <w:szCs w:val="24"/>
        </w:rPr>
        <w:tab/>
      </w:r>
      <w:r w:rsidRPr="001316F7">
        <w:rPr>
          <w:color w:val="000000"/>
          <w:spacing w:val="-2"/>
          <w:sz w:val="24"/>
          <w:szCs w:val="24"/>
        </w:rPr>
        <w:t>Пассажирский транспорт - ... (к</w:t>
      </w:r>
      <w:r w:rsidRPr="001316F7">
        <w:rPr>
          <w:color w:val="000000"/>
          <w:spacing w:val="-1"/>
          <w:sz w:val="24"/>
          <w:szCs w:val="24"/>
        </w:rPr>
        <w:t>омбайн, самосвал, автобус, экскаватор, тепловоз).</w:t>
      </w:r>
    </w:p>
    <w:p w:rsidR="0023705E" w:rsidRPr="001316F7" w:rsidRDefault="0023705E" w:rsidP="008918BA">
      <w:pPr>
        <w:shd w:val="clear" w:color="auto" w:fill="FFFFFF"/>
        <w:tabs>
          <w:tab w:val="left" w:pos="427"/>
        </w:tabs>
        <w:jc w:val="both"/>
        <w:rPr>
          <w:sz w:val="24"/>
          <w:szCs w:val="24"/>
        </w:rPr>
      </w:pPr>
    </w:p>
    <w:p w:rsidR="0023705E" w:rsidRPr="001316F7" w:rsidRDefault="0023705E" w:rsidP="008918BA">
      <w:pPr>
        <w:rPr>
          <w:sz w:val="24"/>
          <w:szCs w:val="24"/>
        </w:rPr>
      </w:pPr>
      <w:r w:rsidRPr="001316F7">
        <w:rPr>
          <w:sz w:val="24"/>
          <w:szCs w:val="24"/>
          <w:lang w:val="en-US"/>
        </w:rPr>
        <w:t>II</w:t>
      </w:r>
      <w:r w:rsidRPr="001316F7">
        <w:rPr>
          <w:sz w:val="24"/>
          <w:szCs w:val="24"/>
        </w:rPr>
        <w:t>.</w:t>
      </w:r>
      <w:r w:rsidRPr="001316F7">
        <w:rPr>
          <w:sz w:val="24"/>
          <w:szCs w:val="24"/>
        </w:rPr>
        <w:tab/>
      </w:r>
      <w:r w:rsidRPr="001316F7">
        <w:rPr>
          <w:spacing w:val="-1"/>
          <w:sz w:val="24"/>
          <w:szCs w:val="24"/>
        </w:rPr>
        <w:t>ИСКЛЮЧЕНИЕ ПОНЯТИЙ</w:t>
      </w:r>
    </w:p>
    <w:p w:rsidR="0023705E" w:rsidRPr="001316F7" w:rsidRDefault="0023705E" w:rsidP="00CC7D5B">
      <w:pPr>
        <w:widowControl w:val="0"/>
        <w:numPr>
          <w:ilvl w:val="0"/>
          <w:numId w:val="8"/>
        </w:numPr>
        <w:shd w:val="clear" w:color="auto" w:fill="FFFFFF"/>
        <w:tabs>
          <w:tab w:val="left" w:pos="240"/>
        </w:tabs>
        <w:autoSpaceDE w:val="0"/>
        <w:autoSpaceDN w:val="0"/>
        <w:adjustRightInd w:val="0"/>
        <w:ind w:left="-360" w:firstLine="709"/>
        <w:jc w:val="both"/>
        <w:rPr>
          <w:color w:val="000000"/>
          <w:spacing w:val="-28"/>
          <w:sz w:val="24"/>
          <w:szCs w:val="24"/>
        </w:rPr>
      </w:pPr>
      <w:r w:rsidRPr="001316F7">
        <w:rPr>
          <w:color w:val="000000"/>
          <w:sz w:val="24"/>
          <w:szCs w:val="24"/>
        </w:rPr>
        <w:t>тюльпан, лилия, фасоль, ромашка, фиалка</w:t>
      </w:r>
    </w:p>
    <w:p w:rsidR="0023705E" w:rsidRPr="001316F7" w:rsidRDefault="0023705E" w:rsidP="00CC7D5B">
      <w:pPr>
        <w:widowControl w:val="0"/>
        <w:numPr>
          <w:ilvl w:val="0"/>
          <w:numId w:val="8"/>
        </w:numPr>
        <w:shd w:val="clear" w:color="auto" w:fill="FFFFFF"/>
        <w:tabs>
          <w:tab w:val="left" w:pos="240"/>
        </w:tabs>
        <w:autoSpaceDE w:val="0"/>
        <w:autoSpaceDN w:val="0"/>
        <w:adjustRightInd w:val="0"/>
        <w:ind w:left="-360" w:firstLine="709"/>
        <w:jc w:val="both"/>
        <w:rPr>
          <w:color w:val="000000"/>
          <w:spacing w:val="-18"/>
          <w:sz w:val="24"/>
          <w:szCs w:val="24"/>
        </w:rPr>
      </w:pPr>
      <w:r w:rsidRPr="001316F7">
        <w:rPr>
          <w:color w:val="000000"/>
          <w:spacing w:val="-1"/>
          <w:sz w:val="24"/>
          <w:szCs w:val="24"/>
        </w:rPr>
        <w:t>река, озеро, море, мост, пруд</w:t>
      </w:r>
    </w:p>
    <w:p w:rsidR="0023705E" w:rsidRPr="001316F7" w:rsidRDefault="0023705E" w:rsidP="00CC7D5B">
      <w:pPr>
        <w:widowControl w:val="0"/>
        <w:numPr>
          <w:ilvl w:val="0"/>
          <w:numId w:val="8"/>
        </w:numPr>
        <w:shd w:val="clear" w:color="auto" w:fill="FFFFFF"/>
        <w:tabs>
          <w:tab w:val="left" w:pos="240"/>
        </w:tabs>
        <w:autoSpaceDE w:val="0"/>
        <w:autoSpaceDN w:val="0"/>
        <w:adjustRightInd w:val="0"/>
        <w:ind w:left="-360" w:firstLine="709"/>
        <w:jc w:val="both"/>
        <w:rPr>
          <w:color w:val="000000"/>
          <w:spacing w:val="-16"/>
          <w:sz w:val="24"/>
          <w:szCs w:val="24"/>
        </w:rPr>
      </w:pPr>
      <w:r w:rsidRPr="001316F7">
        <w:rPr>
          <w:color w:val="000000"/>
          <w:sz w:val="24"/>
          <w:szCs w:val="24"/>
        </w:rPr>
        <w:t>кукла, прыгалка, песок, мяч, юла</w:t>
      </w:r>
    </w:p>
    <w:p w:rsidR="0023705E" w:rsidRPr="001316F7" w:rsidRDefault="0023705E" w:rsidP="00CC7D5B">
      <w:pPr>
        <w:widowControl w:val="0"/>
        <w:numPr>
          <w:ilvl w:val="0"/>
          <w:numId w:val="8"/>
        </w:numPr>
        <w:shd w:val="clear" w:color="auto" w:fill="FFFFFF"/>
        <w:tabs>
          <w:tab w:val="left" w:pos="240"/>
        </w:tabs>
        <w:autoSpaceDE w:val="0"/>
        <w:autoSpaceDN w:val="0"/>
        <w:adjustRightInd w:val="0"/>
        <w:ind w:left="-360" w:firstLine="709"/>
        <w:jc w:val="both"/>
        <w:rPr>
          <w:color w:val="000000"/>
          <w:spacing w:val="-17"/>
          <w:sz w:val="24"/>
          <w:szCs w:val="24"/>
        </w:rPr>
      </w:pPr>
      <w:r w:rsidRPr="001316F7">
        <w:rPr>
          <w:color w:val="000000"/>
          <w:spacing w:val="-1"/>
          <w:sz w:val="24"/>
          <w:szCs w:val="24"/>
        </w:rPr>
        <w:t>стол, ковер, кресло, кровать, табурет</w:t>
      </w:r>
    </w:p>
    <w:p w:rsidR="0023705E" w:rsidRPr="001316F7" w:rsidRDefault="0023705E" w:rsidP="00CC7D5B">
      <w:pPr>
        <w:widowControl w:val="0"/>
        <w:numPr>
          <w:ilvl w:val="0"/>
          <w:numId w:val="8"/>
        </w:numPr>
        <w:shd w:val="clear" w:color="auto" w:fill="FFFFFF"/>
        <w:tabs>
          <w:tab w:val="left" w:pos="254"/>
        </w:tabs>
        <w:autoSpaceDE w:val="0"/>
        <w:autoSpaceDN w:val="0"/>
        <w:adjustRightInd w:val="0"/>
        <w:ind w:left="-360" w:firstLine="709"/>
        <w:jc w:val="both"/>
        <w:rPr>
          <w:color w:val="000000"/>
          <w:spacing w:val="-20"/>
          <w:sz w:val="24"/>
          <w:szCs w:val="24"/>
        </w:rPr>
      </w:pPr>
      <w:r w:rsidRPr="001316F7">
        <w:rPr>
          <w:color w:val="000000"/>
          <w:spacing w:val="-1"/>
          <w:sz w:val="24"/>
          <w:szCs w:val="24"/>
        </w:rPr>
        <w:t>тополь, береза, орешник, липа, осина</w:t>
      </w:r>
    </w:p>
    <w:p w:rsidR="0023705E" w:rsidRPr="001316F7" w:rsidRDefault="0023705E" w:rsidP="00CC7D5B">
      <w:pPr>
        <w:widowControl w:val="0"/>
        <w:numPr>
          <w:ilvl w:val="0"/>
          <w:numId w:val="9"/>
        </w:numPr>
        <w:shd w:val="clear" w:color="auto" w:fill="FFFFFF"/>
        <w:tabs>
          <w:tab w:val="left" w:pos="254"/>
        </w:tabs>
        <w:autoSpaceDE w:val="0"/>
        <w:autoSpaceDN w:val="0"/>
        <w:adjustRightInd w:val="0"/>
        <w:ind w:left="-360" w:firstLine="709"/>
        <w:jc w:val="both"/>
        <w:rPr>
          <w:color w:val="000000"/>
          <w:spacing w:val="-20"/>
          <w:sz w:val="24"/>
          <w:szCs w:val="24"/>
        </w:rPr>
      </w:pPr>
      <w:r w:rsidRPr="001316F7">
        <w:rPr>
          <w:color w:val="000000"/>
          <w:spacing w:val="-5"/>
          <w:sz w:val="24"/>
          <w:szCs w:val="24"/>
        </w:rPr>
        <w:t>курица, петух, орел, гусь, индюк</w:t>
      </w:r>
    </w:p>
    <w:p w:rsidR="0023705E" w:rsidRPr="001316F7" w:rsidRDefault="0023705E" w:rsidP="00CC7D5B">
      <w:pPr>
        <w:widowControl w:val="0"/>
        <w:numPr>
          <w:ilvl w:val="0"/>
          <w:numId w:val="9"/>
        </w:numPr>
        <w:shd w:val="clear" w:color="auto" w:fill="FFFFFF"/>
        <w:tabs>
          <w:tab w:val="left" w:pos="254"/>
        </w:tabs>
        <w:autoSpaceDE w:val="0"/>
        <w:autoSpaceDN w:val="0"/>
        <w:adjustRightInd w:val="0"/>
        <w:ind w:left="-360" w:firstLine="709"/>
        <w:jc w:val="both"/>
        <w:rPr>
          <w:color w:val="000000"/>
          <w:spacing w:val="-23"/>
          <w:sz w:val="24"/>
          <w:szCs w:val="24"/>
        </w:rPr>
      </w:pPr>
      <w:r w:rsidRPr="001316F7">
        <w:rPr>
          <w:color w:val="000000"/>
          <w:spacing w:val="-5"/>
          <w:sz w:val="24"/>
          <w:szCs w:val="24"/>
        </w:rPr>
        <w:t>окружность, треугольник, четырехугольник, указка, квадрат</w:t>
      </w:r>
    </w:p>
    <w:p w:rsidR="0023705E" w:rsidRPr="001316F7" w:rsidRDefault="0023705E" w:rsidP="00CC7D5B">
      <w:pPr>
        <w:widowControl w:val="0"/>
        <w:numPr>
          <w:ilvl w:val="0"/>
          <w:numId w:val="9"/>
        </w:numPr>
        <w:shd w:val="clear" w:color="auto" w:fill="FFFFFF"/>
        <w:tabs>
          <w:tab w:val="left" w:pos="254"/>
        </w:tabs>
        <w:autoSpaceDE w:val="0"/>
        <w:autoSpaceDN w:val="0"/>
        <w:adjustRightInd w:val="0"/>
        <w:ind w:left="-360" w:firstLine="709"/>
        <w:jc w:val="both"/>
        <w:rPr>
          <w:color w:val="000000"/>
          <w:spacing w:val="-22"/>
          <w:sz w:val="24"/>
          <w:szCs w:val="24"/>
        </w:rPr>
      </w:pPr>
      <w:r w:rsidRPr="001316F7">
        <w:rPr>
          <w:color w:val="000000"/>
          <w:spacing w:val="-5"/>
          <w:sz w:val="24"/>
          <w:szCs w:val="24"/>
        </w:rPr>
        <w:t xml:space="preserve"> Саша, Витя, Стасик, Петров, Коля</w:t>
      </w:r>
    </w:p>
    <w:p w:rsidR="0023705E" w:rsidRPr="001316F7" w:rsidRDefault="0023705E" w:rsidP="00CC7D5B">
      <w:pPr>
        <w:widowControl w:val="0"/>
        <w:numPr>
          <w:ilvl w:val="0"/>
          <w:numId w:val="9"/>
        </w:numPr>
        <w:shd w:val="clear" w:color="auto" w:fill="FFFFFF"/>
        <w:tabs>
          <w:tab w:val="left" w:pos="254"/>
        </w:tabs>
        <w:autoSpaceDE w:val="0"/>
        <w:autoSpaceDN w:val="0"/>
        <w:adjustRightInd w:val="0"/>
        <w:ind w:left="-360" w:firstLine="709"/>
        <w:jc w:val="both"/>
        <w:rPr>
          <w:color w:val="000000"/>
          <w:spacing w:val="-23"/>
          <w:sz w:val="24"/>
          <w:szCs w:val="24"/>
        </w:rPr>
      </w:pPr>
      <w:r w:rsidRPr="001316F7">
        <w:rPr>
          <w:color w:val="000000"/>
          <w:spacing w:val="-6"/>
          <w:sz w:val="24"/>
          <w:szCs w:val="24"/>
        </w:rPr>
        <w:t>число, деление, сложение, вычитание, умножение</w:t>
      </w:r>
    </w:p>
    <w:p w:rsidR="0023705E" w:rsidRPr="001316F7" w:rsidRDefault="0023705E" w:rsidP="008918BA">
      <w:pPr>
        <w:shd w:val="clear" w:color="auto" w:fill="FFFFFF"/>
        <w:tabs>
          <w:tab w:val="left" w:pos="374"/>
        </w:tabs>
        <w:ind w:left="-360" w:firstLine="709"/>
        <w:jc w:val="both"/>
        <w:rPr>
          <w:sz w:val="24"/>
          <w:szCs w:val="24"/>
        </w:rPr>
      </w:pPr>
      <w:r w:rsidRPr="001316F7">
        <w:rPr>
          <w:color w:val="000000"/>
          <w:spacing w:val="-30"/>
          <w:sz w:val="24"/>
          <w:szCs w:val="24"/>
        </w:rPr>
        <w:t>10.</w:t>
      </w:r>
      <w:r w:rsidRPr="001316F7">
        <w:rPr>
          <w:color w:val="000000"/>
          <w:sz w:val="24"/>
          <w:szCs w:val="24"/>
        </w:rPr>
        <w:tab/>
        <w:t xml:space="preserve"> в</w:t>
      </w:r>
      <w:r w:rsidRPr="001316F7">
        <w:rPr>
          <w:color w:val="000000"/>
          <w:spacing w:val="-6"/>
          <w:sz w:val="24"/>
          <w:szCs w:val="24"/>
        </w:rPr>
        <w:t>еселый, быстрый, грустный, вкусный, осторожный</w:t>
      </w:r>
    </w:p>
    <w:p w:rsidR="0023705E" w:rsidRPr="001316F7" w:rsidRDefault="0023705E" w:rsidP="008918BA">
      <w:pPr>
        <w:shd w:val="clear" w:color="auto" w:fill="FFFFFF"/>
        <w:ind w:left="-360" w:firstLine="709"/>
        <w:jc w:val="both"/>
        <w:rPr>
          <w:sz w:val="24"/>
          <w:szCs w:val="24"/>
        </w:rPr>
      </w:pPr>
    </w:p>
    <w:p w:rsidR="0023705E" w:rsidRPr="001316F7" w:rsidRDefault="0023705E" w:rsidP="008918BA">
      <w:pPr>
        <w:rPr>
          <w:sz w:val="24"/>
          <w:szCs w:val="24"/>
        </w:rPr>
      </w:pPr>
      <w:r w:rsidRPr="001316F7">
        <w:rPr>
          <w:spacing w:val="-14"/>
          <w:sz w:val="24"/>
          <w:szCs w:val="24"/>
          <w:lang w:val="en-US"/>
        </w:rPr>
        <w:t>III</w:t>
      </w:r>
      <w:r w:rsidRPr="001316F7">
        <w:rPr>
          <w:spacing w:val="-14"/>
          <w:sz w:val="24"/>
          <w:szCs w:val="24"/>
        </w:rPr>
        <w:t xml:space="preserve">. </w:t>
      </w:r>
      <w:r w:rsidRPr="001316F7">
        <w:rPr>
          <w:sz w:val="24"/>
          <w:szCs w:val="24"/>
        </w:rPr>
        <w:t>ОБОБЩЕНИЕ</w:t>
      </w:r>
    </w:p>
    <w:p w:rsidR="0023705E" w:rsidRPr="001316F7" w:rsidRDefault="0023705E" w:rsidP="00CC7D5B">
      <w:pPr>
        <w:widowControl w:val="0"/>
        <w:numPr>
          <w:ilvl w:val="0"/>
          <w:numId w:val="10"/>
        </w:numPr>
        <w:shd w:val="clear" w:color="auto" w:fill="FFFFFF"/>
        <w:tabs>
          <w:tab w:val="left" w:pos="254"/>
        </w:tabs>
        <w:autoSpaceDE w:val="0"/>
        <w:autoSpaceDN w:val="0"/>
        <w:adjustRightInd w:val="0"/>
        <w:ind w:left="-360" w:firstLine="709"/>
        <w:jc w:val="both"/>
        <w:rPr>
          <w:color w:val="000000"/>
          <w:spacing w:val="-27"/>
          <w:sz w:val="24"/>
          <w:szCs w:val="24"/>
        </w:rPr>
      </w:pPr>
      <w:r w:rsidRPr="001316F7">
        <w:rPr>
          <w:color w:val="000000"/>
          <w:spacing w:val="-10"/>
          <w:sz w:val="24"/>
          <w:szCs w:val="24"/>
        </w:rPr>
        <w:t xml:space="preserve">окунь, карась </w:t>
      </w:r>
      <w:r w:rsidRPr="001316F7">
        <w:rPr>
          <w:color w:val="000000"/>
          <w:spacing w:val="7"/>
          <w:sz w:val="24"/>
          <w:szCs w:val="24"/>
        </w:rPr>
        <w:t>...</w:t>
      </w:r>
    </w:p>
    <w:p w:rsidR="0023705E" w:rsidRPr="001316F7" w:rsidRDefault="0023705E" w:rsidP="00CC7D5B">
      <w:pPr>
        <w:widowControl w:val="0"/>
        <w:numPr>
          <w:ilvl w:val="0"/>
          <w:numId w:val="10"/>
        </w:numPr>
        <w:shd w:val="clear" w:color="auto" w:fill="FFFFFF"/>
        <w:tabs>
          <w:tab w:val="left" w:pos="254"/>
        </w:tabs>
        <w:autoSpaceDE w:val="0"/>
        <w:autoSpaceDN w:val="0"/>
        <w:adjustRightInd w:val="0"/>
        <w:ind w:left="-360" w:firstLine="709"/>
        <w:jc w:val="both"/>
        <w:rPr>
          <w:color w:val="000000"/>
          <w:spacing w:val="-22"/>
          <w:sz w:val="24"/>
          <w:szCs w:val="24"/>
        </w:rPr>
      </w:pPr>
      <w:r w:rsidRPr="001316F7">
        <w:rPr>
          <w:color w:val="000000"/>
          <w:spacing w:val="-10"/>
          <w:sz w:val="24"/>
          <w:szCs w:val="24"/>
        </w:rPr>
        <w:t xml:space="preserve">метла, лопата </w:t>
      </w:r>
      <w:r w:rsidRPr="001316F7">
        <w:rPr>
          <w:color w:val="000000"/>
          <w:spacing w:val="12"/>
          <w:sz w:val="24"/>
          <w:szCs w:val="24"/>
        </w:rPr>
        <w:t>...</w:t>
      </w:r>
    </w:p>
    <w:p w:rsidR="0023705E" w:rsidRPr="001316F7" w:rsidRDefault="0023705E" w:rsidP="00CC7D5B">
      <w:pPr>
        <w:widowControl w:val="0"/>
        <w:numPr>
          <w:ilvl w:val="0"/>
          <w:numId w:val="10"/>
        </w:numPr>
        <w:shd w:val="clear" w:color="auto" w:fill="FFFFFF"/>
        <w:tabs>
          <w:tab w:val="left" w:pos="254"/>
        </w:tabs>
        <w:autoSpaceDE w:val="0"/>
        <w:autoSpaceDN w:val="0"/>
        <w:adjustRightInd w:val="0"/>
        <w:ind w:left="-360" w:firstLine="709"/>
        <w:jc w:val="both"/>
        <w:rPr>
          <w:color w:val="000000"/>
          <w:spacing w:val="-22"/>
          <w:sz w:val="24"/>
          <w:szCs w:val="24"/>
        </w:rPr>
      </w:pPr>
      <w:r w:rsidRPr="001316F7">
        <w:rPr>
          <w:color w:val="000000"/>
          <w:spacing w:val="-10"/>
          <w:sz w:val="24"/>
          <w:szCs w:val="24"/>
        </w:rPr>
        <w:t xml:space="preserve">лето, зима </w:t>
      </w:r>
      <w:r w:rsidRPr="001316F7">
        <w:rPr>
          <w:color w:val="000000"/>
          <w:spacing w:val="4"/>
          <w:sz w:val="24"/>
          <w:szCs w:val="24"/>
        </w:rPr>
        <w:t>...</w:t>
      </w:r>
    </w:p>
    <w:p w:rsidR="0023705E" w:rsidRPr="001316F7" w:rsidRDefault="0023705E" w:rsidP="00CC7D5B">
      <w:pPr>
        <w:widowControl w:val="0"/>
        <w:numPr>
          <w:ilvl w:val="0"/>
          <w:numId w:val="10"/>
        </w:numPr>
        <w:shd w:val="clear" w:color="auto" w:fill="FFFFFF"/>
        <w:tabs>
          <w:tab w:val="left" w:pos="254"/>
        </w:tabs>
        <w:autoSpaceDE w:val="0"/>
        <w:autoSpaceDN w:val="0"/>
        <w:adjustRightInd w:val="0"/>
        <w:ind w:left="-360" w:firstLine="709"/>
        <w:jc w:val="both"/>
        <w:rPr>
          <w:color w:val="000000"/>
          <w:spacing w:val="-20"/>
          <w:sz w:val="24"/>
          <w:szCs w:val="24"/>
        </w:rPr>
      </w:pPr>
      <w:r w:rsidRPr="001316F7">
        <w:rPr>
          <w:color w:val="000000"/>
          <w:spacing w:val="-9"/>
          <w:sz w:val="24"/>
          <w:szCs w:val="24"/>
        </w:rPr>
        <w:t xml:space="preserve">огурец, помидор </w:t>
      </w:r>
      <w:r w:rsidRPr="001316F7">
        <w:rPr>
          <w:color w:val="000000"/>
          <w:spacing w:val="8"/>
          <w:sz w:val="24"/>
          <w:szCs w:val="24"/>
        </w:rPr>
        <w:t>...</w:t>
      </w:r>
    </w:p>
    <w:p w:rsidR="0023705E" w:rsidRPr="001316F7" w:rsidRDefault="0023705E" w:rsidP="00CC7D5B">
      <w:pPr>
        <w:widowControl w:val="0"/>
        <w:numPr>
          <w:ilvl w:val="0"/>
          <w:numId w:val="10"/>
        </w:numPr>
        <w:shd w:val="clear" w:color="auto" w:fill="FFFFFF"/>
        <w:tabs>
          <w:tab w:val="left" w:pos="254"/>
        </w:tabs>
        <w:autoSpaceDE w:val="0"/>
        <w:autoSpaceDN w:val="0"/>
        <w:adjustRightInd w:val="0"/>
        <w:ind w:left="-360" w:firstLine="709"/>
        <w:jc w:val="both"/>
        <w:rPr>
          <w:color w:val="000000"/>
          <w:spacing w:val="-23"/>
          <w:sz w:val="24"/>
          <w:szCs w:val="24"/>
        </w:rPr>
      </w:pPr>
      <w:r w:rsidRPr="001316F7">
        <w:rPr>
          <w:color w:val="000000"/>
          <w:spacing w:val="-8"/>
          <w:sz w:val="24"/>
          <w:szCs w:val="24"/>
        </w:rPr>
        <w:t xml:space="preserve">сирень, орешник </w:t>
      </w:r>
      <w:r w:rsidRPr="001316F7">
        <w:rPr>
          <w:color w:val="000000"/>
          <w:spacing w:val="3"/>
          <w:sz w:val="24"/>
          <w:szCs w:val="24"/>
        </w:rPr>
        <w:t>...</w:t>
      </w:r>
    </w:p>
    <w:p w:rsidR="0023705E" w:rsidRPr="001316F7" w:rsidRDefault="0023705E" w:rsidP="00CC7D5B">
      <w:pPr>
        <w:widowControl w:val="0"/>
        <w:numPr>
          <w:ilvl w:val="0"/>
          <w:numId w:val="10"/>
        </w:numPr>
        <w:shd w:val="clear" w:color="auto" w:fill="FFFFFF"/>
        <w:tabs>
          <w:tab w:val="left" w:pos="254"/>
        </w:tabs>
        <w:autoSpaceDE w:val="0"/>
        <w:autoSpaceDN w:val="0"/>
        <w:adjustRightInd w:val="0"/>
        <w:ind w:left="-360" w:firstLine="709"/>
        <w:jc w:val="both"/>
        <w:rPr>
          <w:color w:val="000000"/>
          <w:spacing w:val="-23"/>
          <w:sz w:val="24"/>
          <w:szCs w:val="24"/>
        </w:rPr>
      </w:pPr>
      <w:r w:rsidRPr="001316F7">
        <w:rPr>
          <w:color w:val="000000"/>
          <w:spacing w:val="-7"/>
          <w:sz w:val="24"/>
          <w:szCs w:val="24"/>
        </w:rPr>
        <w:t>шкаф, диван …</w:t>
      </w:r>
    </w:p>
    <w:p w:rsidR="0023705E" w:rsidRPr="001316F7" w:rsidRDefault="0023705E" w:rsidP="00CC7D5B">
      <w:pPr>
        <w:widowControl w:val="0"/>
        <w:numPr>
          <w:ilvl w:val="0"/>
          <w:numId w:val="10"/>
        </w:numPr>
        <w:shd w:val="clear" w:color="auto" w:fill="FFFFFF"/>
        <w:tabs>
          <w:tab w:val="left" w:pos="254"/>
        </w:tabs>
        <w:autoSpaceDE w:val="0"/>
        <w:autoSpaceDN w:val="0"/>
        <w:adjustRightInd w:val="0"/>
        <w:ind w:left="-360" w:firstLine="709"/>
        <w:jc w:val="both"/>
        <w:rPr>
          <w:color w:val="000000"/>
          <w:spacing w:val="-22"/>
          <w:sz w:val="24"/>
          <w:szCs w:val="24"/>
        </w:rPr>
      </w:pPr>
      <w:r w:rsidRPr="001316F7">
        <w:rPr>
          <w:color w:val="000000"/>
          <w:spacing w:val="-11"/>
          <w:sz w:val="24"/>
          <w:szCs w:val="24"/>
        </w:rPr>
        <w:t xml:space="preserve">июнь, июль </w:t>
      </w:r>
      <w:r w:rsidRPr="001316F7">
        <w:rPr>
          <w:color w:val="000000"/>
          <w:spacing w:val="6"/>
          <w:sz w:val="24"/>
          <w:szCs w:val="24"/>
        </w:rPr>
        <w:t>...</w:t>
      </w:r>
    </w:p>
    <w:p w:rsidR="0023705E" w:rsidRPr="001316F7" w:rsidRDefault="0023705E" w:rsidP="00CC7D5B">
      <w:pPr>
        <w:widowControl w:val="0"/>
        <w:numPr>
          <w:ilvl w:val="0"/>
          <w:numId w:val="10"/>
        </w:numPr>
        <w:shd w:val="clear" w:color="auto" w:fill="FFFFFF"/>
        <w:tabs>
          <w:tab w:val="left" w:pos="254"/>
        </w:tabs>
        <w:autoSpaceDE w:val="0"/>
        <w:autoSpaceDN w:val="0"/>
        <w:adjustRightInd w:val="0"/>
        <w:ind w:left="-360" w:firstLine="709"/>
        <w:jc w:val="both"/>
        <w:rPr>
          <w:color w:val="000000"/>
          <w:spacing w:val="-24"/>
          <w:sz w:val="24"/>
          <w:szCs w:val="24"/>
        </w:rPr>
      </w:pPr>
      <w:r w:rsidRPr="001316F7">
        <w:rPr>
          <w:color w:val="000000"/>
          <w:spacing w:val="-7"/>
          <w:sz w:val="24"/>
          <w:szCs w:val="24"/>
        </w:rPr>
        <w:t>день, ночь ...</w:t>
      </w:r>
    </w:p>
    <w:p w:rsidR="0023705E" w:rsidRPr="001316F7" w:rsidRDefault="0023705E" w:rsidP="00CC7D5B">
      <w:pPr>
        <w:widowControl w:val="0"/>
        <w:numPr>
          <w:ilvl w:val="0"/>
          <w:numId w:val="10"/>
        </w:numPr>
        <w:shd w:val="clear" w:color="auto" w:fill="FFFFFF"/>
        <w:tabs>
          <w:tab w:val="left" w:pos="254"/>
        </w:tabs>
        <w:autoSpaceDE w:val="0"/>
        <w:autoSpaceDN w:val="0"/>
        <w:adjustRightInd w:val="0"/>
        <w:ind w:left="-360" w:firstLine="709"/>
        <w:jc w:val="both"/>
        <w:rPr>
          <w:color w:val="000000"/>
          <w:spacing w:val="-20"/>
          <w:sz w:val="24"/>
          <w:szCs w:val="24"/>
        </w:rPr>
      </w:pPr>
      <w:r w:rsidRPr="001316F7">
        <w:rPr>
          <w:color w:val="000000"/>
          <w:spacing w:val="-10"/>
          <w:sz w:val="24"/>
          <w:szCs w:val="24"/>
        </w:rPr>
        <w:t xml:space="preserve">слон, муравей </w:t>
      </w:r>
      <w:r w:rsidRPr="001316F7">
        <w:rPr>
          <w:color w:val="000000"/>
          <w:spacing w:val="7"/>
          <w:sz w:val="24"/>
          <w:szCs w:val="24"/>
        </w:rPr>
        <w:t>...</w:t>
      </w:r>
    </w:p>
    <w:p w:rsidR="0023705E" w:rsidRPr="001316F7" w:rsidRDefault="0023705E" w:rsidP="008918BA">
      <w:pPr>
        <w:shd w:val="clear" w:color="auto" w:fill="FFFFFF"/>
        <w:tabs>
          <w:tab w:val="left" w:pos="427"/>
        </w:tabs>
        <w:ind w:left="-360" w:firstLine="709"/>
        <w:jc w:val="both"/>
        <w:rPr>
          <w:sz w:val="24"/>
          <w:szCs w:val="24"/>
        </w:rPr>
      </w:pPr>
      <w:r w:rsidRPr="001316F7">
        <w:rPr>
          <w:color w:val="000000"/>
          <w:spacing w:val="-27"/>
          <w:sz w:val="24"/>
          <w:szCs w:val="24"/>
        </w:rPr>
        <w:t xml:space="preserve">10.  </w:t>
      </w:r>
      <w:r w:rsidRPr="001316F7">
        <w:rPr>
          <w:color w:val="000000"/>
          <w:sz w:val="24"/>
          <w:szCs w:val="24"/>
        </w:rPr>
        <w:tab/>
      </w:r>
      <w:r w:rsidRPr="001316F7">
        <w:rPr>
          <w:color w:val="000000"/>
          <w:spacing w:val="-8"/>
          <w:sz w:val="24"/>
          <w:szCs w:val="24"/>
        </w:rPr>
        <w:t xml:space="preserve">дерево, цветок </w:t>
      </w:r>
      <w:r w:rsidRPr="001316F7">
        <w:rPr>
          <w:color w:val="000000"/>
          <w:spacing w:val="3"/>
          <w:sz w:val="24"/>
          <w:szCs w:val="24"/>
        </w:rPr>
        <w:t>...</w:t>
      </w:r>
    </w:p>
    <w:p w:rsidR="0023705E" w:rsidRPr="001316F7" w:rsidRDefault="0023705E" w:rsidP="008918BA">
      <w:pPr>
        <w:shd w:val="clear" w:color="auto" w:fill="FFFFFF"/>
        <w:tabs>
          <w:tab w:val="left" w:pos="442"/>
        </w:tabs>
        <w:ind w:left="-360" w:firstLine="709"/>
        <w:jc w:val="both"/>
        <w:rPr>
          <w:color w:val="000000"/>
          <w:spacing w:val="-18"/>
          <w:sz w:val="24"/>
          <w:szCs w:val="24"/>
        </w:rPr>
      </w:pPr>
    </w:p>
    <w:p w:rsidR="0023705E" w:rsidRPr="001316F7" w:rsidRDefault="0023705E" w:rsidP="008918BA">
      <w:pPr>
        <w:shd w:val="clear" w:color="auto" w:fill="FFFFFF"/>
        <w:tabs>
          <w:tab w:val="left" w:pos="442"/>
        </w:tabs>
        <w:ind w:left="-360" w:firstLine="709"/>
        <w:jc w:val="both"/>
        <w:rPr>
          <w:color w:val="000000"/>
          <w:spacing w:val="-18"/>
          <w:sz w:val="24"/>
          <w:szCs w:val="24"/>
        </w:rPr>
      </w:pPr>
    </w:p>
    <w:p w:rsidR="0023705E" w:rsidRPr="001316F7" w:rsidRDefault="0023705E" w:rsidP="008918BA">
      <w:pPr>
        <w:shd w:val="clear" w:color="auto" w:fill="FFFFFF"/>
        <w:tabs>
          <w:tab w:val="left" w:pos="442"/>
        </w:tabs>
        <w:ind w:left="-360" w:firstLine="709"/>
        <w:jc w:val="both"/>
        <w:rPr>
          <w:color w:val="000000"/>
          <w:spacing w:val="-18"/>
          <w:sz w:val="24"/>
          <w:szCs w:val="24"/>
        </w:rPr>
      </w:pPr>
    </w:p>
    <w:p w:rsidR="0023705E" w:rsidRPr="001316F7" w:rsidRDefault="0023705E" w:rsidP="008918BA">
      <w:pPr>
        <w:shd w:val="clear" w:color="auto" w:fill="FFFFFF"/>
        <w:tabs>
          <w:tab w:val="left" w:pos="442"/>
        </w:tabs>
        <w:ind w:left="-360" w:firstLine="709"/>
        <w:jc w:val="both"/>
        <w:rPr>
          <w:color w:val="000000"/>
          <w:spacing w:val="-18"/>
          <w:sz w:val="24"/>
          <w:szCs w:val="24"/>
        </w:rPr>
      </w:pPr>
    </w:p>
    <w:p w:rsidR="0023705E" w:rsidRPr="001316F7" w:rsidRDefault="0023705E" w:rsidP="008918BA">
      <w:pPr>
        <w:shd w:val="clear" w:color="auto" w:fill="FFFFFF"/>
        <w:tabs>
          <w:tab w:val="left" w:pos="442"/>
        </w:tabs>
        <w:ind w:left="-360" w:firstLine="709"/>
        <w:jc w:val="both"/>
        <w:rPr>
          <w:color w:val="000000"/>
          <w:spacing w:val="-18"/>
          <w:sz w:val="24"/>
          <w:szCs w:val="24"/>
        </w:rPr>
      </w:pPr>
    </w:p>
    <w:p w:rsidR="0023705E" w:rsidRPr="001316F7" w:rsidRDefault="0023705E" w:rsidP="008918BA">
      <w:pPr>
        <w:rPr>
          <w:sz w:val="24"/>
          <w:szCs w:val="24"/>
        </w:rPr>
      </w:pPr>
      <w:r w:rsidRPr="001316F7">
        <w:rPr>
          <w:sz w:val="24"/>
          <w:szCs w:val="24"/>
          <w:lang w:val="en-US"/>
        </w:rPr>
        <w:t>IV</w:t>
      </w:r>
      <w:r w:rsidRPr="001316F7">
        <w:rPr>
          <w:sz w:val="24"/>
          <w:szCs w:val="24"/>
        </w:rPr>
        <w:t>.</w:t>
      </w:r>
      <w:r w:rsidRPr="001316F7">
        <w:rPr>
          <w:sz w:val="24"/>
          <w:szCs w:val="24"/>
        </w:rPr>
        <w:tab/>
      </w:r>
      <w:r w:rsidRPr="001316F7">
        <w:rPr>
          <w:spacing w:val="-4"/>
          <w:sz w:val="24"/>
          <w:szCs w:val="24"/>
        </w:rPr>
        <w:t>АНАЛОГИИ</w:t>
      </w:r>
    </w:p>
    <w:p w:rsidR="0023705E" w:rsidRPr="001316F7" w:rsidRDefault="0023705E" w:rsidP="008918BA">
      <w:pPr>
        <w:shd w:val="clear" w:color="auto" w:fill="FFFFFF"/>
        <w:tabs>
          <w:tab w:val="left" w:pos="720"/>
          <w:tab w:val="left" w:pos="1800"/>
          <w:tab w:val="left" w:pos="2890"/>
          <w:tab w:val="left" w:pos="3960"/>
        </w:tabs>
        <w:ind w:left="540" w:firstLine="709"/>
        <w:jc w:val="both"/>
        <w:rPr>
          <w:color w:val="000000"/>
          <w:spacing w:val="-6"/>
          <w:sz w:val="24"/>
          <w:szCs w:val="24"/>
          <w:u w:val="single"/>
        </w:rPr>
      </w:pPr>
      <w:r w:rsidRPr="001316F7">
        <w:rPr>
          <w:color w:val="000000"/>
          <w:spacing w:val="-24"/>
          <w:sz w:val="24"/>
          <w:szCs w:val="24"/>
        </w:rPr>
        <w:t xml:space="preserve">1.  </w:t>
      </w:r>
      <w:r w:rsidRPr="001316F7">
        <w:rPr>
          <w:color w:val="000000"/>
          <w:spacing w:val="-10"/>
          <w:sz w:val="24"/>
          <w:szCs w:val="24"/>
          <w:u w:val="single"/>
        </w:rPr>
        <w:t>огурец</w:t>
      </w:r>
      <w:r w:rsidRPr="001316F7">
        <w:rPr>
          <w:color w:val="000000"/>
          <w:sz w:val="24"/>
          <w:szCs w:val="24"/>
          <w:u w:val="single"/>
        </w:rPr>
        <w:tab/>
      </w:r>
      <w:r w:rsidRPr="001316F7">
        <w:rPr>
          <w:color w:val="000000"/>
          <w:spacing w:val="-6"/>
          <w:sz w:val="24"/>
          <w:szCs w:val="24"/>
          <w:u w:val="single"/>
        </w:rPr>
        <w:t>гвоздика</w:t>
      </w:r>
    </w:p>
    <w:p w:rsidR="0023705E" w:rsidRPr="001316F7" w:rsidRDefault="0023705E" w:rsidP="008918BA">
      <w:pPr>
        <w:shd w:val="clear" w:color="auto" w:fill="FFFFFF"/>
        <w:tabs>
          <w:tab w:val="left" w:pos="720"/>
          <w:tab w:val="left" w:pos="2890"/>
        </w:tabs>
        <w:ind w:left="540" w:firstLine="709"/>
        <w:jc w:val="both"/>
        <w:rPr>
          <w:sz w:val="24"/>
          <w:szCs w:val="24"/>
        </w:rPr>
      </w:pPr>
      <w:r w:rsidRPr="001316F7">
        <w:rPr>
          <w:color w:val="000000"/>
          <w:spacing w:val="-13"/>
          <w:sz w:val="24"/>
          <w:szCs w:val="24"/>
        </w:rPr>
        <w:t>овощ</w:t>
      </w:r>
      <w:r w:rsidRPr="001316F7">
        <w:rPr>
          <w:color w:val="000000"/>
          <w:sz w:val="24"/>
          <w:szCs w:val="24"/>
        </w:rPr>
        <w:tab/>
      </w:r>
      <w:r w:rsidRPr="001316F7">
        <w:rPr>
          <w:color w:val="000000"/>
          <w:spacing w:val="-5"/>
          <w:sz w:val="24"/>
          <w:szCs w:val="24"/>
        </w:rPr>
        <w:t>сорняк, цветок, роса, садик, земля</w:t>
      </w:r>
    </w:p>
    <w:p w:rsidR="0023705E" w:rsidRPr="001316F7" w:rsidRDefault="0023705E" w:rsidP="008918BA">
      <w:pPr>
        <w:shd w:val="clear" w:color="auto" w:fill="FFFFFF"/>
        <w:tabs>
          <w:tab w:val="left" w:pos="720"/>
          <w:tab w:val="left" w:pos="2890"/>
        </w:tabs>
        <w:ind w:left="540" w:firstLine="709"/>
        <w:jc w:val="both"/>
        <w:rPr>
          <w:sz w:val="24"/>
          <w:szCs w:val="24"/>
          <w:u w:val="single"/>
        </w:rPr>
      </w:pPr>
      <w:r w:rsidRPr="001316F7">
        <w:rPr>
          <w:color w:val="000000"/>
          <w:spacing w:val="-19"/>
          <w:sz w:val="24"/>
          <w:szCs w:val="24"/>
        </w:rPr>
        <w:t>2.</w:t>
      </w:r>
      <w:r w:rsidRPr="001316F7">
        <w:rPr>
          <w:color w:val="000000"/>
          <w:spacing w:val="-8"/>
          <w:sz w:val="24"/>
          <w:szCs w:val="24"/>
          <w:u w:val="single"/>
        </w:rPr>
        <w:t>огород</w:t>
      </w:r>
      <w:r w:rsidRPr="001316F7">
        <w:rPr>
          <w:color w:val="000000"/>
          <w:sz w:val="24"/>
          <w:szCs w:val="24"/>
          <w:u w:val="single"/>
        </w:rPr>
        <w:tab/>
      </w:r>
      <w:r w:rsidRPr="001316F7">
        <w:rPr>
          <w:color w:val="000000"/>
          <w:spacing w:val="-8"/>
          <w:sz w:val="24"/>
          <w:szCs w:val="24"/>
          <w:u w:val="single"/>
        </w:rPr>
        <w:t>сад</w:t>
      </w:r>
    </w:p>
    <w:p w:rsidR="0023705E" w:rsidRPr="001316F7" w:rsidRDefault="0023705E" w:rsidP="008918BA">
      <w:pPr>
        <w:shd w:val="clear" w:color="auto" w:fill="FFFFFF"/>
        <w:tabs>
          <w:tab w:val="left" w:pos="2885"/>
        </w:tabs>
        <w:ind w:left="540" w:firstLine="709"/>
        <w:jc w:val="both"/>
        <w:rPr>
          <w:sz w:val="24"/>
          <w:szCs w:val="24"/>
        </w:rPr>
      </w:pPr>
      <w:r w:rsidRPr="001316F7">
        <w:rPr>
          <w:color w:val="000000"/>
          <w:spacing w:val="-11"/>
          <w:sz w:val="24"/>
          <w:szCs w:val="24"/>
        </w:rPr>
        <w:t>морковь</w:t>
      </w:r>
      <w:r w:rsidRPr="001316F7">
        <w:rPr>
          <w:color w:val="000000"/>
          <w:sz w:val="24"/>
          <w:szCs w:val="24"/>
        </w:rPr>
        <w:tab/>
      </w:r>
      <w:r w:rsidRPr="001316F7">
        <w:rPr>
          <w:color w:val="000000"/>
          <w:spacing w:val="-3"/>
          <w:sz w:val="24"/>
          <w:szCs w:val="24"/>
        </w:rPr>
        <w:t>забор, грибы, яблоня, колодец, скамейка</w:t>
      </w:r>
    </w:p>
    <w:p w:rsidR="0023705E" w:rsidRPr="001316F7" w:rsidRDefault="0023705E" w:rsidP="008918BA">
      <w:pPr>
        <w:shd w:val="clear" w:color="auto" w:fill="FFFFFF"/>
        <w:tabs>
          <w:tab w:val="left" w:pos="720"/>
          <w:tab w:val="left" w:pos="2885"/>
        </w:tabs>
        <w:ind w:left="540" w:firstLine="709"/>
        <w:jc w:val="both"/>
        <w:rPr>
          <w:sz w:val="24"/>
          <w:szCs w:val="24"/>
          <w:u w:val="single"/>
        </w:rPr>
      </w:pPr>
      <w:r w:rsidRPr="001316F7">
        <w:rPr>
          <w:color w:val="000000"/>
          <w:spacing w:val="-22"/>
          <w:sz w:val="24"/>
          <w:szCs w:val="24"/>
        </w:rPr>
        <w:t>3.</w:t>
      </w:r>
      <w:r w:rsidRPr="001316F7">
        <w:rPr>
          <w:color w:val="000000"/>
          <w:spacing w:val="-9"/>
          <w:sz w:val="24"/>
          <w:szCs w:val="24"/>
          <w:u w:val="single"/>
        </w:rPr>
        <w:t>учитель</w:t>
      </w:r>
      <w:r w:rsidRPr="001316F7">
        <w:rPr>
          <w:color w:val="000000"/>
          <w:sz w:val="24"/>
          <w:szCs w:val="24"/>
          <w:u w:val="single"/>
        </w:rPr>
        <w:tab/>
      </w:r>
      <w:r w:rsidRPr="001316F7">
        <w:rPr>
          <w:color w:val="000000"/>
          <w:spacing w:val="-10"/>
          <w:sz w:val="24"/>
          <w:szCs w:val="24"/>
          <w:u w:val="single"/>
        </w:rPr>
        <w:t>врач</w:t>
      </w:r>
    </w:p>
    <w:p w:rsidR="0023705E" w:rsidRPr="001316F7" w:rsidRDefault="0023705E" w:rsidP="008918BA">
      <w:pPr>
        <w:shd w:val="clear" w:color="auto" w:fill="FFFFFF"/>
        <w:tabs>
          <w:tab w:val="left" w:pos="2890"/>
        </w:tabs>
        <w:ind w:left="540" w:firstLine="709"/>
        <w:jc w:val="both"/>
        <w:rPr>
          <w:sz w:val="24"/>
          <w:szCs w:val="24"/>
        </w:rPr>
      </w:pPr>
      <w:r w:rsidRPr="001316F7">
        <w:rPr>
          <w:color w:val="000000"/>
          <w:spacing w:val="-10"/>
          <w:sz w:val="24"/>
          <w:szCs w:val="24"/>
        </w:rPr>
        <w:t>ученик</w:t>
      </w:r>
      <w:r w:rsidRPr="001316F7">
        <w:rPr>
          <w:color w:val="000000"/>
          <w:sz w:val="24"/>
          <w:szCs w:val="24"/>
        </w:rPr>
        <w:tab/>
      </w:r>
      <w:r w:rsidRPr="001316F7">
        <w:rPr>
          <w:color w:val="000000"/>
          <w:spacing w:val="-5"/>
          <w:sz w:val="24"/>
          <w:szCs w:val="24"/>
        </w:rPr>
        <w:t>очки, больница, палата, больной</w:t>
      </w:r>
    </w:p>
    <w:p w:rsidR="0023705E" w:rsidRPr="001316F7" w:rsidRDefault="0023705E" w:rsidP="008918BA">
      <w:pPr>
        <w:shd w:val="clear" w:color="auto" w:fill="FFFFFF"/>
        <w:tabs>
          <w:tab w:val="left" w:pos="720"/>
          <w:tab w:val="left" w:pos="2890"/>
        </w:tabs>
        <w:ind w:left="540" w:firstLine="709"/>
        <w:jc w:val="both"/>
        <w:rPr>
          <w:sz w:val="24"/>
          <w:szCs w:val="24"/>
          <w:u w:val="single"/>
        </w:rPr>
      </w:pPr>
      <w:r w:rsidRPr="001316F7">
        <w:rPr>
          <w:color w:val="000000"/>
          <w:spacing w:val="-19"/>
          <w:sz w:val="24"/>
          <w:szCs w:val="24"/>
        </w:rPr>
        <w:t>4.</w:t>
      </w:r>
      <w:r w:rsidRPr="001316F7">
        <w:rPr>
          <w:color w:val="000000"/>
          <w:spacing w:val="-9"/>
          <w:sz w:val="24"/>
          <w:szCs w:val="24"/>
          <w:u w:val="single"/>
        </w:rPr>
        <w:t>цветок</w:t>
      </w:r>
      <w:r w:rsidRPr="001316F7">
        <w:rPr>
          <w:color w:val="000000"/>
          <w:sz w:val="24"/>
          <w:szCs w:val="24"/>
        </w:rPr>
        <w:tab/>
      </w:r>
      <w:r w:rsidRPr="001316F7">
        <w:rPr>
          <w:color w:val="000000"/>
          <w:spacing w:val="-9"/>
          <w:sz w:val="24"/>
          <w:szCs w:val="24"/>
          <w:u w:val="single"/>
        </w:rPr>
        <w:t>птица</w:t>
      </w:r>
    </w:p>
    <w:p w:rsidR="0023705E" w:rsidRPr="001316F7" w:rsidRDefault="0023705E" w:rsidP="008918BA">
      <w:pPr>
        <w:shd w:val="clear" w:color="auto" w:fill="FFFFFF"/>
        <w:tabs>
          <w:tab w:val="left" w:pos="2890"/>
        </w:tabs>
        <w:ind w:left="540" w:firstLine="709"/>
        <w:jc w:val="both"/>
        <w:rPr>
          <w:sz w:val="24"/>
          <w:szCs w:val="24"/>
        </w:rPr>
      </w:pPr>
      <w:r w:rsidRPr="001316F7">
        <w:rPr>
          <w:color w:val="000000"/>
          <w:spacing w:val="-10"/>
          <w:sz w:val="24"/>
          <w:szCs w:val="24"/>
        </w:rPr>
        <w:t>ваза</w:t>
      </w:r>
      <w:r w:rsidRPr="001316F7">
        <w:rPr>
          <w:color w:val="000000"/>
          <w:sz w:val="24"/>
          <w:szCs w:val="24"/>
        </w:rPr>
        <w:tab/>
      </w:r>
      <w:r w:rsidRPr="001316F7">
        <w:rPr>
          <w:color w:val="000000"/>
          <w:spacing w:val="-5"/>
          <w:sz w:val="24"/>
          <w:szCs w:val="24"/>
        </w:rPr>
        <w:t>клюв, чайка, гнездо, перья, хвост</w:t>
      </w:r>
    </w:p>
    <w:p w:rsidR="0023705E" w:rsidRPr="001316F7" w:rsidRDefault="0023705E" w:rsidP="008918BA">
      <w:pPr>
        <w:shd w:val="clear" w:color="auto" w:fill="FFFFFF"/>
        <w:tabs>
          <w:tab w:val="left" w:pos="720"/>
          <w:tab w:val="left" w:pos="2885"/>
        </w:tabs>
        <w:ind w:left="540" w:firstLine="709"/>
        <w:jc w:val="both"/>
        <w:rPr>
          <w:color w:val="000000"/>
          <w:sz w:val="24"/>
          <w:szCs w:val="24"/>
        </w:rPr>
      </w:pPr>
      <w:r w:rsidRPr="001316F7">
        <w:rPr>
          <w:color w:val="000000"/>
          <w:spacing w:val="-24"/>
          <w:sz w:val="24"/>
          <w:szCs w:val="24"/>
        </w:rPr>
        <w:t>5.</w:t>
      </w:r>
      <w:r w:rsidRPr="001316F7">
        <w:rPr>
          <w:color w:val="000000"/>
          <w:spacing w:val="-9"/>
          <w:sz w:val="24"/>
          <w:szCs w:val="24"/>
          <w:u w:val="single"/>
        </w:rPr>
        <w:t>перчатка</w:t>
      </w:r>
      <w:r w:rsidRPr="001316F7">
        <w:rPr>
          <w:color w:val="000000"/>
          <w:sz w:val="24"/>
          <w:szCs w:val="24"/>
        </w:rPr>
        <w:tab/>
      </w:r>
      <w:r w:rsidRPr="001316F7">
        <w:rPr>
          <w:color w:val="000000"/>
          <w:spacing w:val="-6"/>
          <w:sz w:val="24"/>
          <w:szCs w:val="24"/>
          <w:u w:val="single"/>
        </w:rPr>
        <w:t>сапог</w:t>
      </w:r>
    </w:p>
    <w:p w:rsidR="0023705E" w:rsidRPr="001316F7" w:rsidRDefault="0023705E" w:rsidP="008918BA">
      <w:pPr>
        <w:shd w:val="clear" w:color="auto" w:fill="FFFFFF"/>
        <w:tabs>
          <w:tab w:val="left" w:pos="2894"/>
        </w:tabs>
        <w:ind w:left="540" w:firstLine="709"/>
        <w:jc w:val="both"/>
        <w:rPr>
          <w:sz w:val="24"/>
          <w:szCs w:val="24"/>
        </w:rPr>
      </w:pPr>
      <w:r w:rsidRPr="001316F7">
        <w:rPr>
          <w:color w:val="000000"/>
          <w:spacing w:val="-13"/>
          <w:sz w:val="24"/>
          <w:szCs w:val="24"/>
        </w:rPr>
        <w:t>рука</w:t>
      </w:r>
      <w:r w:rsidRPr="001316F7">
        <w:rPr>
          <w:color w:val="000000"/>
          <w:sz w:val="24"/>
          <w:szCs w:val="24"/>
        </w:rPr>
        <w:tab/>
      </w:r>
      <w:r w:rsidRPr="001316F7">
        <w:rPr>
          <w:color w:val="000000"/>
          <w:spacing w:val="-6"/>
          <w:sz w:val="24"/>
          <w:szCs w:val="24"/>
        </w:rPr>
        <w:t>чулки, подошва, кожа, нога, щетка</w:t>
      </w:r>
    </w:p>
    <w:p w:rsidR="0023705E" w:rsidRPr="001316F7" w:rsidRDefault="0023705E" w:rsidP="008918BA">
      <w:pPr>
        <w:shd w:val="clear" w:color="auto" w:fill="FFFFFF"/>
        <w:tabs>
          <w:tab w:val="left" w:pos="720"/>
          <w:tab w:val="left" w:pos="2894"/>
        </w:tabs>
        <w:ind w:left="540" w:firstLine="709"/>
        <w:jc w:val="both"/>
        <w:rPr>
          <w:sz w:val="24"/>
          <w:szCs w:val="24"/>
          <w:u w:val="single"/>
        </w:rPr>
      </w:pPr>
      <w:r w:rsidRPr="001316F7">
        <w:rPr>
          <w:color w:val="000000"/>
          <w:spacing w:val="-22"/>
          <w:sz w:val="24"/>
          <w:szCs w:val="24"/>
        </w:rPr>
        <w:t>6.</w:t>
      </w:r>
      <w:r w:rsidRPr="001316F7">
        <w:rPr>
          <w:color w:val="000000"/>
          <w:spacing w:val="-11"/>
          <w:sz w:val="24"/>
          <w:szCs w:val="24"/>
          <w:u w:val="single"/>
        </w:rPr>
        <w:t>темный</w:t>
      </w:r>
      <w:r w:rsidRPr="001316F7">
        <w:rPr>
          <w:color w:val="000000"/>
          <w:sz w:val="24"/>
          <w:szCs w:val="24"/>
          <w:u w:val="single"/>
        </w:rPr>
        <w:tab/>
      </w:r>
      <w:r w:rsidRPr="001316F7">
        <w:rPr>
          <w:color w:val="000000"/>
          <w:spacing w:val="-11"/>
          <w:sz w:val="24"/>
          <w:szCs w:val="24"/>
          <w:u w:val="single"/>
        </w:rPr>
        <w:t>мокрый</w:t>
      </w:r>
    </w:p>
    <w:p w:rsidR="0023705E" w:rsidRPr="001316F7" w:rsidRDefault="0023705E" w:rsidP="008918BA">
      <w:pPr>
        <w:shd w:val="clear" w:color="auto" w:fill="FFFFFF"/>
        <w:tabs>
          <w:tab w:val="left" w:pos="2880"/>
        </w:tabs>
        <w:ind w:left="540" w:firstLine="709"/>
        <w:jc w:val="both"/>
        <w:rPr>
          <w:sz w:val="24"/>
          <w:szCs w:val="24"/>
        </w:rPr>
      </w:pPr>
      <w:r w:rsidRPr="001316F7">
        <w:rPr>
          <w:color w:val="000000"/>
          <w:spacing w:val="-11"/>
          <w:sz w:val="24"/>
          <w:szCs w:val="24"/>
        </w:rPr>
        <w:t>светлый</w:t>
      </w:r>
      <w:r w:rsidRPr="001316F7">
        <w:rPr>
          <w:color w:val="000000"/>
          <w:sz w:val="24"/>
          <w:szCs w:val="24"/>
        </w:rPr>
        <w:tab/>
      </w:r>
      <w:r w:rsidRPr="001316F7">
        <w:rPr>
          <w:color w:val="000000"/>
          <w:spacing w:val="-7"/>
          <w:sz w:val="24"/>
          <w:szCs w:val="24"/>
        </w:rPr>
        <w:t>солнечный, скользкий, сухой, теплый, холодный</w:t>
      </w:r>
    </w:p>
    <w:p w:rsidR="0023705E" w:rsidRPr="001316F7" w:rsidRDefault="0023705E" w:rsidP="008918BA">
      <w:pPr>
        <w:shd w:val="clear" w:color="auto" w:fill="FFFFFF"/>
        <w:tabs>
          <w:tab w:val="left" w:pos="720"/>
          <w:tab w:val="left" w:pos="2890"/>
        </w:tabs>
        <w:ind w:left="540" w:firstLine="709"/>
        <w:jc w:val="both"/>
        <w:rPr>
          <w:sz w:val="24"/>
          <w:szCs w:val="24"/>
          <w:u w:val="single"/>
        </w:rPr>
      </w:pPr>
      <w:r w:rsidRPr="001316F7">
        <w:rPr>
          <w:color w:val="000000"/>
          <w:spacing w:val="-22"/>
          <w:sz w:val="24"/>
          <w:szCs w:val="24"/>
        </w:rPr>
        <w:t>7.</w:t>
      </w:r>
      <w:r w:rsidRPr="001316F7">
        <w:rPr>
          <w:color w:val="000000"/>
          <w:spacing w:val="-16"/>
          <w:sz w:val="24"/>
          <w:szCs w:val="24"/>
          <w:u w:val="single"/>
        </w:rPr>
        <w:t>часы</w:t>
      </w:r>
      <w:r w:rsidRPr="001316F7">
        <w:rPr>
          <w:color w:val="000000"/>
          <w:spacing w:val="-8"/>
          <w:sz w:val="24"/>
          <w:szCs w:val="24"/>
          <w:u w:val="single"/>
        </w:rPr>
        <w:t>градусник</w:t>
      </w:r>
    </w:p>
    <w:p w:rsidR="0023705E" w:rsidRPr="001316F7" w:rsidRDefault="0023705E" w:rsidP="008918BA">
      <w:pPr>
        <w:shd w:val="clear" w:color="auto" w:fill="FFFFFF"/>
        <w:tabs>
          <w:tab w:val="left" w:pos="2880"/>
        </w:tabs>
        <w:ind w:left="540" w:firstLine="709"/>
        <w:jc w:val="both"/>
        <w:rPr>
          <w:sz w:val="24"/>
          <w:szCs w:val="24"/>
        </w:rPr>
      </w:pPr>
      <w:r w:rsidRPr="001316F7">
        <w:rPr>
          <w:color w:val="000000"/>
          <w:spacing w:val="-13"/>
          <w:sz w:val="24"/>
          <w:szCs w:val="24"/>
        </w:rPr>
        <w:t>время</w:t>
      </w:r>
      <w:r w:rsidRPr="001316F7">
        <w:rPr>
          <w:color w:val="000000"/>
          <w:sz w:val="24"/>
          <w:szCs w:val="24"/>
        </w:rPr>
        <w:tab/>
      </w:r>
      <w:r w:rsidRPr="001316F7">
        <w:rPr>
          <w:color w:val="000000"/>
          <w:spacing w:val="-5"/>
          <w:sz w:val="24"/>
          <w:szCs w:val="24"/>
        </w:rPr>
        <w:t>стекло, больной, кровать, врач, температура</w:t>
      </w:r>
    </w:p>
    <w:p w:rsidR="0023705E" w:rsidRPr="001316F7" w:rsidRDefault="0023705E" w:rsidP="008918BA">
      <w:pPr>
        <w:shd w:val="clear" w:color="auto" w:fill="FFFFFF"/>
        <w:tabs>
          <w:tab w:val="left" w:pos="720"/>
          <w:tab w:val="left" w:pos="2875"/>
        </w:tabs>
        <w:ind w:left="540" w:firstLine="709"/>
        <w:jc w:val="both"/>
        <w:rPr>
          <w:sz w:val="24"/>
          <w:szCs w:val="24"/>
        </w:rPr>
      </w:pPr>
      <w:r w:rsidRPr="001316F7">
        <w:rPr>
          <w:color w:val="000000"/>
          <w:spacing w:val="-27"/>
          <w:sz w:val="24"/>
          <w:szCs w:val="24"/>
        </w:rPr>
        <w:t>8.</w:t>
      </w:r>
      <w:r w:rsidRPr="001316F7">
        <w:rPr>
          <w:color w:val="000000"/>
          <w:spacing w:val="-12"/>
          <w:sz w:val="24"/>
          <w:szCs w:val="24"/>
          <w:u w:val="single"/>
        </w:rPr>
        <w:t>машина</w:t>
      </w:r>
      <w:r w:rsidRPr="001316F7">
        <w:rPr>
          <w:color w:val="000000"/>
          <w:sz w:val="24"/>
          <w:szCs w:val="24"/>
        </w:rPr>
        <w:tab/>
      </w:r>
      <w:r w:rsidRPr="001316F7">
        <w:rPr>
          <w:color w:val="000000"/>
          <w:spacing w:val="-7"/>
          <w:sz w:val="24"/>
          <w:szCs w:val="24"/>
          <w:u w:val="single"/>
        </w:rPr>
        <w:t>лодка</w:t>
      </w:r>
    </w:p>
    <w:p w:rsidR="0023705E" w:rsidRPr="001316F7" w:rsidRDefault="0023705E" w:rsidP="008918BA">
      <w:pPr>
        <w:shd w:val="clear" w:color="auto" w:fill="FFFFFF"/>
        <w:tabs>
          <w:tab w:val="left" w:pos="2880"/>
        </w:tabs>
        <w:ind w:left="540" w:firstLine="709"/>
        <w:jc w:val="both"/>
        <w:rPr>
          <w:sz w:val="24"/>
          <w:szCs w:val="24"/>
        </w:rPr>
      </w:pPr>
      <w:r w:rsidRPr="001316F7">
        <w:rPr>
          <w:color w:val="000000"/>
          <w:spacing w:val="-12"/>
          <w:sz w:val="24"/>
          <w:szCs w:val="24"/>
        </w:rPr>
        <w:t>мотор</w:t>
      </w:r>
      <w:r w:rsidRPr="001316F7">
        <w:rPr>
          <w:color w:val="000000"/>
          <w:sz w:val="24"/>
          <w:szCs w:val="24"/>
        </w:rPr>
        <w:tab/>
      </w:r>
      <w:r w:rsidRPr="001316F7">
        <w:rPr>
          <w:color w:val="000000"/>
          <w:spacing w:val="-5"/>
          <w:sz w:val="24"/>
          <w:szCs w:val="24"/>
        </w:rPr>
        <w:t>река, маяк, парус, волна, берег</w:t>
      </w:r>
    </w:p>
    <w:p w:rsidR="0023705E" w:rsidRPr="001316F7" w:rsidRDefault="0023705E" w:rsidP="008918BA">
      <w:pPr>
        <w:shd w:val="clear" w:color="auto" w:fill="FFFFFF"/>
        <w:tabs>
          <w:tab w:val="left" w:pos="720"/>
          <w:tab w:val="left" w:pos="2880"/>
        </w:tabs>
        <w:ind w:left="540" w:firstLine="709"/>
        <w:jc w:val="both"/>
        <w:rPr>
          <w:sz w:val="24"/>
          <w:szCs w:val="24"/>
          <w:u w:val="single"/>
        </w:rPr>
      </w:pPr>
      <w:r w:rsidRPr="001316F7">
        <w:rPr>
          <w:color w:val="000000"/>
          <w:spacing w:val="-23"/>
          <w:sz w:val="24"/>
          <w:szCs w:val="24"/>
        </w:rPr>
        <w:t>9.</w:t>
      </w:r>
      <w:r w:rsidRPr="001316F7">
        <w:rPr>
          <w:color w:val="000000"/>
          <w:spacing w:val="-11"/>
          <w:sz w:val="24"/>
          <w:szCs w:val="24"/>
          <w:u w:val="single"/>
        </w:rPr>
        <w:t>стол</w:t>
      </w:r>
      <w:r w:rsidRPr="001316F7">
        <w:rPr>
          <w:color w:val="000000"/>
          <w:sz w:val="24"/>
          <w:szCs w:val="24"/>
        </w:rPr>
        <w:tab/>
      </w:r>
      <w:r w:rsidRPr="001316F7">
        <w:rPr>
          <w:color w:val="000000"/>
          <w:spacing w:val="-14"/>
          <w:sz w:val="24"/>
          <w:szCs w:val="24"/>
          <w:u w:val="single"/>
        </w:rPr>
        <w:t>пол</w:t>
      </w:r>
    </w:p>
    <w:p w:rsidR="0023705E" w:rsidRPr="001316F7" w:rsidRDefault="0023705E" w:rsidP="008918BA">
      <w:pPr>
        <w:shd w:val="clear" w:color="auto" w:fill="FFFFFF"/>
        <w:tabs>
          <w:tab w:val="left" w:pos="2890"/>
        </w:tabs>
        <w:ind w:left="540" w:firstLine="709"/>
        <w:jc w:val="both"/>
        <w:rPr>
          <w:sz w:val="24"/>
          <w:szCs w:val="24"/>
        </w:rPr>
      </w:pPr>
      <w:r w:rsidRPr="001316F7">
        <w:rPr>
          <w:color w:val="000000"/>
          <w:spacing w:val="-9"/>
          <w:sz w:val="24"/>
          <w:szCs w:val="24"/>
        </w:rPr>
        <w:t>скатерть</w:t>
      </w:r>
      <w:r w:rsidRPr="001316F7">
        <w:rPr>
          <w:color w:val="000000"/>
          <w:sz w:val="24"/>
          <w:szCs w:val="24"/>
        </w:rPr>
        <w:tab/>
      </w:r>
      <w:r w:rsidRPr="001316F7">
        <w:rPr>
          <w:color w:val="000000"/>
          <w:spacing w:val="-6"/>
          <w:sz w:val="24"/>
          <w:szCs w:val="24"/>
        </w:rPr>
        <w:t>мебель, ковер, пыль, доски, гвозди</w:t>
      </w:r>
    </w:p>
    <w:p w:rsidR="0023705E" w:rsidRPr="001316F7" w:rsidRDefault="0023705E" w:rsidP="008918BA">
      <w:pPr>
        <w:shd w:val="clear" w:color="auto" w:fill="FFFFFF"/>
        <w:tabs>
          <w:tab w:val="left" w:pos="720"/>
          <w:tab w:val="left" w:pos="2890"/>
        </w:tabs>
        <w:ind w:left="540" w:firstLine="709"/>
        <w:jc w:val="both"/>
        <w:rPr>
          <w:sz w:val="24"/>
          <w:szCs w:val="24"/>
          <w:u w:val="single"/>
        </w:rPr>
      </w:pPr>
      <w:r w:rsidRPr="001316F7">
        <w:rPr>
          <w:color w:val="000000"/>
          <w:spacing w:val="-26"/>
          <w:sz w:val="24"/>
          <w:szCs w:val="24"/>
        </w:rPr>
        <w:t>10.</w:t>
      </w:r>
      <w:r w:rsidRPr="001316F7">
        <w:rPr>
          <w:color w:val="000000"/>
          <w:spacing w:val="-13"/>
          <w:sz w:val="24"/>
          <w:szCs w:val="24"/>
          <w:u w:val="single"/>
        </w:rPr>
        <w:t>стул</w:t>
      </w:r>
      <w:r w:rsidRPr="001316F7">
        <w:rPr>
          <w:color w:val="000000"/>
          <w:sz w:val="24"/>
          <w:szCs w:val="24"/>
        </w:rPr>
        <w:tab/>
      </w:r>
      <w:r w:rsidRPr="001316F7">
        <w:rPr>
          <w:color w:val="000000"/>
          <w:spacing w:val="-9"/>
          <w:sz w:val="24"/>
          <w:szCs w:val="24"/>
          <w:u w:val="single"/>
        </w:rPr>
        <w:t>игла</w:t>
      </w:r>
    </w:p>
    <w:p w:rsidR="0023705E" w:rsidRPr="001316F7" w:rsidRDefault="0023705E" w:rsidP="008918BA">
      <w:pPr>
        <w:shd w:val="clear" w:color="auto" w:fill="FFFFFF"/>
        <w:tabs>
          <w:tab w:val="left" w:pos="2875"/>
        </w:tabs>
        <w:ind w:left="540" w:firstLine="709"/>
        <w:jc w:val="both"/>
        <w:rPr>
          <w:color w:val="000000"/>
          <w:spacing w:val="-5"/>
          <w:sz w:val="24"/>
          <w:szCs w:val="24"/>
        </w:rPr>
      </w:pPr>
      <w:r w:rsidRPr="001316F7">
        <w:rPr>
          <w:color w:val="000000"/>
          <w:spacing w:val="-9"/>
          <w:sz w:val="24"/>
          <w:szCs w:val="24"/>
        </w:rPr>
        <w:t>деревянный</w:t>
      </w:r>
      <w:r w:rsidRPr="001316F7">
        <w:rPr>
          <w:color w:val="000000"/>
          <w:sz w:val="24"/>
          <w:szCs w:val="24"/>
        </w:rPr>
        <w:tab/>
      </w:r>
      <w:r w:rsidRPr="001316F7">
        <w:rPr>
          <w:color w:val="000000"/>
          <w:spacing w:val="-5"/>
          <w:sz w:val="24"/>
          <w:szCs w:val="24"/>
        </w:rPr>
        <w:t>острая, тонкая, блестящая, короткая, стальная</w:t>
      </w:r>
    </w:p>
    <w:p w:rsidR="0023705E" w:rsidRPr="001316F7" w:rsidRDefault="0023705E" w:rsidP="008918BA">
      <w:pPr>
        <w:shd w:val="clear" w:color="auto" w:fill="FFFFFF"/>
        <w:tabs>
          <w:tab w:val="left" w:pos="2875"/>
        </w:tabs>
        <w:ind w:left="540" w:firstLine="709"/>
        <w:jc w:val="both"/>
        <w:rPr>
          <w:sz w:val="24"/>
          <w:szCs w:val="24"/>
        </w:rPr>
      </w:pPr>
    </w:p>
    <w:p w:rsidR="0023705E" w:rsidRPr="001316F7" w:rsidRDefault="0023705E" w:rsidP="008918BA">
      <w:pPr>
        <w:shd w:val="clear" w:color="auto" w:fill="FFFFFF"/>
        <w:tabs>
          <w:tab w:val="left" w:pos="2875"/>
        </w:tabs>
        <w:ind w:left="540" w:firstLine="709"/>
        <w:jc w:val="both"/>
        <w:rPr>
          <w:sz w:val="24"/>
          <w:szCs w:val="24"/>
        </w:rPr>
      </w:pPr>
    </w:p>
    <w:p w:rsidR="0023705E" w:rsidRPr="001316F7" w:rsidRDefault="0023705E" w:rsidP="008918BA">
      <w:pPr>
        <w:rPr>
          <w:sz w:val="24"/>
          <w:szCs w:val="24"/>
        </w:rPr>
      </w:pPr>
      <w:r w:rsidRPr="001316F7">
        <w:rPr>
          <w:sz w:val="24"/>
          <w:szCs w:val="24"/>
          <w:lang w:val="en-US"/>
        </w:rPr>
        <w:t>V</w:t>
      </w:r>
      <w:r w:rsidRPr="001316F7">
        <w:rPr>
          <w:sz w:val="24"/>
          <w:szCs w:val="24"/>
        </w:rPr>
        <w:t>.  ЧИСЛОВЫЕ РЯДЫ</w:t>
      </w:r>
    </w:p>
    <w:p w:rsidR="0023705E" w:rsidRPr="001316F7" w:rsidRDefault="0023705E" w:rsidP="008918BA">
      <w:pPr>
        <w:pStyle w:val="NormalWeb"/>
        <w:spacing w:before="0" w:beforeAutospacing="0" w:after="0" w:afterAutospacing="0"/>
        <w:ind w:left="180" w:firstLine="709"/>
        <w:jc w:val="both"/>
      </w:pPr>
    </w:p>
    <w:p w:rsidR="0023705E" w:rsidRPr="001316F7" w:rsidRDefault="0023705E" w:rsidP="008918BA">
      <w:pPr>
        <w:shd w:val="clear" w:color="auto" w:fill="FFFFFF"/>
        <w:tabs>
          <w:tab w:val="left" w:pos="1406"/>
          <w:tab w:val="left" w:pos="2088"/>
        </w:tabs>
        <w:ind w:left="-360" w:firstLine="709"/>
        <w:jc w:val="both"/>
        <w:rPr>
          <w:sz w:val="24"/>
          <w:szCs w:val="24"/>
        </w:rPr>
      </w:pPr>
      <w:r w:rsidRPr="001316F7">
        <w:rPr>
          <w:color w:val="000000"/>
          <w:spacing w:val="10"/>
          <w:sz w:val="24"/>
          <w:szCs w:val="24"/>
        </w:rPr>
        <w:t>1.    5,</w:t>
      </w:r>
      <w:r w:rsidRPr="001316F7">
        <w:rPr>
          <w:color w:val="000000"/>
          <w:spacing w:val="-6"/>
          <w:sz w:val="24"/>
          <w:szCs w:val="24"/>
        </w:rPr>
        <w:t>15,</w:t>
      </w:r>
      <w:r w:rsidRPr="001316F7">
        <w:rPr>
          <w:color w:val="000000"/>
          <w:sz w:val="24"/>
          <w:szCs w:val="24"/>
        </w:rPr>
        <w:tab/>
      </w:r>
      <w:r w:rsidRPr="001316F7">
        <w:rPr>
          <w:color w:val="000000"/>
          <w:spacing w:val="-11"/>
          <w:sz w:val="24"/>
          <w:szCs w:val="24"/>
        </w:rPr>
        <w:t>...,</w:t>
      </w:r>
      <w:r w:rsidRPr="001316F7">
        <w:rPr>
          <w:color w:val="000000"/>
          <w:sz w:val="24"/>
          <w:szCs w:val="24"/>
        </w:rPr>
        <w:tab/>
      </w:r>
      <w:r w:rsidRPr="001316F7">
        <w:rPr>
          <w:color w:val="000000"/>
          <w:spacing w:val="-5"/>
          <w:sz w:val="24"/>
          <w:szCs w:val="24"/>
        </w:rPr>
        <w:t>35,       45,       ...</w:t>
      </w:r>
    </w:p>
    <w:p w:rsidR="0023705E" w:rsidRPr="001316F7" w:rsidRDefault="0023705E" w:rsidP="008918BA">
      <w:pPr>
        <w:shd w:val="clear" w:color="auto" w:fill="FFFFFF"/>
        <w:tabs>
          <w:tab w:val="left" w:pos="1406"/>
          <w:tab w:val="left" w:pos="2088"/>
        </w:tabs>
        <w:ind w:left="-360" w:firstLine="709"/>
        <w:jc w:val="both"/>
        <w:rPr>
          <w:color w:val="000000"/>
          <w:spacing w:val="-4"/>
          <w:sz w:val="24"/>
          <w:szCs w:val="24"/>
        </w:rPr>
      </w:pPr>
      <w:r w:rsidRPr="001316F7">
        <w:rPr>
          <w:color w:val="000000"/>
          <w:spacing w:val="5"/>
          <w:sz w:val="24"/>
          <w:szCs w:val="24"/>
        </w:rPr>
        <w:t>2.     34,  44,</w:t>
      </w:r>
      <w:r w:rsidRPr="001316F7">
        <w:rPr>
          <w:color w:val="000000"/>
          <w:sz w:val="24"/>
          <w:szCs w:val="24"/>
        </w:rPr>
        <w:tab/>
      </w:r>
      <w:r w:rsidRPr="001316F7">
        <w:rPr>
          <w:color w:val="000000"/>
          <w:spacing w:val="-16"/>
          <w:sz w:val="24"/>
          <w:szCs w:val="24"/>
        </w:rPr>
        <w:t>54,</w:t>
      </w:r>
      <w:r w:rsidRPr="001316F7">
        <w:rPr>
          <w:color w:val="000000"/>
          <w:sz w:val="24"/>
          <w:szCs w:val="24"/>
        </w:rPr>
        <w:tab/>
      </w:r>
      <w:r w:rsidRPr="001316F7">
        <w:rPr>
          <w:color w:val="000000"/>
          <w:spacing w:val="-4"/>
          <w:sz w:val="24"/>
          <w:szCs w:val="24"/>
        </w:rPr>
        <w:t xml:space="preserve">...,        ...,     84   </w:t>
      </w:r>
    </w:p>
    <w:p w:rsidR="0023705E" w:rsidRPr="001316F7" w:rsidRDefault="0023705E" w:rsidP="008918BA">
      <w:pPr>
        <w:shd w:val="clear" w:color="auto" w:fill="FFFFFF"/>
        <w:tabs>
          <w:tab w:val="left" w:pos="1406"/>
          <w:tab w:val="left" w:pos="2088"/>
        </w:tabs>
        <w:ind w:left="-360" w:firstLine="709"/>
        <w:jc w:val="both"/>
        <w:rPr>
          <w:sz w:val="24"/>
          <w:szCs w:val="24"/>
        </w:rPr>
      </w:pPr>
      <w:r w:rsidRPr="001316F7">
        <w:rPr>
          <w:color w:val="000000"/>
          <w:spacing w:val="5"/>
          <w:sz w:val="24"/>
          <w:szCs w:val="24"/>
        </w:rPr>
        <w:t>3.     12,  22,</w:t>
      </w:r>
      <w:r w:rsidRPr="001316F7">
        <w:rPr>
          <w:color w:val="000000"/>
          <w:sz w:val="24"/>
          <w:szCs w:val="24"/>
        </w:rPr>
        <w:tab/>
      </w:r>
      <w:r w:rsidRPr="001316F7">
        <w:rPr>
          <w:color w:val="000000"/>
          <w:spacing w:val="-13"/>
          <w:sz w:val="24"/>
          <w:szCs w:val="24"/>
        </w:rPr>
        <w:t>...,</w:t>
      </w:r>
      <w:r w:rsidRPr="001316F7">
        <w:rPr>
          <w:color w:val="000000"/>
          <w:sz w:val="24"/>
          <w:szCs w:val="24"/>
        </w:rPr>
        <w:tab/>
      </w:r>
      <w:r w:rsidRPr="001316F7">
        <w:rPr>
          <w:color w:val="000000"/>
          <w:spacing w:val="-4"/>
          <w:sz w:val="24"/>
          <w:szCs w:val="24"/>
        </w:rPr>
        <w:t>42,       52,       ...,    72</w:t>
      </w:r>
    </w:p>
    <w:p w:rsidR="0023705E" w:rsidRPr="001316F7" w:rsidRDefault="0023705E" w:rsidP="008918BA">
      <w:pPr>
        <w:shd w:val="clear" w:color="auto" w:fill="FFFFFF"/>
        <w:tabs>
          <w:tab w:val="left" w:pos="1406"/>
          <w:tab w:val="left" w:pos="2088"/>
        </w:tabs>
        <w:ind w:left="-360" w:firstLine="709"/>
        <w:jc w:val="both"/>
        <w:rPr>
          <w:sz w:val="24"/>
          <w:szCs w:val="24"/>
        </w:rPr>
      </w:pPr>
      <w:r w:rsidRPr="001316F7">
        <w:rPr>
          <w:color w:val="000000"/>
          <w:sz w:val="24"/>
          <w:szCs w:val="24"/>
        </w:rPr>
        <w:t>4.     .</w:t>
      </w:r>
      <w:r w:rsidRPr="001316F7">
        <w:rPr>
          <w:color w:val="000000"/>
          <w:spacing w:val="12"/>
          <w:sz w:val="24"/>
          <w:szCs w:val="24"/>
        </w:rPr>
        <w:t>..,   5,</w:t>
      </w:r>
      <w:r w:rsidRPr="001316F7">
        <w:rPr>
          <w:color w:val="000000"/>
          <w:sz w:val="24"/>
          <w:szCs w:val="24"/>
        </w:rPr>
        <w:tab/>
      </w:r>
      <w:r w:rsidRPr="001316F7">
        <w:rPr>
          <w:color w:val="000000"/>
          <w:spacing w:val="-20"/>
          <w:sz w:val="24"/>
          <w:szCs w:val="24"/>
        </w:rPr>
        <w:t>7,</w:t>
      </w:r>
      <w:r w:rsidRPr="001316F7">
        <w:rPr>
          <w:color w:val="000000"/>
          <w:sz w:val="24"/>
          <w:szCs w:val="24"/>
        </w:rPr>
        <w:tab/>
      </w:r>
      <w:r w:rsidRPr="001316F7">
        <w:rPr>
          <w:color w:val="000000"/>
          <w:spacing w:val="-7"/>
          <w:sz w:val="24"/>
          <w:szCs w:val="24"/>
        </w:rPr>
        <w:t xml:space="preserve">9,         </w:t>
      </w:r>
      <w:r w:rsidRPr="001316F7">
        <w:rPr>
          <w:color w:val="000000"/>
          <w:spacing w:val="16"/>
          <w:sz w:val="24"/>
          <w:szCs w:val="24"/>
        </w:rPr>
        <w:t>11,</w:t>
      </w:r>
      <w:r w:rsidRPr="001316F7">
        <w:rPr>
          <w:color w:val="000000"/>
          <w:spacing w:val="-7"/>
          <w:sz w:val="24"/>
          <w:szCs w:val="24"/>
        </w:rPr>
        <w:t xml:space="preserve">       ...</w:t>
      </w:r>
    </w:p>
    <w:p w:rsidR="0023705E" w:rsidRPr="001316F7" w:rsidRDefault="0023705E" w:rsidP="008918BA">
      <w:pPr>
        <w:shd w:val="clear" w:color="auto" w:fill="FFFFFF"/>
        <w:tabs>
          <w:tab w:val="left" w:pos="1406"/>
          <w:tab w:val="left" w:pos="2088"/>
        </w:tabs>
        <w:ind w:left="-360" w:firstLine="709"/>
        <w:jc w:val="both"/>
        <w:rPr>
          <w:sz w:val="24"/>
          <w:szCs w:val="24"/>
        </w:rPr>
      </w:pPr>
      <w:r w:rsidRPr="001316F7">
        <w:rPr>
          <w:color w:val="000000"/>
          <w:spacing w:val="6"/>
          <w:sz w:val="24"/>
          <w:szCs w:val="24"/>
        </w:rPr>
        <w:t>5.      .</w:t>
      </w:r>
      <w:r w:rsidRPr="001316F7">
        <w:rPr>
          <w:color w:val="000000"/>
          <w:spacing w:val="4"/>
          <w:sz w:val="24"/>
          <w:szCs w:val="24"/>
        </w:rPr>
        <w:t>..,21,</w:t>
      </w:r>
      <w:r w:rsidRPr="001316F7">
        <w:rPr>
          <w:color w:val="000000"/>
          <w:sz w:val="24"/>
          <w:szCs w:val="24"/>
        </w:rPr>
        <w:tab/>
      </w:r>
      <w:r w:rsidRPr="001316F7">
        <w:rPr>
          <w:color w:val="000000"/>
          <w:spacing w:val="-25"/>
          <w:sz w:val="24"/>
          <w:szCs w:val="24"/>
        </w:rPr>
        <w:t>17,</w:t>
      </w:r>
      <w:r w:rsidRPr="001316F7">
        <w:rPr>
          <w:color w:val="000000"/>
          <w:sz w:val="24"/>
          <w:szCs w:val="24"/>
        </w:rPr>
        <w:tab/>
      </w:r>
      <w:r w:rsidRPr="001316F7">
        <w:rPr>
          <w:color w:val="000000"/>
          <w:spacing w:val="-21"/>
          <w:sz w:val="24"/>
          <w:szCs w:val="24"/>
        </w:rPr>
        <w:t>13,</w:t>
      </w:r>
    </w:p>
    <w:p w:rsidR="0023705E" w:rsidRPr="001316F7" w:rsidRDefault="0023705E" w:rsidP="008918BA">
      <w:pPr>
        <w:shd w:val="clear" w:color="auto" w:fill="FFFFFF"/>
        <w:tabs>
          <w:tab w:val="left" w:pos="1406"/>
          <w:tab w:val="left" w:pos="2088"/>
        </w:tabs>
        <w:ind w:left="-360" w:firstLine="709"/>
        <w:jc w:val="both"/>
        <w:rPr>
          <w:sz w:val="24"/>
          <w:szCs w:val="24"/>
        </w:rPr>
      </w:pPr>
      <w:r w:rsidRPr="001316F7">
        <w:rPr>
          <w:color w:val="000000"/>
          <w:sz w:val="24"/>
          <w:szCs w:val="24"/>
        </w:rPr>
        <w:t>6.     .</w:t>
      </w:r>
      <w:r w:rsidRPr="001316F7">
        <w:rPr>
          <w:color w:val="000000"/>
          <w:spacing w:val="12"/>
          <w:sz w:val="24"/>
          <w:szCs w:val="24"/>
        </w:rPr>
        <w:t>.., 4,</w:t>
      </w:r>
      <w:r w:rsidRPr="001316F7">
        <w:rPr>
          <w:color w:val="000000"/>
          <w:sz w:val="24"/>
          <w:szCs w:val="24"/>
        </w:rPr>
        <w:tab/>
      </w:r>
      <w:r w:rsidRPr="001316F7">
        <w:rPr>
          <w:color w:val="000000"/>
          <w:spacing w:val="-20"/>
          <w:sz w:val="24"/>
          <w:szCs w:val="24"/>
        </w:rPr>
        <w:t>8,</w:t>
      </w:r>
      <w:r w:rsidRPr="001316F7">
        <w:rPr>
          <w:color w:val="000000"/>
          <w:sz w:val="24"/>
          <w:szCs w:val="24"/>
        </w:rPr>
        <w:tab/>
      </w:r>
      <w:r w:rsidRPr="001316F7">
        <w:rPr>
          <w:color w:val="000000"/>
          <w:spacing w:val="-11"/>
          <w:sz w:val="24"/>
          <w:szCs w:val="24"/>
        </w:rPr>
        <w:t xml:space="preserve">16,       </w:t>
      </w:r>
      <w:r w:rsidRPr="001316F7">
        <w:rPr>
          <w:color w:val="000000"/>
          <w:sz w:val="24"/>
          <w:szCs w:val="24"/>
        </w:rPr>
        <w:t>...</w:t>
      </w:r>
    </w:p>
    <w:p w:rsidR="0023705E" w:rsidRPr="001316F7" w:rsidRDefault="0023705E" w:rsidP="008918BA">
      <w:pPr>
        <w:shd w:val="clear" w:color="auto" w:fill="FFFFFF"/>
        <w:tabs>
          <w:tab w:val="left" w:pos="1406"/>
          <w:tab w:val="left" w:pos="2088"/>
        </w:tabs>
        <w:ind w:left="-360" w:firstLine="709"/>
        <w:jc w:val="both"/>
        <w:rPr>
          <w:color w:val="000000"/>
          <w:spacing w:val="-19"/>
          <w:sz w:val="24"/>
          <w:szCs w:val="24"/>
        </w:rPr>
      </w:pPr>
      <w:r w:rsidRPr="001316F7">
        <w:rPr>
          <w:color w:val="000000"/>
          <w:spacing w:val="5"/>
          <w:sz w:val="24"/>
          <w:szCs w:val="24"/>
        </w:rPr>
        <w:t>7.      80, 40,</w:t>
      </w:r>
      <w:r w:rsidRPr="001316F7">
        <w:rPr>
          <w:color w:val="000000"/>
          <w:sz w:val="24"/>
          <w:szCs w:val="24"/>
        </w:rPr>
        <w:tab/>
      </w:r>
      <w:r w:rsidRPr="001316F7">
        <w:rPr>
          <w:color w:val="000000"/>
          <w:spacing w:val="-16"/>
          <w:sz w:val="24"/>
          <w:szCs w:val="24"/>
        </w:rPr>
        <w:t>20,</w:t>
      </w:r>
      <w:r w:rsidRPr="001316F7">
        <w:rPr>
          <w:color w:val="000000"/>
          <w:sz w:val="24"/>
          <w:szCs w:val="24"/>
        </w:rPr>
        <w:tab/>
      </w:r>
      <w:r w:rsidRPr="001316F7">
        <w:rPr>
          <w:color w:val="000000"/>
          <w:spacing w:val="-19"/>
          <w:sz w:val="24"/>
          <w:szCs w:val="24"/>
        </w:rPr>
        <w:t>10,        …</w:t>
      </w:r>
    </w:p>
    <w:p w:rsidR="0023705E" w:rsidRPr="001316F7" w:rsidRDefault="0023705E" w:rsidP="008918BA">
      <w:pPr>
        <w:shd w:val="clear" w:color="auto" w:fill="FFFFFF"/>
        <w:tabs>
          <w:tab w:val="left" w:pos="1406"/>
          <w:tab w:val="left" w:pos="2088"/>
        </w:tabs>
        <w:ind w:left="-360" w:firstLine="709"/>
        <w:jc w:val="both"/>
        <w:rPr>
          <w:sz w:val="24"/>
          <w:szCs w:val="24"/>
        </w:rPr>
      </w:pPr>
      <w:r w:rsidRPr="001316F7">
        <w:rPr>
          <w:color w:val="000000"/>
          <w:spacing w:val="-19"/>
          <w:sz w:val="24"/>
          <w:szCs w:val="24"/>
        </w:rPr>
        <w:t>8.         ….,   3,    9,    27,    …</w:t>
      </w:r>
    </w:p>
    <w:p w:rsidR="0023705E" w:rsidRPr="001316F7" w:rsidRDefault="0023705E" w:rsidP="008918BA">
      <w:pPr>
        <w:shd w:val="clear" w:color="auto" w:fill="FFFFFF"/>
        <w:tabs>
          <w:tab w:val="left" w:pos="1406"/>
          <w:tab w:val="left" w:pos="2088"/>
        </w:tabs>
        <w:ind w:left="-360" w:firstLine="709"/>
        <w:jc w:val="both"/>
        <w:rPr>
          <w:sz w:val="24"/>
          <w:szCs w:val="24"/>
        </w:rPr>
      </w:pPr>
      <w:r w:rsidRPr="001316F7">
        <w:rPr>
          <w:color w:val="000000"/>
          <w:spacing w:val="2"/>
          <w:sz w:val="24"/>
          <w:szCs w:val="24"/>
        </w:rPr>
        <w:t>9.      ...,</w:t>
      </w:r>
      <w:r w:rsidRPr="001316F7">
        <w:rPr>
          <w:color w:val="000000"/>
          <w:spacing w:val="-9"/>
          <w:sz w:val="24"/>
          <w:szCs w:val="24"/>
        </w:rPr>
        <w:t>30,</w:t>
      </w:r>
      <w:r w:rsidRPr="001316F7">
        <w:rPr>
          <w:color w:val="000000"/>
          <w:sz w:val="24"/>
          <w:szCs w:val="24"/>
        </w:rPr>
        <w:tab/>
      </w:r>
      <w:r w:rsidRPr="001316F7">
        <w:rPr>
          <w:color w:val="000000"/>
          <w:spacing w:val="-12"/>
          <w:sz w:val="24"/>
          <w:szCs w:val="24"/>
        </w:rPr>
        <w:t>40,</w:t>
      </w:r>
      <w:r w:rsidRPr="001316F7">
        <w:rPr>
          <w:color w:val="000000"/>
          <w:sz w:val="24"/>
          <w:szCs w:val="24"/>
        </w:rPr>
        <w:tab/>
      </w:r>
      <w:r w:rsidRPr="001316F7">
        <w:rPr>
          <w:color w:val="000000"/>
          <w:spacing w:val="-13"/>
          <w:sz w:val="24"/>
          <w:szCs w:val="24"/>
        </w:rPr>
        <w:t>50,       …</w:t>
      </w:r>
    </w:p>
    <w:p w:rsidR="0023705E" w:rsidRPr="001316F7" w:rsidRDefault="0023705E" w:rsidP="008918BA">
      <w:pPr>
        <w:shd w:val="clear" w:color="auto" w:fill="FFFFFF"/>
        <w:tabs>
          <w:tab w:val="left" w:pos="1406"/>
          <w:tab w:val="left" w:pos="2088"/>
        </w:tabs>
        <w:ind w:left="-360" w:firstLine="709"/>
        <w:jc w:val="both"/>
        <w:rPr>
          <w:color w:val="000000"/>
          <w:spacing w:val="-11"/>
          <w:sz w:val="24"/>
          <w:szCs w:val="24"/>
        </w:rPr>
      </w:pPr>
      <w:r w:rsidRPr="001316F7">
        <w:rPr>
          <w:color w:val="000000"/>
          <w:spacing w:val="5"/>
          <w:sz w:val="24"/>
          <w:szCs w:val="24"/>
        </w:rPr>
        <w:t>10.     ...,</w:t>
      </w:r>
      <w:r w:rsidRPr="001316F7">
        <w:rPr>
          <w:color w:val="000000"/>
          <w:spacing w:val="-9"/>
          <w:sz w:val="24"/>
          <w:szCs w:val="24"/>
        </w:rPr>
        <w:t xml:space="preserve">50, </w:t>
      </w:r>
      <w:r w:rsidRPr="001316F7">
        <w:rPr>
          <w:color w:val="000000"/>
          <w:sz w:val="24"/>
          <w:szCs w:val="24"/>
        </w:rPr>
        <w:tab/>
      </w:r>
      <w:r w:rsidRPr="001316F7">
        <w:rPr>
          <w:color w:val="000000"/>
          <w:spacing w:val="-14"/>
          <w:sz w:val="24"/>
          <w:szCs w:val="24"/>
        </w:rPr>
        <w:t>43,</w:t>
      </w:r>
      <w:r w:rsidRPr="001316F7">
        <w:rPr>
          <w:color w:val="000000"/>
          <w:sz w:val="24"/>
          <w:szCs w:val="24"/>
        </w:rPr>
        <w:tab/>
      </w:r>
      <w:r w:rsidRPr="001316F7">
        <w:rPr>
          <w:color w:val="000000"/>
          <w:spacing w:val="-11"/>
          <w:sz w:val="24"/>
          <w:szCs w:val="24"/>
        </w:rPr>
        <w:t xml:space="preserve">36,       … </w:t>
      </w:r>
    </w:p>
    <w:p w:rsidR="0023705E" w:rsidRPr="001316F7" w:rsidRDefault="0023705E" w:rsidP="008918BA">
      <w:pPr>
        <w:outlineLvl w:val="0"/>
        <w:rPr>
          <w:b/>
          <w:bCs/>
          <w:color w:val="000000"/>
          <w:spacing w:val="4"/>
          <w:sz w:val="24"/>
          <w:szCs w:val="24"/>
        </w:rPr>
      </w:pPr>
    </w:p>
    <w:p w:rsidR="0023705E" w:rsidRPr="001316F7" w:rsidRDefault="0023705E" w:rsidP="008918BA">
      <w:pPr>
        <w:outlineLvl w:val="0"/>
        <w:rPr>
          <w:b/>
          <w:bCs/>
          <w:color w:val="000000"/>
          <w:spacing w:val="4"/>
          <w:sz w:val="24"/>
          <w:szCs w:val="24"/>
        </w:rPr>
      </w:pPr>
    </w:p>
    <w:p w:rsidR="0023705E" w:rsidRPr="001316F7" w:rsidRDefault="0023705E" w:rsidP="008918BA">
      <w:pPr>
        <w:outlineLvl w:val="0"/>
        <w:rPr>
          <w:b/>
          <w:bCs/>
          <w:color w:val="000000"/>
          <w:spacing w:val="4"/>
          <w:sz w:val="24"/>
          <w:szCs w:val="24"/>
        </w:rPr>
      </w:pPr>
    </w:p>
    <w:p w:rsidR="0023705E" w:rsidRPr="001316F7" w:rsidRDefault="0023705E" w:rsidP="008918BA">
      <w:pPr>
        <w:outlineLvl w:val="0"/>
        <w:rPr>
          <w:b/>
          <w:bCs/>
          <w:color w:val="000000"/>
          <w:spacing w:val="4"/>
          <w:sz w:val="24"/>
          <w:szCs w:val="24"/>
        </w:rPr>
      </w:pPr>
    </w:p>
    <w:p w:rsidR="0023705E" w:rsidRPr="001316F7" w:rsidRDefault="0023705E" w:rsidP="008918BA">
      <w:pPr>
        <w:rPr>
          <w:b/>
          <w:bCs/>
          <w:i/>
          <w:iCs/>
          <w:sz w:val="24"/>
          <w:szCs w:val="24"/>
        </w:rPr>
      </w:pPr>
      <w:r w:rsidRPr="001316F7">
        <w:rPr>
          <w:b/>
          <w:bCs/>
          <w:sz w:val="24"/>
          <w:szCs w:val="24"/>
        </w:rPr>
        <w:t xml:space="preserve">  Ключ к  диагностике интеллектуального развития</w:t>
      </w:r>
    </w:p>
    <w:p w:rsidR="0023705E" w:rsidRPr="001316F7" w:rsidRDefault="0023705E" w:rsidP="008918BA">
      <w:pPr>
        <w:ind w:firstLine="709"/>
        <w:rPr>
          <w:b/>
          <w:bCs/>
          <w:sz w:val="24"/>
          <w:szCs w:val="24"/>
        </w:rPr>
      </w:pPr>
      <w:r w:rsidRPr="001316F7">
        <w:rPr>
          <w:b/>
          <w:bCs/>
          <w:sz w:val="24"/>
          <w:szCs w:val="24"/>
        </w:rPr>
        <w:t>учащихся 9-11 лет</w:t>
      </w:r>
    </w:p>
    <w:p w:rsidR="0023705E" w:rsidRPr="001316F7" w:rsidRDefault="0023705E" w:rsidP="008918BA">
      <w:pPr>
        <w:shd w:val="clear" w:color="auto" w:fill="FFFFFF"/>
        <w:ind w:left="-360" w:firstLine="709"/>
        <w:jc w:val="both"/>
        <w:rPr>
          <w:sz w:val="24"/>
          <w:szCs w:val="24"/>
        </w:rPr>
      </w:pPr>
    </w:p>
    <w:p w:rsidR="0023705E" w:rsidRPr="001316F7" w:rsidRDefault="0023705E" w:rsidP="00CC7D5B">
      <w:pPr>
        <w:numPr>
          <w:ilvl w:val="0"/>
          <w:numId w:val="41"/>
        </w:numPr>
        <w:shd w:val="clear" w:color="auto" w:fill="FFFFFF"/>
        <w:jc w:val="both"/>
        <w:rPr>
          <w:sz w:val="24"/>
          <w:szCs w:val="24"/>
        </w:rPr>
      </w:pPr>
      <w:r w:rsidRPr="001316F7">
        <w:rPr>
          <w:b/>
          <w:bCs/>
          <w:color w:val="000000"/>
          <w:spacing w:val="-7"/>
          <w:sz w:val="24"/>
          <w:szCs w:val="24"/>
        </w:rPr>
        <w:t>ОСВЕДОМЛЕННОСТЬ</w:t>
      </w:r>
      <w:r w:rsidRPr="001316F7">
        <w:rPr>
          <w:color w:val="000000"/>
          <w:sz w:val="24"/>
          <w:szCs w:val="24"/>
        </w:rPr>
        <w:tab/>
      </w:r>
    </w:p>
    <w:p w:rsidR="0023705E" w:rsidRPr="001316F7" w:rsidRDefault="0023705E" w:rsidP="00CC7D5B">
      <w:pPr>
        <w:numPr>
          <w:ilvl w:val="0"/>
          <w:numId w:val="41"/>
        </w:numPr>
        <w:shd w:val="clear" w:color="auto" w:fill="FFFFFF"/>
        <w:jc w:val="both"/>
        <w:rPr>
          <w:sz w:val="24"/>
          <w:szCs w:val="24"/>
        </w:rPr>
      </w:pPr>
      <w:r w:rsidRPr="001316F7">
        <w:rPr>
          <w:b/>
          <w:bCs/>
          <w:color w:val="000000"/>
          <w:spacing w:val="-7"/>
          <w:sz w:val="24"/>
          <w:szCs w:val="24"/>
        </w:rPr>
        <w:t>ИСКЛЮЧЕНИЕ ПОНЯТИЙ</w:t>
      </w:r>
    </w:p>
    <w:p w:rsidR="0023705E" w:rsidRPr="001316F7" w:rsidRDefault="0023705E" w:rsidP="00CC7D5B">
      <w:pPr>
        <w:widowControl w:val="0"/>
        <w:numPr>
          <w:ilvl w:val="0"/>
          <w:numId w:val="11"/>
        </w:numPr>
        <w:shd w:val="clear" w:color="auto" w:fill="FFFFFF"/>
        <w:tabs>
          <w:tab w:val="left" w:pos="840"/>
          <w:tab w:val="center" w:pos="5933"/>
        </w:tabs>
        <w:autoSpaceDE w:val="0"/>
        <w:autoSpaceDN w:val="0"/>
        <w:adjustRightInd w:val="0"/>
        <w:ind w:left="-360" w:firstLine="709"/>
        <w:jc w:val="both"/>
        <w:rPr>
          <w:color w:val="000000"/>
          <w:spacing w:val="-34"/>
          <w:sz w:val="24"/>
          <w:szCs w:val="24"/>
        </w:rPr>
      </w:pPr>
      <w:r w:rsidRPr="001316F7">
        <w:rPr>
          <w:color w:val="000000"/>
          <w:spacing w:val="-11"/>
          <w:sz w:val="24"/>
          <w:szCs w:val="24"/>
        </w:rPr>
        <w:t>подошва</w:t>
      </w:r>
      <w:r w:rsidRPr="001316F7">
        <w:rPr>
          <w:color w:val="000000"/>
          <w:spacing w:val="-9"/>
          <w:sz w:val="24"/>
          <w:szCs w:val="24"/>
        </w:rPr>
        <w:t>1.   фасоль</w:t>
      </w:r>
    </w:p>
    <w:p w:rsidR="0023705E" w:rsidRPr="001316F7" w:rsidRDefault="0023705E" w:rsidP="00CC7D5B">
      <w:pPr>
        <w:widowControl w:val="0"/>
        <w:numPr>
          <w:ilvl w:val="0"/>
          <w:numId w:val="11"/>
        </w:numPr>
        <w:shd w:val="clear" w:color="auto" w:fill="FFFFFF"/>
        <w:tabs>
          <w:tab w:val="left" w:pos="840"/>
          <w:tab w:val="center" w:pos="5933"/>
        </w:tabs>
        <w:autoSpaceDE w:val="0"/>
        <w:autoSpaceDN w:val="0"/>
        <w:adjustRightInd w:val="0"/>
        <w:ind w:left="-360" w:firstLine="709"/>
        <w:jc w:val="both"/>
        <w:rPr>
          <w:color w:val="000000"/>
          <w:spacing w:val="-20"/>
          <w:sz w:val="24"/>
          <w:szCs w:val="24"/>
        </w:rPr>
      </w:pPr>
      <w:r w:rsidRPr="001316F7">
        <w:rPr>
          <w:color w:val="000000"/>
          <w:spacing w:val="-11"/>
          <w:sz w:val="24"/>
          <w:szCs w:val="24"/>
        </w:rPr>
        <w:t>12 месяцев</w:t>
      </w:r>
      <w:r w:rsidRPr="001316F7">
        <w:rPr>
          <w:color w:val="000000"/>
          <w:spacing w:val="-5"/>
          <w:sz w:val="24"/>
          <w:szCs w:val="24"/>
        </w:rPr>
        <w:t>2.   мост</w:t>
      </w:r>
    </w:p>
    <w:p w:rsidR="0023705E" w:rsidRPr="001316F7" w:rsidRDefault="0023705E" w:rsidP="00CC7D5B">
      <w:pPr>
        <w:widowControl w:val="0"/>
        <w:numPr>
          <w:ilvl w:val="0"/>
          <w:numId w:val="11"/>
        </w:numPr>
        <w:shd w:val="clear" w:color="auto" w:fill="FFFFFF"/>
        <w:tabs>
          <w:tab w:val="left" w:pos="840"/>
          <w:tab w:val="center" w:pos="5933"/>
        </w:tabs>
        <w:autoSpaceDE w:val="0"/>
        <w:autoSpaceDN w:val="0"/>
        <w:adjustRightInd w:val="0"/>
        <w:ind w:left="-360" w:firstLine="709"/>
        <w:jc w:val="both"/>
        <w:rPr>
          <w:color w:val="000000"/>
          <w:spacing w:val="-24"/>
          <w:sz w:val="24"/>
          <w:szCs w:val="24"/>
        </w:rPr>
      </w:pPr>
      <w:r w:rsidRPr="001316F7">
        <w:rPr>
          <w:color w:val="000000"/>
          <w:spacing w:val="-10"/>
          <w:sz w:val="24"/>
          <w:szCs w:val="24"/>
        </w:rPr>
        <w:t>февраль</w:t>
      </w:r>
      <w:r w:rsidRPr="001316F7">
        <w:rPr>
          <w:color w:val="000000"/>
          <w:spacing w:val="-6"/>
          <w:sz w:val="24"/>
          <w:szCs w:val="24"/>
        </w:rPr>
        <w:t>3.   песок</w:t>
      </w:r>
    </w:p>
    <w:p w:rsidR="0023705E" w:rsidRPr="001316F7" w:rsidRDefault="0023705E" w:rsidP="00CC7D5B">
      <w:pPr>
        <w:widowControl w:val="0"/>
        <w:numPr>
          <w:ilvl w:val="0"/>
          <w:numId w:val="11"/>
        </w:numPr>
        <w:shd w:val="clear" w:color="auto" w:fill="FFFFFF"/>
        <w:tabs>
          <w:tab w:val="left" w:pos="840"/>
          <w:tab w:val="center" w:pos="5933"/>
        </w:tabs>
        <w:autoSpaceDE w:val="0"/>
        <w:autoSpaceDN w:val="0"/>
        <w:adjustRightInd w:val="0"/>
        <w:ind w:left="-360" w:firstLine="709"/>
        <w:jc w:val="both"/>
        <w:rPr>
          <w:color w:val="000000"/>
          <w:spacing w:val="-18"/>
          <w:sz w:val="24"/>
          <w:szCs w:val="24"/>
        </w:rPr>
      </w:pPr>
      <w:r w:rsidRPr="001316F7">
        <w:rPr>
          <w:color w:val="000000"/>
          <w:spacing w:val="-11"/>
          <w:sz w:val="24"/>
          <w:szCs w:val="24"/>
        </w:rPr>
        <w:t>корень</w:t>
      </w:r>
      <w:r w:rsidRPr="001316F7">
        <w:rPr>
          <w:color w:val="000000"/>
          <w:spacing w:val="-5"/>
          <w:sz w:val="24"/>
          <w:szCs w:val="24"/>
        </w:rPr>
        <w:t>4.   ковер</w:t>
      </w:r>
    </w:p>
    <w:p w:rsidR="0023705E" w:rsidRPr="001316F7" w:rsidRDefault="0023705E" w:rsidP="00CC7D5B">
      <w:pPr>
        <w:widowControl w:val="0"/>
        <w:numPr>
          <w:ilvl w:val="0"/>
          <w:numId w:val="11"/>
        </w:numPr>
        <w:shd w:val="clear" w:color="auto" w:fill="FFFFFF"/>
        <w:tabs>
          <w:tab w:val="left" w:pos="840"/>
          <w:tab w:val="center" w:pos="5933"/>
        </w:tabs>
        <w:autoSpaceDE w:val="0"/>
        <w:autoSpaceDN w:val="0"/>
        <w:adjustRightInd w:val="0"/>
        <w:ind w:left="-360" w:firstLine="709"/>
        <w:jc w:val="both"/>
        <w:rPr>
          <w:color w:val="000000"/>
          <w:spacing w:val="-24"/>
          <w:sz w:val="24"/>
          <w:szCs w:val="24"/>
        </w:rPr>
      </w:pPr>
      <w:r w:rsidRPr="001316F7">
        <w:rPr>
          <w:color w:val="000000"/>
          <w:spacing w:val="-11"/>
          <w:sz w:val="24"/>
          <w:szCs w:val="24"/>
        </w:rPr>
        <w:t>осень</w:t>
      </w:r>
      <w:r w:rsidRPr="001316F7">
        <w:rPr>
          <w:color w:val="000000"/>
          <w:spacing w:val="-7"/>
          <w:sz w:val="24"/>
          <w:szCs w:val="24"/>
        </w:rPr>
        <w:t>5.   орешник</w:t>
      </w:r>
    </w:p>
    <w:p w:rsidR="0023705E" w:rsidRPr="001316F7" w:rsidRDefault="0023705E" w:rsidP="00CC7D5B">
      <w:pPr>
        <w:widowControl w:val="0"/>
        <w:numPr>
          <w:ilvl w:val="0"/>
          <w:numId w:val="11"/>
        </w:numPr>
        <w:shd w:val="clear" w:color="auto" w:fill="FFFFFF"/>
        <w:tabs>
          <w:tab w:val="left" w:pos="840"/>
          <w:tab w:val="center" w:pos="5933"/>
        </w:tabs>
        <w:autoSpaceDE w:val="0"/>
        <w:autoSpaceDN w:val="0"/>
        <w:adjustRightInd w:val="0"/>
        <w:ind w:left="-360" w:firstLine="709"/>
        <w:jc w:val="both"/>
        <w:rPr>
          <w:color w:val="000000"/>
          <w:spacing w:val="-22"/>
          <w:sz w:val="24"/>
          <w:szCs w:val="24"/>
        </w:rPr>
      </w:pPr>
      <w:r w:rsidRPr="001316F7">
        <w:rPr>
          <w:color w:val="000000"/>
          <w:spacing w:val="-10"/>
          <w:sz w:val="24"/>
          <w:szCs w:val="24"/>
        </w:rPr>
        <w:t>верблюд</w:t>
      </w:r>
      <w:r w:rsidRPr="001316F7">
        <w:rPr>
          <w:color w:val="000000"/>
          <w:spacing w:val="-7"/>
          <w:sz w:val="24"/>
          <w:szCs w:val="24"/>
        </w:rPr>
        <w:t>6.   орел</w:t>
      </w:r>
    </w:p>
    <w:p w:rsidR="0023705E" w:rsidRPr="001316F7" w:rsidRDefault="0023705E" w:rsidP="00CC7D5B">
      <w:pPr>
        <w:widowControl w:val="0"/>
        <w:numPr>
          <w:ilvl w:val="0"/>
          <w:numId w:val="11"/>
        </w:numPr>
        <w:shd w:val="clear" w:color="auto" w:fill="FFFFFF"/>
        <w:tabs>
          <w:tab w:val="left" w:pos="840"/>
          <w:tab w:val="center" w:pos="5933"/>
        </w:tabs>
        <w:autoSpaceDE w:val="0"/>
        <w:autoSpaceDN w:val="0"/>
        <w:adjustRightInd w:val="0"/>
        <w:ind w:left="-360" w:firstLine="709"/>
        <w:jc w:val="both"/>
        <w:rPr>
          <w:color w:val="000000"/>
          <w:spacing w:val="-22"/>
          <w:sz w:val="24"/>
          <w:szCs w:val="24"/>
        </w:rPr>
      </w:pPr>
      <w:r w:rsidRPr="001316F7">
        <w:rPr>
          <w:color w:val="000000"/>
          <w:spacing w:val="-12"/>
          <w:sz w:val="24"/>
          <w:szCs w:val="24"/>
        </w:rPr>
        <w:t>страус</w:t>
      </w:r>
      <w:r w:rsidRPr="001316F7">
        <w:rPr>
          <w:color w:val="000000"/>
          <w:spacing w:val="-6"/>
          <w:sz w:val="24"/>
          <w:szCs w:val="24"/>
        </w:rPr>
        <w:t>7.   указка</w:t>
      </w:r>
    </w:p>
    <w:p w:rsidR="0023705E" w:rsidRPr="001316F7" w:rsidRDefault="0023705E" w:rsidP="00CC7D5B">
      <w:pPr>
        <w:widowControl w:val="0"/>
        <w:numPr>
          <w:ilvl w:val="0"/>
          <w:numId w:val="11"/>
        </w:numPr>
        <w:shd w:val="clear" w:color="auto" w:fill="FFFFFF"/>
        <w:tabs>
          <w:tab w:val="left" w:pos="840"/>
          <w:tab w:val="center" w:pos="5933"/>
        </w:tabs>
        <w:autoSpaceDE w:val="0"/>
        <w:autoSpaceDN w:val="0"/>
        <w:adjustRightInd w:val="0"/>
        <w:ind w:left="-360" w:firstLine="709"/>
        <w:jc w:val="both"/>
        <w:rPr>
          <w:color w:val="000000"/>
          <w:spacing w:val="-24"/>
          <w:sz w:val="24"/>
          <w:szCs w:val="24"/>
        </w:rPr>
      </w:pPr>
      <w:r w:rsidRPr="001316F7">
        <w:rPr>
          <w:color w:val="000000"/>
          <w:spacing w:val="-11"/>
          <w:sz w:val="24"/>
          <w:szCs w:val="24"/>
        </w:rPr>
        <w:t>всегда</w:t>
      </w:r>
      <w:r w:rsidRPr="001316F7">
        <w:rPr>
          <w:color w:val="000000"/>
          <w:spacing w:val="-6"/>
          <w:sz w:val="24"/>
          <w:szCs w:val="24"/>
        </w:rPr>
        <w:t>8.   Петров</w:t>
      </w:r>
    </w:p>
    <w:p w:rsidR="0023705E" w:rsidRPr="001316F7" w:rsidRDefault="0023705E" w:rsidP="00CC7D5B">
      <w:pPr>
        <w:widowControl w:val="0"/>
        <w:numPr>
          <w:ilvl w:val="0"/>
          <w:numId w:val="11"/>
        </w:numPr>
        <w:shd w:val="clear" w:color="auto" w:fill="FFFFFF"/>
        <w:tabs>
          <w:tab w:val="left" w:pos="840"/>
          <w:tab w:val="center" w:pos="5933"/>
        </w:tabs>
        <w:autoSpaceDE w:val="0"/>
        <w:autoSpaceDN w:val="0"/>
        <w:adjustRightInd w:val="0"/>
        <w:ind w:left="-360" w:firstLine="709"/>
        <w:jc w:val="both"/>
        <w:rPr>
          <w:color w:val="000000"/>
          <w:spacing w:val="-22"/>
          <w:sz w:val="24"/>
          <w:szCs w:val="24"/>
        </w:rPr>
      </w:pPr>
      <w:r w:rsidRPr="001316F7">
        <w:rPr>
          <w:color w:val="000000"/>
          <w:spacing w:val="-11"/>
          <w:sz w:val="24"/>
          <w:szCs w:val="24"/>
        </w:rPr>
        <w:t>день</w:t>
      </w:r>
      <w:r w:rsidRPr="001316F7">
        <w:rPr>
          <w:color w:val="000000"/>
          <w:spacing w:val="-6"/>
          <w:sz w:val="24"/>
          <w:szCs w:val="24"/>
        </w:rPr>
        <w:t>9.   число</w:t>
      </w:r>
    </w:p>
    <w:p w:rsidR="0023705E" w:rsidRPr="001316F7" w:rsidRDefault="0023705E" w:rsidP="00CC7D5B">
      <w:pPr>
        <w:widowControl w:val="0"/>
        <w:numPr>
          <w:ilvl w:val="0"/>
          <w:numId w:val="11"/>
        </w:numPr>
        <w:shd w:val="clear" w:color="auto" w:fill="FFFFFF"/>
        <w:tabs>
          <w:tab w:val="left" w:pos="840"/>
          <w:tab w:val="center" w:pos="5933"/>
        </w:tabs>
        <w:autoSpaceDE w:val="0"/>
        <w:autoSpaceDN w:val="0"/>
        <w:adjustRightInd w:val="0"/>
        <w:ind w:left="-360" w:firstLine="709"/>
        <w:jc w:val="both"/>
        <w:rPr>
          <w:color w:val="000000"/>
          <w:spacing w:val="-24"/>
          <w:sz w:val="24"/>
          <w:szCs w:val="24"/>
        </w:rPr>
      </w:pPr>
      <w:r w:rsidRPr="001316F7">
        <w:rPr>
          <w:color w:val="000000"/>
          <w:spacing w:val="-10"/>
          <w:sz w:val="24"/>
          <w:szCs w:val="24"/>
        </w:rPr>
        <w:t>автобус</w:t>
      </w:r>
      <w:r w:rsidRPr="001316F7">
        <w:rPr>
          <w:color w:val="000000"/>
          <w:spacing w:val="-9"/>
          <w:sz w:val="24"/>
          <w:szCs w:val="24"/>
        </w:rPr>
        <w:t>10.   вкусный</w:t>
      </w:r>
    </w:p>
    <w:p w:rsidR="0023705E" w:rsidRPr="001316F7" w:rsidRDefault="0023705E" w:rsidP="008918BA">
      <w:pPr>
        <w:widowControl w:val="0"/>
        <w:shd w:val="clear" w:color="auto" w:fill="FFFFFF"/>
        <w:tabs>
          <w:tab w:val="left" w:pos="840"/>
          <w:tab w:val="center" w:pos="5933"/>
        </w:tabs>
        <w:autoSpaceDE w:val="0"/>
        <w:autoSpaceDN w:val="0"/>
        <w:adjustRightInd w:val="0"/>
        <w:ind w:left="-360"/>
        <w:jc w:val="both"/>
        <w:rPr>
          <w:color w:val="000000"/>
          <w:spacing w:val="-24"/>
          <w:sz w:val="24"/>
          <w:szCs w:val="24"/>
        </w:rPr>
      </w:pPr>
    </w:p>
    <w:p w:rsidR="0023705E" w:rsidRPr="001316F7" w:rsidRDefault="0023705E" w:rsidP="008918BA">
      <w:pPr>
        <w:shd w:val="clear" w:color="auto" w:fill="FFFFFF"/>
        <w:tabs>
          <w:tab w:val="center" w:pos="5933"/>
        </w:tabs>
        <w:ind w:left="-360" w:firstLine="709"/>
        <w:jc w:val="both"/>
        <w:rPr>
          <w:b/>
          <w:bCs/>
          <w:sz w:val="24"/>
          <w:szCs w:val="24"/>
        </w:rPr>
      </w:pPr>
      <w:r w:rsidRPr="001316F7">
        <w:rPr>
          <w:b/>
          <w:bCs/>
          <w:color w:val="000000"/>
          <w:spacing w:val="-10"/>
          <w:sz w:val="24"/>
          <w:szCs w:val="24"/>
          <w:lang w:val="en-US"/>
        </w:rPr>
        <w:t>III</w:t>
      </w:r>
      <w:r w:rsidRPr="001316F7">
        <w:rPr>
          <w:b/>
          <w:bCs/>
          <w:color w:val="000000"/>
          <w:spacing w:val="-10"/>
          <w:sz w:val="24"/>
          <w:szCs w:val="24"/>
        </w:rPr>
        <w:t>.  ОБОБЩЕНИЕ</w:t>
      </w:r>
      <w:r w:rsidRPr="001316F7">
        <w:rPr>
          <w:b/>
          <w:bCs/>
          <w:color w:val="000000"/>
          <w:spacing w:val="-9"/>
          <w:sz w:val="24"/>
          <w:szCs w:val="24"/>
          <w:lang w:val="en-US"/>
        </w:rPr>
        <w:t>IV</w:t>
      </w:r>
      <w:r w:rsidRPr="001316F7">
        <w:rPr>
          <w:b/>
          <w:bCs/>
          <w:color w:val="000000"/>
          <w:spacing w:val="-9"/>
          <w:sz w:val="24"/>
          <w:szCs w:val="24"/>
        </w:rPr>
        <w:t>.  АНАЛОГИИ</w:t>
      </w:r>
    </w:p>
    <w:p w:rsidR="0023705E" w:rsidRPr="001316F7" w:rsidRDefault="0023705E" w:rsidP="00CC7D5B">
      <w:pPr>
        <w:widowControl w:val="0"/>
        <w:numPr>
          <w:ilvl w:val="0"/>
          <w:numId w:val="12"/>
        </w:numPr>
        <w:shd w:val="clear" w:color="auto" w:fill="FFFFFF"/>
        <w:tabs>
          <w:tab w:val="left" w:pos="845"/>
          <w:tab w:val="center" w:pos="5933"/>
        </w:tabs>
        <w:autoSpaceDE w:val="0"/>
        <w:autoSpaceDN w:val="0"/>
        <w:adjustRightInd w:val="0"/>
        <w:ind w:left="-360" w:firstLine="709"/>
        <w:jc w:val="both"/>
        <w:rPr>
          <w:color w:val="000000"/>
          <w:spacing w:val="-36"/>
          <w:sz w:val="24"/>
          <w:szCs w:val="24"/>
        </w:rPr>
      </w:pPr>
      <w:r w:rsidRPr="001316F7">
        <w:rPr>
          <w:color w:val="000000"/>
          <w:spacing w:val="-16"/>
          <w:sz w:val="24"/>
          <w:szCs w:val="24"/>
        </w:rPr>
        <w:t>рыбы</w:t>
      </w:r>
      <w:r w:rsidRPr="001316F7">
        <w:rPr>
          <w:color w:val="000000"/>
          <w:spacing w:val="-5"/>
          <w:sz w:val="24"/>
          <w:szCs w:val="24"/>
        </w:rPr>
        <w:t>1.цветок</w:t>
      </w:r>
    </w:p>
    <w:p w:rsidR="0023705E" w:rsidRPr="001316F7" w:rsidRDefault="0023705E" w:rsidP="00CC7D5B">
      <w:pPr>
        <w:widowControl w:val="0"/>
        <w:numPr>
          <w:ilvl w:val="0"/>
          <w:numId w:val="12"/>
        </w:numPr>
        <w:shd w:val="clear" w:color="auto" w:fill="FFFFFF"/>
        <w:tabs>
          <w:tab w:val="left" w:pos="845"/>
          <w:tab w:val="center" w:pos="5933"/>
        </w:tabs>
        <w:autoSpaceDE w:val="0"/>
        <w:autoSpaceDN w:val="0"/>
        <w:adjustRightInd w:val="0"/>
        <w:ind w:left="-360" w:firstLine="709"/>
        <w:jc w:val="both"/>
        <w:rPr>
          <w:color w:val="000000"/>
          <w:spacing w:val="-20"/>
          <w:sz w:val="24"/>
          <w:szCs w:val="24"/>
        </w:rPr>
      </w:pPr>
      <w:r w:rsidRPr="001316F7">
        <w:rPr>
          <w:color w:val="000000"/>
          <w:spacing w:val="-10"/>
          <w:sz w:val="24"/>
          <w:szCs w:val="24"/>
        </w:rPr>
        <w:t>инструменты</w:t>
      </w:r>
      <w:r w:rsidRPr="001316F7">
        <w:rPr>
          <w:color w:val="000000"/>
          <w:spacing w:val="-6"/>
          <w:sz w:val="24"/>
          <w:szCs w:val="24"/>
        </w:rPr>
        <w:t>2.яблоня</w:t>
      </w:r>
    </w:p>
    <w:p w:rsidR="0023705E" w:rsidRPr="001316F7" w:rsidRDefault="0023705E" w:rsidP="00CC7D5B">
      <w:pPr>
        <w:widowControl w:val="0"/>
        <w:numPr>
          <w:ilvl w:val="0"/>
          <w:numId w:val="12"/>
        </w:numPr>
        <w:shd w:val="clear" w:color="auto" w:fill="FFFFFF"/>
        <w:tabs>
          <w:tab w:val="left" w:pos="845"/>
          <w:tab w:val="center" w:pos="5933"/>
        </w:tabs>
        <w:autoSpaceDE w:val="0"/>
        <w:autoSpaceDN w:val="0"/>
        <w:adjustRightInd w:val="0"/>
        <w:ind w:left="-360" w:right="3686" w:firstLine="709"/>
        <w:jc w:val="both"/>
        <w:rPr>
          <w:color w:val="000000"/>
          <w:spacing w:val="-23"/>
          <w:sz w:val="24"/>
          <w:szCs w:val="24"/>
        </w:rPr>
      </w:pPr>
      <w:r w:rsidRPr="001316F7">
        <w:rPr>
          <w:color w:val="000000"/>
          <w:spacing w:val="-8"/>
          <w:sz w:val="24"/>
          <w:szCs w:val="24"/>
        </w:rPr>
        <w:t>времена года</w:t>
      </w:r>
      <w:r w:rsidRPr="001316F7">
        <w:rPr>
          <w:color w:val="000000"/>
          <w:sz w:val="24"/>
          <w:szCs w:val="24"/>
        </w:rPr>
        <w:t xml:space="preserve"> 3.больной             </w:t>
      </w:r>
      <w:r w:rsidRPr="001316F7">
        <w:rPr>
          <w:color w:val="000000"/>
          <w:spacing w:val="-7"/>
          <w:sz w:val="24"/>
          <w:szCs w:val="24"/>
        </w:rPr>
        <w:br/>
        <w:t xml:space="preserve">           4.   овощи</w:t>
      </w:r>
      <w:r w:rsidRPr="001316F7">
        <w:rPr>
          <w:color w:val="000000"/>
          <w:spacing w:val="-5"/>
          <w:sz w:val="24"/>
          <w:szCs w:val="24"/>
        </w:rPr>
        <w:t>4.   гнездо</w:t>
      </w:r>
    </w:p>
    <w:p w:rsidR="0023705E" w:rsidRPr="001316F7" w:rsidRDefault="0023705E" w:rsidP="00CC7D5B">
      <w:pPr>
        <w:widowControl w:val="0"/>
        <w:numPr>
          <w:ilvl w:val="0"/>
          <w:numId w:val="13"/>
        </w:numPr>
        <w:shd w:val="clear" w:color="auto" w:fill="FFFFFF"/>
        <w:tabs>
          <w:tab w:val="left" w:pos="840"/>
          <w:tab w:val="center" w:pos="5933"/>
        </w:tabs>
        <w:autoSpaceDE w:val="0"/>
        <w:autoSpaceDN w:val="0"/>
        <w:adjustRightInd w:val="0"/>
        <w:ind w:left="-360" w:firstLine="709"/>
        <w:jc w:val="both"/>
        <w:rPr>
          <w:color w:val="000000"/>
          <w:spacing w:val="-22"/>
          <w:sz w:val="24"/>
          <w:szCs w:val="24"/>
        </w:rPr>
      </w:pPr>
      <w:r w:rsidRPr="001316F7">
        <w:rPr>
          <w:color w:val="000000"/>
          <w:spacing w:val="-9"/>
          <w:sz w:val="24"/>
          <w:szCs w:val="24"/>
        </w:rPr>
        <w:t>кустарник</w:t>
      </w:r>
      <w:r w:rsidRPr="001316F7">
        <w:rPr>
          <w:color w:val="000000"/>
          <w:spacing w:val="-6"/>
          <w:sz w:val="24"/>
          <w:szCs w:val="24"/>
        </w:rPr>
        <w:t>5.   нога</w:t>
      </w:r>
    </w:p>
    <w:p w:rsidR="0023705E" w:rsidRPr="001316F7" w:rsidRDefault="0023705E" w:rsidP="00CC7D5B">
      <w:pPr>
        <w:widowControl w:val="0"/>
        <w:numPr>
          <w:ilvl w:val="0"/>
          <w:numId w:val="13"/>
        </w:numPr>
        <w:shd w:val="clear" w:color="auto" w:fill="FFFFFF"/>
        <w:tabs>
          <w:tab w:val="left" w:pos="840"/>
          <w:tab w:val="center" w:pos="5933"/>
        </w:tabs>
        <w:autoSpaceDE w:val="0"/>
        <w:autoSpaceDN w:val="0"/>
        <w:adjustRightInd w:val="0"/>
        <w:ind w:left="-360" w:firstLine="709"/>
        <w:jc w:val="both"/>
        <w:rPr>
          <w:color w:val="000000"/>
          <w:spacing w:val="-20"/>
          <w:sz w:val="24"/>
          <w:szCs w:val="24"/>
        </w:rPr>
      </w:pPr>
      <w:r w:rsidRPr="001316F7">
        <w:rPr>
          <w:color w:val="000000"/>
          <w:spacing w:val="-11"/>
          <w:sz w:val="24"/>
          <w:szCs w:val="24"/>
        </w:rPr>
        <w:t>мебель</w:t>
      </w:r>
      <w:r w:rsidRPr="001316F7">
        <w:rPr>
          <w:color w:val="000000"/>
          <w:spacing w:val="-7"/>
          <w:sz w:val="24"/>
          <w:szCs w:val="24"/>
        </w:rPr>
        <w:t>6.   сухой</w:t>
      </w:r>
    </w:p>
    <w:p w:rsidR="0023705E" w:rsidRPr="001316F7" w:rsidRDefault="0023705E" w:rsidP="00CC7D5B">
      <w:pPr>
        <w:widowControl w:val="0"/>
        <w:numPr>
          <w:ilvl w:val="0"/>
          <w:numId w:val="13"/>
        </w:numPr>
        <w:shd w:val="clear" w:color="auto" w:fill="FFFFFF"/>
        <w:tabs>
          <w:tab w:val="left" w:pos="840"/>
          <w:tab w:val="center" w:pos="5933"/>
        </w:tabs>
        <w:autoSpaceDE w:val="0"/>
        <w:autoSpaceDN w:val="0"/>
        <w:adjustRightInd w:val="0"/>
        <w:ind w:left="-360" w:firstLine="709"/>
        <w:jc w:val="both"/>
        <w:rPr>
          <w:color w:val="000000"/>
          <w:spacing w:val="-22"/>
          <w:sz w:val="24"/>
          <w:szCs w:val="24"/>
        </w:rPr>
      </w:pPr>
      <w:r w:rsidRPr="001316F7">
        <w:rPr>
          <w:color w:val="000000"/>
          <w:spacing w:val="-12"/>
          <w:sz w:val="24"/>
          <w:szCs w:val="24"/>
        </w:rPr>
        <w:t>месяц</w:t>
      </w:r>
      <w:r w:rsidRPr="001316F7">
        <w:rPr>
          <w:color w:val="000000"/>
          <w:spacing w:val="-6"/>
          <w:sz w:val="24"/>
          <w:szCs w:val="24"/>
        </w:rPr>
        <w:t>7.   температура</w:t>
      </w:r>
    </w:p>
    <w:p w:rsidR="0023705E" w:rsidRPr="001316F7" w:rsidRDefault="0023705E" w:rsidP="00CC7D5B">
      <w:pPr>
        <w:widowControl w:val="0"/>
        <w:numPr>
          <w:ilvl w:val="0"/>
          <w:numId w:val="13"/>
        </w:numPr>
        <w:shd w:val="clear" w:color="auto" w:fill="FFFFFF"/>
        <w:tabs>
          <w:tab w:val="left" w:pos="840"/>
          <w:tab w:val="center" w:pos="5933"/>
        </w:tabs>
        <w:autoSpaceDE w:val="0"/>
        <w:autoSpaceDN w:val="0"/>
        <w:adjustRightInd w:val="0"/>
        <w:ind w:left="-360" w:firstLine="709"/>
        <w:jc w:val="both"/>
        <w:rPr>
          <w:color w:val="000000"/>
          <w:spacing w:val="-27"/>
          <w:sz w:val="24"/>
          <w:szCs w:val="24"/>
        </w:rPr>
      </w:pPr>
      <w:r w:rsidRPr="001316F7">
        <w:rPr>
          <w:color w:val="000000"/>
          <w:spacing w:val="-9"/>
          <w:sz w:val="24"/>
          <w:szCs w:val="24"/>
        </w:rPr>
        <w:t>время суток</w:t>
      </w:r>
      <w:r w:rsidRPr="001316F7">
        <w:rPr>
          <w:color w:val="000000"/>
          <w:spacing w:val="-7"/>
          <w:sz w:val="24"/>
          <w:szCs w:val="24"/>
        </w:rPr>
        <w:t>8.   парус</w:t>
      </w:r>
    </w:p>
    <w:p w:rsidR="0023705E" w:rsidRPr="001316F7" w:rsidRDefault="0023705E" w:rsidP="00CC7D5B">
      <w:pPr>
        <w:widowControl w:val="0"/>
        <w:numPr>
          <w:ilvl w:val="0"/>
          <w:numId w:val="13"/>
        </w:numPr>
        <w:shd w:val="clear" w:color="auto" w:fill="FFFFFF"/>
        <w:tabs>
          <w:tab w:val="left" w:pos="840"/>
          <w:tab w:val="center" w:pos="5933"/>
        </w:tabs>
        <w:autoSpaceDE w:val="0"/>
        <w:autoSpaceDN w:val="0"/>
        <w:adjustRightInd w:val="0"/>
        <w:ind w:left="-360" w:firstLine="709"/>
        <w:jc w:val="both"/>
        <w:rPr>
          <w:color w:val="000000"/>
          <w:spacing w:val="-22"/>
          <w:sz w:val="24"/>
          <w:szCs w:val="24"/>
        </w:rPr>
      </w:pPr>
      <w:r w:rsidRPr="001316F7">
        <w:rPr>
          <w:color w:val="000000"/>
          <w:spacing w:val="-10"/>
          <w:sz w:val="24"/>
          <w:szCs w:val="24"/>
        </w:rPr>
        <w:t>животные</w:t>
      </w:r>
      <w:r w:rsidRPr="001316F7">
        <w:rPr>
          <w:color w:val="000000"/>
          <w:spacing w:val="-5"/>
          <w:sz w:val="24"/>
          <w:szCs w:val="24"/>
        </w:rPr>
        <w:t>9.   клевер</w:t>
      </w:r>
    </w:p>
    <w:p w:rsidR="0023705E" w:rsidRPr="001316F7" w:rsidRDefault="0023705E" w:rsidP="00CC7D5B">
      <w:pPr>
        <w:widowControl w:val="0"/>
        <w:numPr>
          <w:ilvl w:val="0"/>
          <w:numId w:val="13"/>
        </w:numPr>
        <w:shd w:val="clear" w:color="auto" w:fill="FFFFFF"/>
        <w:tabs>
          <w:tab w:val="left" w:pos="840"/>
          <w:tab w:val="center" w:pos="5933"/>
        </w:tabs>
        <w:autoSpaceDE w:val="0"/>
        <w:autoSpaceDN w:val="0"/>
        <w:adjustRightInd w:val="0"/>
        <w:ind w:left="-360" w:firstLine="709"/>
        <w:jc w:val="both"/>
        <w:rPr>
          <w:color w:val="000000"/>
          <w:spacing w:val="-26"/>
          <w:sz w:val="24"/>
          <w:szCs w:val="24"/>
        </w:rPr>
      </w:pPr>
      <w:r w:rsidRPr="001316F7">
        <w:rPr>
          <w:color w:val="000000"/>
          <w:spacing w:val="-9"/>
          <w:sz w:val="24"/>
          <w:szCs w:val="24"/>
        </w:rPr>
        <w:t>растения</w:t>
      </w:r>
      <w:r w:rsidRPr="001316F7">
        <w:rPr>
          <w:color w:val="000000"/>
          <w:spacing w:val="-4"/>
          <w:sz w:val="24"/>
          <w:szCs w:val="24"/>
        </w:rPr>
        <w:t>10.  стальная</w:t>
      </w:r>
    </w:p>
    <w:p w:rsidR="0023705E" w:rsidRPr="001316F7" w:rsidRDefault="0023705E" w:rsidP="008918BA">
      <w:pPr>
        <w:widowControl w:val="0"/>
        <w:shd w:val="clear" w:color="auto" w:fill="FFFFFF"/>
        <w:tabs>
          <w:tab w:val="left" w:pos="840"/>
          <w:tab w:val="center" w:pos="5933"/>
        </w:tabs>
        <w:autoSpaceDE w:val="0"/>
        <w:autoSpaceDN w:val="0"/>
        <w:adjustRightInd w:val="0"/>
        <w:ind w:left="-360"/>
        <w:jc w:val="both"/>
        <w:rPr>
          <w:color w:val="000000"/>
          <w:spacing w:val="-26"/>
          <w:sz w:val="24"/>
          <w:szCs w:val="24"/>
        </w:rPr>
      </w:pPr>
    </w:p>
    <w:p w:rsidR="0023705E" w:rsidRPr="001316F7" w:rsidRDefault="0023705E" w:rsidP="008918BA">
      <w:pPr>
        <w:rPr>
          <w:b/>
          <w:bCs/>
          <w:sz w:val="24"/>
          <w:szCs w:val="24"/>
        </w:rPr>
      </w:pPr>
      <w:r w:rsidRPr="001316F7">
        <w:rPr>
          <w:b/>
          <w:bCs/>
          <w:sz w:val="24"/>
          <w:szCs w:val="24"/>
          <w:lang w:val="en-US"/>
        </w:rPr>
        <w:t>V</w:t>
      </w:r>
      <w:r w:rsidRPr="001316F7">
        <w:rPr>
          <w:b/>
          <w:bCs/>
          <w:sz w:val="24"/>
          <w:szCs w:val="24"/>
        </w:rPr>
        <w:t>.  ЧИСЛОВЫЕ РЯДЫ</w:t>
      </w:r>
    </w:p>
    <w:p w:rsidR="0023705E" w:rsidRPr="001316F7" w:rsidRDefault="0023705E" w:rsidP="008918BA">
      <w:pPr>
        <w:shd w:val="clear" w:color="auto" w:fill="FFFFFF"/>
        <w:ind w:left="-360" w:firstLine="709"/>
        <w:jc w:val="both"/>
        <w:rPr>
          <w:b/>
          <w:bCs/>
          <w:sz w:val="24"/>
          <w:szCs w:val="24"/>
        </w:rPr>
      </w:pPr>
    </w:p>
    <w:p w:rsidR="0023705E" w:rsidRPr="001316F7" w:rsidRDefault="0023705E" w:rsidP="00CC7D5B">
      <w:pPr>
        <w:widowControl w:val="0"/>
        <w:numPr>
          <w:ilvl w:val="0"/>
          <w:numId w:val="14"/>
        </w:numPr>
        <w:shd w:val="clear" w:color="auto" w:fill="FFFFFF"/>
        <w:tabs>
          <w:tab w:val="left" w:pos="840"/>
        </w:tabs>
        <w:autoSpaceDE w:val="0"/>
        <w:autoSpaceDN w:val="0"/>
        <w:adjustRightInd w:val="0"/>
        <w:ind w:left="-360" w:firstLine="709"/>
        <w:jc w:val="both"/>
        <w:rPr>
          <w:color w:val="000000"/>
          <w:spacing w:val="-27"/>
          <w:sz w:val="24"/>
          <w:szCs w:val="24"/>
        </w:rPr>
      </w:pPr>
      <w:r w:rsidRPr="001316F7">
        <w:rPr>
          <w:color w:val="000000"/>
          <w:spacing w:val="2"/>
          <w:sz w:val="24"/>
          <w:szCs w:val="24"/>
        </w:rPr>
        <w:t xml:space="preserve">25,  55                                        </w:t>
      </w:r>
    </w:p>
    <w:p w:rsidR="0023705E" w:rsidRPr="001316F7" w:rsidRDefault="0023705E" w:rsidP="00CC7D5B">
      <w:pPr>
        <w:widowControl w:val="0"/>
        <w:numPr>
          <w:ilvl w:val="0"/>
          <w:numId w:val="14"/>
        </w:numPr>
        <w:shd w:val="clear" w:color="auto" w:fill="FFFFFF"/>
        <w:tabs>
          <w:tab w:val="left" w:pos="840"/>
        </w:tabs>
        <w:autoSpaceDE w:val="0"/>
        <w:autoSpaceDN w:val="0"/>
        <w:adjustRightInd w:val="0"/>
        <w:ind w:left="-360" w:firstLine="709"/>
        <w:jc w:val="both"/>
        <w:rPr>
          <w:color w:val="000000"/>
          <w:spacing w:val="-13"/>
          <w:sz w:val="24"/>
          <w:szCs w:val="24"/>
        </w:rPr>
      </w:pPr>
      <w:r w:rsidRPr="001316F7">
        <w:rPr>
          <w:color w:val="000000"/>
          <w:spacing w:val="3"/>
          <w:sz w:val="24"/>
          <w:szCs w:val="24"/>
        </w:rPr>
        <w:t xml:space="preserve">64,  74                                       </w:t>
      </w:r>
    </w:p>
    <w:p w:rsidR="0023705E" w:rsidRPr="001316F7" w:rsidRDefault="0023705E" w:rsidP="00CC7D5B">
      <w:pPr>
        <w:widowControl w:val="0"/>
        <w:numPr>
          <w:ilvl w:val="0"/>
          <w:numId w:val="14"/>
        </w:numPr>
        <w:shd w:val="clear" w:color="auto" w:fill="FFFFFF"/>
        <w:tabs>
          <w:tab w:val="left" w:pos="840"/>
        </w:tabs>
        <w:autoSpaceDE w:val="0"/>
        <w:autoSpaceDN w:val="0"/>
        <w:adjustRightInd w:val="0"/>
        <w:ind w:left="-360" w:firstLine="709"/>
        <w:jc w:val="both"/>
        <w:rPr>
          <w:color w:val="000000"/>
          <w:spacing w:val="-13"/>
          <w:sz w:val="24"/>
          <w:szCs w:val="24"/>
        </w:rPr>
      </w:pPr>
      <w:r w:rsidRPr="001316F7">
        <w:rPr>
          <w:color w:val="000000"/>
          <w:spacing w:val="2"/>
          <w:sz w:val="24"/>
          <w:szCs w:val="24"/>
        </w:rPr>
        <w:t xml:space="preserve">32,  62                                        </w:t>
      </w:r>
    </w:p>
    <w:p w:rsidR="0023705E" w:rsidRPr="001316F7" w:rsidRDefault="0023705E" w:rsidP="00CC7D5B">
      <w:pPr>
        <w:widowControl w:val="0"/>
        <w:numPr>
          <w:ilvl w:val="0"/>
          <w:numId w:val="14"/>
        </w:numPr>
        <w:shd w:val="clear" w:color="auto" w:fill="FFFFFF"/>
        <w:tabs>
          <w:tab w:val="left" w:pos="6300"/>
        </w:tabs>
        <w:autoSpaceDE w:val="0"/>
        <w:autoSpaceDN w:val="0"/>
        <w:adjustRightInd w:val="0"/>
        <w:ind w:left="-360" w:right="4030" w:firstLine="709"/>
        <w:jc w:val="both"/>
        <w:rPr>
          <w:color w:val="000000"/>
          <w:spacing w:val="-12"/>
          <w:sz w:val="24"/>
          <w:szCs w:val="24"/>
        </w:rPr>
      </w:pPr>
      <w:r w:rsidRPr="001316F7">
        <w:rPr>
          <w:color w:val="000000"/>
          <w:sz w:val="24"/>
          <w:szCs w:val="24"/>
        </w:rPr>
        <w:t xml:space="preserve">3, 13 </w:t>
      </w:r>
    </w:p>
    <w:p w:rsidR="0023705E" w:rsidRPr="001316F7" w:rsidRDefault="0023705E" w:rsidP="008918BA">
      <w:pPr>
        <w:widowControl w:val="0"/>
        <w:shd w:val="clear" w:color="auto" w:fill="FFFFFF"/>
        <w:tabs>
          <w:tab w:val="left" w:pos="6300"/>
        </w:tabs>
        <w:autoSpaceDE w:val="0"/>
        <w:autoSpaceDN w:val="0"/>
        <w:adjustRightInd w:val="0"/>
        <w:ind w:left="-360" w:right="4030"/>
        <w:jc w:val="both"/>
        <w:rPr>
          <w:color w:val="000000"/>
          <w:spacing w:val="-12"/>
          <w:sz w:val="24"/>
          <w:szCs w:val="24"/>
        </w:rPr>
      </w:pPr>
      <w:r w:rsidRPr="001316F7">
        <w:rPr>
          <w:color w:val="000000"/>
          <w:sz w:val="24"/>
          <w:szCs w:val="24"/>
        </w:rPr>
        <w:t xml:space="preserve">          5)  25,  9                                          </w:t>
      </w:r>
    </w:p>
    <w:p w:rsidR="0023705E" w:rsidRPr="001316F7" w:rsidRDefault="0023705E" w:rsidP="008918BA">
      <w:pPr>
        <w:widowControl w:val="0"/>
        <w:shd w:val="clear" w:color="auto" w:fill="FFFFFF"/>
        <w:tabs>
          <w:tab w:val="left" w:pos="6300"/>
        </w:tabs>
        <w:autoSpaceDE w:val="0"/>
        <w:autoSpaceDN w:val="0"/>
        <w:adjustRightInd w:val="0"/>
        <w:ind w:left="-360" w:right="4030"/>
        <w:jc w:val="both"/>
        <w:rPr>
          <w:color w:val="000000"/>
          <w:spacing w:val="2"/>
          <w:sz w:val="24"/>
          <w:szCs w:val="24"/>
        </w:rPr>
      </w:pPr>
      <w:r w:rsidRPr="001316F7">
        <w:rPr>
          <w:color w:val="000000"/>
          <w:spacing w:val="2"/>
          <w:sz w:val="24"/>
          <w:szCs w:val="24"/>
        </w:rPr>
        <w:t xml:space="preserve">          6)  2,  32</w:t>
      </w:r>
    </w:p>
    <w:p w:rsidR="0023705E" w:rsidRPr="001316F7" w:rsidRDefault="0023705E" w:rsidP="008918BA">
      <w:pPr>
        <w:widowControl w:val="0"/>
        <w:shd w:val="clear" w:color="auto" w:fill="FFFFFF"/>
        <w:tabs>
          <w:tab w:val="left" w:pos="6300"/>
        </w:tabs>
        <w:autoSpaceDE w:val="0"/>
        <w:autoSpaceDN w:val="0"/>
        <w:adjustRightInd w:val="0"/>
        <w:ind w:left="-360" w:right="4030"/>
        <w:jc w:val="both"/>
        <w:rPr>
          <w:color w:val="000000"/>
          <w:spacing w:val="2"/>
          <w:sz w:val="24"/>
          <w:szCs w:val="24"/>
        </w:rPr>
      </w:pPr>
      <w:r w:rsidRPr="001316F7">
        <w:rPr>
          <w:color w:val="000000"/>
          <w:spacing w:val="2"/>
          <w:sz w:val="24"/>
          <w:szCs w:val="24"/>
        </w:rPr>
        <w:t xml:space="preserve">          7)  5</w:t>
      </w:r>
    </w:p>
    <w:p w:rsidR="0023705E" w:rsidRPr="001316F7" w:rsidRDefault="0023705E" w:rsidP="008918BA">
      <w:pPr>
        <w:widowControl w:val="0"/>
        <w:shd w:val="clear" w:color="auto" w:fill="FFFFFF"/>
        <w:tabs>
          <w:tab w:val="left" w:pos="6300"/>
        </w:tabs>
        <w:autoSpaceDE w:val="0"/>
        <w:autoSpaceDN w:val="0"/>
        <w:adjustRightInd w:val="0"/>
        <w:ind w:left="-360" w:right="4030"/>
        <w:jc w:val="both"/>
        <w:rPr>
          <w:color w:val="000000"/>
          <w:spacing w:val="2"/>
          <w:sz w:val="24"/>
          <w:szCs w:val="24"/>
        </w:rPr>
      </w:pPr>
      <w:r w:rsidRPr="001316F7">
        <w:rPr>
          <w:color w:val="000000"/>
          <w:spacing w:val="2"/>
          <w:sz w:val="24"/>
          <w:szCs w:val="24"/>
        </w:rPr>
        <w:t xml:space="preserve">          8)  1,  81</w:t>
      </w:r>
    </w:p>
    <w:p w:rsidR="0023705E" w:rsidRPr="001316F7" w:rsidRDefault="0023705E" w:rsidP="008918BA">
      <w:pPr>
        <w:widowControl w:val="0"/>
        <w:shd w:val="clear" w:color="auto" w:fill="FFFFFF"/>
        <w:tabs>
          <w:tab w:val="left" w:pos="6300"/>
        </w:tabs>
        <w:autoSpaceDE w:val="0"/>
        <w:autoSpaceDN w:val="0"/>
        <w:adjustRightInd w:val="0"/>
        <w:ind w:left="-360" w:right="4030"/>
        <w:jc w:val="both"/>
        <w:rPr>
          <w:color w:val="000000"/>
          <w:sz w:val="24"/>
          <w:szCs w:val="24"/>
        </w:rPr>
      </w:pPr>
      <w:r w:rsidRPr="001316F7">
        <w:rPr>
          <w:color w:val="000000"/>
          <w:spacing w:val="2"/>
          <w:sz w:val="24"/>
          <w:szCs w:val="24"/>
        </w:rPr>
        <w:t xml:space="preserve">          9)  </w:t>
      </w:r>
      <w:r w:rsidRPr="001316F7">
        <w:rPr>
          <w:color w:val="000000"/>
          <w:sz w:val="24"/>
          <w:szCs w:val="24"/>
        </w:rPr>
        <w:t>20,  60</w:t>
      </w:r>
    </w:p>
    <w:p w:rsidR="0023705E" w:rsidRPr="001316F7" w:rsidRDefault="0023705E" w:rsidP="008918BA">
      <w:pPr>
        <w:widowControl w:val="0"/>
        <w:shd w:val="clear" w:color="auto" w:fill="FFFFFF"/>
        <w:tabs>
          <w:tab w:val="left" w:pos="6300"/>
        </w:tabs>
        <w:autoSpaceDE w:val="0"/>
        <w:autoSpaceDN w:val="0"/>
        <w:adjustRightInd w:val="0"/>
        <w:ind w:left="-360" w:right="4030"/>
        <w:jc w:val="both"/>
        <w:rPr>
          <w:color w:val="000000"/>
          <w:sz w:val="24"/>
          <w:szCs w:val="24"/>
        </w:rPr>
      </w:pPr>
      <w:r w:rsidRPr="001316F7">
        <w:rPr>
          <w:color w:val="000000"/>
          <w:sz w:val="24"/>
          <w:szCs w:val="24"/>
        </w:rPr>
        <w:t xml:space="preserve">          10)  57,  29</w:t>
      </w:r>
    </w:p>
    <w:p w:rsidR="0023705E" w:rsidRPr="001316F7" w:rsidRDefault="0023705E" w:rsidP="008918BA">
      <w:pPr>
        <w:jc w:val="center"/>
        <w:rPr>
          <w:b/>
          <w:bCs/>
          <w:sz w:val="24"/>
          <w:szCs w:val="24"/>
        </w:rPr>
      </w:pPr>
    </w:p>
    <w:p w:rsidR="0023705E" w:rsidRPr="001316F7" w:rsidRDefault="0023705E" w:rsidP="008918BA">
      <w:pPr>
        <w:pageBreakBefore/>
        <w:jc w:val="right"/>
        <w:rPr>
          <w:i/>
          <w:iCs/>
          <w:color w:val="000000"/>
          <w:sz w:val="24"/>
          <w:szCs w:val="24"/>
          <w:lang w:eastAsia="en-US"/>
        </w:rPr>
      </w:pPr>
      <w:r w:rsidRPr="001316F7">
        <w:rPr>
          <w:i/>
          <w:iCs/>
          <w:color w:val="000000"/>
          <w:sz w:val="24"/>
          <w:szCs w:val="24"/>
          <w:lang w:eastAsia="en-US"/>
        </w:rPr>
        <w:t>Приложение 6</w:t>
      </w:r>
    </w:p>
    <w:p w:rsidR="0023705E" w:rsidRPr="001316F7" w:rsidRDefault="0023705E" w:rsidP="008918BA">
      <w:pPr>
        <w:jc w:val="center"/>
        <w:rPr>
          <w:b/>
          <w:bCs/>
          <w:sz w:val="24"/>
          <w:szCs w:val="24"/>
        </w:rPr>
      </w:pPr>
      <w:r w:rsidRPr="001316F7">
        <w:rPr>
          <w:b/>
          <w:bCs/>
          <w:sz w:val="24"/>
          <w:szCs w:val="24"/>
        </w:rPr>
        <w:t>Диагностика уровня творческого развития  учащихся</w:t>
      </w:r>
    </w:p>
    <w:p w:rsidR="0023705E" w:rsidRPr="001316F7" w:rsidRDefault="0023705E" w:rsidP="008918BA">
      <w:pPr>
        <w:jc w:val="center"/>
        <w:rPr>
          <w:b/>
          <w:bCs/>
          <w:sz w:val="24"/>
          <w:szCs w:val="24"/>
        </w:rPr>
      </w:pPr>
      <w:r w:rsidRPr="001316F7">
        <w:rPr>
          <w:b/>
          <w:bCs/>
          <w:sz w:val="24"/>
          <w:szCs w:val="24"/>
        </w:rPr>
        <w:t>объединения  «Веселый муравейник»</w:t>
      </w:r>
    </w:p>
    <w:p w:rsidR="0023705E" w:rsidRPr="001316F7" w:rsidRDefault="0023705E" w:rsidP="008918BA">
      <w:pPr>
        <w:spacing w:line="271" w:lineRule="auto"/>
        <w:jc w:val="center"/>
        <w:rPr>
          <w:b/>
          <w:bCs/>
          <w:sz w:val="24"/>
          <w:szCs w:val="24"/>
        </w:rPr>
      </w:pPr>
      <w:r w:rsidRPr="001316F7">
        <w:rPr>
          <w:b/>
          <w:bCs/>
          <w:sz w:val="24"/>
          <w:szCs w:val="24"/>
        </w:rPr>
        <w:t>Диагностика творческого мышления</w:t>
      </w:r>
    </w:p>
    <w:p w:rsidR="0023705E" w:rsidRPr="001316F7" w:rsidRDefault="0023705E" w:rsidP="008918BA">
      <w:pPr>
        <w:spacing w:line="271" w:lineRule="auto"/>
        <w:jc w:val="center"/>
        <w:rPr>
          <w:b/>
          <w:bCs/>
          <w:sz w:val="24"/>
          <w:szCs w:val="24"/>
        </w:rPr>
      </w:pPr>
      <w:r w:rsidRPr="001316F7">
        <w:rPr>
          <w:b/>
          <w:bCs/>
          <w:sz w:val="24"/>
          <w:szCs w:val="24"/>
        </w:rPr>
        <w:t>(Модификация Е.Е Туник)</w:t>
      </w:r>
    </w:p>
    <w:p w:rsidR="0023705E" w:rsidRPr="001316F7" w:rsidRDefault="0023705E" w:rsidP="008918BA">
      <w:pPr>
        <w:spacing w:line="271" w:lineRule="auto"/>
        <w:rPr>
          <w:i/>
          <w:iCs/>
          <w:sz w:val="24"/>
          <w:szCs w:val="24"/>
        </w:rPr>
      </w:pPr>
    </w:p>
    <w:p w:rsidR="0023705E" w:rsidRPr="001316F7" w:rsidRDefault="0023705E" w:rsidP="008918BA">
      <w:pPr>
        <w:spacing w:line="271" w:lineRule="auto"/>
        <w:ind w:firstLine="720"/>
        <w:jc w:val="both"/>
        <w:rPr>
          <w:sz w:val="24"/>
          <w:szCs w:val="24"/>
        </w:rPr>
      </w:pPr>
      <w:r w:rsidRPr="001316F7">
        <w:rPr>
          <w:b/>
          <w:bCs/>
          <w:sz w:val="24"/>
          <w:szCs w:val="24"/>
        </w:rPr>
        <w:t>Тест 1.</w:t>
      </w:r>
      <w:r w:rsidRPr="001316F7">
        <w:rPr>
          <w:sz w:val="24"/>
          <w:szCs w:val="24"/>
        </w:rPr>
        <w:t xml:space="preserve"> “Заглавие для производителя” – тест дивергентной продуктивности семантических преобразований. </w:t>
      </w:r>
    </w:p>
    <w:p w:rsidR="0023705E" w:rsidRPr="001316F7" w:rsidRDefault="0023705E" w:rsidP="008918BA">
      <w:pPr>
        <w:spacing w:line="271" w:lineRule="auto"/>
        <w:ind w:firstLine="720"/>
        <w:jc w:val="both"/>
        <w:rPr>
          <w:sz w:val="24"/>
          <w:szCs w:val="24"/>
        </w:rPr>
      </w:pPr>
      <w:r w:rsidRPr="001316F7">
        <w:rPr>
          <w:sz w:val="24"/>
          <w:szCs w:val="24"/>
        </w:rPr>
        <w:t>Задача: придумать название.</w:t>
      </w:r>
    </w:p>
    <w:p w:rsidR="0023705E" w:rsidRPr="001316F7" w:rsidRDefault="0023705E" w:rsidP="008918BA">
      <w:pPr>
        <w:spacing w:line="271" w:lineRule="auto"/>
        <w:ind w:firstLine="720"/>
        <w:jc w:val="both"/>
        <w:rPr>
          <w:sz w:val="24"/>
          <w:szCs w:val="24"/>
        </w:rPr>
      </w:pPr>
      <w:r w:rsidRPr="001316F7">
        <w:rPr>
          <w:sz w:val="24"/>
          <w:szCs w:val="24"/>
        </w:rPr>
        <w:t>Стимул: художественный текст (музыкальный, изобразительный, литературный и.т.д)</w:t>
      </w:r>
    </w:p>
    <w:p w:rsidR="0023705E" w:rsidRPr="001316F7" w:rsidRDefault="0023705E" w:rsidP="008918BA">
      <w:pPr>
        <w:spacing w:line="271" w:lineRule="auto"/>
        <w:ind w:firstLine="720"/>
        <w:jc w:val="both"/>
        <w:rPr>
          <w:sz w:val="24"/>
          <w:szCs w:val="24"/>
        </w:rPr>
      </w:pPr>
      <w:r w:rsidRPr="001316F7">
        <w:rPr>
          <w:sz w:val="24"/>
          <w:szCs w:val="24"/>
        </w:rPr>
        <w:t xml:space="preserve"> Показатели: суммарное число названий (легкость), оригинальность названий, обобщенность.</w:t>
      </w:r>
    </w:p>
    <w:p w:rsidR="0023705E" w:rsidRPr="001316F7" w:rsidRDefault="0023705E" w:rsidP="008918BA">
      <w:pPr>
        <w:spacing w:line="271" w:lineRule="auto"/>
        <w:ind w:firstLine="720"/>
        <w:jc w:val="both"/>
        <w:rPr>
          <w:sz w:val="24"/>
          <w:szCs w:val="24"/>
        </w:rPr>
      </w:pPr>
      <w:r w:rsidRPr="001316F7">
        <w:rPr>
          <w:b/>
          <w:bCs/>
          <w:sz w:val="24"/>
          <w:szCs w:val="24"/>
        </w:rPr>
        <w:t>Тест 2</w:t>
      </w:r>
      <w:r w:rsidRPr="001316F7">
        <w:rPr>
          <w:sz w:val="24"/>
          <w:szCs w:val="24"/>
        </w:rPr>
        <w:t>. “Варианты окончаний”</w:t>
      </w:r>
    </w:p>
    <w:p w:rsidR="0023705E" w:rsidRPr="001316F7" w:rsidRDefault="0023705E" w:rsidP="008918BA">
      <w:pPr>
        <w:spacing w:line="271" w:lineRule="auto"/>
        <w:ind w:firstLine="720"/>
        <w:jc w:val="both"/>
        <w:rPr>
          <w:sz w:val="24"/>
          <w:szCs w:val="24"/>
        </w:rPr>
      </w:pPr>
      <w:r w:rsidRPr="001316F7">
        <w:rPr>
          <w:sz w:val="24"/>
          <w:szCs w:val="24"/>
        </w:rPr>
        <w:t>Задача: написать несколько вариантов окончания предложения, басни, сказки, музыкальной фразы, поэтической строчки и.т.д</w:t>
      </w:r>
    </w:p>
    <w:p w:rsidR="0023705E" w:rsidRPr="001316F7" w:rsidRDefault="0023705E" w:rsidP="008918BA">
      <w:pPr>
        <w:spacing w:line="271" w:lineRule="auto"/>
        <w:ind w:firstLine="720"/>
        <w:jc w:val="both"/>
        <w:rPr>
          <w:sz w:val="24"/>
          <w:szCs w:val="24"/>
        </w:rPr>
      </w:pPr>
      <w:r w:rsidRPr="001316F7">
        <w:rPr>
          <w:sz w:val="24"/>
          <w:szCs w:val="24"/>
        </w:rPr>
        <w:t xml:space="preserve">Показатели: беглость (количество вариантов), оригинальность, художественная экспрессивность. </w:t>
      </w:r>
    </w:p>
    <w:p w:rsidR="0023705E" w:rsidRPr="001316F7" w:rsidRDefault="0023705E" w:rsidP="008918BA">
      <w:pPr>
        <w:spacing w:line="271" w:lineRule="auto"/>
        <w:ind w:firstLine="720"/>
        <w:jc w:val="both"/>
        <w:rPr>
          <w:sz w:val="24"/>
          <w:szCs w:val="24"/>
        </w:rPr>
      </w:pPr>
      <w:r w:rsidRPr="001316F7">
        <w:rPr>
          <w:b/>
          <w:bCs/>
          <w:sz w:val="24"/>
          <w:szCs w:val="24"/>
        </w:rPr>
        <w:t>Тест 3.</w:t>
      </w:r>
      <w:r w:rsidRPr="001316F7">
        <w:rPr>
          <w:sz w:val="24"/>
          <w:szCs w:val="24"/>
        </w:rPr>
        <w:t xml:space="preserve"> “Контекст”</w:t>
      </w:r>
    </w:p>
    <w:p w:rsidR="0023705E" w:rsidRPr="001316F7" w:rsidRDefault="0023705E" w:rsidP="008918BA">
      <w:pPr>
        <w:spacing w:line="271" w:lineRule="auto"/>
        <w:ind w:firstLine="720"/>
        <w:jc w:val="both"/>
        <w:rPr>
          <w:sz w:val="24"/>
          <w:szCs w:val="24"/>
        </w:rPr>
      </w:pPr>
      <w:r w:rsidRPr="001316F7">
        <w:rPr>
          <w:sz w:val="24"/>
          <w:szCs w:val="24"/>
        </w:rPr>
        <w:t>Задача: придумать сценарий поведения персонажа (героя сказки) в различных ситуациях-контекстах.</w:t>
      </w:r>
    </w:p>
    <w:p w:rsidR="0023705E" w:rsidRPr="001316F7" w:rsidRDefault="0023705E" w:rsidP="008918BA">
      <w:pPr>
        <w:spacing w:line="271" w:lineRule="auto"/>
        <w:ind w:firstLine="720"/>
        <w:jc w:val="both"/>
        <w:rPr>
          <w:sz w:val="24"/>
          <w:szCs w:val="24"/>
        </w:rPr>
      </w:pPr>
      <w:r w:rsidRPr="001316F7">
        <w:rPr>
          <w:b/>
          <w:bCs/>
          <w:sz w:val="24"/>
          <w:szCs w:val="24"/>
        </w:rPr>
        <w:t>Тест 4</w:t>
      </w:r>
      <w:r w:rsidRPr="001316F7">
        <w:rPr>
          <w:sz w:val="24"/>
          <w:szCs w:val="24"/>
        </w:rPr>
        <w:t>. “Использование предметов” (варианты употребления) -вербальный тест на семантическую гибкость и альтернативное применение объекта.</w:t>
      </w:r>
    </w:p>
    <w:p w:rsidR="0023705E" w:rsidRPr="001316F7" w:rsidRDefault="0023705E" w:rsidP="008918BA">
      <w:pPr>
        <w:spacing w:line="271" w:lineRule="auto"/>
        <w:ind w:firstLine="720"/>
        <w:jc w:val="both"/>
        <w:rPr>
          <w:sz w:val="24"/>
          <w:szCs w:val="24"/>
        </w:rPr>
      </w:pPr>
      <w:r w:rsidRPr="001316F7">
        <w:rPr>
          <w:sz w:val="24"/>
          <w:szCs w:val="24"/>
        </w:rPr>
        <w:t xml:space="preserve">Задача: перечислить как можно больше способов применения предмета. Перечислить способы употребления предмета, отличающиеся от их обычного употребления. </w:t>
      </w:r>
    </w:p>
    <w:p w:rsidR="0023705E" w:rsidRPr="001316F7" w:rsidRDefault="0023705E" w:rsidP="008918BA">
      <w:pPr>
        <w:spacing w:line="271" w:lineRule="auto"/>
        <w:ind w:firstLine="720"/>
        <w:jc w:val="both"/>
        <w:rPr>
          <w:sz w:val="24"/>
          <w:szCs w:val="24"/>
        </w:rPr>
      </w:pPr>
      <w:r w:rsidRPr="001316F7">
        <w:rPr>
          <w:sz w:val="24"/>
          <w:szCs w:val="24"/>
        </w:rPr>
        <w:t>Инструкция: “Что можно сделать со спичечным коробком? Какие возможности вы предложите?</w:t>
      </w:r>
    </w:p>
    <w:p w:rsidR="0023705E" w:rsidRPr="001316F7" w:rsidRDefault="0023705E" w:rsidP="008918BA">
      <w:pPr>
        <w:pStyle w:val="BodyTextIndent"/>
        <w:spacing w:line="271" w:lineRule="auto"/>
        <w:rPr>
          <w:sz w:val="24"/>
          <w:szCs w:val="24"/>
        </w:rPr>
      </w:pPr>
      <w:r w:rsidRPr="001316F7">
        <w:rPr>
          <w:sz w:val="24"/>
          <w:szCs w:val="24"/>
        </w:rPr>
        <w:t>Показатели: беглость – суммарное число ответов. За каждый ответ – 1 балл. Все баллы суммируются. Оригинальность – число ответов с необычным употреблением понятия. Оригинальным считается ответ, данный 1 раз на выборке. Один оригинальный ответ – 5 баллов. Все баллы за оригинальные ответы суммируются.</w:t>
      </w:r>
    </w:p>
    <w:p w:rsidR="0023705E" w:rsidRPr="001316F7" w:rsidRDefault="0023705E" w:rsidP="008918BA">
      <w:pPr>
        <w:pStyle w:val="BodyTextIndent"/>
        <w:spacing w:line="271" w:lineRule="auto"/>
        <w:rPr>
          <w:sz w:val="24"/>
          <w:szCs w:val="24"/>
        </w:rPr>
      </w:pPr>
      <w:r w:rsidRPr="001316F7">
        <w:rPr>
          <w:b/>
          <w:bCs/>
          <w:sz w:val="24"/>
          <w:szCs w:val="24"/>
        </w:rPr>
        <w:t>Тест 5.</w:t>
      </w:r>
      <w:r w:rsidRPr="001316F7">
        <w:rPr>
          <w:sz w:val="24"/>
          <w:szCs w:val="24"/>
        </w:rPr>
        <w:t xml:space="preserve"> «Заключения».</w:t>
      </w:r>
    </w:p>
    <w:p w:rsidR="0023705E" w:rsidRPr="001316F7" w:rsidRDefault="0023705E" w:rsidP="008918BA">
      <w:pPr>
        <w:pStyle w:val="BodyTextIndent"/>
        <w:spacing w:line="271" w:lineRule="auto"/>
        <w:rPr>
          <w:sz w:val="24"/>
          <w:szCs w:val="24"/>
        </w:rPr>
      </w:pPr>
      <w:r w:rsidRPr="001316F7">
        <w:rPr>
          <w:sz w:val="24"/>
          <w:szCs w:val="24"/>
        </w:rPr>
        <w:t>Задача: Перечислить различные последствия гипотетической ситуации.</w:t>
      </w:r>
    </w:p>
    <w:p w:rsidR="0023705E" w:rsidRPr="001316F7" w:rsidRDefault="0023705E" w:rsidP="008918BA">
      <w:pPr>
        <w:spacing w:line="271" w:lineRule="auto"/>
        <w:ind w:firstLine="720"/>
        <w:jc w:val="both"/>
        <w:rPr>
          <w:sz w:val="24"/>
          <w:szCs w:val="24"/>
        </w:rPr>
      </w:pPr>
      <w:r w:rsidRPr="001316F7">
        <w:rPr>
          <w:sz w:val="24"/>
          <w:szCs w:val="24"/>
        </w:rPr>
        <w:t>Инструкция: “Вообрази, что случиться, если животные и птицы смогут разговаривать на человеческом языке.”</w:t>
      </w:r>
    </w:p>
    <w:p w:rsidR="0023705E" w:rsidRPr="001316F7" w:rsidRDefault="0023705E" w:rsidP="008918BA">
      <w:pPr>
        <w:spacing w:line="271" w:lineRule="auto"/>
        <w:ind w:firstLine="720"/>
        <w:jc w:val="both"/>
        <w:rPr>
          <w:sz w:val="24"/>
          <w:szCs w:val="24"/>
        </w:rPr>
      </w:pPr>
      <w:r w:rsidRPr="001316F7">
        <w:rPr>
          <w:sz w:val="24"/>
          <w:szCs w:val="24"/>
        </w:rPr>
        <w:t xml:space="preserve">Показатели: беглость воспроизведения идей – общее число приведенных следствий. 1 ответ (следствие) – 1 балл. Баллы суммируются. Оригинальность – число оригинальных ответов, число отдаленных следствий. Оригинальный ответ – 5 баллов (один на выборку). </w:t>
      </w:r>
    </w:p>
    <w:p w:rsidR="0023705E" w:rsidRPr="001316F7" w:rsidRDefault="0023705E" w:rsidP="008918BA">
      <w:pPr>
        <w:spacing w:line="271" w:lineRule="auto"/>
        <w:ind w:firstLine="720"/>
        <w:jc w:val="both"/>
        <w:rPr>
          <w:sz w:val="24"/>
          <w:szCs w:val="24"/>
        </w:rPr>
      </w:pPr>
      <w:r w:rsidRPr="001316F7">
        <w:rPr>
          <w:b/>
          <w:bCs/>
          <w:sz w:val="24"/>
          <w:szCs w:val="24"/>
        </w:rPr>
        <w:t>Тест 6.</w:t>
      </w:r>
      <w:r w:rsidRPr="001316F7">
        <w:rPr>
          <w:sz w:val="24"/>
          <w:szCs w:val="24"/>
        </w:rPr>
        <w:t xml:space="preserve"> «Выражение»</w:t>
      </w:r>
    </w:p>
    <w:p w:rsidR="0023705E" w:rsidRPr="001316F7" w:rsidRDefault="0023705E" w:rsidP="008918BA">
      <w:pPr>
        <w:spacing w:line="271" w:lineRule="auto"/>
        <w:ind w:firstLine="720"/>
        <w:jc w:val="both"/>
        <w:rPr>
          <w:sz w:val="24"/>
          <w:szCs w:val="24"/>
        </w:rPr>
      </w:pPr>
      <w:r w:rsidRPr="001316F7">
        <w:rPr>
          <w:sz w:val="24"/>
          <w:szCs w:val="24"/>
        </w:rPr>
        <w:t xml:space="preserve">Задача: придумать предложение из 4-х слов, в котором каждое слово начинается с указанной буквы. </w:t>
      </w:r>
    </w:p>
    <w:p w:rsidR="0023705E" w:rsidRPr="001316F7" w:rsidRDefault="0023705E" w:rsidP="008918BA">
      <w:pPr>
        <w:spacing w:line="271" w:lineRule="auto"/>
        <w:ind w:firstLine="720"/>
        <w:jc w:val="both"/>
        <w:rPr>
          <w:sz w:val="24"/>
          <w:szCs w:val="24"/>
        </w:rPr>
      </w:pPr>
      <w:r w:rsidRPr="001316F7">
        <w:rPr>
          <w:sz w:val="24"/>
          <w:szCs w:val="24"/>
        </w:rPr>
        <w:t>Инструкция: придумайте предложение из четырех слов, в котором каждое слово начинается с указанной буквы (испытуемому предъявляются напечатанные на листе буквы). В… М… С… К…</w:t>
      </w:r>
    </w:p>
    <w:p w:rsidR="0023705E" w:rsidRPr="001316F7" w:rsidRDefault="0023705E" w:rsidP="008918BA">
      <w:pPr>
        <w:spacing w:line="271" w:lineRule="auto"/>
        <w:ind w:firstLine="720"/>
        <w:jc w:val="both"/>
        <w:rPr>
          <w:sz w:val="24"/>
          <w:szCs w:val="24"/>
        </w:rPr>
      </w:pPr>
      <w:r w:rsidRPr="001316F7">
        <w:rPr>
          <w:sz w:val="24"/>
          <w:szCs w:val="24"/>
        </w:rPr>
        <w:t>Пример. Веселый мальчик смотрит кинофильм. А теперь придумай свои предложения.</w:t>
      </w:r>
    </w:p>
    <w:p w:rsidR="0023705E" w:rsidRPr="001316F7" w:rsidRDefault="0023705E" w:rsidP="008918BA">
      <w:pPr>
        <w:spacing w:line="271" w:lineRule="auto"/>
        <w:ind w:firstLine="720"/>
        <w:jc w:val="both"/>
        <w:rPr>
          <w:sz w:val="24"/>
          <w:szCs w:val="24"/>
        </w:rPr>
      </w:pPr>
      <w:r w:rsidRPr="001316F7">
        <w:rPr>
          <w:sz w:val="24"/>
          <w:szCs w:val="24"/>
        </w:rPr>
        <w:t xml:space="preserve">Показатели: беглость, число приведенных предложений. Одно предложение – 1 балл. Гибкость – число слов, используемых один раз, в каждом последующем предложении учитывается только то слово, которое не употреблялось испытуемым раннее или не приведено в примере. Число слов, используемых один раз, 1 слово – 0,1 балла. Осмысленность предложений, их законченность, правильность грамматического построения предложения (точность). Оригинальность - для упрощения подсчета данных приводиться объединенный показатель, одно оригинальное, правильное предложение – 5 баллов. </w:t>
      </w:r>
    </w:p>
    <w:p w:rsidR="0023705E" w:rsidRPr="001316F7" w:rsidRDefault="0023705E" w:rsidP="008918BA">
      <w:pPr>
        <w:spacing w:line="271" w:lineRule="auto"/>
        <w:ind w:firstLine="720"/>
        <w:jc w:val="both"/>
        <w:rPr>
          <w:sz w:val="24"/>
          <w:szCs w:val="24"/>
        </w:rPr>
      </w:pPr>
      <w:r w:rsidRPr="001316F7">
        <w:rPr>
          <w:b/>
          <w:bCs/>
          <w:sz w:val="24"/>
          <w:szCs w:val="24"/>
        </w:rPr>
        <w:t>Тест 7.</w:t>
      </w:r>
      <w:r w:rsidRPr="001316F7">
        <w:rPr>
          <w:sz w:val="24"/>
          <w:szCs w:val="24"/>
        </w:rPr>
        <w:t xml:space="preserve"> «Составление изображений».</w:t>
      </w:r>
    </w:p>
    <w:p w:rsidR="0023705E" w:rsidRPr="001316F7" w:rsidRDefault="0023705E" w:rsidP="008918BA">
      <w:pPr>
        <w:spacing w:line="271" w:lineRule="auto"/>
        <w:ind w:firstLine="720"/>
        <w:jc w:val="both"/>
        <w:rPr>
          <w:sz w:val="24"/>
          <w:szCs w:val="24"/>
        </w:rPr>
      </w:pPr>
      <w:r w:rsidRPr="001316F7">
        <w:rPr>
          <w:sz w:val="24"/>
          <w:szCs w:val="24"/>
        </w:rPr>
        <w:t>Задача: нарисовать заданные объекты, пользуясь определенным набором фигур.</w:t>
      </w:r>
    </w:p>
    <w:p w:rsidR="0023705E" w:rsidRPr="001316F7" w:rsidRDefault="0023705E" w:rsidP="008918BA">
      <w:pPr>
        <w:spacing w:line="271" w:lineRule="auto"/>
        <w:ind w:firstLine="720"/>
        <w:jc w:val="both"/>
        <w:rPr>
          <w:sz w:val="24"/>
          <w:szCs w:val="24"/>
        </w:rPr>
      </w:pPr>
      <w:r w:rsidRPr="001316F7">
        <w:rPr>
          <w:sz w:val="24"/>
          <w:szCs w:val="24"/>
        </w:rPr>
        <w:t>Инструкция: нарисуйте определенные объекты, пользуясь набором фигур (круг, прямоугольник, треугольник, полукруг). Каждую фигуру можно использовать несколько раз, менять их размеры и положения, но нельзя добавлять другие фигуры или линии.</w:t>
      </w:r>
    </w:p>
    <w:p w:rsidR="0023705E" w:rsidRPr="001316F7" w:rsidRDefault="0023705E" w:rsidP="008918BA">
      <w:pPr>
        <w:spacing w:line="271" w:lineRule="auto"/>
        <w:ind w:firstLine="720"/>
        <w:jc w:val="both"/>
        <w:rPr>
          <w:sz w:val="24"/>
          <w:szCs w:val="24"/>
        </w:rPr>
      </w:pPr>
      <w:r w:rsidRPr="001316F7">
        <w:rPr>
          <w:sz w:val="24"/>
          <w:szCs w:val="24"/>
        </w:rPr>
        <w:t xml:space="preserve">На тестовом бланке, состоящем из четырех квадратов, нужно нарисовать: в первом – ЛИЦО, во втором – ДОМ, в третьем – КЛОУНА, в четвертом – то, что ты захочешь и его надо подписать -назвать. </w:t>
      </w:r>
    </w:p>
    <w:p w:rsidR="0023705E" w:rsidRPr="001316F7" w:rsidRDefault="0023705E" w:rsidP="008918BA">
      <w:pPr>
        <w:jc w:val="center"/>
        <w:rPr>
          <w:b/>
          <w:bCs/>
          <w:sz w:val="24"/>
          <w:szCs w:val="24"/>
        </w:rPr>
      </w:pPr>
      <w:r w:rsidRPr="001316F7">
        <w:rPr>
          <w:sz w:val="24"/>
          <w:szCs w:val="24"/>
        </w:rPr>
        <w:t xml:space="preserve">Показатели: беглость – гибкость: </w:t>
      </w:r>
      <w:r w:rsidRPr="001316F7">
        <w:rPr>
          <w:sz w:val="24"/>
          <w:szCs w:val="24"/>
          <w:lang w:val="en-US"/>
        </w:rPr>
        <w:t>n</w:t>
      </w:r>
      <w:r w:rsidRPr="001316F7">
        <w:rPr>
          <w:sz w:val="24"/>
          <w:szCs w:val="24"/>
        </w:rPr>
        <w:t xml:space="preserve">1 – число изображенных элементов, 1 деталь – 0,1 балла, гибкость – число использованных классов фигур. 1 класс фигур – 1 балл. Гибкость от 0 до 4 – </w:t>
      </w:r>
      <w:r w:rsidRPr="001316F7">
        <w:rPr>
          <w:sz w:val="24"/>
          <w:szCs w:val="24"/>
          <w:lang w:val="en-US"/>
        </w:rPr>
        <w:t>n</w:t>
      </w:r>
      <w:r w:rsidRPr="001316F7">
        <w:rPr>
          <w:sz w:val="24"/>
          <w:szCs w:val="24"/>
        </w:rPr>
        <w:t xml:space="preserve">2, </w:t>
      </w:r>
      <w:r w:rsidRPr="001316F7">
        <w:rPr>
          <w:sz w:val="24"/>
          <w:szCs w:val="24"/>
          <w:lang w:val="en-US"/>
        </w:rPr>
        <w:t>n</w:t>
      </w:r>
      <w:r w:rsidRPr="001316F7">
        <w:rPr>
          <w:sz w:val="24"/>
          <w:szCs w:val="24"/>
        </w:rPr>
        <w:t xml:space="preserve">3 – число ошибок. Ошибкой считается использование в рисунке незаданной фигуры или линии, 1 ошибка – 0,1 балла. Оригинальность - </w:t>
      </w:r>
      <w:r w:rsidRPr="001316F7">
        <w:rPr>
          <w:sz w:val="24"/>
          <w:szCs w:val="24"/>
          <w:lang w:val="en-US"/>
        </w:rPr>
        <w:t>M</w:t>
      </w:r>
      <w:r w:rsidRPr="001316F7">
        <w:rPr>
          <w:sz w:val="24"/>
          <w:szCs w:val="24"/>
        </w:rPr>
        <w:t xml:space="preserve">1 – число оригинальных рисунков (по содержанию, по теме) и относиться только к последнему рисунку. Оригинальным считается рисунок с необычным использованием элементов, оригинальным их расположением. Один оригинальный рисунок – 5 баллов. По частоте встречаемости. </w:t>
      </w:r>
      <w:r w:rsidRPr="001316F7">
        <w:rPr>
          <w:sz w:val="24"/>
          <w:szCs w:val="24"/>
          <w:lang w:val="en-US"/>
        </w:rPr>
        <w:t>M</w:t>
      </w:r>
      <w:r w:rsidRPr="001316F7">
        <w:rPr>
          <w:sz w:val="24"/>
          <w:szCs w:val="24"/>
        </w:rPr>
        <w:t>2 – число оригинальных элементов рисунка. Под оригинальным элементом понимается элемент необычной формы или необычного расположения, один оригинальный элемент – 3 балла. Затем показатели суммируются по всем 4 рисункам.</w:t>
      </w:r>
    </w:p>
    <w:p w:rsidR="0023705E" w:rsidRPr="001316F7" w:rsidRDefault="0023705E" w:rsidP="008918BA">
      <w:pPr>
        <w:jc w:val="center"/>
        <w:rPr>
          <w:color w:val="000000"/>
          <w:sz w:val="24"/>
          <w:szCs w:val="24"/>
          <w:lang w:eastAsia="en-US"/>
        </w:rPr>
      </w:pPr>
    </w:p>
    <w:p w:rsidR="0023705E" w:rsidRPr="001316F7" w:rsidRDefault="0023705E" w:rsidP="008918BA">
      <w:pPr>
        <w:pageBreakBefore/>
        <w:widowControl w:val="0"/>
        <w:jc w:val="right"/>
        <w:rPr>
          <w:i/>
          <w:iCs/>
          <w:color w:val="000000"/>
          <w:sz w:val="24"/>
          <w:szCs w:val="24"/>
          <w:lang w:eastAsia="en-US"/>
        </w:rPr>
      </w:pPr>
      <w:r w:rsidRPr="001316F7">
        <w:rPr>
          <w:i/>
          <w:iCs/>
          <w:color w:val="000000"/>
          <w:sz w:val="24"/>
          <w:szCs w:val="24"/>
          <w:lang w:eastAsia="en-US"/>
        </w:rPr>
        <w:t>Приложение 7</w:t>
      </w:r>
    </w:p>
    <w:p w:rsidR="0023705E" w:rsidRPr="001316F7" w:rsidRDefault="0023705E" w:rsidP="008918BA">
      <w:pPr>
        <w:jc w:val="center"/>
        <w:rPr>
          <w:b/>
          <w:bCs/>
          <w:sz w:val="24"/>
          <w:szCs w:val="24"/>
        </w:rPr>
      </w:pPr>
    </w:p>
    <w:p w:rsidR="0023705E" w:rsidRPr="001316F7" w:rsidRDefault="0023705E" w:rsidP="008918BA">
      <w:pPr>
        <w:jc w:val="center"/>
        <w:rPr>
          <w:b/>
          <w:bCs/>
          <w:sz w:val="24"/>
          <w:szCs w:val="24"/>
        </w:rPr>
      </w:pPr>
      <w:r w:rsidRPr="001316F7">
        <w:rPr>
          <w:b/>
          <w:bCs/>
          <w:sz w:val="24"/>
          <w:szCs w:val="24"/>
        </w:rPr>
        <w:t>Методика диагностики оценки самоконтроля в общении М. Снайдера</w:t>
      </w:r>
    </w:p>
    <w:p w:rsidR="0023705E" w:rsidRPr="001316F7" w:rsidRDefault="0023705E" w:rsidP="008918BA">
      <w:pPr>
        <w:pStyle w:val="BodyText"/>
        <w:widowControl w:val="0"/>
        <w:spacing w:after="0"/>
        <w:jc w:val="both"/>
        <w:rPr>
          <w:sz w:val="24"/>
          <w:szCs w:val="24"/>
        </w:rPr>
      </w:pPr>
      <w:r w:rsidRPr="001316F7">
        <w:rPr>
          <w:sz w:val="24"/>
          <w:szCs w:val="24"/>
        </w:rPr>
        <w:tab/>
      </w:r>
    </w:p>
    <w:p w:rsidR="0023705E" w:rsidRPr="001316F7" w:rsidRDefault="0023705E" w:rsidP="008918BA">
      <w:pPr>
        <w:pStyle w:val="BodyText"/>
        <w:spacing w:after="0"/>
        <w:jc w:val="both"/>
        <w:rPr>
          <w:sz w:val="24"/>
          <w:szCs w:val="24"/>
        </w:rPr>
      </w:pPr>
      <w:r w:rsidRPr="001316F7">
        <w:rPr>
          <w:sz w:val="24"/>
          <w:szCs w:val="24"/>
        </w:rPr>
        <w:t>Методика предназначена для изучения уровня коммуникативного контроля: низкий, средний или высокий коммуникативный контроль. Согласно М. Снайдеру, люди с высоким коммуникативным контролем постоянно следят за собой, хорошо осведомлены, где и как себя вести. Управляют своими эмоциональными проявлениями. Вместе с тем они испытывают значительные трудности в спонтанности самовыражения, не любят непрогнозируемых ситуаций. Люди с низким коммуникативным контролем непосредственны и открыты, но могут восприниматься окружающими как излишне прямолинейные и навязчивые.</w:t>
      </w:r>
    </w:p>
    <w:p w:rsidR="0023705E" w:rsidRPr="001316F7" w:rsidRDefault="0023705E" w:rsidP="008918BA">
      <w:pPr>
        <w:pStyle w:val="BodyText"/>
        <w:spacing w:after="0"/>
        <w:jc w:val="both"/>
        <w:rPr>
          <w:sz w:val="24"/>
          <w:szCs w:val="24"/>
        </w:rPr>
      </w:pPr>
      <w:r w:rsidRPr="001316F7">
        <w:rPr>
          <w:sz w:val="24"/>
          <w:szCs w:val="24"/>
        </w:rPr>
        <w:tab/>
        <w:t>Тест имеет деление уровней коммуникативного контроля по следующим градациям:</w:t>
      </w:r>
      <w:r w:rsidRPr="001316F7">
        <w:rPr>
          <w:i/>
          <w:iCs/>
          <w:sz w:val="24"/>
          <w:szCs w:val="24"/>
        </w:rPr>
        <w:t>низкий уровень коммуникативного контроля</w:t>
      </w:r>
      <w:r w:rsidRPr="001316F7">
        <w:rPr>
          <w:sz w:val="24"/>
          <w:szCs w:val="24"/>
        </w:rPr>
        <w:t>– личность характеризуется высоким уровнем импульсивности в общении и взаимодействии с окружающими, низкой дифференцированностью поведения, что вызывает раскованность во взаимодействии с партнерами по общению;</w:t>
      </w:r>
      <w:r w:rsidRPr="001316F7">
        <w:rPr>
          <w:i/>
          <w:iCs/>
          <w:sz w:val="24"/>
          <w:szCs w:val="24"/>
        </w:rPr>
        <w:t>средний уровень коммуникативного контроля</w:t>
      </w:r>
      <w:r w:rsidRPr="001316F7">
        <w:rPr>
          <w:sz w:val="24"/>
          <w:szCs w:val="24"/>
        </w:rPr>
        <w:t xml:space="preserve">– личность характеризуется сдержанностью и низкой эмоциональностью в общении, искренностью и непосредственностью при взаимодействии с окружающими; </w:t>
      </w:r>
      <w:r w:rsidRPr="001316F7">
        <w:rPr>
          <w:i/>
          <w:iCs/>
          <w:sz w:val="24"/>
          <w:szCs w:val="24"/>
        </w:rPr>
        <w:t>высокий уровень коммуникативного контроля</w:t>
      </w:r>
      <w:r w:rsidRPr="001316F7">
        <w:rPr>
          <w:sz w:val="24"/>
          <w:szCs w:val="24"/>
        </w:rPr>
        <w:t>– личность характеризуется достаточно высоким уровнем эмоциональной сдержанности и контроля своего поведения при взаимодействии с окружающими.</w:t>
      </w:r>
    </w:p>
    <w:p w:rsidR="0023705E" w:rsidRPr="001316F7" w:rsidRDefault="0023705E" w:rsidP="008918BA">
      <w:pPr>
        <w:pStyle w:val="Heading6"/>
        <w:keepNext/>
        <w:widowControl w:val="0"/>
        <w:tabs>
          <w:tab w:val="left" w:pos="709"/>
        </w:tabs>
        <w:suppressAutoHyphens/>
        <w:spacing w:before="120" w:after="120"/>
        <w:rPr>
          <w:rFonts w:ascii="Times New Roman" w:hAnsi="Times New Roman" w:cs="Times New Roman"/>
          <w:sz w:val="24"/>
          <w:szCs w:val="24"/>
        </w:rPr>
      </w:pPr>
      <w:r w:rsidRPr="001316F7">
        <w:rPr>
          <w:rFonts w:ascii="Times New Roman" w:hAnsi="Times New Roman" w:cs="Times New Roman"/>
          <w:sz w:val="24"/>
          <w:szCs w:val="24"/>
        </w:rPr>
        <w:t>Шкала самомониторинга</w:t>
      </w:r>
    </w:p>
    <w:p w:rsidR="0023705E" w:rsidRPr="001316F7" w:rsidRDefault="0023705E" w:rsidP="008918BA">
      <w:pPr>
        <w:pStyle w:val="BodyText"/>
        <w:spacing w:after="283"/>
        <w:jc w:val="both"/>
        <w:rPr>
          <w:sz w:val="24"/>
          <w:szCs w:val="24"/>
        </w:rPr>
      </w:pPr>
      <w:r w:rsidRPr="001316F7">
        <w:rPr>
          <w:sz w:val="24"/>
          <w:szCs w:val="24"/>
        </w:rPr>
        <w:tab/>
        <w:t>Внимательно прочтите десять предложений, описывающих реакции на некоторые ситуации. Каждое из них вы должны оценить как верное или неверное применительно к себе. Если предложение кажется Вам верным или преимущественно верным, ответьте "Верно", если неверным или преимущественно неверным – "Неверно".</w:t>
      </w:r>
    </w:p>
    <w:tbl>
      <w:tblPr>
        <w:tblW w:w="0" w:type="auto"/>
        <w:tblInd w:w="2" w:type="dxa"/>
        <w:tblLayout w:type="fixed"/>
        <w:tblLook w:val="0000"/>
      </w:tblPr>
      <w:tblGrid>
        <w:gridCol w:w="959"/>
        <w:gridCol w:w="5421"/>
        <w:gridCol w:w="1595"/>
        <w:gridCol w:w="1626"/>
      </w:tblGrid>
      <w:tr w:rsidR="0023705E" w:rsidRPr="001316F7">
        <w:trPr>
          <w:trHeight w:val="305"/>
        </w:trPr>
        <w:tc>
          <w:tcPr>
            <w:tcW w:w="959" w:type="dxa"/>
            <w:vMerge w:val="restart"/>
            <w:tcBorders>
              <w:top w:val="single" w:sz="4" w:space="0" w:color="000000"/>
              <w:left w:val="single" w:sz="4" w:space="0" w:color="000000"/>
              <w:bottom w:val="single" w:sz="4" w:space="0" w:color="000000"/>
            </w:tcBorders>
          </w:tcPr>
          <w:p w:rsidR="0023705E" w:rsidRPr="001316F7" w:rsidRDefault="0023705E" w:rsidP="00284699">
            <w:pPr>
              <w:pStyle w:val="BodyText"/>
              <w:snapToGrid w:val="0"/>
              <w:spacing w:after="0"/>
              <w:jc w:val="center"/>
              <w:rPr>
                <w:sz w:val="24"/>
                <w:szCs w:val="24"/>
              </w:rPr>
            </w:pPr>
            <w:r w:rsidRPr="001316F7">
              <w:rPr>
                <w:sz w:val="24"/>
                <w:szCs w:val="24"/>
              </w:rPr>
              <w:t>№</w:t>
            </w:r>
          </w:p>
        </w:tc>
        <w:tc>
          <w:tcPr>
            <w:tcW w:w="5421" w:type="dxa"/>
            <w:vMerge w:val="restart"/>
            <w:tcBorders>
              <w:top w:val="single" w:sz="4" w:space="0" w:color="000000"/>
              <w:left w:val="single" w:sz="4" w:space="0" w:color="000000"/>
              <w:bottom w:val="single" w:sz="4" w:space="0" w:color="000000"/>
            </w:tcBorders>
          </w:tcPr>
          <w:p w:rsidR="0023705E" w:rsidRPr="001316F7" w:rsidRDefault="0023705E" w:rsidP="00284699">
            <w:pPr>
              <w:pStyle w:val="BodyText"/>
              <w:snapToGrid w:val="0"/>
              <w:spacing w:after="0"/>
              <w:jc w:val="center"/>
              <w:rPr>
                <w:sz w:val="24"/>
                <w:szCs w:val="24"/>
              </w:rPr>
            </w:pPr>
            <w:r w:rsidRPr="001316F7">
              <w:rPr>
                <w:sz w:val="24"/>
                <w:szCs w:val="24"/>
              </w:rPr>
              <w:t>Утверждение</w:t>
            </w:r>
          </w:p>
        </w:tc>
        <w:tc>
          <w:tcPr>
            <w:tcW w:w="3221" w:type="dxa"/>
            <w:gridSpan w:val="2"/>
            <w:tcBorders>
              <w:top w:val="single" w:sz="4" w:space="0" w:color="000000"/>
              <w:left w:val="single" w:sz="4" w:space="0" w:color="000000"/>
              <w:bottom w:val="single" w:sz="4" w:space="0" w:color="000000"/>
              <w:right w:val="single" w:sz="4" w:space="0" w:color="000000"/>
            </w:tcBorders>
          </w:tcPr>
          <w:p w:rsidR="0023705E" w:rsidRPr="001316F7" w:rsidRDefault="0023705E" w:rsidP="00284699">
            <w:pPr>
              <w:pStyle w:val="BodyText"/>
              <w:snapToGrid w:val="0"/>
              <w:spacing w:after="0"/>
              <w:jc w:val="center"/>
              <w:rPr>
                <w:sz w:val="24"/>
                <w:szCs w:val="24"/>
              </w:rPr>
            </w:pPr>
            <w:r w:rsidRPr="001316F7">
              <w:rPr>
                <w:sz w:val="24"/>
                <w:szCs w:val="24"/>
              </w:rPr>
              <w:t>Варианты ответа</w:t>
            </w:r>
          </w:p>
        </w:tc>
      </w:tr>
      <w:tr w:rsidR="0023705E" w:rsidRPr="001316F7">
        <w:trPr>
          <w:trHeight w:val="257"/>
        </w:trPr>
        <w:tc>
          <w:tcPr>
            <w:tcW w:w="959" w:type="dxa"/>
            <w:vMerge/>
            <w:tcBorders>
              <w:top w:val="single" w:sz="4" w:space="0" w:color="000000"/>
              <w:left w:val="single" w:sz="4" w:space="0" w:color="000000"/>
              <w:bottom w:val="single" w:sz="4" w:space="0" w:color="000000"/>
            </w:tcBorders>
          </w:tcPr>
          <w:p w:rsidR="0023705E" w:rsidRPr="001316F7" w:rsidRDefault="0023705E" w:rsidP="00284699">
            <w:pPr>
              <w:pStyle w:val="BodyText"/>
              <w:snapToGrid w:val="0"/>
              <w:spacing w:after="0"/>
              <w:jc w:val="center"/>
              <w:rPr>
                <w:sz w:val="24"/>
                <w:szCs w:val="24"/>
              </w:rPr>
            </w:pPr>
          </w:p>
        </w:tc>
        <w:tc>
          <w:tcPr>
            <w:tcW w:w="5421" w:type="dxa"/>
            <w:vMerge/>
            <w:tcBorders>
              <w:top w:val="single" w:sz="4" w:space="0" w:color="000000"/>
              <w:left w:val="single" w:sz="4" w:space="0" w:color="000000"/>
              <w:bottom w:val="single" w:sz="4" w:space="0" w:color="000000"/>
            </w:tcBorders>
          </w:tcPr>
          <w:p w:rsidR="0023705E" w:rsidRPr="001316F7" w:rsidRDefault="0023705E" w:rsidP="00284699">
            <w:pPr>
              <w:pStyle w:val="BodyText"/>
              <w:snapToGrid w:val="0"/>
              <w:spacing w:after="0"/>
              <w:rPr>
                <w:sz w:val="24"/>
                <w:szCs w:val="24"/>
              </w:rPr>
            </w:pPr>
          </w:p>
        </w:tc>
        <w:tc>
          <w:tcPr>
            <w:tcW w:w="1595" w:type="dxa"/>
            <w:tcBorders>
              <w:top w:val="single" w:sz="4" w:space="0" w:color="000000"/>
              <w:left w:val="single" w:sz="4" w:space="0" w:color="000000"/>
              <w:bottom w:val="single" w:sz="4" w:space="0" w:color="000000"/>
            </w:tcBorders>
          </w:tcPr>
          <w:p w:rsidR="0023705E" w:rsidRPr="001316F7" w:rsidRDefault="0023705E" w:rsidP="00284699">
            <w:pPr>
              <w:pStyle w:val="BodyText"/>
              <w:snapToGrid w:val="0"/>
              <w:spacing w:after="0"/>
              <w:jc w:val="center"/>
              <w:rPr>
                <w:sz w:val="24"/>
                <w:szCs w:val="24"/>
              </w:rPr>
            </w:pPr>
            <w:r w:rsidRPr="001316F7">
              <w:rPr>
                <w:sz w:val="24"/>
                <w:szCs w:val="24"/>
              </w:rPr>
              <w:t>верно</w:t>
            </w:r>
          </w:p>
        </w:tc>
        <w:tc>
          <w:tcPr>
            <w:tcW w:w="1626" w:type="dxa"/>
            <w:tcBorders>
              <w:top w:val="single" w:sz="4" w:space="0" w:color="000000"/>
              <w:left w:val="single" w:sz="4" w:space="0" w:color="000000"/>
              <w:bottom w:val="single" w:sz="4" w:space="0" w:color="000000"/>
              <w:right w:val="single" w:sz="4" w:space="0" w:color="000000"/>
            </w:tcBorders>
          </w:tcPr>
          <w:p w:rsidR="0023705E" w:rsidRPr="001316F7" w:rsidRDefault="0023705E" w:rsidP="00284699">
            <w:pPr>
              <w:pStyle w:val="BodyText"/>
              <w:snapToGrid w:val="0"/>
              <w:spacing w:after="0"/>
              <w:jc w:val="center"/>
              <w:rPr>
                <w:sz w:val="24"/>
                <w:szCs w:val="24"/>
              </w:rPr>
            </w:pPr>
            <w:r w:rsidRPr="001316F7">
              <w:rPr>
                <w:sz w:val="24"/>
                <w:szCs w:val="24"/>
              </w:rPr>
              <w:t xml:space="preserve">не верно </w:t>
            </w:r>
          </w:p>
        </w:tc>
      </w:tr>
      <w:tr w:rsidR="0023705E" w:rsidRPr="001316F7">
        <w:trPr>
          <w:trHeight w:val="305"/>
        </w:trPr>
        <w:tc>
          <w:tcPr>
            <w:tcW w:w="959" w:type="dxa"/>
            <w:tcBorders>
              <w:top w:val="single" w:sz="4" w:space="0" w:color="000000"/>
              <w:left w:val="single" w:sz="4" w:space="0" w:color="000000"/>
              <w:bottom w:val="single" w:sz="4" w:space="0" w:color="000000"/>
            </w:tcBorders>
          </w:tcPr>
          <w:p w:rsidR="0023705E" w:rsidRPr="001316F7" w:rsidRDefault="0023705E" w:rsidP="00284699">
            <w:pPr>
              <w:pStyle w:val="BodyText"/>
              <w:snapToGrid w:val="0"/>
              <w:spacing w:after="0"/>
              <w:jc w:val="center"/>
              <w:rPr>
                <w:sz w:val="24"/>
                <w:szCs w:val="24"/>
              </w:rPr>
            </w:pPr>
            <w:r w:rsidRPr="001316F7">
              <w:rPr>
                <w:sz w:val="24"/>
                <w:szCs w:val="24"/>
              </w:rPr>
              <w:t>1</w:t>
            </w:r>
          </w:p>
        </w:tc>
        <w:tc>
          <w:tcPr>
            <w:tcW w:w="5421" w:type="dxa"/>
            <w:tcBorders>
              <w:top w:val="single" w:sz="4" w:space="0" w:color="000000"/>
              <w:left w:val="single" w:sz="4" w:space="0" w:color="000000"/>
              <w:bottom w:val="single" w:sz="4" w:space="0" w:color="000000"/>
            </w:tcBorders>
          </w:tcPr>
          <w:p w:rsidR="0023705E" w:rsidRPr="001316F7" w:rsidRDefault="0023705E" w:rsidP="00284699">
            <w:pPr>
              <w:pStyle w:val="BodyText"/>
              <w:snapToGrid w:val="0"/>
              <w:spacing w:after="0"/>
              <w:rPr>
                <w:sz w:val="24"/>
                <w:szCs w:val="24"/>
              </w:rPr>
            </w:pPr>
            <w:r w:rsidRPr="001316F7">
              <w:rPr>
                <w:sz w:val="24"/>
                <w:szCs w:val="24"/>
              </w:rPr>
              <w:t>Мне трудно подражать поведению других людей</w:t>
            </w:r>
          </w:p>
        </w:tc>
        <w:tc>
          <w:tcPr>
            <w:tcW w:w="1595" w:type="dxa"/>
            <w:tcBorders>
              <w:top w:val="single" w:sz="4" w:space="0" w:color="000000"/>
              <w:left w:val="single" w:sz="4" w:space="0" w:color="000000"/>
              <w:bottom w:val="single" w:sz="4" w:space="0" w:color="000000"/>
            </w:tcBorders>
          </w:tcPr>
          <w:p w:rsidR="0023705E" w:rsidRPr="001316F7" w:rsidRDefault="0023705E" w:rsidP="00284699">
            <w:pPr>
              <w:pStyle w:val="BodyText"/>
              <w:snapToGrid w:val="0"/>
              <w:spacing w:after="0"/>
              <w:jc w:val="center"/>
              <w:rPr>
                <w:sz w:val="24"/>
                <w:szCs w:val="24"/>
              </w:rPr>
            </w:pPr>
          </w:p>
        </w:tc>
        <w:tc>
          <w:tcPr>
            <w:tcW w:w="1626" w:type="dxa"/>
            <w:tcBorders>
              <w:top w:val="single" w:sz="4" w:space="0" w:color="000000"/>
              <w:left w:val="single" w:sz="4" w:space="0" w:color="000000"/>
              <w:bottom w:val="single" w:sz="4" w:space="0" w:color="000000"/>
              <w:right w:val="single" w:sz="4" w:space="0" w:color="000000"/>
            </w:tcBorders>
          </w:tcPr>
          <w:p w:rsidR="0023705E" w:rsidRPr="001316F7" w:rsidRDefault="0023705E" w:rsidP="00284699">
            <w:pPr>
              <w:pStyle w:val="BodyText"/>
              <w:snapToGrid w:val="0"/>
              <w:spacing w:after="0"/>
              <w:jc w:val="center"/>
              <w:rPr>
                <w:sz w:val="24"/>
                <w:szCs w:val="24"/>
              </w:rPr>
            </w:pPr>
          </w:p>
        </w:tc>
      </w:tr>
      <w:tr w:rsidR="0023705E" w:rsidRPr="001316F7">
        <w:trPr>
          <w:trHeight w:val="305"/>
        </w:trPr>
        <w:tc>
          <w:tcPr>
            <w:tcW w:w="959" w:type="dxa"/>
            <w:tcBorders>
              <w:top w:val="single" w:sz="4" w:space="0" w:color="000000"/>
              <w:left w:val="single" w:sz="4" w:space="0" w:color="000000"/>
              <w:bottom w:val="single" w:sz="4" w:space="0" w:color="000000"/>
            </w:tcBorders>
          </w:tcPr>
          <w:p w:rsidR="0023705E" w:rsidRPr="001316F7" w:rsidRDefault="0023705E" w:rsidP="00284699">
            <w:pPr>
              <w:pStyle w:val="BodyText"/>
              <w:snapToGrid w:val="0"/>
              <w:spacing w:after="0"/>
              <w:jc w:val="center"/>
              <w:rPr>
                <w:sz w:val="24"/>
                <w:szCs w:val="24"/>
              </w:rPr>
            </w:pPr>
            <w:r w:rsidRPr="001316F7">
              <w:rPr>
                <w:sz w:val="24"/>
                <w:szCs w:val="24"/>
              </w:rPr>
              <w:t xml:space="preserve">2 </w:t>
            </w:r>
          </w:p>
          <w:p w:rsidR="0023705E" w:rsidRPr="001316F7" w:rsidRDefault="0023705E" w:rsidP="00284699">
            <w:pPr>
              <w:pStyle w:val="BodyText"/>
              <w:spacing w:after="0"/>
              <w:jc w:val="center"/>
              <w:rPr>
                <w:sz w:val="24"/>
                <w:szCs w:val="24"/>
              </w:rPr>
            </w:pPr>
          </w:p>
        </w:tc>
        <w:tc>
          <w:tcPr>
            <w:tcW w:w="5421" w:type="dxa"/>
            <w:tcBorders>
              <w:top w:val="single" w:sz="4" w:space="0" w:color="000000"/>
              <w:left w:val="single" w:sz="4" w:space="0" w:color="000000"/>
              <w:bottom w:val="single" w:sz="4" w:space="0" w:color="000000"/>
            </w:tcBorders>
          </w:tcPr>
          <w:p w:rsidR="0023705E" w:rsidRPr="001316F7" w:rsidRDefault="0023705E" w:rsidP="00284699">
            <w:pPr>
              <w:pStyle w:val="BodyText"/>
              <w:snapToGrid w:val="0"/>
              <w:spacing w:after="0"/>
              <w:rPr>
                <w:sz w:val="24"/>
                <w:szCs w:val="24"/>
              </w:rPr>
            </w:pPr>
            <w:r w:rsidRPr="001316F7">
              <w:rPr>
                <w:sz w:val="24"/>
                <w:szCs w:val="24"/>
              </w:rPr>
              <w:t>Я воспринимаю как спектакль свои попытки произвести впечатление на других людей или поддерживать отношения с ними</w:t>
            </w:r>
          </w:p>
        </w:tc>
        <w:tc>
          <w:tcPr>
            <w:tcW w:w="1595" w:type="dxa"/>
            <w:tcBorders>
              <w:top w:val="single" w:sz="4" w:space="0" w:color="000000"/>
              <w:left w:val="single" w:sz="4" w:space="0" w:color="000000"/>
              <w:bottom w:val="single" w:sz="4" w:space="0" w:color="000000"/>
            </w:tcBorders>
          </w:tcPr>
          <w:p w:rsidR="0023705E" w:rsidRPr="001316F7" w:rsidRDefault="0023705E" w:rsidP="00284699">
            <w:pPr>
              <w:pStyle w:val="BodyText"/>
              <w:snapToGrid w:val="0"/>
              <w:spacing w:after="0"/>
              <w:jc w:val="center"/>
              <w:rPr>
                <w:sz w:val="24"/>
                <w:szCs w:val="24"/>
              </w:rPr>
            </w:pPr>
          </w:p>
        </w:tc>
        <w:tc>
          <w:tcPr>
            <w:tcW w:w="1626" w:type="dxa"/>
            <w:tcBorders>
              <w:top w:val="single" w:sz="4" w:space="0" w:color="000000"/>
              <w:left w:val="single" w:sz="4" w:space="0" w:color="000000"/>
              <w:bottom w:val="single" w:sz="4" w:space="0" w:color="000000"/>
              <w:right w:val="single" w:sz="4" w:space="0" w:color="000000"/>
            </w:tcBorders>
          </w:tcPr>
          <w:p w:rsidR="0023705E" w:rsidRPr="001316F7" w:rsidRDefault="0023705E" w:rsidP="00284699">
            <w:pPr>
              <w:pStyle w:val="BodyText"/>
              <w:snapToGrid w:val="0"/>
              <w:spacing w:after="0"/>
              <w:jc w:val="center"/>
              <w:rPr>
                <w:sz w:val="24"/>
                <w:szCs w:val="24"/>
              </w:rPr>
            </w:pPr>
          </w:p>
        </w:tc>
      </w:tr>
      <w:tr w:rsidR="0023705E" w:rsidRPr="001316F7">
        <w:trPr>
          <w:trHeight w:val="305"/>
        </w:trPr>
        <w:tc>
          <w:tcPr>
            <w:tcW w:w="959" w:type="dxa"/>
            <w:tcBorders>
              <w:top w:val="single" w:sz="4" w:space="0" w:color="000000"/>
              <w:left w:val="single" w:sz="4" w:space="0" w:color="000000"/>
              <w:bottom w:val="single" w:sz="4" w:space="0" w:color="000000"/>
            </w:tcBorders>
          </w:tcPr>
          <w:p w:rsidR="0023705E" w:rsidRPr="001316F7" w:rsidRDefault="0023705E" w:rsidP="00284699">
            <w:pPr>
              <w:pStyle w:val="BodyText"/>
              <w:snapToGrid w:val="0"/>
              <w:spacing w:after="0"/>
              <w:jc w:val="center"/>
              <w:rPr>
                <w:sz w:val="24"/>
                <w:szCs w:val="24"/>
              </w:rPr>
            </w:pPr>
            <w:r w:rsidRPr="001316F7">
              <w:rPr>
                <w:sz w:val="24"/>
                <w:szCs w:val="24"/>
              </w:rPr>
              <w:t>3</w:t>
            </w:r>
          </w:p>
        </w:tc>
        <w:tc>
          <w:tcPr>
            <w:tcW w:w="5421" w:type="dxa"/>
            <w:tcBorders>
              <w:top w:val="single" w:sz="4" w:space="0" w:color="000000"/>
              <w:left w:val="single" w:sz="4" w:space="0" w:color="000000"/>
              <w:bottom w:val="single" w:sz="4" w:space="0" w:color="000000"/>
            </w:tcBorders>
          </w:tcPr>
          <w:p w:rsidR="0023705E" w:rsidRPr="001316F7" w:rsidRDefault="0023705E" w:rsidP="00284699">
            <w:pPr>
              <w:pStyle w:val="BodyText"/>
              <w:snapToGrid w:val="0"/>
              <w:spacing w:after="0"/>
              <w:rPr>
                <w:sz w:val="24"/>
                <w:szCs w:val="24"/>
              </w:rPr>
            </w:pPr>
            <w:r w:rsidRPr="001316F7">
              <w:rPr>
                <w:sz w:val="24"/>
                <w:szCs w:val="24"/>
              </w:rPr>
              <w:t xml:space="preserve">Мне кажется, что я мог бы быть неплохим актером </w:t>
            </w:r>
          </w:p>
          <w:p w:rsidR="0023705E" w:rsidRPr="001316F7" w:rsidRDefault="0023705E" w:rsidP="00284699">
            <w:pPr>
              <w:pStyle w:val="BodyText"/>
              <w:snapToGrid w:val="0"/>
              <w:spacing w:after="0"/>
              <w:rPr>
                <w:sz w:val="24"/>
                <w:szCs w:val="24"/>
              </w:rPr>
            </w:pPr>
          </w:p>
        </w:tc>
        <w:tc>
          <w:tcPr>
            <w:tcW w:w="1595" w:type="dxa"/>
            <w:tcBorders>
              <w:top w:val="single" w:sz="4" w:space="0" w:color="000000"/>
              <w:left w:val="single" w:sz="4" w:space="0" w:color="000000"/>
              <w:bottom w:val="single" w:sz="4" w:space="0" w:color="000000"/>
            </w:tcBorders>
          </w:tcPr>
          <w:p w:rsidR="0023705E" w:rsidRPr="001316F7" w:rsidRDefault="0023705E" w:rsidP="00284699">
            <w:pPr>
              <w:pStyle w:val="BodyText"/>
              <w:snapToGrid w:val="0"/>
              <w:spacing w:after="0"/>
              <w:jc w:val="center"/>
              <w:rPr>
                <w:sz w:val="24"/>
                <w:szCs w:val="24"/>
              </w:rPr>
            </w:pPr>
          </w:p>
        </w:tc>
        <w:tc>
          <w:tcPr>
            <w:tcW w:w="1626" w:type="dxa"/>
            <w:tcBorders>
              <w:top w:val="single" w:sz="4" w:space="0" w:color="000000"/>
              <w:left w:val="single" w:sz="4" w:space="0" w:color="000000"/>
              <w:bottom w:val="single" w:sz="4" w:space="0" w:color="000000"/>
              <w:right w:val="single" w:sz="4" w:space="0" w:color="000000"/>
            </w:tcBorders>
          </w:tcPr>
          <w:p w:rsidR="0023705E" w:rsidRPr="001316F7" w:rsidRDefault="0023705E" w:rsidP="00284699">
            <w:pPr>
              <w:pStyle w:val="BodyText"/>
              <w:snapToGrid w:val="0"/>
              <w:spacing w:after="0"/>
              <w:jc w:val="center"/>
              <w:rPr>
                <w:sz w:val="24"/>
                <w:szCs w:val="24"/>
              </w:rPr>
            </w:pPr>
          </w:p>
        </w:tc>
      </w:tr>
      <w:tr w:rsidR="0023705E" w:rsidRPr="001316F7">
        <w:trPr>
          <w:trHeight w:val="305"/>
        </w:trPr>
        <w:tc>
          <w:tcPr>
            <w:tcW w:w="959" w:type="dxa"/>
            <w:tcBorders>
              <w:top w:val="single" w:sz="4" w:space="0" w:color="000000"/>
              <w:left w:val="single" w:sz="4" w:space="0" w:color="000000"/>
              <w:bottom w:val="single" w:sz="4" w:space="0" w:color="000000"/>
            </w:tcBorders>
          </w:tcPr>
          <w:p w:rsidR="0023705E" w:rsidRPr="001316F7" w:rsidRDefault="0023705E" w:rsidP="00284699">
            <w:pPr>
              <w:pStyle w:val="BodyText"/>
              <w:snapToGrid w:val="0"/>
              <w:spacing w:after="0"/>
              <w:jc w:val="center"/>
              <w:rPr>
                <w:sz w:val="24"/>
                <w:szCs w:val="24"/>
              </w:rPr>
            </w:pPr>
            <w:r w:rsidRPr="001316F7">
              <w:rPr>
                <w:sz w:val="24"/>
                <w:szCs w:val="24"/>
              </w:rPr>
              <w:t>4</w:t>
            </w:r>
          </w:p>
        </w:tc>
        <w:tc>
          <w:tcPr>
            <w:tcW w:w="5421" w:type="dxa"/>
            <w:tcBorders>
              <w:top w:val="single" w:sz="4" w:space="0" w:color="000000"/>
              <w:left w:val="single" w:sz="4" w:space="0" w:color="000000"/>
              <w:bottom w:val="single" w:sz="4" w:space="0" w:color="000000"/>
            </w:tcBorders>
          </w:tcPr>
          <w:p w:rsidR="0023705E" w:rsidRPr="001316F7" w:rsidRDefault="0023705E" w:rsidP="00284699">
            <w:pPr>
              <w:pStyle w:val="BodyText"/>
              <w:snapToGrid w:val="0"/>
              <w:spacing w:after="0"/>
              <w:rPr>
                <w:sz w:val="24"/>
                <w:szCs w:val="24"/>
              </w:rPr>
            </w:pPr>
            <w:r w:rsidRPr="001316F7">
              <w:rPr>
                <w:sz w:val="24"/>
                <w:szCs w:val="24"/>
              </w:rPr>
              <w:t xml:space="preserve">Я произвожу на других впечатление человека, испытывающего значительно более глубокие эмоции чем это есть на самом деле </w:t>
            </w:r>
          </w:p>
        </w:tc>
        <w:tc>
          <w:tcPr>
            <w:tcW w:w="1595" w:type="dxa"/>
            <w:tcBorders>
              <w:top w:val="single" w:sz="4" w:space="0" w:color="000000"/>
              <w:left w:val="single" w:sz="4" w:space="0" w:color="000000"/>
              <w:bottom w:val="single" w:sz="4" w:space="0" w:color="000000"/>
            </w:tcBorders>
          </w:tcPr>
          <w:p w:rsidR="0023705E" w:rsidRPr="001316F7" w:rsidRDefault="0023705E" w:rsidP="00284699">
            <w:pPr>
              <w:pStyle w:val="BodyText"/>
              <w:snapToGrid w:val="0"/>
              <w:spacing w:after="0"/>
              <w:jc w:val="center"/>
              <w:rPr>
                <w:sz w:val="24"/>
                <w:szCs w:val="24"/>
              </w:rPr>
            </w:pPr>
          </w:p>
        </w:tc>
        <w:tc>
          <w:tcPr>
            <w:tcW w:w="1626" w:type="dxa"/>
            <w:tcBorders>
              <w:top w:val="single" w:sz="4" w:space="0" w:color="000000"/>
              <w:left w:val="single" w:sz="4" w:space="0" w:color="000000"/>
              <w:bottom w:val="single" w:sz="4" w:space="0" w:color="000000"/>
              <w:right w:val="single" w:sz="4" w:space="0" w:color="000000"/>
            </w:tcBorders>
          </w:tcPr>
          <w:p w:rsidR="0023705E" w:rsidRPr="001316F7" w:rsidRDefault="0023705E" w:rsidP="00284699">
            <w:pPr>
              <w:pStyle w:val="BodyText"/>
              <w:snapToGrid w:val="0"/>
              <w:spacing w:after="0"/>
              <w:jc w:val="center"/>
              <w:rPr>
                <w:sz w:val="24"/>
                <w:szCs w:val="24"/>
              </w:rPr>
            </w:pPr>
          </w:p>
        </w:tc>
      </w:tr>
      <w:tr w:rsidR="0023705E" w:rsidRPr="001316F7">
        <w:trPr>
          <w:trHeight w:val="565"/>
        </w:trPr>
        <w:tc>
          <w:tcPr>
            <w:tcW w:w="959" w:type="dxa"/>
            <w:tcBorders>
              <w:top w:val="single" w:sz="4" w:space="0" w:color="000000"/>
              <w:left w:val="single" w:sz="4" w:space="0" w:color="000000"/>
              <w:bottom w:val="single" w:sz="4" w:space="0" w:color="000000"/>
            </w:tcBorders>
          </w:tcPr>
          <w:p w:rsidR="0023705E" w:rsidRPr="001316F7" w:rsidRDefault="0023705E" w:rsidP="00284699">
            <w:pPr>
              <w:pStyle w:val="BodyText"/>
              <w:snapToGrid w:val="0"/>
              <w:spacing w:after="0"/>
              <w:jc w:val="center"/>
              <w:rPr>
                <w:sz w:val="24"/>
                <w:szCs w:val="24"/>
              </w:rPr>
            </w:pPr>
            <w:r w:rsidRPr="001316F7">
              <w:rPr>
                <w:sz w:val="24"/>
                <w:szCs w:val="24"/>
              </w:rPr>
              <w:t xml:space="preserve">5 </w:t>
            </w:r>
          </w:p>
          <w:p w:rsidR="0023705E" w:rsidRPr="001316F7" w:rsidRDefault="0023705E" w:rsidP="00284699">
            <w:pPr>
              <w:pStyle w:val="BodyText"/>
              <w:spacing w:after="0"/>
              <w:jc w:val="center"/>
              <w:rPr>
                <w:sz w:val="24"/>
                <w:szCs w:val="24"/>
              </w:rPr>
            </w:pPr>
          </w:p>
        </w:tc>
        <w:tc>
          <w:tcPr>
            <w:tcW w:w="5421" w:type="dxa"/>
            <w:tcBorders>
              <w:top w:val="single" w:sz="4" w:space="0" w:color="000000"/>
              <w:left w:val="single" w:sz="4" w:space="0" w:color="000000"/>
              <w:bottom w:val="single" w:sz="4" w:space="0" w:color="000000"/>
            </w:tcBorders>
          </w:tcPr>
          <w:p w:rsidR="0023705E" w:rsidRPr="001316F7" w:rsidRDefault="0023705E" w:rsidP="00284699">
            <w:pPr>
              <w:pStyle w:val="BodyText"/>
              <w:snapToGrid w:val="0"/>
              <w:spacing w:after="0"/>
              <w:rPr>
                <w:sz w:val="24"/>
                <w:szCs w:val="24"/>
              </w:rPr>
            </w:pPr>
            <w:r w:rsidRPr="001316F7">
              <w:rPr>
                <w:sz w:val="24"/>
                <w:szCs w:val="24"/>
              </w:rPr>
              <w:t xml:space="preserve">Я редко нахожусь в центре внимания окружающих меня людей </w:t>
            </w:r>
          </w:p>
        </w:tc>
        <w:tc>
          <w:tcPr>
            <w:tcW w:w="1595" w:type="dxa"/>
            <w:tcBorders>
              <w:top w:val="single" w:sz="4" w:space="0" w:color="000000"/>
              <w:left w:val="single" w:sz="4" w:space="0" w:color="000000"/>
              <w:bottom w:val="single" w:sz="4" w:space="0" w:color="000000"/>
            </w:tcBorders>
          </w:tcPr>
          <w:p w:rsidR="0023705E" w:rsidRPr="001316F7" w:rsidRDefault="0023705E" w:rsidP="00284699">
            <w:pPr>
              <w:pStyle w:val="BodyText"/>
              <w:snapToGrid w:val="0"/>
              <w:spacing w:after="0"/>
              <w:jc w:val="center"/>
              <w:rPr>
                <w:sz w:val="24"/>
                <w:szCs w:val="24"/>
              </w:rPr>
            </w:pPr>
          </w:p>
        </w:tc>
        <w:tc>
          <w:tcPr>
            <w:tcW w:w="1626" w:type="dxa"/>
            <w:tcBorders>
              <w:top w:val="single" w:sz="4" w:space="0" w:color="000000"/>
              <w:left w:val="single" w:sz="4" w:space="0" w:color="000000"/>
              <w:bottom w:val="single" w:sz="4" w:space="0" w:color="000000"/>
              <w:right w:val="single" w:sz="4" w:space="0" w:color="000000"/>
            </w:tcBorders>
          </w:tcPr>
          <w:p w:rsidR="0023705E" w:rsidRPr="001316F7" w:rsidRDefault="0023705E" w:rsidP="00284699">
            <w:pPr>
              <w:pStyle w:val="BodyText"/>
              <w:snapToGrid w:val="0"/>
              <w:spacing w:after="0"/>
              <w:jc w:val="center"/>
              <w:rPr>
                <w:sz w:val="24"/>
                <w:szCs w:val="24"/>
              </w:rPr>
            </w:pPr>
          </w:p>
        </w:tc>
      </w:tr>
      <w:tr w:rsidR="0023705E" w:rsidRPr="001316F7">
        <w:trPr>
          <w:trHeight w:val="305"/>
        </w:trPr>
        <w:tc>
          <w:tcPr>
            <w:tcW w:w="959" w:type="dxa"/>
            <w:tcBorders>
              <w:top w:val="single" w:sz="4" w:space="0" w:color="000000"/>
              <w:left w:val="single" w:sz="4" w:space="0" w:color="000000"/>
              <w:bottom w:val="single" w:sz="4" w:space="0" w:color="000000"/>
            </w:tcBorders>
          </w:tcPr>
          <w:p w:rsidR="0023705E" w:rsidRPr="001316F7" w:rsidRDefault="0023705E" w:rsidP="00284699">
            <w:pPr>
              <w:pStyle w:val="BodyText"/>
              <w:snapToGrid w:val="0"/>
              <w:spacing w:after="0"/>
              <w:jc w:val="center"/>
              <w:rPr>
                <w:sz w:val="24"/>
                <w:szCs w:val="24"/>
              </w:rPr>
            </w:pPr>
            <w:r w:rsidRPr="001316F7">
              <w:rPr>
                <w:sz w:val="24"/>
                <w:szCs w:val="24"/>
              </w:rPr>
              <w:t>6</w:t>
            </w:r>
          </w:p>
        </w:tc>
        <w:tc>
          <w:tcPr>
            <w:tcW w:w="5421" w:type="dxa"/>
            <w:tcBorders>
              <w:top w:val="single" w:sz="4" w:space="0" w:color="000000"/>
              <w:left w:val="single" w:sz="4" w:space="0" w:color="000000"/>
              <w:bottom w:val="single" w:sz="4" w:space="0" w:color="000000"/>
            </w:tcBorders>
          </w:tcPr>
          <w:p w:rsidR="0023705E" w:rsidRPr="001316F7" w:rsidRDefault="0023705E" w:rsidP="00284699">
            <w:pPr>
              <w:pStyle w:val="BodyText"/>
              <w:snapToGrid w:val="0"/>
              <w:spacing w:after="0"/>
              <w:rPr>
                <w:sz w:val="24"/>
                <w:szCs w:val="24"/>
              </w:rPr>
            </w:pPr>
            <w:r w:rsidRPr="001316F7">
              <w:rPr>
                <w:sz w:val="24"/>
                <w:szCs w:val="24"/>
              </w:rPr>
              <w:t xml:space="preserve">В различных ситуациях и с разными людьми я веду себя как совершенно другой человек </w:t>
            </w:r>
          </w:p>
        </w:tc>
        <w:tc>
          <w:tcPr>
            <w:tcW w:w="1595" w:type="dxa"/>
            <w:tcBorders>
              <w:top w:val="single" w:sz="4" w:space="0" w:color="000000"/>
              <w:left w:val="single" w:sz="4" w:space="0" w:color="000000"/>
              <w:bottom w:val="single" w:sz="4" w:space="0" w:color="000000"/>
            </w:tcBorders>
          </w:tcPr>
          <w:p w:rsidR="0023705E" w:rsidRPr="001316F7" w:rsidRDefault="0023705E" w:rsidP="00284699">
            <w:pPr>
              <w:pStyle w:val="BodyText"/>
              <w:snapToGrid w:val="0"/>
              <w:spacing w:after="0"/>
              <w:jc w:val="center"/>
              <w:rPr>
                <w:sz w:val="24"/>
                <w:szCs w:val="24"/>
              </w:rPr>
            </w:pPr>
          </w:p>
        </w:tc>
        <w:tc>
          <w:tcPr>
            <w:tcW w:w="1626" w:type="dxa"/>
            <w:tcBorders>
              <w:top w:val="single" w:sz="4" w:space="0" w:color="000000"/>
              <w:left w:val="single" w:sz="4" w:space="0" w:color="000000"/>
              <w:bottom w:val="single" w:sz="4" w:space="0" w:color="000000"/>
              <w:right w:val="single" w:sz="4" w:space="0" w:color="000000"/>
            </w:tcBorders>
          </w:tcPr>
          <w:p w:rsidR="0023705E" w:rsidRPr="001316F7" w:rsidRDefault="0023705E" w:rsidP="00284699">
            <w:pPr>
              <w:pStyle w:val="BodyText"/>
              <w:snapToGrid w:val="0"/>
              <w:spacing w:after="0"/>
              <w:jc w:val="center"/>
              <w:rPr>
                <w:sz w:val="24"/>
                <w:szCs w:val="24"/>
              </w:rPr>
            </w:pPr>
          </w:p>
        </w:tc>
      </w:tr>
      <w:tr w:rsidR="0023705E" w:rsidRPr="001316F7">
        <w:trPr>
          <w:trHeight w:val="305"/>
        </w:trPr>
        <w:tc>
          <w:tcPr>
            <w:tcW w:w="959" w:type="dxa"/>
            <w:tcBorders>
              <w:top w:val="single" w:sz="4" w:space="0" w:color="000000"/>
              <w:left w:val="single" w:sz="4" w:space="0" w:color="000000"/>
              <w:bottom w:val="single" w:sz="4" w:space="0" w:color="000000"/>
            </w:tcBorders>
          </w:tcPr>
          <w:p w:rsidR="0023705E" w:rsidRPr="001316F7" w:rsidRDefault="0023705E" w:rsidP="00284699">
            <w:pPr>
              <w:pStyle w:val="BodyText"/>
              <w:snapToGrid w:val="0"/>
              <w:spacing w:after="0"/>
              <w:jc w:val="center"/>
              <w:rPr>
                <w:sz w:val="24"/>
                <w:szCs w:val="24"/>
              </w:rPr>
            </w:pPr>
            <w:r w:rsidRPr="001316F7">
              <w:rPr>
                <w:sz w:val="24"/>
                <w:szCs w:val="24"/>
              </w:rPr>
              <w:t>7</w:t>
            </w:r>
          </w:p>
        </w:tc>
        <w:tc>
          <w:tcPr>
            <w:tcW w:w="5421" w:type="dxa"/>
            <w:tcBorders>
              <w:top w:val="single" w:sz="4" w:space="0" w:color="000000"/>
              <w:left w:val="single" w:sz="4" w:space="0" w:color="000000"/>
              <w:bottom w:val="single" w:sz="4" w:space="0" w:color="000000"/>
            </w:tcBorders>
          </w:tcPr>
          <w:p w:rsidR="0023705E" w:rsidRPr="001316F7" w:rsidRDefault="0023705E" w:rsidP="00284699">
            <w:pPr>
              <w:pStyle w:val="BodyText"/>
              <w:snapToGrid w:val="0"/>
              <w:spacing w:after="0"/>
              <w:rPr>
                <w:sz w:val="24"/>
                <w:szCs w:val="24"/>
              </w:rPr>
            </w:pPr>
            <w:r w:rsidRPr="001316F7">
              <w:rPr>
                <w:sz w:val="24"/>
                <w:szCs w:val="24"/>
              </w:rPr>
              <w:t xml:space="preserve">Я могу доказывать только те идеи, в которые я верю </w:t>
            </w:r>
          </w:p>
        </w:tc>
        <w:tc>
          <w:tcPr>
            <w:tcW w:w="1595" w:type="dxa"/>
            <w:tcBorders>
              <w:top w:val="single" w:sz="4" w:space="0" w:color="000000"/>
              <w:left w:val="single" w:sz="4" w:space="0" w:color="000000"/>
              <w:bottom w:val="single" w:sz="4" w:space="0" w:color="000000"/>
            </w:tcBorders>
          </w:tcPr>
          <w:p w:rsidR="0023705E" w:rsidRPr="001316F7" w:rsidRDefault="0023705E" w:rsidP="00284699">
            <w:pPr>
              <w:pStyle w:val="BodyText"/>
              <w:snapToGrid w:val="0"/>
              <w:spacing w:after="0"/>
              <w:jc w:val="center"/>
              <w:rPr>
                <w:sz w:val="24"/>
                <w:szCs w:val="24"/>
              </w:rPr>
            </w:pPr>
          </w:p>
        </w:tc>
        <w:tc>
          <w:tcPr>
            <w:tcW w:w="1626" w:type="dxa"/>
            <w:tcBorders>
              <w:top w:val="single" w:sz="4" w:space="0" w:color="000000"/>
              <w:left w:val="single" w:sz="4" w:space="0" w:color="000000"/>
              <w:bottom w:val="single" w:sz="4" w:space="0" w:color="000000"/>
              <w:right w:val="single" w:sz="4" w:space="0" w:color="000000"/>
            </w:tcBorders>
          </w:tcPr>
          <w:p w:rsidR="0023705E" w:rsidRPr="001316F7" w:rsidRDefault="0023705E" w:rsidP="00284699">
            <w:pPr>
              <w:pStyle w:val="BodyText"/>
              <w:snapToGrid w:val="0"/>
              <w:spacing w:after="0"/>
              <w:jc w:val="center"/>
              <w:rPr>
                <w:sz w:val="24"/>
                <w:szCs w:val="24"/>
              </w:rPr>
            </w:pPr>
          </w:p>
        </w:tc>
      </w:tr>
      <w:tr w:rsidR="0023705E" w:rsidRPr="001316F7">
        <w:trPr>
          <w:trHeight w:val="305"/>
        </w:trPr>
        <w:tc>
          <w:tcPr>
            <w:tcW w:w="959" w:type="dxa"/>
            <w:tcBorders>
              <w:top w:val="single" w:sz="4" w:space="0" w:color="000000"/>
              <w:left w:val="single" w:sz="4" w:space="0" w:color="000000"/>
              <w:bottom w:val="single" w:sz="4" w:space="0" w:color="000000"/>
            </w:tcBorders>
          </w:tcPr>
          <w:p w:rsidR="0023705E" w:rsidRPr="001316F7" w:rsidRDefault="0023705E" w:rsidP="00284699">
            <w:pPr>
              <w:pStyle w:val="BodyText"/>
              <w:snapToGrid w:val="0"/>
              <w:spacing w:after="0"/>
              <w:jc w:val="center"/>
              <w:rPr>
                <w:sz w:val="24"/>
                <w:szCs w:val="24"/>
              </w:rPr>
            </w:pPr>
            <w:r w:rsidRPr="001316F7">
              <w:rPr>
                <w:sz w:val="24"/>
                <w:szCs w:val="24"/>
              </w:rPr>
              <w:t>8</w:t>
            </w:r>
          </w:p>
        </w:tc>
        <w:tc>
          <w:tcPr>
            <w:tcW w:w="5421" w:type="dxa"/>
            <w:tcBorders>
              <w:top w:val="single" w:sz="4" w:space="0" w:color="000000"/>
              <w:left w:val="single" w:sz="4" w:space="0" w:color="000000"/>
              <w:bottom w:val="single" w:sz="4" w:space="0" w:color="000000"/>
            </w:tcBorders>
          </w:tcPr>
          <w:p w:rsidR="0023705E" w:rsidRPr="001316F7" w:rsidRDefault="0023705E" w:rsidP="00284699">
            <w:pPr>
              <w:pStyle w:val="BodyText"/>
              <w:snapToGrid w:val="0"/>
              <w:spacing w:after="0"/>
              <w:rPr>
                <w:sz w:val="24"/>
                <w:szCs w:val="24"/>
              </w:rPr>
            </w:pPr>
            <w:r w:rsidRPr="001316F7">
              <w:rPr>
                <w:sz w:val="24"/>
                <w:szCs w:val="24"/>
              </w:rPr>
              <w:t xml:space="preserve">Для того, чтобы не остаться в одиночестве и нравиться другим людям я стараюсь быть таким, каким они меня хотят видеть и никаким другим </w:t>
            </w:r>
          </w:p>
        </w:tc>
        <w:tc>
          <w:tcPr>
            <w:tcW w:w="1595" w:type="dxa"/>
            <w:tcBorders>
              <w:top w:val="single" w:sz="4" w:space="0" w:color="000000"/>
              <w:left w:val="single" w:sz="4" w:space="0" w:color="000000"/>
              <w:bottom w:val="single" w:sz="4" w:space="0" w:color="000000"/>
            </w:tcBorders>
          </w:tcPr>
          <w:p w:rsidR="0023705E" w:rsidRPr="001316F7" w:rsidRDefault="0023705E" w:rsidP="00284699">
            <w:pPr>
              <w:pStyle w:val="BodyText"/>
              <w:snapToGrid w:val="0"/>
              <w:spacing w:after="0"/>
              <w:jc w:val="center"/>
              <w:rPr>
                <w:sz w:val="24"/>
                <w:szCs w:val="24"/>
              </w:rPr>
            </w:pPr>
          </w:p>
        </w:tc>
        <w:tc>
          <w:tcPr>
            <w:tcW w:w="1626" w:type="dxa"/>
            <w:tcBorders>
              <w:top w:val="single" w:sz="4" w:space="0" w:color="000000"/>
              <w:left w:val="single" w:sz="4" w:space="0" w:color="000000"/>
              <w:bottom w:val="single" w:sz="4" w:space="0" w:color="000000"/>
              <w:right w:val="single" w:sz="4" w:space="0" w:color="000000"/>
            </w:tcBorders>
          </w:tcPr>
          <w:p w:rsidR="0023705E" w:rsidRPr="001316F7" w:rsidRDefault="0023705E" w:rsidP="00284699">
            <w:pPr>
              <w:pStyle w:val="BodyText"/>
              <w:snapToGrid w:val="0"/>
              <w:spacing w:after="0"/>
              <w:jc w:val="center"/>
              <w:rPr>
                <w:sz w:val="24"/>
                <w:szCs w:val="24"/>
              </w:rPr>
            </w:pPr>
          </w:p>
        </w:tc>
      </w:tr>
      <w:tr w:rsidR="0023705E" w:rsidRPr="001316F7">
        <w:trPr>
          <w:trHeight w:val="305"/>
        </w:trPr>
        <w:tc>
          <w:tcPr>
            <w:tcW w:w="959" w:type="dxa"/>
            <w:tcBorders>
              <w:top w:val="single" w:sz="4" w:space="0" w:color="000000"/>
              <w:left w:val="single" w:sz="4" w:space="0" w:color="000000"/>
              <w:bottom w:val="single" w:sz="4" w:space="0" w:color="000000"/>
            </w:tcBorders>
          </w:tcPr>
          <w:p w:rsidR="0023705E" w:rsidRPr="001316F7" w:rsidRDefault="0023705E" w:rsidP="00284699">
            <w:pPr>
              <w:pStyle w:val="BodyText"/>
              <w:snapToGrid w:val="0"/>
              <w:spacing w:after="0"/>
              <w:jc w:val="center"/>
              <w:rPr>
                <w:sz w:val="24"/>
                <w:szCs w:val="24"/>
              </w:rPr>
            </w:pPr>
            <w:r w:rsidRPr="001316F7">
              <w:rPr>
                <w:sz w:val="24"/>
                <w:szCs w:val="24"/>
              </w:rPr>
              <w:t>9</w:t>
            </w:r>
          </w:p>
        </w:tc>
        <w:tc>
          <w:tcPr>
            <w:tcW w:w="5421" w:type="dxa"/>
            <w:tcBorders>
              <w:top w:val="single" w:sz="4" w:space="0" w:color="000000"/>
              <w:left w:val="single" w:sz="4" w:space="0" w:color="000000"/>
              <w:bottom w:val="single" w:sz="4" w:space="0" w:color="000000"/>
            </w:tcBorders>
          </w:tcPr>
          <w:p w:rsidR="0023705E" w:rsidRPr="001316F7" w:rsidRDefault="0023705E" w:rsidP="00284699">
            <w:pPr>
              <w:pStyle w:val="BodyText"/>
              <w:snapToGrid w:val="0"/>
              <w:spacing w:after="0"/>
              <w:rPr>
                <w:sz w:val="24"/>
                <w:szCs w:val="24"/>
              </w:rPr>
            </w:pPr>
            <w:r w:rsidRPr="001316F7">
              <w:rPr>
                <w:sz w:val="24"/>
                <w:szCs w:val="24"/>
              </w:rPr>
              <w:t xml:space="preserve">Я могу вводить в заблуждение других людей, демонстрируя дружелюбие даже если они не нравятся мне </w:t>
            </w:r>
          </w:p>
        </w:tc>
        <w:tc>
          <w:tcPr>
            <w:tcW w:w="1595" w:type="dxa"/>
            <w:tcBorders>
              <w:top w:val="single" w:sz="4" w:space="0" w:color="000000"/>
              <w:left w:val="single" w:sz="4" w:space="0" w:color="000000"/>
              <w:bottom w:val="single" w:sz="4" w:space="0" w:color="000000"/>
            </w:tcBorders>
          </w:tcPr>
          <w:p w:rsidR="0023705E" w:rsidRPr="001316F7" w:rsidRDefault="0023705E" w:rsidP="00284699">
            <w:pPr>
              <w:pStyle w:val="BodyText"/>
              <w:snapToGrid w:val="0"/>
              <w:spacing w:after="0"/>
              <w:jc w:val="center"/>
              <w:rPr>
                <w:sz w:val="24"/>
                <w:szCs w:val="24"/>
              </w:rPr>
            </w:pPr>
          </w:p>
        </w:tc>
        <w:tc>
          <w:tcPr>
            <w:tcW w:w="1626" w:type="dxa"/>
            <w:tcBorders>
              <w:top w:val="single" w:sz="4" w:space="0" w:color="000000"/>
              <w:left w:val="single" w:sz="4" w:space="0" w:color="000000"/>
              <w:bottom w:val="single" w:sz="4" w:space="0" w:color="000000"/>
              <w:right w:val="single" w:sz="4" w:space="0" w:color="000000"/>
            </w:tcBorders>
          </w:tcPr>
          <w:p w:rsidR="0023705E" w:rsidRPr="001316F7" w:rsidRDefault="0023705E" w:rsidP="00284699">
            <w:pPr>
              <w:pStyle w:val="BodyText"/>
              <w:snapToGrid w:val="0"/>
              <w:spacing w:after="0"/>
              <w:jc w:val="center"/>
              <w:rPr>
                <w:sz w:val="24"/>
                <w:szCs w:val="24"/>
              </w:rPr>
            </w:pPr>
          </w:p>
        </w:tc>
      </w:tr>
      <w:tr w:rsidR="0023705E" w:rsidRPr="001316F7">
        <w:trPr>
          <w:trHeight w:val="305"/>
        </w:trPr>
        <w:tc>
          <w:tcPr>
            <w:tcW w:w="959" w:type="dxa"/>
            <w:tcBorders>
              <w:top w:val="single" w:sz="4" w:space="0" w:color="000000"/>
              <w:left w:val="single" w:sz="4" w:space="0" w:color="000000"/>
              <w:bottom w:val="single" w:sz="4" w:space="0" w:color="000000"/>
            </w:tcBorders>
          </w:tcPr>
          <w:p w:rsidR="0023705E" w:rsidRPr="001316F7" w:rsidRDefault="0023705E" w:rsidP="00284699">
            <w:pPr>
              <w:pStyle w:val="BodyText"/>
              <w:snapToGrid w:val="0"/>
              <w:spacing w:after="0"/>
              <w:jc w:val="center"/>
              <w:rPr>
                <w:sz w:val="24"/>
                <w:szCs w:val="24"/>
              </w:rPr>
            </w:pPr>
            <w:r w:rsidRPr="001316F7">
              <w:rPr>
                <w:sz w:val="24"/>
                <w:szCs w:val="24"/>
              </w:rPr>
              <w:t>10</w:t>
            </w:r>
          </w:p>
        </w:tc>
        <w:tc>
          <w:tcPr>
            <w:tcW w:w="5421" w:type="dxa"/>
            <w:tcBorders>
              <w:top w:val="single" w:sz="4" w:space="0" w:color="000000"/>
              <w:left w:val="single" w:sz="4" w:space="0" w:color="000000"/>
              <w:bottom w:val="single" w:sz="4" w:space="0" w:color="000000"/>
            </w:tcBorders>
          </w:tcPr>
          <w:p w:rsidR="0023705E" w:rsidRPr="001316F7" w:rsidRDefault="0023705E" w:rsidP="00284699">
            <w:pPr>
              <w:pStyle w:val="BodyText"/>
              <w:snapToGrid w:val="0"/>
              <w:spacing w:after="0"/>
              <w:rPr>
                <w:sz w:val="24"/>
                <w:szCs w:val="24"/>
              </w:rPr>
            </w:pPr>
            <w:r w:rsidRPr="001316F7">
              <w:rPr>
                <w:sz w:val="24"/>
                <w:szCs w:val="24"/>
              </w:rPr>
              <w:t xml:space="preserve">Я не всегда такой, каким кажусь </w:t>
            </w:r>
          </w:p>
        </w:tc>
        <w:tc>
          <w:tcPr>
            <w:tcW w:w="1595" w:type="dxa"/>
            <w:tcBorders>
              <w:top w:val="single" w:sz="4" w:space="0" w:color="000000"/>
              <w:left w:val="single" w:sz="4" w:space="0" w:color="000000"/>
              <w:bottom w:val="single" w:sz="4" w:space="0" w:color="000000"/>
            </w:tcBorders>
          </w:tcPr>
          <w:p w:rsidR="0023705E" w:rsidRPr="001316F7" w:rsidRDefault="0023705E" w:rsidP="00284699">
            <w:pPr>
              <w:pStyle w:val="BodyText"/>
              <w:snapToGrid w:val="0"/>
              <w:spacing w:after="0"/>
              <w:jc w:val="center"/>
              <w:rPr>
                <w:sz w:val="24"/>
                <w:szCs w:val="24"/>
              </w:rPr>
            </w:pPr>
          </w:p>
        </w:tc>
        <w:tc>
          <w:tcPr>
            <w:tcW w:w="1626" w:type="dxa"/>
            <w:tcBorders>
              <w:top w:val="single" w:sz="4" w:space="0" w:color="000000"/>
              <w:left w:val="single" w:sz="4" w:space="0" w:color="000000"/>
              <w:bottom w:val="single" w:sz="4" w:space="0" w:color="000000"/>
              <w:right w:val="single" w:sz="4" w:space="0" w:color="000000"/>
            </w:tcBorders>
          </w:tcPr>
          <w:p w:rsidR="0023705E" w:rsidRPr="001316F7" w:rsidRDefault="0023705E" w:rsidP="00284699">
            <w:pPr>
              <w:pStyle w:val="BodyText"/>
              <w:snapToGrid w:val="0"/>
              <w:spacing w:after="0"/>
              <w:jc w:val="center"/>
              <w:rPr>
                <w:sz w:val="24"/>
                <w:szCs w:val="24"/>
              </w:rPr>
            </w:pPr>
          </w:p>
        </w:tc>
      </w:tr>
    </w:tbl>
    <w:p w:rsidR="0023705E" w:rsidRPr="001316F7" w:rsidRDefault="0023705E" w:rsidP="008918BA">
      <w:pPr>
        <w:pStyle w:val="BodyText"/>
        <w:spacing w:after="0"/>
        <w:jc w:val="both"/>
        <w:rPr>
          <w:b/>
          <w:bCs/>
          <w:sz w:val="24"/>
          <w:szCs w:val="24"/>
        </w:rPr>
      </w:pPr>
    </w:p>
    <w:p w:rsidR="0023705E" w:rsidRPr="001316F7" w:rsidRDefault="0023705E" w:rsidP="008918BA">
      <w:pPr>
        <w:pStyle w:val="BodyText"/>
        <w:spacing w:after="0"/>
        <w:jc w:val="both"/>
        <w:rPr>
          <w:sz w:val="24"/>
          <w:szCs w:val="24"/>
        </w:rPr>
      </w:pPr>
      <w:r w:rsidRPr="001316F7">
        <w:rPr>
          <w:b/>
          <w:bCs/>
          <w:sz w:val="24"/>
          <w:szCs w:val="24"/>
        </w:rPr>
        <w:tab/>
        <w:t>Подсчет результатов:</w:t>
      </w:r>
      <w:r w:rsidRPr="001316F7">
        <w:rPr>
          <w:sz w:val="24"/>
          <w:szCs w:val="24"/>
        </w:rPr>
        <w:t xml:space="preserve"> прибавьте себе по одному баллу за ответ "неверно" на вопросы № </w:t>
      </w:r>
      <w:r w:rsidRPr="001316F7">
        <w:rPr>
          <w:b/>
          <w:bCs/>
          <w:sz w:val="24"/>
          <w:szCs w:val="24"/>
        </w:rPr>
        <w:t>1, 5, 7</w:t>
      </w:r>
      <w:r w:rsidRPr="001316F7">
        <w:rPr>
          <w:sz w:val="24"/>
          <w:szCs w:val="24"/>
        </w:rPr>
        <w:t xml:space="preserve"> и за ответ "верно" на все остальные вопросы. Подсчитайте сумму баллов. </w:t>
      </w:r>
    </w:p>
    <w:p w:rsidR="0023705E" w:rsidRPr="001316F7" w:rsidRDefault="0023705E" w:rsidP="008918BA">
      <w:pPr>
        <w:pStyle w:val="BodyText"/>
        <w:spacing w:after="0"/>
        <w:jc w:val="both"/>
        <w:rPr>
          <w:sz w:val="24"/>
          <w:szCs w:val="24"/>
        </w:rPr>
      </w:pPr>
      <w:r w:rsidRPr="001316F7">
        <w:rPr>
          <w:sz w:val="24"/>
          <w:szCs w:val="24"/>
        </w:rPr>
        <w:tab/>
        <w:t>Люди с высоким коммуникативным контролем, по Снайдеру, постоянно следят за собой, хорошо знают, где и как себя вести, управляют выражением своих эмоций. Вместе с тем, у них затруднена спонтанность самовыражения, они не любят непрогнозируемых ситуаций. Их позиция: "я такой, какой я есть в данный момент". Люди с низким коммуникативным контролем более непосредственны и открыты, у них более устойчивое "Я", мало подверженное изменениям в различных ситуациях.</w:t>
      </w:r>
    </w:p>
    <w:p w:rsidR="0023705E" w:rsidRPr="001316F7" w:rsidRDefault="0023705E" w:rsidP="008918BA">
      <w:pPr>
        <w:pStyle w:val="BodyText"/>
        <w:spacing w:after="0"/>
        <w:jc w:val="both"/>
        <w:rPr>
          <w:sz w:val="24"/>
          <w:szCs w:val="24"/>
        </w:rPr>
      </w:pPr>
      <w:r w:rsidRPr="001316F7">
        <w:rPr>
          <w:b/>
          <w:bCs/>
          <w:sz w:val="24"/>
          <w:szCs w:val="24"/>
        </w:rPr>
        <w:tab/>
        <w:t>0-3 балла:</w:t>
      </w:r>
      <w:r w:rsidRPr="001316F7">
        <w:rPr>
          <w:sz w:val="24"/>
          <w:szCs w:val="24"/>
        </w:rPr>
        <w:t xml:space="preserve"> у Вас низкий коммуникативный контроль. Ваше поведение устойчиво, и Вы не считаете нужным изменяться в зависимости от ситуаций. Вы способны к искреннему самораскрытию в общении. Некоторые считают Вас "неудобным" по причине Вашей прямолинейности.</w:t>
      </w:r>
    </w:p>
    <w:p w:rsidR="0023705E" w:rsidRPr="001316F7" w:rsidRDefault="0023705E" w:rsidP="008918BA">
      <w:pPr>
        <w:pStyle w:val="BodyText"/>
        <w:spacing w:after="0"/>
        <w:jc w:val="both"/>
        <w:rPr>
          <w:sz w:val="24"/>
          <w:szCs w:val="24"/>
        </w:rPr>
      </w:pPr>
      <w:r w:rsidRPr="001316F7">
        <w:rPr>
          <w:b/>
          <w:bCs/>
          <w:sz w:val="24"/>
          <w:szCs w:val="24"/>
        </w:rPr>
        <w:tab/>
        <w:t>4-6 баллов:</w:t>
      </w:r>
      <w:r w:rsidRPr="001316F7">
        <w:rPr>
          <w:sz w:val="24"/>
          <w:szCs w:val="24"/>
        </w:rPr>
        <w:t xml:space="preserve"> у Вас средний коммуникативный контроль, Вы искренни, но не сдержанны в своих эмоциональных проявлениях, считаетесь в своем поведении с окружающими людьми.</w:t>
      </w:r>
    </w:p>
    <w:p w:rsidR="0023705E" w:rsidRPr="001316F7" w:rsidRDefault="0023705E" w:rsidP="008918BA">
      <w:pPr>
        <w:pStyle w:val="BodyText"/>
        <w:spacing w:after="0"/>
        <w:jc w:val="both"/>
        <w:rPr>
          <w:sz w:val="24"/>
          <w:szCs w:val="24"/>
        </w:rPr>
      </w:pPr>
      <w:r w:rsidRPr="001316F7">
        <w:rPr>
          <w:b/>
          <w:bCs/>
          <w:sz w:val="24"/>
          <w:szCs w:val="24"/>
        </w:rPr>
        <w:tab/>
        <w:t>7-10 баллов:</w:t>
      </w:r>
      <w:r w:rsidRPr="001316F7">
        <w:rPr>
          <w:sz w:val="24"/>
          <w:szCs w:val="24"/>
        </w:rPr>
        <w:t xml:space="preserve"> у Вас высокий коммуникативный контроль. Вы легко входите в любую роль, гибко реагируете на изменение ситуации, хорошо чувствуете и даже в состоянии предвидеть впечатление, которое Вы производите на окружающих.</w:t>
      </w:r>
    </w:p>
    <w:p w:rsidR="0023705E" w:rsidRPr="001316F7" w:rsidRDefault="0023705E" w:rsidP="008918BA">
      <w:pPr>
        <w:jc w:val="center"/>
        <w:rPr>
          <w:b/>
          <w:bCs/>
          <w:sz w:val="24"/>
          <w:szCs w:val="24"/>
        </w:rPr>
      </w:pPr>
    </w:p>
    <w:p w:rsidR="0023705E" w:rsidRPr="001316F7" w:rsidRDefault="0023705E" w:rsidP="008918BA">
      <w:pPr>
        <w:jc w:val="right"/>
        <w:rPr>
          <w:i/>
          <w:iCs/>
          <w:color w:val="000000"/>
          <w:sz w:val="24"/>
          <w:szCs w:val="24"/>
          <w:lang w:eastAsia="en-US"/>
        </w:rPr>
      </w:pPr>
      <w:r w:rsidRPr="001316F7">
        <w:rPr>
          <w:i/>
          <w:iCs/>
          <w:color w:val="000000"/>
          <w:sz w:val="24"/>
          <w:szCs w:val="24"/>
          <w:lang w:eastAsia="en-US"/>
        </w:rPr>
        <w:t>Приложение 8</w:t>
      </w:r>
    </w:p>
    <w:p w:rsidR="0023705E" w:rsidRPr="001316F7" w:rsidRDefault="0023705E" w:rsidP="008918BA">
      <w:pPr>
        <w:jc w:val="right"/>
        <w:rPr>
          <w:b/>
          <w:bCs/>
          <w:i/>
          <w:iCs/>
          <w:sz w:val="24"/>
          <w:szCs w:val="24"/>
        </w:rPr>
      </w:pPr>
    </w:p>
    <w:p w:rsidR="0023705E" w:rsidRPr="001316F7" w:rsidRDefault="0023705E" w:rsidP="008918BA">
      <w:pPr>
        <w:jc w:val="center"/>
        <w:rPr>
          <w:b/>
          <w:bCs/>
          <w:sz w:val="24"/>
          <w:szCs w:val="24"/>
        </w:rPr>
      </w:pPr>
      <w:r w:rsidRPr="001316F7">
        <w:rPr>
          <w:b/>
          <w:bCs/>
          <w:sz w:val="24"/>
          <w:szCs w:val="24"/>
        </w:rPr>
        <w:t>Тест «Определение коммуникативных и организаторских способностей»</w:t>
      </w:r>
    </w:p>
    <w:p w:rsidR="0023705E" w:rsidRPr="001316F7" w:rsidRDefault="0023705E" w:rsidP="008918BA">
      <w:pPr>
        <w:jc w:val="center"/>
        <w:rPr>
          <w:sz w:val="24"/>
          <w:szCs w:val="24"/>
        </w:rPr>
      </w:pPr>
      <w:r w:rsidRPr="001316F7">
        <w:rPr>
          <w:sz w:val="24"/>
          <w:szCs w:val="24"/>
        </w:rPr>
        <w:t>Серова Л.Г.</w:t>
      </w:r>
    </w:p>
    <w:p w:rsidR="0023705E" w:rsidRPr="001316F7" w:rsidRDefault="0023705E" w:rsidP="008918BA">
      <w:pPr>
        <w:rPr>
          <w:sz w:val="24"/>
          <w:szCs w:val="24"/>
        </w:rPr>
      </w:pPr>
    </w:p>
    <w:p w:rsidR="0023705E" w:rsidRPr="001316F7" w:rsidRDefault="0023705E" w:rsidP="008918BA">
      <w:pPr>
        <w:jc w:val="both"/>
        <w:rPr>
          <w:sz w:val="24"/>
          <w:szCs w:val="24"/>
        </w:rPr>
      </w:pPr>
      <w:r w:rsidRPr="001316F7">
        <w:rPr>
          <w:i/>
          <w:iCs/>
          <w:sz w:val="24"/>
          <w:szCs w:val="24"/>
        </w:rPr>
        <w:t>Цель</w:t>
      </w:r>
      <w:r w:rsidRPr="001316F7">
        <w:rPr>
          <w:sz w:val="24"/>
          <w:szCs w:val="24"/>
        </w:rPr>
        <w:t>: Изучение выраженности коммуникативных и организаторских способностей.</w:t>
      </w:r>
    </w:p>
    <w:p w:rsidR="0023705E" w:rsidRPr="001316F7" w:rsidRDefault="0023705E" w:rsidP="008918BA">
      <w:pPr>
        <w:jc w:val="both"/>
        <w:rPr>
          <w:sz w:val="24"/>
          <w:szCs w:val="24"/>
        </w:rPr>
      </w:pPr>
      <w:r w:rsidRPr="001316F7">
        <w:rPr>
          <w:i/>
          <w:iCs/>
          <w:sz w:val="24"/>
          <w:szCs w:val="24"/>
        </w:rPr>
        <w:t>Инструкция</w:t>
      </w:r>
      <w:r w:rsidRPr="001316F7">
        <w:rPr>
          <w:sz w:val="24"/>
          <w:szCs w:val="24"/>
        </w:rPr>
        <w:t>: За положительные ответы ставьте «+», за отрицательные «-».</w:t>
      </w:r>
    </w:p>
    <w:p w:rsidR="0023705E" w:rsidRPr="001316F7" w:rsidRDefault="0023705E" w:rsidP="008918BA">
      <w:pPr>
        <w:jc w:val="both"/>
        <w:rPr>
          <w:sz w:val="24"/>
          <w:szCs w:val="24"/>
        </w:rPr>
      </w:pPr>
    </w:p>
    <w:p w:rsidR="0023705E" w:rsidRPr="001316F7" w:rsidRDefault="0023705E" w:rsidP="00CC7D5B">
      <w:pPr>
        <w:numPr>
          <w:ilvl w:val="0"/>
          <w:numId w:val="40"/>
        </w:numPr>
        <w:ind w:left="426" w:hanging="426"/>
        <w:jc w:val="both"/>
        <w:rPr>
          <w:sz w:val="24"/>
          <w:szCs w:val="24"/>
        </w:rPr>
      </w:pPr>
      <w:r w:rsidRPr="001316F7">
        <w:rPr>
          <w:sz w:val="24"/>
          <w:szCs w:val="24"/>
        </w:rPr>
        <w:t>Много ли у вас друзей, с которыми вы постоянно общаетесь?</w:t>
      </w:r>
    </w:p>
    <w:p w:rsidR="0023705E" w:rsidRPr="001316F7" w:rsidRDefault="0023705E" w:rsidP="00CC7D5B">
      <w:pPr>
        <w:numPr>
          <w:ilvl w:val="0"/>
          <w:numId w:val="40"/>
        </w:numPr>
        <w:ind w:left="426" w:hanging="426"/>
        <w:jc w:val="both"/>
        <w:rPr>
          <w:sz w:val="24"/>
          <w:szCs w:val="24"/>
        </w:rPr>
      </w:pPr>
      <w:r w:rsidRPr="001316F7">
        <w:rPr>
          <w:sz w:val="24"/>
          <w:szCs w:val="24"/>
        </w:rPr>
        <w:t>Часто ли вам удается склонить большинство своих товарищей к принятию вашего решения?</w:t>
      </w:r>
    </w:p>
    <w:p w:rsidR="0023705E" w:rsidRPr="001316F7" w:rsidRDefault="0023705E" w:rsidP="00CC7D5B">
      <w:pPr>
        <w:numPr>
          <w:ilvl w:val="0"/>
          <w:numId w:val="40"/>
        </w:numPr>
        <w:ind w:left="426" w:hanging="426"/>
        <w:jc w:val="both"/>
        <w:rPr>
          <w:sz w:val="24"/>
          <w:szCs w:val="24"/>
        </w:rPr>
      </w:pPr>
      <w:r w:rsidRPr="001316F7">
        <w:rPr>
          <w:sz w:val="24"/>
          <w:szCs w:val="24"/>
        </w:rPr>
        <w:t>Долго ли вас беспокоит чувство обиды?</w:t>
      </w:r>
    </w:p>
    <w:p w:rsidR="0023705E" w:rsidRPr="001316F7" w:rsidRDefault="0023705E" w:rsidP="00CC7D5B">
      <w:pPr>
        <w:numPr>
          <w:ilvl w:val="0"/>
          <w:numId w:val="40"/>
        </w:numPr>
        <w:ind w:left="426" w:hanging="426"/>
        <w:jc w:val="both"/>
        <w:rPr>
          <w:sz w:val="24"/>
          <w:szCs w:val="24"/>
        </w:rPr>
      </w:pPr>
      <w:r w:rsidRPr="001316F7">
        <w:rPr>
          <w:sz w:val="24"/>
          <w:szCs w:val="24"/>
        </w:rPr>
        <w:t>Всегда ли вам трудно ориентироваться в критической ситуации?</w:t>
      </w:r>
    </w:p>
    <w:p w:rsidR="0023705E" w:rsidRPr="001316F7" w:rsidRDefault="0023705E" w:rsidP="00CC7D5B">
      <w:pPr>
        <w:numPr>
          <w:ilvl w:val="0"/>
          <w:numId w:val="40"/>
        </w:numPr>
        <w:ind w:left="426" w:hanging="426"/>
        <w:jc w:val="both"/>
        <w:rPr>
          <w:sz w:val="24"/>
          <w:szCs w:val="24"/>
        </w:rPr>
      </w:pPr>
      <w:r w:rsidRPr="001316F7">
        <w:rPr>
          <w:sz w:val="24"/>
          <w:szCs w:val="24"/>
        </w:rPr>
        <w:t>Есть ли у вас стремление к установлению новых знакомств?</w:t>
      </w:r>
    </w:p>
    <w:p w:rsidR="0023705E" w:rsidRPr="001316F7" w:rsidRDefault="0023705E" w:rsidP="00CC7D5B">
      <w:pPr>
        <w:numPr>
          <w:ilvl w:val="0"/>
          <w:numId w:val="40"/>
        </w:numPr>
        <w:ind w:left="426" w:hanging="426"/>
        <w:jc w:val="both"/>
        <w:rPr>
          <w:sz w:val="24"/>
          <w:szCs w:val="24"/>
        </w:rPr>
      </w:pPr>
      <w:r w:rsidRPr="001316F7">
        <w:rPr>
          <w:sz w:val="24"/>
          <w:szCs w:val="24"/>
        </w:rPr>
        <w:t>Нравится ли вам заниматься общественной работой?</w:t>
      </w:r>
    </w:p>
    <w:p w:rsidR="0023705E" w:rsidRPr="001316F7" w:rsidRDefault="0023705E" w:rsidP="00CC7D5B">
      <w:pPr>
        <w:numPr>
          <w:ilvl w:val="0"/>
          <w:numId w:val="40"/>
        </w:numPr>
        <w:ind w:left="426" w:hanging="426"/>
        <w:jc w:val="both"/>
        <w:rPr>
          <w:sz w:val="24"/>
          <w:szCs w:val="24"/>
        </w:rPr>
      </w:pPr>
      <w:r w:rsidRPr="001316F7">
        <w:rPr>
          <w:sz w:val="24"/>
          <w:szCs w:val="24"/>
        </w:rPr>
        <w:t>Верно ли, что вам приятно проводить время за книгами, чем с людьми?</w:t>
      </w:r>
    </w:p>
    <w:p w:rsidR="0023705E" w:rsidRPr="001316F7" w:rsidRDefault="0023705E" w:rsidP="00CC7D5B">
      <w:pPr>
        <w:numPr>
          <w:ilvl w:val="0"/>
          <w:numId w:val="40"/>
        </w:numPr>
        <w:ind w:left="426" w:hanging="426"/>
        <w:jc w:val="both"/>
        <w:rPr>
          <w:sz w:val="24"/>
          <w:szCs w:val="24"/>
        </w:rPr>
      </w:pPr>
      <w:r w:rsidRPr="001316F7">
        <w:rPr>
          <w:sz w:val="24"/>
          <w:szCs w:val="24"/>
        </w:rPr>
        <w:t>Если возникли помехи в осуществлении ваших намерений, то легко ли вы отступаете от них?</w:t>
      </w:r>
    </w:p>
    <w:p w:rsidR="0023705E" w:rsidRPr="001316F7" w:rsidRDefault="0023705E" w:rsidP="00CC7D5B">
      <w:pPr>
        <w:numPr>
          <w:ilvl w:val="0"/>
          <w:numId w:val="40"/>
        </w:numPr>
        <w:ind w:left="426" w:hanging="426"/>
        <w:jc w:val="both"/>
        <w:rPr>
          <w:sz w:val="24"/>
          <w:szCs w:val="24"/>
        </w:rPr>
      </w:pPr>
      <w:r w:rsidRPr="001316F7">
        <w:rPr>
          <w:sz w:val="24"/>
          <w:szCs w:val="24"/>
        </w:rPr>
        <w:t>Легко ли вы устанавливаете контакты с людьми, которые старше вас по возрасту?</w:t>
      </w:r>
    </w:p>
    <w:p w:rsidR="0023705E" w:rsidRPr="001316F7" w:rsidRDefault="0023705E" w:rsidP="00CC7D5B">
      <w:pPr>
        <w:numPr>
          <w:ilvl w:val="0"/>
          <w:numId w:val="40"/>
        </w:numPr>
        <w:ind w:left="426" w:hanging="426"/>
        <w:jc w:val="both"/>
        <w:rPr>
          <w:sz w:val="24"/>
          <w:szCs w:val="24"/>
        </w:rPr>
      </w:pPr>
      <w:r w:rsidRPr="001316F7">
        <w:rPr>
          <w:sz w:val="24"/>
          <w:szCs w:val="24"/>
        </w:rPr>
        <w:t>Любите ли вы придумывать или организовывать игры и развлечения?</w:t>
      </w:r>
    </w:p>
    <w:p w:rsidR="0023705E" w:rsidRPr="001316F7" w:rsidRDefault="0023705E" w:rsidP="00CC7D5B">
      <w:pPr>
        <w:numPr>
          <w:ilvl w:val="0"/>
          <w:numId w:val="40"/>
        </w:numPr>
        <w:ind w:left="426" w:hanging="426"/>
        <w:jc w:val="both"/>
        <w:rPr>
          <w:sz w:val="24"/>
          <w:szCs w:val="24"/>
        </w:rPr>
      </w:pPr>
      <w:r w:rsidRPr="001316F7">
        <w:rPr>
          <w:sz w:val="24"/>
          <w:szCs w:val="24"/>
        </w:rPr>
        <w:t>Трудно ли вам входить в новые компании?</w:t>
      </w:r>
    </w:p>
    <w:p w:rsidR="0023705E" w:rsidRPr="001316F7" w:rsidRDefault="0023705E" w:rsidP="00CC7D5B">
      <w:pPr>
        <w:numPr>
          <w:ilvl w:val="0"/>
          <w:numId w:val="40"/>
        </w:numPr>
        <w:ind w:left="426" w:hanging="426"/>
        <w:jc w:val="both"/>
        <w:rPr>
          <w:sz w:val="24"/>
          <w:szCs w:val="24"/>
        </w:rPr>
      </w:pPr>
      <w:r w:rsidRPr="001316F7">
        <w:rPr>
          <w:sz w:val="24"/>
          <w:szCs w:val="24"/>
        </w:rPr>
        <w:t>Часто ли вы откладываете на другие дни те дела, которые нужно сделать сегодня?</w:t>
      </w:r>
    </w:p>
    <w:p w:rsidR="0023705E" w:rsidRPr="001316F7" w:rsidRDefault="0023705E" w:rsidP="00CC7D5B">
      <w:pPr>
        <w:numPr>
          <w:ilvl w:val="0"/>
          <w:numId w:val="40"/>
        </w:numPr>
        <w:ind w:left="426" w:hanging="426"/>
        <w:jc w:val="both"/>
        <w:rPr>
          <w:sz w:val="24"/>
          <w:szCs w:val="24"/>
        </w:rPr>
      </w:pPr>
      <w:r w:rsidRPr="001316F7">
        <w:rPr>
          <w:sz w:val="24"/>
          <w:szCs w:val="24"/>
        </w:rPr>
        <w:t>Легко ли вам удается устанавливать контакты с незнакомыми людьми?</w:t>
      </w:r>
    </w:p>
    <w:p w:rsidR="0023705E" w:rsidRPr="001316F7" w:rsidRDefault="0023705E" w:rsidP="00CC7D5B">
      <w:pPr>
        <w:numPr>
          <w:ilvl w:val="0"/>
          <w:numId w:val="40"/>
        </w:numPr>
        <w:ind w:left="426" w:hanging="426"/>
        <w:jc w:val="both"/>
        <w:rPr>
          <w:sz w:val="24"/>
          <w:szCs w:val="24"/>
        </w:rPr>
      </w:pPr>
      <w:r w:rsidRPr="001316F7">
        <w:rPr>
          <w:sz w:val="24"/>
          <w:szCs w:val="24"/>
        </w:rPr>
        <w:t>Стремитесь ли вы добиваться, чтобы ваши товарищи действовали в соответствии с вашим мнением?</w:t>
      </w:r>
    </w:p>
    <w:p w:rsidR="0023705E" w:rsidRPr="001316F7" w:rsidRDefault="0023705E" w:rsidP="00CC7D5B">
      <w:pPr>
        <w:numPr>
          <w:ilvl w:val="0"/>
          <w:numId w:val="40"/>
        </w:numPr>
        <w:ind w:left="426" w:hanging="426"/>
        <w:jc w:val="both"/>
        <w:rPr>
          <w:sz w:val="24"/>
          <w:szCs w:val="24"/>
        </w:rPr>
      </w:pPr>
      <w:r w:rsidRPr="001316F7">
        <w:rPr>
          <w:sz w:val="24"/>
          <w:szCs w:val="24"/>
        </w:rPr>
        <w:t>Трудно ли вы осваиваетесь в новом коллективе?</w:t>
      </w:r>
    </w:p>
    <w:p w:rsidR="0023705E" w:rsidRPr="001316F7" w:rsidRDefault="0023705E" w:rsidP="00CC7D5B">
      <w:pPr>
        <w:numPr>
          <w:ilvl w:val="0"/>
          <w:numId w:val="40"/>
        </w:numPr>
        <w:ind w:left="426" w:hanging="426"/>
        <w:jc w:val="both"/>
        <w:rPr>
          <w:sz w:val="24"/>
          <w:szCs w:val="24"/>
        </w:rPr>
      </w:pPr>
      <w:r w:rsidRPr="001316F7">
        <w:rPr>
          <w:sz w:val="24"/>
          <w:szCs w:val="24"/>
        </w:rPr>
        <w:t>Верно ли, что у вас не бывает конфликтов с друзьями из-за невыполнения ими своих обещаний, обязательств, обязанностей?</w:t>
      </w:r>
    </w:p>
    <w:p w:rsidR="0023705E" w:rsidRPr="001316F7" w:rsidRDefault="0023705E" w:rsidP="00CC7D5B">
      <w:pPr>
        <w:numPr>
          <w:ilvl w:val="0"/>
          <w:numId w:val="40"/>
        </w:numPr>
        <w:ind w:left="426" w:hanging="426"/>
        <w:jc w:val="both"/>
        <w:rPr>
          <w:sz w:val="24"/>
          <w:szCs w:val="24"/>
        </w:rPr>
      </w:pPr>
      <w:r w:rsidRPr="001316F7">
        <w:rPr>
          <w:sz w:val="24"/>
          <w:szCs w:val="24"/>
        </w:rPr>
        <w:t>Стремитесь ли вы познакомиться и побеседовать с новым человеком?</w:t>
      </w:r>
    </w:p>
    <w:p w:rsidR="0023705E" w:rsidRPr="001316F7" w:rsidRDefault="0023705E" w:rsidP="00CC7D5B">
      <w:pPr>
        <w:numPr>
          <w:ilvl w:val="0"/>
          <w:numId w:val="40"/>
        </w:numPr>
        <w:ind w:left="426" w:hanging="426"/>
        <w:jc w:val="both"/>
        <w:rPr>
          <w:sz w:val="24"/>
          <w:szCs w:val="24"/>
        </w:rPr>
      </w:pPr>
      <w:r w:rsidRPr="001316F7">
        <w:rPr>
          <w:sz w:val="24"/>
          <w:szCs w:val="24"/>
        </w:rPr>
        <w:t>Часто ли в решении важных дел вы принимаете инициативу на себя?</w:t>
      </w:r>
    </w:p>
    <w:p w:rsidR="0023705E" w:rsidRPr="001316F7" w:rsidRDefault="0023705E" w:rsidP="00CC7D5B">
      <w:pPr>
        <w:numPr>
          <w:ilvl w:val="0"/>
          <w:numId w:val="40"/>
        </w:numPr>
        <w:ind w:left="426" w:hanging="426"/>
        <w:jc w:val="both"/>
        <w:rPr>
          <w:sz w:val="24"/>
          <w:szCs w:val="24"/>
        </w:rPr>
      </w:pPr>
      <w:r w:rsidRPr="001316F7">
        <w:rPr>
          <w:sz w:val="24"/>
          <w:szCs w:val="24"/>
        </w:rPr>
        <w:t>Раздражают ли вас окружающие люди, и хочется ли вам побыть одному?</w:t>
      </w:r>
    </w:p>
    <w:p w:rsidR="0023705E" w:rsidRPr="001316F7" w:rsidRDefault="0023705E" w:rsidP="00CC7D5B">
      <w:pPr>
        <w:numPr>
          <w:ilvl w:val="0"/>
          <w:numId w:val="40"/>
        </w:numPr>
        <w:ind w:left="426" w:hanging="426"/>
        <w:jc w:val="both"/>
        <w:rPr>
          <w:sz w:val="24"/>
          <w:szCs w:val="24"/>
        </w:rPr>
      </w:pPr>
      <w:r w:rsidRPr="001316F7">
        <w:rPr>
          <w:sz w:val="24"/>
          <w:szCs w:val="24"/>
        </w:rPr>
        <w:t>Правда ли, что вы плохо ориентируетесь в незнакомой остановке?</w:t>
      </w:r>
    </w:p>
    <w:p w:rsidR="0023705E" w:rsidRPr="001316F7" w:rsidRDefault="0023705E" w:rsidP="00CC7D5B">
      <w:pPr>
        <w:numPr>
          <w:ilvl w:val="0"/>
          <w:numId w:val="40"/>
        </w:numPr>
        <w:ind w:left="426" w:hanging="426"/>
        <w:jc w:val="both"/>
        <w:rPr>
          <w:sz w:val="24"/>
          <w:szCs w:val="24"/>
        </w:rPr>
      </w:pPr>
      <w:r w:rsidRPr="001316F7">
        <w:rPr>
          <w:sz w:val="24"/>
          <w:szCs w:val="24"/>
        </w:rPr>
        <w:t>Нравится ли вам постоянно находиться среди людей?</w:t>
      </w:r>
    </w:p>
    <w:p w:rsidR="0023705E" w:rsidRPr="001316F7" w:rsidRDefault="0023705E" w:rsidP="00CC7D5B">
      <w:pPr>
        <w:numPr>
          <w:ilvl w:val="0"/>
          <w:numId w:val="40"/>
        </w:numPr>
        <w:ind w:left="426" w:hanging="426"/>
        <w:jc w:val="both"/>
        <w:rPr>
          <w:sz w:val="24"/>
          <w:szCs w:val="24"/>
        </w:rPr>
      </w:pPr>
      <w:r w:rsidRPr="001316F7">
        <w:rPr>
          <w:sz w:val="24"/>
          <w:szCs w:val="24"/>
        </w:rPr>
        <w:t>Раздражаетесь вы, если вам не удается закончить начатое дело?</w:t>
      </w:r>
    </w:p>
    <w:p w:rsidR="0023705E" w:rsidRPr="001316F7" w:rsidRDefault="0023705E" w:rsidP="00CC7D5B">
      <w:pPr>
        <w:numPr>
          <w:ilvl w:val="0"/>
          <w:numId w:val="40"/>
        </w:numPr>
        <w:ind w:left="426" w:hanging="426"/>
        <w:jc w:val="both"/>
        <w:rPr>
          <w:sz w:val="24"/>
          <w:szCs w:val="24"/>
        </w:rPr>
      </w:pPr>
      <w:r w:rsidRPr="001316F7">
        <w:rPr>
          <w:sz w:val="24"/>
          <w:szCs w:val="24"/>
        </w:rPr>
        <w:t>Испытываете ли вы затруднение, если приходится проявлять инициативу, чтобы познакомится с новым человеком?</w:t>
      </w:r>
    </w:p>
    <w:p w:rsidR="0023705E" w:rsidRPr="001316F7" w:rsidRDefault="0023705E" w:rsidP="00CC7D5B">
      <w:pPr>
        <w:numPr>
          <w:ilvl w:val="0"/>
          <w:numId w:val="40"/>
        </w:numPr>
        <w:ind w:left="426" w:hanging="426"/>
        <w:jc w:val="both"/>
        <w:rPr>
          <w:sz w:val="24"/>
          <w:szCs w:val="24"/>
        </w:rPr>
      </w:pPr>
      <w:r w:rsidRPr="001316F7">
        <w:rPr>
          <w:sz w:val="24"/>
          <w:szCs w:val="24"/>
        </w:rPr>
        <w:t>Утомляетесь ли вы от частого общения с друзьями?</w:t>
      </w:r>
    </w:p>
    <w:p w:rsidR="0023705E" w:rsidRPr="001316F7" w:rsidRDefault="0023705E" w:rsidP="00CC7D5B">
      <w:pPr>
        <w:numPr>
          <w:ilvl w:val="0"/>
          <w:numId w:val="40"/>
        </w:numPr>
        <w:ind w:left="426" w:hanging="426"/>
        <w:jc w:val="both"/>
        <w:rPr>
          <w:sz w:val="24"/>
          <w:szCs w:val="24"/>
        </w:rPr>
      </w:pPr>
      <w:r w:rsidRPr="001316F7">
        <w:rPr>
          <w:sz w:val="24"/>
          <w:szCs w:val="24"/>
        </w:rPr>
        <w:t>Любите ли вы участвовать в коллективных развлечениях?</w:t>
      </w:r>
    </w:p>
    <w:p w:rsidR="0023705E" w:rsidRPr="001316F7" w:rsidRDefault="0023705E" w:rsidP="008918BA">
      <w:pPr>
        <w:ind w:left="426" w:hanging="426"/>
        <w:jc w:val="both"/>
        <w:rPr>
          <w:sz w:val="24"/>
          <w:szCs w:val="24"/>
        </w:rPr>
      </w:pPr>
    </w:p>
    <w:p w:rsidR="0023705E" w:rsidRPr="001316F7" w:rsidRDefault="0023705E" w:rsidP="00CC7D5B">
      <w:pPr>
        <w:numPr>
          <w:ilvl w:val="0"/>
          <w:numId w:val="40"/>
        </w:numPr>
        <w:ind w:left="426" w:hanging="426"/>
        <w:jc w:val="both"/>
        <w:rPr>
          <w:sz w:val="24"/>
          <w:szCs w:val="24"/>
        </w:rPr>
      </w:pPr>
      <w:r w:rsidRPr="001316F7">
        <w:rPr>
          <w:sz w:val="24"/>
          <w:szCs w:val="24"/>
        </w:rPr>
        <w:t>Часто ли вы проявляете инициативу при решении вопросов, затрагивающих интересы ваших друзей?</w:t>
      </w:r>
    </w:p>
    <w:p w:rsidR="0023705E" w:rsidRPr="001316F7" w:rsidRDefault="0023705E" w:rsidP="00CC7D5B">
      <w:pPr>
        <w:numPr>
          <w:ilvl w:val="0"/>
          <w:numId w:val="40"/>
        </w:numPr>
        <w:ind w:left="426" w:hanging="426"/>
        <w:jc w:val="both"/>
        <w:rPr>
          <w:sz w:val="24"/>
          <w:szCs w:val="24"/>
        </w:rPr>
      </w:pPr>
      <w:r w:rsidRPr="001316F7">
        <w:rPr>
          <w:sz w:val="24"/>
          <w:szCs w:val="24"/>
        </w:rPr>
        <w:t>Правда ли, что вы чувствуете себя неуверенно среди малознакомых людей?</w:t>
      </w:r>
    </w:p>
    <w:p w:rsidR="0023705E" w:rsidRPr="001316F7" w:rsidRDefault="0023705E" w:rsidP="00CC7D5B">
      <w:pPr>
        <w:numPr>
          <w:ilvl w:val="0"/>
          <w:numId w:val="40"/>
        </w:numPr>
        <w:ind w:left="426" w:hanging="426"/>
        <w:jc w:val="both"/>
        <w:rPr>
          <w:sz w:val="24"/>
          <w:szCs w:val="24"/>
        </w:rPr>
      </w:pPr>
      <w:r w:rsidRPr="001316F7">
        <w:rPr>
          <w:sz w:val="24"/>
          <w:szCs w:val="24"/>
        </w:rPr>
        <w:t>Верно ли, что вы редко стремитесь к доказательству своей правоты?</w:t>
      </w:r>
    </w:p>
    <w:p w:rsidR="0023705E" w:rsidRPr="001316F7" w:rsidRDefault="0023705E" w:rsidP="00CC7D5B">
      <w:pPr>
        <w:numPr>
          <w:ilvl w:val="0"/>
          <w:numId w:val="40"/>
        </w:numPr>
        <w:ind w:left="426" w:hanging="426"/>
        <w:jc w:val="both"/>
        <w:rPr>
          <w:sz w:val="24"/>
          <w:szCs w:val="24"/>
        </w:rPr>
      </w:pPr>
      <w:r w:rsidRPr="001316F7">
        <w:rPr>
          <w:sz w:val="24"/>
          <w:szCs w:val="24"/>
        </w:rPr>
        <w:t>Считаете ли вы, что вам не представляет особого труда внести оживление в малознакомую компанию?</w:t>
      </w:r>
    </w:p>
    <w:p w:rsidR="0023705E" w:rsidRPr="001316F7" w:rsidRDefault="0023705E" w:rsidP="00CC7D5B">
      <w:pPr>
        <w:numPr>
          <w:ilvl w:val="0"/>
          <w:numId w:val="40"/>
        </w:numPr>
        <w:ind w:left="426" w:hanging="426"/>
        <w:jc w:val="both"/>
        <w:rPr>
          <w:sz w:val="24"/>
          <w:szCs w:val="24"/>
        </w:rPr>
      </w:pPr>
      <w:r w:rsidRPr="001316F7">
        <w:rPr>
          <w:sz w:val="24"/>
          <w:szCs w:val="24"/>
        </w:rPr>
        <w:t>Принимаете ли вы участие в общественной работе в школе?</w:t>
      </w:r>
    </w:p>
    <w:p w:rsidR="0023705E" w:rsidRPr="001316F7" w:rsidRDefault="0023705E" w:rsidP="00CC7D5B">
      <w:pPr>
        <w:numPr>
          <w:ilvl w:val="0"/>
          <w:numId w:val="40"/>
        </w:numPr>
        <w:ind w:left="426" w:hanging="426"/>
        <w:jc w:val="both"/>
        <w:rPr>
          <w:sz w:val="24"/>
          <w:szCs w:val="24"/>
        </w:rPr>
      </w:pPr>
      <w:r w:rsidRPr="001316F7">
        <w:rPr>
          <w:sz w:val="24"/>
          <w:szCs w:val="24"/>
        </w:rPr>
        <w:t>Ограничиваете ли вы круг своих знакомых?</w:t>
      </w:r>
    </w:p>
    <w:p w:rsidR="0023705E" w:rsidRPr="001316F7" w:rsidRDefault="0023705E" w:rsidP="00CC7D5B">
      <w:pPr>
        <w:numPr>
          <w:ilvl w:val="0"/>
          <w:numId w:val="40"/>
        </w:numPr>
        <w:ind w:left="426" w:hanging="426"/>
        <w:jc w:val="both"/>
        <w:rPr>
          <w:sz w:val="24"/>
          <w:szCs w:val="24"/>
        </w:rPr>
      </w:pPr>
      <w:r w:rsidRPr="001316F7">
        <w:rPr>
          <w:sz w:val="24"/>
          <w:szCs w:val="24"/>
        </w:rPr>
        <w:t>Отстаиваете ли вы свое мнение или решение, ели оно не была сразу принята вашими товарищами?</w:t>
      </w:r>
    </w:p>
    <w:p w:rsidR="0023705E" w:rsidRPr="001316F7" w:rsidRDefault="0023705E" w:rsidP="00CC7D5B">
      <w:pPr>
        <w:numPr>
          <w:ilvl w:val="0"/>
          <w:numId w:val="40"/>
        </w:numPr>
        <w:ind w:left="426" w:hanging="426"/>
        <w:jc w:val="both"/>
        <w:rPr>
          <w:sz w:val="24"/>
          <w:szCs w:val="24"/>
        </w:rPr>
      </w:pPr>
      <w:r w:rsidRPr="001316F7">
        <w:rPr>
          <w:sz w:val="24"/>
          <w:szCs w:val="24"/>
        </w:rPr>
        <w:t>Попав в чужую компанию, чувствуете ли вы себя непринужденно?</w:t>
      </w:r>
    </w:p>
    <w:p w:rsidR="0023705E" w:rsidRPr="001316F7" w:rsidRDefault="0023705E" w:rsidP="00CC7D5B">
      <w:pPr>
        <w:numPr>
          <w:ilvl w:val="0"/>
          <w:numId w:val="40"/>
        </w:numPr>
        <w:ind w:left="426" w:hanging="426"/>
        <w:jc w:val="both"/>
        <w:rPr>
          <w:sz w:val="24"/>
          <w:szCs w:val="24"/>
        </w:rPr>
      </w:pPr>
      <w:r w:rsidRPr="001316F7">
        <w:rPr>
          <w:sz w:val="24"/>
          <w:szCs w:val="24"/>
        </w:rPr>
        <w:t>Охотно ли вы приступаете к организации различных мероприятий для своих товарищей?</w:t>
      </w:r>
    </w:p>
    <w:p w:rsidR="0023705E" w:rsidRPr="001316F7" w:rsidRDefault="0023705E" w:rsidP="00CC7D5B">
      <w:pPr>
        <w:numPr>
          <w:ilvl w:val="0"/>
          <w:numId w:val="40"/>
        </w:numPr>
        <w:ind w:left="426" w:hanging="426"/>
        <w:jc w:val="both"/>
        <w:rPr>
          <w:sz w:val="24"/>
          <w:szCs w:val="24"/>
        </w:rPr>
      </w:pPr>
      <w:r w:rsidRPr="001316F7">
        <w:rPr>
          <w:sz w:val="24"/>
          <w:szCs w:val="24"/>
        </w:rPr>
        <w:t>Правда ли, что вы не чувствуете себя достаточно уверенно, когда приходится говорить, что-либо большой группе людей?</w:t>
      </w:r>
    </w:p>
    <w:p w:rsidR="0023705E" w:rsidRPr="001316F7" w:rsidRDefault="0023705E" w:rsidP="00CC7D5B">
      <w:pPr>
        <w:numPr>
          <w:ilvl w:val="0"/>
          <w:numId w:val="40"/>
        </w:numPr>
        <w:ind w:left="426" w:hanging="426"/>
        <w:jc w:val="both"/>
        <w:rPr>
          <w:sz w:val="24"/>
          <w:szCs w:val="24"/>
        </w:rPr>
      </w:pPr>
      <w:r w:rsidRPr="001316F7">
        <w:rPr>
          <w:sz w:val="24"/>
          <w:szCs w:val="24"/>
        </w:rPr>
        <w:t>Часто ли вы опаздываете в школу?</w:t>
      </w:r>
    </w:p>
    <w:p w:rsidR="0023705E" w:rsidRPr="001316F7" w:rsidRDefault="0023705E" w:rsidP="00CC7D5B">
      <w:pPr>
        <w:numPr>
          <w:ilvl w:val="0"/>
          <w:numId w:val="40"/>
        </w:numPr>
        <w:ind w:left="426" w:hanging="426"/>
        <w:jc w:val="both"/>
        <w:rPr>
          <w:sz w:val="24"/>
          <w:szCs w:val="24"/>
        </w:rPr>
      </w:pPr>
      <w:r w:rsidRPr="001316F7">
        <w:rPr>
          <w:sz w:val="24"/>
          <w:szCs w:val="24"/>
        </w:rPr>
        <w:t>У вас много друзей?</w:t>
      </w:r>
    </w:p>
    <w:p w:rsidR="0023705E" w:rsidRPr="001316F7" w:rsidRDefault="0023705E" w:rsidP="00CC7D5B">
      <w:pPr>
        <w:numPr>
          <w:ilvl w:val="0"/>
          <w:numId w:val="40"/>
        </w:numPr>
        <w:ind w:left="426" w:hanging="426"/>
        <w:jc w:val="both"/>
        <w:rPr>
          <w:sz w:val="24"/>
          <w:szCs w:val="24"/>
        </w:rPr>
      </w:pPr>
      <w:r w:rsidRPr="001316F7">
        <w:rPr>
          <w:sz w:val="24"/>
          <w:szCs w:val="24"/>
        </w:rPr>
        <w:t>Часто ли вы оказываетесь в центре внимания?</w:t>
      </w:r>
    </w:p>
    <w:p w:rsidR="0023705E" w:rsidRPr="001316F7" w:rsidRDefault="0023705E" w:rsidP="00CC7D5B">
      <w:pPr>
        <w:numPr>
          <w:ilvl w:val="0"/>
          <w:numId w:val="40"/>
        </w:numPr>
        <w:ind w:left="426" w:hanging="426"/>
        <w:jc w:val="both"/>
        <w:rPr>
          <w:sz w:val="24"/>
          <w:szCs w:val="24"/>
        </w:rPr>
      </w:pPr>
      <w:r w:rsidRPr="001316F7">
        <w:rPr>
          <w:sz w:val="24"/>
          <w:szCs w:val="24"/>
        </w:rPr>
        <w:t>Вы смущаетесь в разговоре с незнакомыми людьми?</w:t>
      </w:r>
    </w:p>
    <w:p w:rsidR="0023705E" w:rsidRPr="001316F7" w:rsidRDefault="0023705E" w:rsidP="00CC7D5B">
      <w:pPr>
        <w:numPr>
          <w:ilvl w:val="0"/>
          <w:numId w:val="40"/>
        </w:numPr>
        <w:ind w:left="426" w:hanging="426"/>
        <w:jc w:val="both"/>
        <w:rPr>
          <w:sz w:val="24"/>
          <w:szCs w:val="24"/>
        </w:rPr>
      </w:pPr>
      <w:r w:rsidRPr="001316F7">
        <w:rPr>
          <w:sz w:val="24"/>
          <w:szCs w:val="24"/>
        </w:rPr>
        <w:t>Правда ли, что вы не очень уверенно чувствуете себя в окружении большой группы своих друзей?</w:t>
      </w:r>
    </w:p>
    <w:p w:rsidR="0023705E" w:rsidRPr="001316F7" w:rsidRDefault="0023705E" w:rsidP="008918BA">
      <w:pPr>
        <w:jc w:val="both"/>
        <w:rPr>
          <w:b/>
          <w:bCs/>
          <w:sz w:val="24"/>
          <w:szCs w:val="24"/>
        </w:rPr>
      </w:pPr>
      <w:r w:rsidRPr="001316F7">
        <w:rPr>
          <w:b/>
          <w:bCs/>
          <w:sz w:val="24"/>
          <w:szCs w:val="24"/>
        </w:rPr>
        <w:t>Результаты:</w:t>
      </w:r>
    </w:p>
    <w:p w:rsidR="0023705E" w:rsidRPr="001316F7" w:rsidRDefault="0023705E" w:rsidP="008918BA">
      <w:pPr>
        <w:jc w:val="both"/>
        <w:rPr>
          <w:sz w:val="24"/>
          <w:szCs w:val="24"/>
        </w:rPr>
      </w:pPr>
      <w:r w:rsidRPr="001316F7">
        <w:rPr>
          <w:sz w:val="24"/>
          <w:szCs w:val="24"/>
        </w:rPr>
        <w:t>Сравните ваши ответы со значениями дешифраторов №1, №2. Количество совпавших ответов позволит найти коэффициент организаторских или коммуникативных склонностей.</w:t>
      </w:r>
    </w:p>
    <w:p w:rsidR="0023705E" w:rsidRPr="001316F7" w:rsidRDefault="0023705E" w:rsidP="008918BA">
      <w:pPr>
        <w:rPr>
          <w:b/>
          <w:bCs/>
          <w:sz w:val="24"/>
          <w:szCs w:val="24"/>
        </w:rPr>
      </w:pPr>
      <w:r w:rsidRPr="001316F7">
        <w:rPr>
          <w:b/>
          <w:bCs/>
          <w:sz w:val="24"/>
          <w:szCs w:val="24"/>
        </w:rPr>
        <w:t>Коммуникативные склонности</w:t>
      </w:r>
    </w:p>
    <w:p w:rsidR="0023705E" w:rsidRPr="001316F7" w:rsidRDefault="0023705E" w:rsidP="008918BA">
      <w:pPr>
        <w:rPr>
          <w:sz w:val="24"/>
          <w:szCs w:val="24"/>
        </w:rPr>
      </w:pPr>
      <w:r w:rsidRPr="001316F7">
        <w:rPr>
          <w:sz w:val="24"/>
          <w:szCs w:val="24"/>
        </w:rPr>
        <w:t>Дешифратор№1</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1"/>
        <w:gridCol w:w="1181"/>
        <w:gridCol w:w="1184"/>
        <w:gridCol w:w="1182"/>
        <w:gridCol w:w="1184"/>
        <w:gridCol w:w="1183"/>
        <w:gridCol w:w="1185"/>
        <w:gridCol w:w="1183"/>
      </w:tblGrid>
      <w:tr w:rsidR="0023705E" w:rsidRPr="001316F7">
        <w:tc>
          <w:tcPr>
            <w:tcW w:w="1196" w:type="dxa"/>
          </w:tcPr>
          <w:p w:rsidR="0023705E" w:rsidRPr="001316F7" w:rsidRDefault="0023705E" w:rsidP="00284699">
            <w:pPr>
              <w:rPr>
                <w:sz w:val="24"/>
                <w:szCs w:val="24"/>
              </w:rPr>
            </w:pPr>
            <w:r w:rsidRPr="001316F7">
              <w:rPr>
                <w:sz w:val="24"/>
                <w:szCs w:val="24"/>
              </w:rPr>
              <w:t>1</w:t>
            </w:r>
          </w:p>
        </w:tc>
        <w:tc>
          <w:tcPr>
            <w:tcW w:w="1196" w:type="dxa"/>
          </w:tcPr>
          <w:p w:rsidR="0023705E" w:rsidRPr="001316F7" w:rsidRDefault="0023705E" w:rsidP="00284699">
            <w:pPr>
              <w:rPr>
                <w:sz w:val="24"/>
                <w:szCs w:val="24"/>
              </w:rPr>
            </w:pPr>
            <w:r w:rsidRPr="001316F7">
              <w:rPr>
                <w:sz w:val="24"/>
                <w:szCs w:val="24"/>
              </w:rPr>
              <w:t>+</w:t>
            </w:r>
          </w:p>
        </w:tc>
        <w:tc>
          <w:tcPr>
            <w:tcW w:w="1196" w:type="dxa"/>
          </w:tcPr>
          <w:p w:rsidR="0023705E" w:rsidRPr="001316F7" w:rsidRDefault="0023705E" w:rsidP="00284699">
            <w:pPr>
              <w:rPr>
                <w:sz w:val="24"/>
                <w:szCs w:val="24"/>
              </w:rPr>
            </w:pPr>
            <w:r w:rsidRPr="001316F7">
              <w:rPr>
                <w:sz w:val="24"/>
                <w:szCs w:val="24"/>
              </w:rPr>
              <w:t>11</w:t>
            </w:r>
          </w:p>
        </w:tc>
        <w:tc>
          <w:tcPr>
            <w:tcW w:w="1196" w:type="dxa"/>
          </w:tcPr>
          <w:p w:rsidR="0023705E" w:rsidRPr="001316F7" w:rsidRDefault="0023705E" w:rsidP="00284699">
            <w:pPr>
              <w:rPr>
                <w:sz w:val="24"/>
                <w:szCs w:val="24"/>
              </w:rPr>
            </w:pPr>
            <w:r w:rsidRPr="001316F7">
              <w:rPr>
                <w:sz w:val="24"/>
                <w:szCs w:val="24"/>
              </w:rPr>
              <w:t>-</w:t>
            </w:r>
          </w:p>
        </w:tc>
        <w:tc>
          <w:tcPr>
            <w:tcW w:w="1196" w:type="dxa"/>
          </w:tcPr>
          <w:p w:rsidR="0023705E" w:rsidRPr="001316F7" w:rsidRDefault="0023705E" w:rsidP="00284699">
            <w:pPr>
              <w:rPr>
                <w:sz w:val="24"/>
                <w:szCs w:val="24"/>
              </w:rPr>
            </w:pPr>
            <w:r w:rsidRPr="001316F7">
              <w:rPr>
                <w:sz w:val="24"/>
                <w:szCs w:val="24"/>
              </w:rPr>
              <w:t>21</w:t>
            </w:r>
          </w:p>
        </w:tc>
        <w:tc>
          <w:tcPr>
            <w:tcW w:w="1197" w:type="dxa"/>
          </w:tcPr>
          <w:p w:rsidR="0023705E" w:rsidRPr="001316F7" w:rsidRDefault="0023705E" w:rsidP="00284699">
            <w:pPr>
              <w:rPr>
                <w:sz w:val="24"/>
                <w:szCs w:val="24"/>
              </w:rPr>
            </w:pPr>
            <w:r w:rsidRPr="001316F7">
              <w:rPr>
                <w:sz w:val="24"/>
                <w:szCs w:val="24"/>
              </w:rPr>
              <w:t>+</w:t>
            </w:r>
          </w:p>
        </w:tc>
        <w:tc>
          <w:tcPr>
            <w:tcW w:w="1197" w:type="dxa"/>
          </w:tcPr>
          <w:p w:rsidR="0023705E" w:rsidRPr="001316F7" w:rsidRDefault="0023705E" w:rsidP="00284699">
            <w:pPr>
              <w:rPr>
                <w:sz w:val="24"/>
                <w:szCs w:val="24"/>
              </w:rPr>
            </w:pPr>
            <w:r w:rsidRPr="001316F7">
              <w:rPr>
                <w:sz w:val="24"/>
                <w:szCs w:val="24"/>
              </w:rPr>
              <w:t>31</w:t>
            </w:r>
          </w:p>
        </w:tc>
        <w:tc>
          <w:tcPr>
            <w:tcW w:w="1197" w:type="dxa"/>
          </w:tcPr>
          <w:p w:rsidR="0023705E" w:rsidRPr="001316F7" w:rsidRDefault="0023705E" w:rsidP="00284699">
            <w:pPr>
              <w:rPr>
                <w:sz w:val="24"/>
                <w:szCs w:val="24"/>
              </w:rPr>
            </w:pPr>
            <w:r w:rsidRPr="001316F7">
              <w:rPr>
                <w:sz w:val="24"/>
                <w:szCs w:val="24"/>
              </w:rPr>
              <w:t>-</w:t>
            </w:r>
          </w:p>
        </w:tc>
      </w:tr>
      <w:tr w:rsidR="0023705E" w:rsidRPr="001316F7">
        <w:tc>
          <w:tcPr>
            <w:tcW w:w="1196" w:type="dxa"/>
          </w:tcPr>
          <w:p w:rsidR="0023705E" w:rsidRPr="001316F7" w:rsidRDefault="0023705E" w:rsidP="00284699">
            <w:pPr>
              <w:rPr>
                <w:sz w:val="24"/>
                <w:szCs w:val="24"/>
              </w:rPr>
            </w:pPr>
            <w:r w:rsidRPr="001316F7">
              <w:rPr>
                <w:sz w:val="24"/>
                <w:szCs w:val="24"/>
              </w:rPr>
              <w:t>3</w:t>
            </w:r>
          </w:p>
        </w:tc>
        <w:tc>
          <w:tcPr>
            <w:tcW w:w="1196" w:type="dxa"/>
          </w:tcPr>
          <w:p w:rsidR="0023705E" w:rsidRPr="001316F7" w:rsidRDefault="0023705E" w:rsidP="00284699">
            <w:pPr>
              <w:rPr>
                <w:sz w:val="24"/>
                <w:szCs w:val="24"/>
              </w:rPr>
            </w:pPr>
            <w:r w:rsidRPr="001316F7">
              <w:rPr>
                <w:sz w:val="24"/>
                <w:szCs w:val="24"/>
              </w:rPr>
              <w:t>-</w:t>
            </w:r>
          </w:p>
        </w:tc>
        <w:tc>
          <w:tcPr>
            <w:tcW w:w="1196" w:type="dxa"/>
          </w:tcPr>
          <w:p w:rsidR="0023705E" w:rsidRPr="001316F7" w:rsidRDefault="0023705E" w:rsidP="00284699">
            <w:pPr>
              <w:rPr>
                <w:sz w:val="24"/>
                <w:szCs w:val="24"/>
              </w:rPr>
            </w:pPr>
            <w:r w:rsidRPr="001316F7">
              <w:rPr>
                <w:sz w:val="24"/>
                <w:szCs w:val="24"/>
              </w:rPr>
              <w:t>13</w:t>
            </w:r>
          </w:p>
        </w:tc>
        <w:tc>
          <w:tcPr>
            <w:tcW w:w="1196" w:type="dxa"/>
          </w:tcPr>
          <w:p w:rsidR="0023705E" w:rsidRPr="001316F7" w:rsidRDefault="0023705E" w:rsidP="00284699">
            <w:pPr>
              <w:rPr>
                <w:sz w:val="24"/>
                <w:szCs w:val="24"/>
              </w:rPr>
            </w:pPr>
            <w:r w:rsidRPr="001316F7">
              <w:rPr>
                <w:sz w:val="24"/>
                <w:szCs w:val="24"/>
              </w:rPr>
              <w:t>+</w:t>
            </w:r>
          </w:p>
        </w:tc>
        <w:tc>
          <w:tcPr>
            <w:tcW w:w="1196" w:type="dxa"/>
          </w:tcPr>
          <w:p w:rsidR="0023705E" w:rsidRPr="001316F7" w:rsidRDefault="0023705E" w:rsidP="00284699">
            <w:pPr>
              <w:rPr>
                <w:sz w:val="24"/>
                <w:szCs w:val="24"/>
              </w:rPr>
            </w:pPr>
            <w:r w:rsidRPr="001316F7">
              <w:rPr>
                <w:sz w:val="24"/>
                <w:szCs w:val="24"/>
              </w:rPr>
              <w:t>23</w:t>
            </w:r>
          </w:p>
        </w:tc>
        <w:tc>
          <w:tcPr>
            <w:tcW w:w="1197" w:type="dxa"/>
          </w:tcPr>
          <w:p w:rsidR="0023705E" w:rsidRPr="001316F7" w:rsidRDefault="0023705E" w:rsidP="00284699">
            <w:pPr>
              <w:rPr>
                <w:sz w:val="24"/>
                <w:szCs w:val="24"/>
              </w:rPr>
            </w:pPr>
            <w:r w:rsidRPr="001316F7">
              <w:rPr>
                <w:sz w:val="24"/>
                <w:szCs w:val="24"/>
              </w:rPr>
              <w:t>-</w:t>
            </w:r>
          </w:p>
        </w:tc>
        <w:tc>
          <w:tcPr>
            <w:tcW w:w="1197" w:type="dxa"/>
          </w:tcPr>
          <w:p w:rsidR="0023705E" w:rsidRPr="001316F7" w:rsidRDefault="0023705E" w:rsidP="00284699">
            <w:pPr>
              <w:rPr>
                <w:sz w:val="24"/>
                <w:szCs w:val="24"/>
              </w:rPr>
            </w:pPr>
            <w:r w:rsidRPr="001316F7">
              <w:rPr>
                <w:sz w:val="24"/>
                <w:szCs w:val="24"/>
              </w:rPr>
              <w:t>33</w:t>
            </w:r>
          </w:p>
        </w:tc>
        <w:tc>
          <w:tcPr>
            <w:tcW w:w="1197" w:type="dxa"/>
          </w:tcPr>
          <w:p w:rsidR="0023705E" w:rsidRPr="001316F7" w:rsidRDefault="0023705E" w:rsidP="00284699">
            <w:pPr>
              <w:rPr>
                <w:sz w:val="24"/>
                <w:szCs w:val="24"/>
              </w:rPr>
            </w:pPr>
            <w:r w:rsidRPr="001316F7">
              <w:rPr>
                <w:sz w:val="24"/>
                <w:szCs w:val="24"/>
              </w:rPr>
              <w:t>+</w:t>
            </w:r>
          </w:p>
        </w:tc>
      </w:tr>
      <w:tr w:rsidR="0023705E" w:rsidRPr="001316F7">
        <w:tc>
          <w:tcPr>
            <w:tcW w:w="1196" w:type="dxa"/>
          </w:tcPr>
          <w:p w:rsidR="0023705E" w:rsidRPr="001316F7" w:rsidRDefault="0023705E" w:rsidP="00284699">
            <w:pPr>
              <w:rPr>
                <w:sz w:val="24"/>
                <w:szCs w:val="24"/>
              </w:rPr>
            </w:pPr>
            <w:r w:rsidRPr="001316F7">
              <w:rPr>
                <w:sz w:val="24"/>
                <w:szCs w:val="24"/>
              </w:rPr>
              <w:t>5</w:t>
            </w:r>
          </w:p>
        </w:tc>
        <w:tc>
          <w:tcPr>
            <w:tcW w:w="1196" w:type="dxa"/>
          </w:tcPr>
          <w:p w:rsidR="0023705E" w:rsidRPr="001316F7" w:rsidRDefault="0023705E" w:rsidP="00284699">
            <w:pPr>
              <w:rPr>
                <w:sz w:val="24"/>
                <w:szCs w:val="24"/>
              </w:rPr>
            </w:pPr>
            <w:r w:rsidRPr="001316F7">
              <w:rPr>
                <w:sz w:val="24"/>
                <w:szCs w:val="24"/>
              </w:rPr>
              <w:t>+</w:t>
            </w:r>
          </w:p>
        </w:tc>
        <w:tc>
          <w:tcPr>
            <w:tcW w:w="1196" w:type="dxa"/>
          </w:tcPr>
          <w:p w:rsidR="0023705E" w:rsidRPr="001316F7" w:rsidRDefault="0023705E" w:rsidP="00284699">
            <w:pPr>
              <w:rPr>
                <w:sz w:val="24"/>
                <w:szCs w:val="24"/>
              </w:rPr>
            </w:pPr>
            <w:r w:rsidRPr="001316F7">
              <w:rPr>
                <w:sz w:val="24"/>
                <w:szCs w:val="24"/>
              </w:rPr>
              <w:t>15</w:t>
            </w:r>
          </w:p>
        </w:tc>
        <w:tc>
          <w:tcPr>
            <w:tcW w:w="1196" w:type="dxa"/>
          </w:tcPr>
          <w:p w:rsidR="0023705E" w:rsidRPr="001316F7" w:rsidRDefault="0023705E" w:rsidP="00284699">
            <w:pPr>
              <w:rPr>
                <w:sz w:val="24"/>
                <w:szCs w:val="24"/>
              </w:rPr>
            </w:pPr>
            <w:r w:rsidRPr="001316F7">
              <w:rPr>
                <w:sz w:val="24"/>
                <w:szCs w:val="24"/>
              </w:rPr>
              <w:t>-</w:t>
            </w:r>
          </w:p>
        </w:tc>
        <w:tc>
          <w:tcPr>
            <w:tcW w:w="1196" w:type="dxa"/>
          </w:tcPr>
          <w:p w:rsidR="0023705E" w:rsidRPr="001316F7" w:rsidRDefault="0023705E" w:rsidP="00284699">
            <w:pPr>
              <w:rPr>
                <w:sz w:val="24"/>
                <w:szCs w:val="24"/>
              </w:rPr>
            </w:pPr>
            <w:r w:rsidRPr="001316F7">
              <w:rPr>
                <w:sz w:val="24"/>
                <w:szCs w:val="24"/>
              </w:rPr>
              <w:t>25</w:t>
            </w:r>
          </w:p>
        </w:tc>
        <w:tc>
          <w:tcPr>
            <w:tcW w:w="1197" w:type="dxa"/>
          </w:tcPr>
          <w:p w:rsidR="0023705E" w:rsidRPr="001316F7" w:rsidRDefault="0023705E" w:rsidP="00284699">
            <w:pPr>
              <w:rPr>
                <w:sz w:val="24"/>
                <w:szCs w:val="24"/>
              </w:rPr>
            </w:pPr>
            <w:r w:rsidRPr="001316F7">
              <w:rPr>
                <w:sz w:val="24"/>
                <w:szCs w:val="24"/>
              </w:rPr>
              <w:t>+</w:t>
            </w:r>
          </w:p>
        </w:tc>
        <w:tc>
          <w:tcPr>
            <w:tcW w:w="1197" w:type="dxa"/>
          </w:tcPr>
          <w:p w:rsidR="0023705E" w:rsidRPr="001316F7" w:rsidRDefault="0023705E" w:rsidP="00284699">
            <w:pPr>
              <w:rPr>
                <w:sz w:val="24"/>
                <w:szCs w:val="24"/>
              </w:rPr>
            </w:pPr>
            <w:r w:rsidRPr="001316F7">
              <w:rPr>
                <w:sz w:val="24"/>
                <w:szCs w:val="24"/>
              </w:rPr>
              <w:t>35</w:t>
            </w:r>
          </w:p>
        </w:tc>
        <w:tc>
          <w:tcPr>
            <w:tcW w:w="1197" w:type="dxa"/>
          </w:tcPr>
          <w:p w:rsidR="0023705E" w:rsidRPr="001316F7" w:rsidRDefault="0023705E" w:rsidP="00284699">
            <w:pPr>
              <w:rPr>
                <w:sz w:val="24"/>
                <w:szCs w:val="24"/>
              </w:rPr>
            </w:pPr>
            <w:r w:rsidRPr="001316F7">
              <w:rPr>
                <w:sz w:val="24"/>
                <w:szCs w:val="24"/>
              </w:rPr>
              <w:t>-</w:t>
            </w:r>
          </w:p>
        </w:tc>
      </w:tr>
      <w:tr w:rsidR="0023705E" w:rsidRPr="001316F7">
        <w:tc>
          <w:tcPr>
            <w:tcW w:w="1196" w:type="dxa"/>
          </w:tcPr>
          <w:p w:rsidR="0023705E" w:rsidRPr="001316F7" w:rsidRDefault="0023705E" w:rsidP="00284699">
            <w:pPr>
              <w:rPr>
                <w:sz w:val="24"/>
                <w:szCs w:val="24"/>
              </w:rPr>
            </w:pPr>
            <w:r w:rsidRPr="001316F7">
              <w:rPr>
                <w:sz w:val="24"/>
                <w:szCs w:val="24"/>
              </w:rPr>
              <w:t>7</w:t>
            </w:r>
          </w:p>
        </w:tc>
        <w:tc>
          <w:tcPr>
            <w:tcW w:w="1196" w:type="dxa"/>
          </w:tcPr>
          <w:p w:rsidR="0023705E" w:rsidRPr="001316F7" w:rsidRDefault="0023705E" w:rsidP="00284699">
            <w:pPr>
              <w:rPr>
                <w:sz w:val="24"/>
                <w:szCs w:val="24"/>
              </w:rPr>
            </w:pPr>
            <w:r w:rsidRPr="001316F7">
              <w:rPr>
                <w:sz w:val="24"/>
                <w:szCs w:val="24"/>
              </w:rPr>
              <w:t>-</w:t>
            </w:r>
          </w:p>
        </w:tc>
        <w:tc>
          <w:tcPr>
            <w:tcW w:w="1196" w:type="dxa"/>
          </w:tcPr>
          <w:p w:rsidR="0023705E" w:rsidRPr="001316F7" w:rsidRDefault="0023705E" w:rsidP="00284699">
            <w:pPr>
              <w:rPr>
                <w:sz w:val="24"/>
                <w:szCs w:val="24"/>
              </w:rPr>
            </w:pPr>
            <w:r w:rsidRPr="001316F7">
              <w:rPr>
                <w:sz w:val="24"/>
                <w:szCs w:val="24"/>
              </w:rPr>
              <w:t>17</w:t>
            </w:r>
          </w:p>
        </w:tc>
        <w:tc>
          <w:tcPr>
            <w:tcW w:w="1196" w:type="dxa"/>
          </w:tcPr>
          <w:p w:rsidR="0023705E" w:rsidRPr="001316F7" w:rsidRDefault="0023705E" w:rsidP="00284699">
            <w:pPr>
              <w:rPr>
                <w:sz w:val="24"/>
                <w:szCs w:val="24"/>
              </w:rPr>
            </w:pPr>
            <w:r w:rsidRPr="001316F7">
              <w:rPr>
                <w:sz w:val="24"/>
                <w:szCs w:val="24"/>
              </w:rPr>
              <w:t>+</w:t>
            </w:r>
          </w:p>
        </w:tc>
        <w:tc>
          <w:tcPr>
            <w:tcW w:w="1196" w:type="dxa"/>
          </w:tcPr>
          <w:p w:rsidR="0023705E" w:rsidRPr="001316F7" w:rsidRDefault="0023705E" w:rsidP="00284699">
            <w:pPr>
              <w:rPr>
                <w:sz w:val="24"/>
                <w:szCs w:val="24"/>
              </w:rPr>
            </w:pPr>
            <w:r w:rsidRPr="001316F7">
              <w:rPr>
                <w:sz w:val="24"/>
                <w:szCs w:val="24"/>
              </w:rPr>
              <w:t>27</w:t>
            </w:r>
          </w:p>
        </w:tc>
        <w:tc>
          <w:tcPr>
            <w:tcW w:w="1197" w:type="dxa"/>
          </w:tcPr>
          <w:p w:rsidR="0023705E" w:rsidRPr="001316F7" w:rsidRDefault="0023705E" w:rsidP="00284699">
            <w:pPr>
              <w:rPr>
                <w:sz w:val="24"/>
                <w:szCs w:val="24"/>
              </w:rPr>
            </w:pPr>
            <w:r w:rsidRPr="001316F7">
              <w:rPr>
                <w:sz w:val="24"/>
                <w:szCs w:val="24"/>
              </w:rPr>
              <w:t>-</w:t>
            </w:r>
          </w:p>
        </w:tc>
        <w:tc>
          <w:tcPr>
            <w:tcW w:w="1197" w:type="dxa"/>
          </w:tcPr>
          <w:p w:rsidR="0023705E" w:rsidRPr="001316F7" w:rsidRDefault="0023705E" w:rsidP="00284699">
            <w:pPr>
              <w:rPr>
                <w:sz w:val="24"/>
                <w:szCs w:val="24"/>
              </w:rPr>
            </w:pPr>
            <w:r w:rsidRPr="001316F7">
              <w:rPr>
                <w:sz w:val="24"/>
                <w:szCs w:val="24"/>
              </w:rPr>
              <w:t>37</w:t>
            </w:r>
          </w:p>
        </w:tc>
        <w:tc>
          <w:tcPr>
            <w:tcW w:w="1197" w:type="dxa"/>
          </w:tcPr>
          <w:p w:rsidR="0023705E" w:rsidRPr="001316F7" w:rsidRDefault="0023705E" w:rsidP="00284699">
            <w:pPr>
              <w:rPr>
                <w:sz w:val="24"/>
                <w:szCs w:val="24"/>
              </w:rPr>
            </w:pPr>
            <w:r w:rsidRPr="001316F7">
              <w:rPr>
                <w:sz w:val="24"/>
                <w:szCs w:val="24"/>
              </w:rPr>
              <w:t>+</w:t>
            </w:r>
          </w:p>
        </w:tc>
      </w:tr>
      <w:tr w:rsidR="0023705E" w:rsidRPr="001316F7">
        <w:tc>
          <w:tcPr>
            <w:tcW w:w="1196" w:type="dxa"/>
          </w:tcPr>
          <w:p w:rsidR="0023705E" w:rsidRPr="001316F7" w:rsidRDefault="0023705E" w:rsidP="00284699">
            <w:pPr>
              <w:rPr>
                <w:sz w:val="24"/>
                <w:szCs w:val="24"/>
              </w:rPr>
            </w:pPr>
            <w:r w:rsidRPr="001316F7">
              <w:rPr>
                <w:sz w:val="24"/>
                <w:szCs w:val="24"/>
              </w:rPr>
              <w:t>9</w:t>
            </w:r>
          </w:p>
        </w:tc>
        <w:tc>
          <w:tcPr>
            <w:tcW w:w="1196" w:type="dxa"/>
          </w:tcPr>
          <w:p w:rsidR="0023705E" w:rsidRPr="001316F7" w:rsidRDefault="0023705E" w:rsidP="00284699">
            <w:pPr>
              <w:rPr>
                <w:sz w:val="24"/>
                <w:szCs w:val="24"/>
              </w:rPr>
            </w:pPr>
            <w:r w:rsidRPr="001316F7">
              <w:rPr>
                <w:sz w:val="24"/>
                <w:szCs w:val="24"/>
              </w:rPr>
              <w:t>+</w:t>
            </w:r>
          </w:p>
        </w:tc>
        <w:tc>
          <w:tcPr>
            <w:tcW w:w="1196" w:type="dxa"/>
          </w:tcPr>
          <w:p w:rsidR="0023705E" w:rsidRPr="001316F7" w:rsidRDefault="0023705E" w:rsidP="00284699">
            <w:pPr>
              <w:rPr>
                <w:sz w:val="24"/>
                <w:szCs w:val="24"/>
              </w:rPr>
            </w:pPr>
            <w:r w:rsidRPr="001316F7">
              <w:rPr>
                <w:sz w:val="24"/>
                <w:szCs w:val="24"/>
              </w:rPr>
              <w:t>19</w:t>
            </w:r>
          </w:p>
        </w:tc>
        <w:tc>
          <w:tcPr>
            <w:tcW w:w="1196" w:type="dxa"/>
          </w:tcPr>
          <w:p w:rsidR="0023705E" w:rsidRPr="001316F7" w:rsidRDefault="0023705E" w:rsidP="00284699">
            <w:pPr>
              <w:rPr>
                <w:sz w:val="24"/>
                <w:szCs w:val="24"/>
              </w:rPr>
            </w:pPr>
            <w:r w:rsidRPr="001316F7">
              <w:rPr>
                <w:sz w:val="24"/>
                <w:szCs w:val="24"/>
              </w:rPr>
              <w:t>-</w:t>
            </w:r>
          </w:p>
        </w:tc>
        <w:tc>
          <w:tcPr>
            <w:tcW w:w="1196" w:type="dxa"/>
          </w:tcPr>
          <w:p w:rsidR="0023705E" w:rsidRPr="001316F7" w:rsidRDefault="0023705E" w:rsidP="00284699">
            <w:pPr>
              <w:rPr>
                <w:sz w:val="24"/>
                <w:szCs w:val="24"/>
              </w:rPr>
            </w:pPr>
            <w:r w:rsidRPr="001316F7">
              <w:rPr>
                <w:sz w:val="24"/>
                <w:szCs w:val="24"/>
              </w:rPr>
              <w:t>29</w:t>
            </w:r>
          </w:p>
        </w:tc>
        <w:tc>
          <w:tcPr>
            <w:tcW w:w="1197" w:type="dxa"/>
          </w:tcPr>
          <w:p w:rsidR="0023705E" w:rsidRPr="001316F7" w:rsidRDefault="0023705E" w:rsidP="00284699">
            <w:pPr>
              <w:rPr>
                <w:sz w:val="24"/>
                <w:szCs w:val="24"/>
              </w:rPr>
            </w:pPr>
            <w:r w:rsidRPr="001316F7">
              <w:rPr>
                <w:sz w:val="24"/>
                <w:szCs w:val="24"/>
              </w:rPr>
              <w:t>+</w:t>
            </w:r>
          </w:p>
        </w:tc>
        <w:tc>
          <w:tcPr>
            <w:tcW w:w="1197" w:type="dxa"/>
          </w:tcPr>
          <w:p w:rsidR="0023705E" w:rsidRPr="001316F7" w:rsidRDefault="0023705E" w:rsidP="00284699">
            <w:pPr>
              <w:rPr>
                <w:sz w:val="24"/>
                <w:szCs w:val="24"/>
              </w:rPr>
            </w:pPr>
            <w:r w:rsidRPr="001316F7">
              <w:rPr>
                <w:sz w:val="24"/>
                <w:szCs w:val="24"/>
              </w:rPr>
              <w:t>39</w:t>
            </w:r>
          </w:p>
        </w:tc>
        <w:tc>
          <w:tcPr>
            <w:tcW w:w="1197" w:type="dxa"/>
          </w:tcPr>
          <w:p w:rsidR="0023705E" w:rsidRPr="001316F7" w:rsidRDefault="0023705E" w:rsidP="00284699">
            <w:pPr>
              <w:rPr>
                <w:sz w:val="24"/>
                <w:szCs w:val="24"/>
              </w:rPr>
            </w:pPr>
            <w:r w:rsidRPr="001316F7">
              <w:rPr>
                <w:sz w:val="24"/>
                <w:szCs w:val="24"/>
              </w:rPr>
              <w:t>-</w:t>
            </w:r>
          </w:p>
        </w:tc>
      </w:tr>
    </w:tbl>
    <w:p w:rsidR="0023705E" w:rsidRPr="001316F7" w:rsidRDefault="0023705E" w:rsidP="008918BA">
      <w:pPr>
        <w:rPr>
          <w:sz w:val="24"/>
          <w:szCs w:val="24"/>
        </w:rPr>
      </w:pPr>
      <w:r w:rsidRPr="001316F7">
        <w:rPr>
          <w:sz w:val="24"/>
          <w:szCs w:val="24"/>
        </w:rPr>
        <w:t>Шкала оценок коммуникативных склонностей</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7"/>
        <w:gridCol w:w="1979"/>
        <w:gridCol w:w="4317"/>
      </w:tblGrid>
      <w:tr w:rsidR="0023705E" w:rsidRPr="001316F7">
        <w:tc>
          <w:tcPr>
            <w:tcW w:w="3168" w:type="dxa"/>
          </w:tcPr>
          <w:p w:rsidR="0023705E" w:rsidRPr="001316F7" w:rsidRDefault="0023705E" w:rsidP="00284699">
            <w:pPr>
              <w:rPr>
                <w:sz w:val="24"/>
                <w:szCs w:val="24"/>
              </w:rPr>
            </w:pPr>
            <w:r w:rsidRPr="001316F7">
              <w:rPr>
                <w:sz w:val="24"/>
                <w:szCs w:val="24"/>
              </w:rPr>
              <w:t>Коэффициент коммуникативных склонностей</w:t>
            </w:r>
          </w:p>
        </w:tc>
        <w:tc>
          <w:tcPr>
            <w:tcW w:w="1980" w:type="dxa"/>
          </w:tcPr>
          <w:p w:rsidR="0023705E" w:rsidRPr="001316F7" w:rsidRDefault="0023705E" w:rsidP="00284699">
            <w:pPr>
              <w:rPr>
                <w:sz w:val="24"/>
                <w:szCs w:val="24"/>
              </w:rPr>
            </w:pPr>
            <w:r w:rsidRPr="001316F7">
              <w:rPr>
                <w:sz w:val="24"/>
                <w:szCs w:val="24"/>
              </w:rPr>
              <w:t>Оценка</w:t>
            </w:r>
          </w:p>
        </w:tc>
        <w:tc>
          <w:tcPr>
            <w:tcW w:w="4320" w:type="dxa"/>
          </w:tcPr>
          <w:p w:rsidR="0023705E" w:rsidRPr="001316F7" w:rsidRDefault="0023705E" w:rsidP="00284699">
            <w:pPr>
              <w:rPr>
                <w:sz w:val="24"/>
                <w:szCs w:val="24"/>
              </w:rPr>
            </w:pPr>
            <w:r w:rsidRPr="001316F7">
              <w:rPr>
                <w:sz w:val="24"/>
                <w:szCs w:val="24"/>
              </w:rPr>
              <w:t>Уровень проявления коммуникативных склонностей</w:t>
            </w:r>
          </w:p>
        </w:tc>
      </w:tr>
      <w:tr w:rsidR="0023705E" w:rsidRPr="001316F7">
        <w:tc>
          <w:tcPr>
            <w:tcW w:w="3168" w:type="dxa"/>
          </w:tcPr>
          <w:p w:rsidR="0023705E" w:rsidRPr="001316F7" w:rsidRDefault="0023705E" w:rsidP="00284699">
            <w:pPr>
              <w:rPr>
                <w:sz w:val="24"/>
                <w:szCs w:val="24"/>
              </w:rPr>
            </w:pPr>
            <w:r w:rsidRPr="001316F7">
              <w:rPr>
                <w:sz w:val="24"/>
                <w:szCs w:val="24"/>
              </w:rPr>
              <w:t>0,1 – 0,45</w:t>
            </w:r>
          </w:p>
        </w:tc>
        <w:tc>
          <w:tcPr>
            <w:tcW w:w="1980" w:type="dxa"/>
          </w:tcPr>
          <w:p w:rsidR="0023705E" w:rsidRPr="001316F7" w:rsidRDefault="0023705E" w:rsidP="00284699">
            <w:pPr>
              <w:rPr>
                <w:sz w:val="24"/>
                <w:szCs w:val="24"/>
              </w:rPr>
            </w:pPr>
            <w:r w:rsidRPr="001316F7">
              <w:rPr>
                <w:sz w:val="24"/>
                <w:szCs w:val="24"/>
              </w:rPr>
              <w:t>1</w:t>
            </w:r>
          </w:p>
        </w:tc>
        <w:tc>
          <w:tcPr>
            <w:tcW w:w="4320" w:type="dxa"/>
          </w:tcPr>
          <w:p w:rsidR="0023705E" w:rsidRPr="001316F7" w:rsidRDefault="0023705E" w:rsidP="00284699">
            <w:pPr>
              <w:rPr>
                <w:sz w:val="24"/>
                <w:szCs w:val="24"/>
              </w:rPr>
            </w:pPr>
            <w:r w:rsidRPr="001316F7">
              <w:rPr>
                <w:sz w:val="24"/>
                <w:szCs w:val="24"/>
              </w:rPr>
              <w:t xml:space="preserve">Низкий </w:t>
            </w:r>
          </w:p>
        </w:tc>
      </w:tr>
      <w:tr w:rsidR="0023705E" w:rsidRPr="001316F7">
        <w:tc>
          <w:tcPr>
            <w:tcW w:w="3168" w:type="dxa"/>
          </w:tcPr>
          <w:p w:rsidR="0023705E" w:rsidRPr="001316F7" w:rsidRDefault="0023705E" w:rsidP="00284699">
            <w:pPr>
              <w:rPr>
                <w:sz w:val="24"/>
                <w:szCs w:val="24"/>
              </w:rPr>
            </w:pPr>
            <w:r w:rsidRPr="001316F7">
              <w:rPr>
                <w:sz w:val="24"/>
                <w:szCs w:val="24"/>
              </w:rPr>
              <w:t>0,46 – 0,55</w:t>
            </w:r>
          </w:p>
        </w:tc>
        <w:tc>
          <w:tcPr>
            <w:tcW w:w="1980" w:type="dxa"/>
          </w:tcPr>
          <w:p w:rsidR="0023705E" w:rsidRPr="001316F7" w:rsidRDefault="0023705E" w:rsidP="00284699">
            <w:pPr>
              <w:rPr>
                <w:sz w:val="24"/>
                <w:szCs w:val="24"/>
              </w:rPr>
            </w:pPr>
            <w:r w:rsidRPr="001316F7">
              <w:rPr>
                <w:sz w:val="24"/>
                <w:szCs w:val="24"/>
              </w:rPr>
              <w:t>2</w:t>
            </w:r>
          </w:p>
        </w:tc>
        <w:tc>
          <w:tcPr>
            <w:tcW w:w="4320" w:type="dxa"/>
          </w:tcPr>
          <w:p w:rsidR="0023705E" w:rsidRPr="001316F7" w:rsidRDefault="0023705E" w:rsidP="00284699">
            <w:pPr>
              <w:rPr>
                <w:sz w:val="24"/>
                <w:szCs w:val="24"/>
              </w:rPr>
            </w:pPr>
            <w:r w:rsidRPr="001316F7">
              <w:rPr>
                <w:sz w:val="24"/>
                <w:szCs w:val="24"/>
              </w:rPr>
              <w:t xml:space="preserve">Ниже среднего </w:t>
            </w:r>
          </w:p>
        </w:tc>
      </w:tr>
      <w:tr w:rsidR="0023705E" w:rsidRPr="001316F7">
        <w:tc>
          <w:tcPr>
            <w:tcW w:w="3168" w:type="dxa"/>
          </w:tcPr>
          <w:p w:rsidR="0023705E" w:rsidRPr="001316F7" w:rsidRDefault="0023705E" w:rsidP="00284699">
            <w:pPr>
              <w:rPr>
                <w:sz w:val="24"/>
                <w:szCs w:val="24"/>
              </w:rPr>
            </w:pPr>
            <w:r w:rsidRPr="001316F7">
              <w:rPr>
                <w:sz w:val="24"/>
                <w:szCs w:val="24"/>
              </w:rPr>
              <w:t>0,56 – 0,65</w:t>
            </w:r>
          </w:p>
        </w:tc>
        <w:tc>
          <w:tcPr>
            <w:tcW w:w="1980" w:type="dxa"/>
          </w:tcPr>
          <w:p w:rsidR="0023705E" w:rsidRPr="001316F7" w:rsidRDefault="0023705E" w:rsidP="00284699">
            <w:pPr>
              <w:rPr>
                <w:sz w:val="24"/>
                <w:szCs w:val="24"/>
              </w:rPr>
            </w:pPr>
            <w:r w:rsidRPr="001316F7">
              <w:rPr>
                <w:sz w:val="24"/>
                <w:szCs w:val="24"/>
              </w:rPr>
              <w:t>3</w:t>
            </w:r>
          </w:p>
        </w:tc>
        <w:tc>
          <w:tcPr>
            <w:tcW w:w="4320" w:type="dxa"/>
          </w:tcPr>
          <w:p w:rsidR="0023705E" w:rsidRPr="001316F7" w:rsidRDefault="0023705E" w:rsidP="00284699">
            <w:pPr>
              <w:rPr>
                <w:sz w:val="24"/>
                <w:szCs w:val="24"/>
              </w:rPr>
            </w:pPr>
            <w:r w:rsidRPr="001316F7">
              <w:rPr>
                <w:sz w:val="24"/>
                <w:szCs w:val="24"/>
              </w:rPr>
              <w:t xml:space="preserve">Средний </w:t>
            </w:r>
          </w:p>
        </w:tc>
      </w:tr>
      <w:tr w:rsidR="0023705E" w:rsidRPr="001316F7">
        <w:tc>
          <w:tcPr>
            <w:tcW w:w="3168" w:type="dxa"/>
          </w:tcPr>
          <w:p w:rsidR="0023705E" w:rsidRPr="001316F7" w:rsidRDefault="0023705E" w:rsidP="00284699">
            <w:pPr>
              <w:rPr>
                <w:sz w:val="24"/>
                <w:szCs w:val="24"/>
              </w:rPr>
            </w:pPr>
            <w:r w:rsidRPr="001316F7">
              <w:rPr>
                <w:sz w:val="24"/>
                <w:szCs w:val="24"/>
              </w:rPr>
              <w:t>0,66 – 0,75</w:t>
            </w:r>
          </w:p>
        </w:tc>
        <w:tc>
          <w:tcPr>
            <w:tcW w:w="1980" w:type="dxa"/>
          </w:tcPr>
          <w:p w:rsidR="0023705E" w:rsidRPr="001316F7" w:rsidRDefault="0023705E" w:rsidP="00284699">
            <w:pPr>
              <w:rPr>
                <w:sz w:val="24"/>
                <w:szCs w:val="24"/>
              </w:rPr>
            </w:pPr>
            <w:r w:rsidRPr="001316F7">
              <w:rPr>
                <w:sz w:val="24"/>
                <w:szCs w:val="24"/>
              </w:rPr>
              <w:t>4</w:t>
            </w:r>
          </w:p>
        </w:tc>
        <w:tc>
          <w:tcPr>
            <w:tcW w:w="4320" w:type="dxa"/>
          </w:tcPr>
          <w:p w:rsidR="0023705E" w:rsidRPr="001316F7" w:rsidRDefault="0023705E" w:rsidP="00284699">
            <w:pPr>
              <w:rPr>
                <w:sz w:val="24"/>
                <w:szCs w:val="24"/>
              </w:rPr>
            </w:pPr>
            <w:r w:rsidRPr="001316F7">
              <w:rPr>
                <w:sz w:val="24"/>
                <w:szCs w:val="24"/>
              </w:rPr>
              <w:t xml:space="preserve">Высокий </w:t>
            </w:r>
          </w:p>
        </w:tc>
      </w:tr>
      <w:tr w:rsidR="0023705E" w:rsidRPr="001316F7">
        <w:tc>
          <w:tcPr>
            <w:tcW w:w="3168" w:type="dxa"/>
          </w:tcPr>
          <w:p w:rsidR="0023705E" w:rsidRPr="001316F7" w:rsidRDefault="0023705E" w:rsidP="00284699">
            <w:pPr>
              <w:rPr>
                <w:sz w:val="24"/>
                <w:szCs w:val="24"/>
              </w:rPr>
            </w:pPr>
            <w:r w:rsidRPr="001316F7">
              <w:rPr>
                <w:sz w:val="24"/>
                <w:szCs w:val="24"/>
              </w:rPr>
              <w:t>0,76 – 1,0</w:t>
            </w:r>
          </w:p>
        </w:tc>
        <w:tc>
          <w:tcPr>
            <w:tcW w:w="1980" w:type="dxa"/>
          </w:tcPr>
          <w:p w:rsidR="0023705E" w:rsidRPr="001316F7" w:rsidRDefault="0023705E" w:rsidP="00284699">
            <w:pPr>
              <w:rPr>
                <w:sz w:val="24"/>
                <w:szCs w:val="24"/>
              </w:rPr>
            </w:pPr>
            <w:r w:rsidRPr="001316F7">
              <w:rPr>
                <w:sz w:val="24"/>
                <w:szCs w:val="24"/>
              </w:rPr>
              <w:t>5</w:t>
            </w:r>
          </w:p>
        </w:tc>
        <w:tc>
          <w:tcPr>
            <w:tcW w:w="4320" w:type="dxa"/>
          </w:tcPr>
          <w:p w:rsidR="0023705E" w:rsidRPr="001316F7" w:rsidRDefault="0023705E" w:rsidP="00284699">
            <w:pPr>
              <w:rPr>
                <w:sz w:val="24"/>
                <w:szCs w:val="24"/>
              </w:rPr>
            </w:pPr>
            <w:r w:rsidRPr="001316F7">
              <w:rPr>
                <w:sz w:val="24"/>
                <w:szCs w:val="24"/>
              </w:rPr>
              <w:t>Очень высокий</w:t>
            </w:r>
          </w:p>
        </w:tc>
      </w:tr>
    </w:tbl>
    <w:p w:rsidR="0023705E" w:rsidRPr="001316F7" w:rsidRDefault="0023705E" w:rsidP="008918BA">
      <w:pPr>
        <w:rPr>
          <w:sz w:val="24"/>
          <w:szCs w:val="24"/>
        </w:rPr>
      </w:pPr>
      <w:r w:rsidRPr="001316F7">
        <w:rPr>
          <w:sz w:val="24"/>
          <w:szCs w:val="24"/>
        </w:rPr>
        <w:t>Организаторские склонности</w:t>
      </w:r>
    </w:p>
    <w:p w:rsidR="0023705E" w:rsidRPr="001316F7" w:rsidRDefault="0023705E" w:rsidP="008918BA">
      <w:pPr>
        <w:rPr>
          <w:sz w:val="24"/>
          <w:szCs w:val="24"/>
        </w:rPr>
      </w:pPr>
      <w:r w:rsidRPr="001316F7">
        <w:rPr>
          <w:sz w:val="24"/>
          <w:szCs w:val="24"/>
        </w:rPr>
        <w:t>Дешифратор№2</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3"/>
        <w:gridCol w:w="1182"/>
        <w:gridCol w:w="1183"/>
        <w:gridCol w:w="1182"/>
        <w:gridCol w:w="1183"/>
        <w:gridCol w:w="1183"/>
        <w:gridCol w:w="1184"/>
        <w:gridCol w:w="1183"/>
      </w:tblGrid>
      <w:tr w:rsidR="0023705E" w:rsidRPr="001316F7">
        <w:tc>
          <w:tcPr>
            <w:tcW w:w="1196" w:type="dxa"/>
          </w:tcPr>
          <w:p w:rsidR="0023705E" w:rsidRPr="001316F7" w:rsidRDefault="0023705E" w:rsidP="00284699">
            <w:pPr>
              <w:rPr>
                <w:sz w:val="24"/>
                <w:szCs w:val="24"/>
              </w:rPr>
            </w:pPr>
            <w:r w:rsidRPr="001316F7">
              <w:rPr>
                <w:sz w:val="24"/>
                <w:szCs w:val="24"/>
              </w:rPr>
              <w:t>2</w:t>
            </w:r>
          </w:p>
        </w:tc>
        <w:tc>
          <w:tcPr>
            <w:tcW w:w="1196" w:type="dxa"/>
          </w:tcPr>
          <w:p w:rsidR="0023705E" w:rsidRPr="001316F7" w:rsidRDefault="0023705E" w:rsidP="00284699">
            <w:pPr>
              <w:rPr>
                <w:sz w:val="24"/>
                <w:szCs w:val="24"/>
              </w:rPr>
            </w:pPr>
            <w:r w:rsidRPr="001316F7">
              <w:rPr>
                <w:sz w:val="24"/>
                <w:szCs w:val="24"/>
              </w:rPr>
              <w:t>+</w:t>
            </w:r>
          </w:p>
        </w:tc>
        <w:tc>
          <w:tcPr>
            <w:tcW w:w="1196" w:type="dxa"/>
          </w:tcPr>
          <w:p w:rsidR="0023705E" w:rsidRPr="001316F7" w:rsidRDefault="0023705E" w:rsidP="00284699">
            <w:pPr>
              <w:rPr>
                <w:sz w:val="24"/>
                <w:szCs w:val="24"/>
              </w:rPr>
            </w:pPr>
            <w:r w:rsidRPr="001316F7">
              <w:rPr>
                <w:sz w:val="24"/>
                <w:szCs w:val="24"/>
              </w:rPr>
              <w:t>12</w:t>
            </w:r>
          </w:p>
        </w:tc>
        <w:tc>
          <w:tcPr>
            <w:tcW w:w="1196" w:type="dxa"/>
          </w:tcPr>
          <w:p w:rsidR="0023705E" w:rsidRPr="001316F7" w:rsidRDefault="0023705E" w:rsidP="00284699">
            <w:pPr>
              <w:rPr>
                <w:sz w:val="24"/>
                <w:szCs w:val="24"/>
              </w:rPr>
            </w:pPr>
            <w:r w:rsidRPr="001316F7">
              <w:rPr>
                <w:sz w:val="24"/>
                <w:szCs w:val="24"/>
              </w:rPr>
              <w:t>-</w:t>
            </w:r>
          </w:p>
        </w:tc>
        <w:tc>
          <w:tcPr>
            <w:tcW w:w="1196" w:type="dxa"/>
          </w:tcPr>
          <w:p w:rsidR="0023705E" w:rsidRPr="001316F7" w:rsidRDefault="0023705E" w:rsidP="00284699">
            <w:pPr>
              <w:rPr>
                <w:sz w:val="24"/>
                <w:szCs w:val="24"/>
              </w:rPr>
            </w:pPr>
            <w:r w:rsidRPr="001316F7">
              <w:rPr>
                <w:sz w:val="24"/>
                <w:szCs w:val="24"/>
              </w:rPr>
              <w:t>22</w:t>
            </w:r>
          </w:p>
        </w:tc>
        <w:tc>
          <w:tcPr>
            <w:tcW w:w="1197" w:type="dxa"/>
          </w:tcPr>
          <w:p w:rsidR="0023705E" w:rsidRPr="001316F7" w:rsidRDefault="0023705E" w:rsidP="00284699">
            <w:pPr>
              <w:rPr>
                <w:sz w:val="24"/>
                <w:szCs w:val="24"/>
              </w:rPr>
            </w:pPr>
            <w:r w:rsidRPr="001316F7">
              <w:rPr>
                <w:sz w:val="24"/>
                <w:szCs w:val="24"/>
              </w:rPr>
              <w:t>+</w:t>
            </w:r>
          </w:p>
        </w:tc>
        <w:tc>
          <w:tcPr>
            <w:tcW w:w="1197" w:type="dxa"/>
          </w:tcPr>
          <w:p w:rsidR="0023705E" w:rsidRPr="001316F7" w:rsidRDefault="0023705E" w:rsidP="00284699">
            <w:pPr>
              <w:rPr>
                <w:sz w:val="24"/>
                <w:szCs w:val="24"/>
              </w:rPr>
            </w:pPr>
            <w:r w:rsidRPr="001316F7">
              <w:rPr>
                <w:sz w:val="24"/>
                <w:szCs w:val="24"/>
              </w:rPr>
              <w:t>32</w:t>
            </w:r>
          </w:p>
        </w:tc>
        <w:tc>
          <w:tcPr>
            <w:tcW w:w="1197" w:type="dxa"/>
          </w:tcPr>
          <w:p w:rsidR="0023705E" w:rsidRPr="001316F7" w:rsidRDefault="0023705E" w:rsidP="00284699">
            <w:pPr>
              <w:rPr>
                <w:sz w:val="24"/>
                <w:szCs w:val="24"/>
              </w:rPr>
            </w:pPr>
            <w:r w:rsidRPr="001316F7">
              <w:rPr>
                <w:sz w:val="24"/>
                <w:szCs w:val="24"/>
              </w:rPr>
              <w:t>-</w:t>
            </w:r>
          </w:p>
        </w:tc>
      </w:tr>
      <w:tr w:rsidR="0023705E" w:rsidRPr="001316F7">
        <w:tc>
          <w:tcPr>
            <w:tcW w:w="1196" w:type="dxa"/>
          </w:tcPr>
          <w:p w:rsidR="0023705E" w:rsidRPr="001316F7" w:rsidRDefault="0023705E" w:rsidP="00284699">
            <w:pPr>
              <w:rPr>
                <w:sz w:val="24"/>
                <w:szCs w:val="24"/>
              </w:rPr>
            </w:pPr>
            <w:r w:rsidRPr="001316F7">
              <w:rPr>
                <w:sz w:val="24"/>
                <w:szCs w:val="24"/>
              </w:rPr>
              <w:t>4</w:t>
            </w:r>
          </w:p>
        </w:tc>
        <w:tc>
          <w:tcPr>
            <w:tcW w:w="1196" w:type="dxa"/>
          </w:tcPr>
          <w:p w:rsidR="0023705E" w:rsidRPr="001316F7" w:rsidRDefault="0023705E" w:rsidP="00284699">
            <w:pPr>
              <w:rPr>
                <w:sz w:val="24"/>
                <w:szCs w:val="24"/>
              </w:rPr>
            </w:pPr>
            <w:r w:rsidRPr="001316F7">
              <w:rPr>
                <w:sz w:val="24"/>
                <w:szCs w:val="24"/>
              </w:rPr>
              <w:t>-</w:t>
            </w:r>
          </w:p>
        </w:tc>
        <w:tc>
          <w:tcPr>
            <w:tcW w:w="1196" w:type="dxa"/>
          </w:tcPr>
          <w:p w:rsidR="0023705E" w:rsidRPr="001316F7" w:rsidRDefault="0023705E" w:rsidP="00284699">
            <w:pPr>
              <w:rPr>
                <w:sz w:val="24"/>
                <w:szCs w:val="24"/>
              </w:rPr>
            </w:pPr>
            <w:r w:rsidRPr="001316F7">
              <w:rPr>
                <w:sz w:val="24"/>
                <w:szCs w:val="24"/>
              </w:rPr>
              <w:t>14</w:t>
            </w:r>
          </w:p>
        </w:tc>
        <w:tc>
          <w:tcPr>
            <w:tcW w:w="1196" w:type="dxa"/>
          </w:tcPr>
          <w:p w:rsidR="0023705E" w:rsidRPr="001316F7" w:rsidRDefault="0023705E" w:rsidP="00284699">
            <w:pPr>
              <w:rPr>
                <w:sz w:val="24"/>
                <w:szCs w:val="24"/>
              </w:rPr>
            </w:pPr>
            <w:r w:rsidRPr="001316F7">
              <w:rPr>
                <w:sz w:val="24"/>
                <w:szCs w:val="24"/>
              </w:rPr>
              <w:t>+</w:t>
            </w:r>
          </w:p>
        </w:tc>
        <w:tc>
          <w:tcPr>
            <w:tcW w:w="1196" w:type="dxa"/>
          </w:tcPr>
          <w:p w:rsidR="0023705E" w:rsidRPr="001316F7" w:rsidRDefault="0023705E" w:rsidP="00284699">
            <w:pPr>
              <w:rPr>
                <w:sz w:val="24"/>
                <w:szCs w:val="24"/>
              </w:rPr>
            </w:pPr>
            <w:r w:rsidRPr="001316F7">
              <w:rPr>
                <w:sz w:val="24"/>
                <w:szCs w:val="24"/>
              </w:rPr>
              <w:t>24</w:t>
            </w:r>
          </w:p>
        </w:tc>
        <w:tc>
          <w:tcPr>
            <w:tcW w:w="1197" w:type="dxa"/>
          </w:tcPr>
          <w:p w:rsidR="0023705E" w:rsidRPr="001316F7" w:rsidRDefault="0023705E" w:rsidP="00284699">
            <w:pPr>
              <w:rPr>
                <w:sz w:val="24"/>
                <w:szCs w:val="24"/>
              </w:rPr>
            </w:pPr>
            <w:r w:rsidRPr="001316F7">
              <w:rPr>
                <w:sz w:val="24"/>
                <w:szCs w:val="24"/>
              </w:rPr>
              <w:t>-</w:t>
            </w:r>
          </w:p>
        </w:tc>
        <w:tc>
          <w:tcPr>
            <w:tcW w:w="1197" w:type="dxa"/>
          </w:tcPr>
          <w:p w:rsidR="0023705E" w:rsidRPr="001316F7" w:rsidRDefault="0023705E" w:rsidP="00284699">
            <w:pPr>
              <w:rPr>
                <w:sz w:val="24"/>
                <w:szCs w:val="24"/>
              </w:rPr>
            </w:pPr>
            <w:r w:rsidRPr="001316F7">
              <w:rPr>
                <w:sz w:val="24"/>
                <w:szCs w:val="24"/>
              </w:rPr>
              <w:t>34</w:t>
            </w:r>
          </w:p>
        </w:tc>
        <w:tc>
          <w:tcPr>
            <w:tcW w:w="1197" w:type="dxa"/>
          </w:tcPr>
          <w:p w:rsidR="0023705E" w:rsidRPr="001316F7" w:rsidRDefault="0023705E" w:rsidP="00284699">
            <w:pPr>
              <w:rPr>
                <w:sz w:val="24"/>
                <w:szCs w:val="24"/>
              </w:rPr>
            </w:pPr>
            <w:r w:rsidRPr="001316F7">
              <w:rPr>
                <w:sz w:val="24"/>
                <w:szCs w:val="24"/>
              </w:rPr>
              <w:t>+</w:t>
            </w:r>
          </w:p>
        </w:tc>
      </w:tr>
      <w:tr w:rsidR="0023705E" w:rsidRPr="001316F7">
        <w:tc>
          <w:tcPr>
            <w:tcW w:w="1196" w:type="dxa"/>
          </w:tcPr>
          <w:p w:rsidR="0023705E" w:rsidRPr="001316F7" w:rsidRDefault="0023705E" w:rsidP="00284699">
            <w:pPr>
              <w:rPr>
                <w:sz w:val="24"/>
                <w:szCs w:val="24"/>
              </w:rPr>
            </w:pPr>
            <w:r w:rsidRPr="001316F7">
              <w:rPr>
                <w:sz w:val="24"/>
                <w:szCs w:val="24"/>
              </w:rPr>
              <w:t>6</w:t>
            </w:r>
          </w:p>
        </w:tc>
        <w:tc>
          <w:tcPr>
            <w:tcW w:w="1196" w:type="dxa"/>
          </w:tcPr>
          <w:p w:rsidR="0023705E" w:rsidRPr="001316F7" w:rsidRDefault="0023705E" w:rsidP="00284699">
            <w:pPr>
              <w:rPr>
                <w:sz w:val="24"/>
                <w:szCs w:val="24"/>
              </w:rPr>
            </w:pPr>
            <w:r w:rsidRPr="001316F7">
              <w:rPr>
                <w:sz w:val="24"/>
                <w:szCs w:val="24"/>
              </w:rPr>
              <w:t>+</w:t>
            </w:r>
          </w:p>
        </w:tc>
        <w:tc>
          <w:tcPr>
            <w:tcW w:w="1196" w:type="dxa"/>
          </w:tcPr>
          <w:p w:rsidR="0023705E" w:rsidRPr="001316F7" w:rsidRDefault="0023705E" w:rsidP="00284699">
            <w:pPr>
              <w:rPr>
                <w:sz w:val="24"/>
                <w:szCs w:val="24"/>
              </w:rPr>
            </w:pPr>
            <w:r w:rsidRPr="001316F7">
              <w:rPr>
                <w:sz w:val="24"/>
                <w:szCs w:val="24"/>
              </w:rPr>
              <w:t>16</w:t>
            </w:r>
          </w:p>
        </w:tc>
        <w:tc>
          <w:tcPr>
            <w:tcW w:w="1196" w:type="dxa"/>
          </w:tcPr>
          <w:p w:rsidR="0023705E" w:rsidRPr="001316F7" w:rsidRDefault="0023705E" w:rsidP="00284699">
            <w:pPr>
              <w:rPr>
                <w:sz w:val="24"/>
                <w:szCs w:val="24"/>
              </w:rPr>
            </w:pPr>
            <w:r w:rsidRPr="001316F7">
              <w:rPr>
                <w:sz w:val="24"/>
                <w:szCs w:val="24"/>
              </w:rPr>
              <w:t>-</w:t>
            </w:r>
          </w:p>
        </w:tc>
        <w:tc>
          <w:tcPr>
            <w:tcW w:w="1196" w:type="dxa"/>
          </w:tcPr>
          <w:p w:rsidR="0023705E" w:rsidRPr="001316F7" w:rsidRDefault="0023705E" w:rsidP="00284699">
            <w:pPr>
              <w:rPr>
                <w:sz w:val="24"/>
                <w:szCs w:val="24"/>
              </w:rPr>
            </w:pPr>
            <w:r w:rsidRPr="001316F7">
              <w:rPr>
                <w:sz w:val="24"/>
                <w:szCs w:val="24"/>
              </w:rPr>
              <w:t>26</w:t>
            </w:r>
          </w:p>
        </w:tc>
        <w:tc>
          <w:tcPr>
            <w:tcW w:w="1197" w:type="dxa"/>
          </w:tcPr>
          <w:p w:rsidR="0023705E" w:rsidRPr="001316F7" w:rsidRDefault="0023705E" w:rsidP="00284699">
            <w:pPr>
              <w:rPr>
                <w:sz w:val="24"/>
                <w:szCs w:val="24"/>
              </w:rPr>
            </w:pPr>
            <w:r w:rsidRPr="001316F7">
              <w:rPr>
                <w:sz w:val="24"/>
                <w:szCs w:val="24"/>
              </w:rPr>
              <w:t>+</w:t>
            </w:r>
          </w:p>
        </w:tc>
        <w:tc>
          <w:tcPr>
            <w:tcW w:w="1197" w:type="dxa"/>
          </w:tcPr>
          <w:p w:rsidR="0023705E" w:rsidRPr="001316F7" w:rsidRDefault="0023705E" w:rsidP="00284699">
            <w:pPr>
              <w:rPr>
                <w:sz w:val="24"/>
                <w:szCs w:val="24"/>
              </w:rPr>
            </w:pPr>
            <w:r w:rsidRPr="001316F7">
              <w:rPr>
                <w:sz w:val="24"/>
                <w:szCs w:val="24"/>
              </w:rPr>
              <w:t>36</w:t>
            </w:r>
          </w:p>
        </w:tc>
        <w:tc>
          <w:tcPr>
            <w:tcW w:w="1197" w:type="dxa"/>
          </w:tcPr>
          <w:p w:rsidR="0023705E" w:rsidRPr="001316F7" w:rsidRDefault="0023705E" w:rsidP="00284699">
            <w:pPr>
              <w:rPr>
                <w:sz w:val="24"/>
                <w:szCs w:val="24"/>
              </w:rPr>
            </w:pPr>
            <w:r w:rsidRPr="001316F7">
              <w:rPr>
                <w:sz w:val="24"/>
                <w:szCs w:val="24"/>
              </w:rPr>
              <w:t>-</w:t>
            </w:r>
          </w:p>
        </w:tc>
      </w:tr>
      <w:tr w:rsidR="0023705E" w:rsidRPr="001316F7">
        <w:tc>
          <w:tcPr>
            <w:tcW w:w="1196" w:type="dxa"/>
          </w:tcPr>
          <w:p w:rsidR="0023705E" w:rsidRPr="001316F7" w:rsidRDefault="0023705E" w:rsidP="00284699">
            <w:pPr>
              <w:rPr>
                <w:sz w:val="24"/>
                <w:szCs w:val="24"/>
              </w:rPr>
            </w:pPr>
            <w:r w:rsidRPr="001316F7">
              <w:rPr>
                <w:sz w:val="24"/>
                <w:szCs w:val="24"/>
              </w:rPr>
              <w:t>8</w:t>
            </w:r>
          </w:p>
        </w:tc>
        <w:tc>
          <w:tcPr>
            <w:tcW w:w="1196" w:type="dxa"/>
          </w:tcPr>
          <w:p w:rsidR="0023705E" w:rsidRPr="001316F7" w:rsidRDefault="0023705E" w:rsidP="00284699">
            <w:pPr>
              <w:rPr>
                <w:sz w:val="24"/>
                <w:szCs w:val="24"/>
              </w:rPr>
            </w:pPr>
            <w:r w:rsidRPr="001316F7">
              <w:rPr>
                <w:sz w:val="24"/>
                <w:szCs w:val="24"/>
              </w:rPr>
              <w:t>-</w:t>
            </w:r>
          </w:p>
        </w:tc>
        <w:tc>
          <w:tcPr>
            <w:tcW w:w="1196" w:type="dxa"/>
          </w:tcPr>
          <w:p w:rsidR="0023705E" w:rsidRPr="001316F7" w:rsidRDefault="0023705E" w:rsidP="00284699">
            <w:pPr>
              <w:rPr>
                <w:sz w:val="24"/>
                <w:szCs w:val="24"/>
              </w:rPr>
            </w:pPr>
            <w:r w:rsidRPr="001316F7">
              <w:rPr>
                <w:sz w:val="24"/>
                <w:szCs w:val="24"/>
              </w:rPr>
              <w:t>18</w:t>
            </w:r>
          </w:p>
        </w:tc>
        <w:tc>
          <w:tcPr>
            <w:tcW w:w="1196" w:type="dxa"/>
          </w:tcPr>
          <w:p w:rsidR="0023705E" w:rsidRPr="001316F7" w:rsidRDefault="0023705E" w:rsidP="00284699">
            <w:pPr>
              <w:rPr>
                <w:sz w:val="24"/>
                <w:szCs w:val="24"/>
              </w:rPr>
            </w:pPr>
            <w:r w:rsidRPr="001316F7">
              <w:rPr>
                <w:sz w:val="24"/>
                <w:szCs w:val="24"/>
              </w:rPr>
              <w:t>+</w:t>
            </w:r>
          </w:p>
        </w:tc>
        <w:tc>
          <w:tcPr>
            <w:tcW w:w="1196" w:type="dxa"/>
          </w:tcPr>
          <w:p w:rsidR="0023705E" w:rsidRPr="001316F7" w:rsidRDefault="0023705E" w:rsidP="00284699">
            <w:pPr>
              <w:rPr>
                <w:sz w:val="24"/>
                <w:szCs w:val="24"/>
              </w:rPr>
            </w:pPr>
            <w:r w:rsidRPr="001316F7">
              <w:rPr>
                <w:sz w:val="24"/>
                <w:szCs w:val="24"/>
              </w:rPr>
              <w:t>28</w:t>
            </w:r>
          </w:p>
        </w:tc>
        <w:tc>
          <w:tcPr>
            <w:tcW w:w="1197" w:type="dxa"/>
          </w:tcPr>
          <w:p w:rsidR="0023705E" w:rsidRPr="001316F7" w:rsidRDefault="0023705E" w:rsidP="00284699">
            <w:pPr>
              <w:rPr>
                <w:sz w:val="24"/>
                <w:szCs w:val="24"/>
              </w:rPr>
            </w:pPr>
            <w:r w:rsidRPr="001316F7">
              <w:rPr>
                <w:sz w:val="24"/>
                <w:szCs w:val="24"/>
              </w:rPr>
              <w:t>-</w:t>
            </w:r>
          </w:p>
        </w:tc>
        <w:tc>
          <w:tcPr>
            <w:tcW w:w="1197" w:type="dxa"/>
          </w:tcPr>
          <w:p w:rsidR="0023705E" w:rsidRPr="001316F7" w:rsidRDefault="0023705E" w:rsidP="00284699">
            <w:pPr>
              <w:rPr>
                <w:sz w:val="24"/>
                <w:szCs w:val="24"/>
              </w:rPr>
            </w:pPr>
            <w:r w:rsidRPr="001316F7">
              <w:rPr>
                <w:sz w:val="24"/>
                <w:szCs w:val="24"/>
              </w:rPr>
              <w:t>38</w:t>
            </w:r>
          </w:p>
        </w:tc>
        <w:tc>
          <w:tcPr>
            <w:tcW w:w="1197" w:type="dxa"/>
          </w:tcPr>
          <w:p w:rsidR="0023705E" w:rsidRPr="001316F7" w:rsidRDefault="0023705E" w:rsidP="00284699">
            <w:pPr>
              <w:rPr>
                <w:sz w:val="24"/>
                <w:szCs w:val="24"/>
              </w:rPr>
            </w:pPr>
            <w:r w:rsidRPr="001316F7">
              <w:rPr>
                <w:sz w:val="24"/>
                <w:szCs w:val="24"/>
              </w:rPr>
              <w:t>+</w:t>
            </w:r>
          </w:p>
        </w:tc>
      </w:tr>
      <w:tr w:rsidR="0023705E" w:rsidRPr="001316F7">
        <w:tc>
          <w:tcPr>
            <w:tcW w:w="1196" w:type="dxa"/>
          </w:tcPr>
          <w:p w:rsidR="0023705E" w:rsidRPr="001316F7" w:rsidRDefault="0023705E" w:rsidP="00284699">
            <w:pPr>
              <w:rPr>
                <w:sz w:val="24"/>
                <w:szCs w:val="24"/>
              </w:rPr>
            </w:pPr>
            <w:r w:rsidRPr="001316F7">
              <w:rPr>
                <w:sz w:val="24"/>
                <w:szCs w:val="24"/>
              </w:rPr>
              <w:t>10</w:t>
            </w:r>
          </w:p>
        </w:tc>
        <w:tc>
          <w:tcPr>
            <w:tcW w:w="1196" w:type="dxa"/>
          </w:tcPr>
          <w:p w:rsidR="0023705E" w:rsidRPr="001316F7" w:rsidRDefault="0023705E" w:rsidP="00284699">
            <w:pPr>
              <w:rPr>
                <w:sz w:val="24"/>
                <w:szCs w:val="24"/>
              </w:rPr>
            </w:pPr>
            <w:r w:rsidRPr="001316F7">
              <w:rPr>
                <w:sz w:val="24"/>
                <w:szCs w:val="24"/>
              </w:rPr>
              <w:t>+</w:t>
            </w:r>
          </w:p>
        </w:tc>
        <w:tc>
          <w:tcPr>
            <w:tcW w:w="1196" w:type="dxa"/>
          </w:tcPr>
          <w:p w:rsidR="0023705E" w:rsidRPr="001316F7" w:rsidRDefault="0023705E" w:rsidP="00284699">
            <w:pPr>
              <w:rPr>
                <w:sz w:val="24"/>
                <w:szCs w:val="24"/>
              </w:rPr>
            </w:pPr>
            <w:r w:rsidRPr="001316F7">
              <w:rPr>
                <w:sz w:val="24"/>
                <w:szCs w:val="24"/>
              </w:rPr>
              <w:t>20</w:t>
            </w:r>
          </w:p>
        </w:tc>
        <w:tc>
          <w:tcPr>
            <w:tcW w:w="1196" w:type="dxa"/>
          </w:tcPr>
          <w:p w:rsidR="0023705E" w:rsidRPr="001316F7" w:rsidRDefault="0023705E" w:rsidP="00284699">
            <w:pPr>
              <w:rPr>
                <w:sz w:val="24"/>
                <w:szCs w:val="24"/>
              </w:rPr>
            </w:pPr>
            <w:r w:rsidRPr="001316F7">
              <w:rPr>
                <w:sz w:val="24"/>
                <w:szCs w:val="24"/>
              </w:rPr>
              <w:t>-</w:t>
            </w:r>
          </w:p>
        </w:tc>
        <w:tc>
          <w:tcPr>
            <w:tcW w:w="1196" w:type="dxa"/>
          </w:tcPr>
          <w:p w:rsidR="0023705E" w:rsidRPr="001316F7" w:rsidRDefault="0023705E" w:rsidP="00284699">
            <w:pPr>
              <w:rPr>
                <w:sz w:val="24"/>
                <w:szCs w:val="24"/>
              </w:rPr>
            </w:pPr>
            <w:r w:rsidRPr="001316F7">
              <w:rPr>
                <w:sz w:val="24"/>
                <w:szCs w:val="24"/>
              </w:rPr>
              <w:t>30</w:t>
            </w:r>
          </w:p>
        </w:tc>
        <w:tc>
          <w:tcPr>
            <w:tcW w:w="1197" w:type="dxa"/>
          </w:tcPr>
          <w:p w:rsidR="0023705E" w:rsidRPr="001316F7" w:rsidRDefault="0023705E" w:rsidP="00284699">
            <w:pPr>
              <w:rPr>
                <w:sz w:val="24"/>
                <w:szCs w:val="24"/>
              </w:rPr>
            </w:pPr>
            <w:r w:rsidRPr="001316F7">
              <w:rPr>
                <w:sz w:val="24"/>
                <w:szCs w:val="24"/>
              </w:rPr>
              <w:t>+</w:t>
            </w:r>
          </w:p>
        </w:tc>
        <w:tc>
          <w:tcPr>
            <w:tcW w:w="1197" w:type="dxa"/>
          </w:tcPr>
          <w:p w:rsidR="0023705E" w:rsidRPr="001316F7" w:rsidRDefault="0023705E" w:rsidP="00284699">
            <w:pPr>
              <w:rPr>
                <w:sz w:val="24"/>
                <w:szCs w:val="24"/>
              </w:rPr>
            </w:pPr>
            <w:r w:rsidRPr="001316F7">
              <w:rPr>
                <w:sz w:val="24"/>
                <w:szCs w:val="24"/>
              </w:rPr>
              <w:t>40</w:t>
            </w:r>
          </w:p>
        </w:tc>
        <w:tc>
          <w:tcPr>
            <w:tcW w:w="1197" w:type="dxa"/>
          </w:tcPr>
          <w:p w:rsidR="0023705E" w:rsidRPr="001316F7" w:rsidRDefault="0023705E" w:rsidP="00284699">
            <w:pPr>
              <w:rPr>
                <w:sz w:val="24"/>
                <w:szCs w:val="24"/>
              </w:rPr>
            </w:pPr>
            <w:r w:rsidRPr="001316F7">
              <w:rPr>
                <w:sz w:val="24"/>
                <w:szCs w:val="24"/>
              </w:rPr>
              <w:t>-</w:t>
            </w:r>
          </w:p>
        </w:tc>
      </w:tr>
    </w:tbl>
    <w:p w:rsidR="0023705E" w:rsidRPr="001316F7" w:rsidRDefault="0023705E" w:rsidP="008918BA">
      <w:pPr>
        <w:rPr>
          <w:sz w:val="24"/>
          <w:szCs w:val="24"/>
        </w:rPr>
      </w:pPr>
    </w:p>
    <w:p w:rsidR="0023705E" w:rsidRPr="001316F7" w:rsidRDefault="0023705E" w:rsidP="008918BA">
      <w:pPr>
        <w:rPr>
          <w:sz w:val="24"/>
          <w:szCs w:val="24"/>
        </w:rPr>
      </w:pPr>
      <w:r w:rsidRPr="001316F7">
        <w:rPr>
          <w:sz w:val="24"/>
          <w:szCs w:val="24"/>
        </w:rPr>
        <w:t>Шкала оценок организаторских склонностей</w:t>
      </w:r>
    </w:p>
    <w:p w:rsidR="0023705E" w:rsidRPr="001316F7" w:rsidRDefault="0023705E" w:rsidP="008918BA">
      <w:pPr>
        <w:rPr>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7"/>
        <w:gridCol w:w="1979"/>
        <w:gridCol w:w="4317"/>
      </w:tblGrid>
      <w:tr w:rsidR="0023705E" w:rsidRPr="001316F7">
        <w:tc>
          <w:tcPr>
            <w:tcW w:w="3168" w:type="dxa"/>
          </w:tcPr>
          <w:p w:rsidR="0023705E" w:rsidRPr="001316F7" w:rsidRDefault="0023705E" w:rsidP="00284699">
            <w:pPr>
              <w:rPr>
                <w:sz w:val="24"/>
                <w:szCs w:val="24"/>
              </w:rPr>
            </w:pPr>
            <w:r w:rsidRPr="001316F7">
              <w:rPr>
                <w:sz w:val="24"/>
                <w:szCs w:val="24"/>
              </w:rPr>
              <w:t>Коэффициент коммуникативных склонностей</w:t>
            </w:r>
          </w:p>
        </w:tc>
        <w:tc>
          <w:tcPr>
            <w:tcW w:w="1980" w:type="dxa"/>
          </w:tcPr>
          <w:p w:rsidR="0023705E" w:rsidRPr="001316F7" w:rsidRDefault="0023705E" w:rsidP="00284699">
            <w:pPr>
              <w:rPr>
                <w:sz w:val="24"/>
                <w:szCs w:val="24"/>
              </w:rPr>
            </w:pPr>
            <w:r w:rsidRPr="001316F7">
              <w:rPr>
                <w:sz w:val="24"/>
                <w:szCs w:val="24"/>
              </w:rPr>
              <w:t>Оценка</w:t>
            </w:r>
          </w:p>
        </w:tc>
        <w:tc>
          <w:tcPr>
            <w:tcW w:w="4320" w:type="dxa"/>
          </w:tcPr>
          <w:p w:rsidR="0023705E" w:rsidRPr="001316F7" w:rsidRDefault="0023705E" w:rsidP="00284699">
            <w:pPr>
              <w:rPr>
                <w:sz w:val="24"/>
                <w:szCs w:val="24"/>
              </w:rPr>
            </w:pPr>
            <w:r w:rsidRPr="001316F7">
              <w:rPr>
                <w:sz w:val="24"/>
                <w:szCs w:val="24"/>
              </w:rPr>
              <w:t>Уровень проявления коммуникативных склонностей</w:t>
            </w:r>
          </w:p>
        </w:tc>
      </w:tr>
      <w:tr w:rsidR="0023705E" w:rsidRPr="001316F7">
        <w:tc>
          <w:tcPr>
            <w:tcW w:w="3168" w:type="dxa"/>
          </w:tcPr>
          <w:p w:rsidR="0023705E" w:rsidRPr="001316F7" w:rsidRDefault="0023705E" w:rsidP="00284699">
            <w:pPr>
              <w:rPr>
                <w:sz w:val="24"/>
                <w:szCs w:val="24"/>
              </w:rPr>
            </w:pPr>
            <w:r w:rsidRPr="001316F7">
              <w:rPr>
                <w:sz w:val="24"/>
                <w:szCs w:val="24"/>
              </w:rPr>
              <w:t>0,2 – 0,55</w:t>
            </w:r>
          </w:p>
        </w:tc>
        <w:tc>
          <w:tcPr>
            <w:tcW w:w="1980" w:type="dxa"/>
          </w:tcPr>
          <w:p w:rsidR="0023705E" w:rsidRPr="001316F7" w:rsidRDefault="0023705E" w:rsidP="00284699">
            <w:pPr>
              <w:rPr>
                <w:sz w:val="24"/>
                <w:szCs w:val="24"/>
              </w:rPr>
            </w:pPr>
            <w:r w:rsidRPr="001316F7">
              <w:rPr>
                <w:sz w:val="24"/>
                <w:szCs w:val="24"/>
              </w:rPr>
              <w:t>1</w:t>
            </w:r>
          </w:p>
        </w:tc>
        <w:tc>
          <w:tcPr>
            <w:tcW w:w="4320" w:type="dxa"/>
          </w:tcPr>
          <w:p w:rsidR="0023705E" w:rsidRPr="001316F7" w:rsidRDefault="0023705E" w:rsidP="00284699">
            <w:pPr>
              <w:rPr>
                <w:sz w:val="24"/>
                <w:szCs w:val="24"/>
              </w:rPr>
            </w:pPr>
            <w:r w:rsidRPr="001316F7">
              <w:rPr>
                <w:sz w:val="24"/>
                <w:szCs w:val="24"/>
              </w:rPr>
              <w:t xml:space="preserve">Низкий </w:t>
            </w:r>
          </w:p>
        </w:tc>
      </w:tr>
      <w:tr w:rsidR="0023705E" w:rsidRPr="001316F7">
        <w:tc>
          <w:tcPr>
            <w:tcW w:w="3168" w:type="dxa"/>
          </w:tcPr>
          <w:p w:rsidR="0023705E" w:rsidRPr="001316F7" w:rsidRDefault="0023705E" w:rsidP="00284699">
            <w:pPr>
              <w:rPr>
                <w:sz w:val="24"/>
                <w:szCs w:val="24"/>
              </w:rPr>
            </w:pPr>
            <w:r w:rsidRPr="001316F7">
              <w:rPr>
                <w:sz w:val="24"/>
                <w:szCs w:val="24"/>
              </w:rPr>
              <w:t>0,56 – 0,65</w:t>
            </w:r>
          </w:p>
        </w:tc>
        <w:tc>
          <w:tcPr>
            <w:tcW w:w="1980" w:type="dxa"/>
          </w:tcPr>
          <w:p w:rsidR="0023705E" w:rsidRPr="001316F7" w:rsidRDefault="0023705E" w:rsidP="00284699">
            <w:pPr>
              <w:rPr>
                <w:sz w:val="24"/>
                <w:szCs w:val="24"/>
              </w:rPr>
            </w:pPr>
            <w:r w:rsidRPr="001316F7">
              <w:rPr>
                <w:sz w:val="24"/>
                <w:szCs w:val="24"/>
              </w:rPr>
              <w:t>2</w:t>
            </w:r>
          </w:p>
        </w:tc>
        <w:tc>
          <w:tcPr>
            <w:tcW w:w="4320" w:type="dxa"/>
          </w:tcPr>
          <w:p w:rsidR="0023705E" w:rsidRPr="001316F7" w:rsidRDefault="0023705E" w:rsidP="00284699">
            <w:pPr>
              <w:rPr>
                <w:sz w:val="24"/>
                <w:szCs w:val="24"/>
              </w:rPr>
            </w:pPr>
            <w:r w:rsidRPr="001316F7">
              <w:rPr>
                <w:sz w:val="24"/>
                <w:szCs w:val="24"/>
              </w:rPr>
              <w:t xml:space="preserve">Ниже среднего </w:t>
            </w:r>
          </w:p>
        </w:tc>
      </w:tr>
      <w:tr w:rsidR="0023705E" w:rsidRPr="001316F7">
        <w:tc>
          <w:tcPr>
            <w:tcW w:w="3168" w:type="dxa"/>
          </w:tcPr>
          <w:p w:rsidR="0023705E" w:rsidRPr="001316F7" w:rsidRDefault="0023705E" w:rsidP="00284699">
            <w:pPr>
              <w:rPr>
                <w:sz w:val="24"/>
                <w:szCs w:val="24"/>
              </w:rPr>
            </w:pPr>
            <w:r w:rsidRPr="001316F7">
              <w:rPr>
                <w:sz w:val="24"/>
                <w:szCs w:val="24"/>
              </w:rPr>
              <w:t>0,66 – 0,7</w:t>
            </w:r>
          </w:p>
        </w:tc>
        <w:tc>
          <w:tcPr>
            <w:tcW w:w="1980" w:type="dxa"/>
          </w:tcPr>
          <w:p w:rsidR="0023705E" w:rsidRPr="001316F7" w:rsidRDefault="0023705E" w:rsidP="00284699">
            <w:pPr>
              <w:rPr>
                <w:sz w:val="24"/>
                <w:szCs w:val="24"/>
              </w:rPr>
            </w:pPr>
            <w:r w:rsidRPr="001316F7">
              <w:rPr>
                <w:sz w:val="24"/>
                <w:szCs w:val="24"/>
              </w:rPr>
              <w:t>3</w:t>
            </w:r>
          </w:p>
        </w:tc>
        <w:tc>
          <w:tcPr>
            <w:tcW w:w="4320" w:type="dxa"/>
          </w:tcPr>
          <w:p w:rsidR="0023705E" w:rsidRPr="001316F7" w:rsidRDefault="0023705E" w:rsidP="00284699">
            <w:pPr>
              <w:rPr>
                <w:sz w:val="24"/>
                <w:szCs w:val="24"/>
              </w:rPr>
            </w:pPr>
            <w:r w:rsidRPr="001316F7">
              <w:rPr>
                <w:sz w:val="24"/>
                <w:szCs w:val="24"/>
              </w:rPr>
              <w:t xml:space="preserve">Средний </w:t>
            </w:r>
          </w:p>
        </w:tc>
      </w:tr>
      <w:tr w:rsidR="0023705E" w:rsidRPr="001316F7">
        <w:tc>
          <w:tcPr>
            <w:tcW w:w="3168" w:type="dxa"/>
          </w:tcPr>
          <w:p w:rsidR="0023705E" w:rsidRPr="001316F7" w:rsidRDefault="0023705E" w:rsidP="00284699">
            <w:pPr>
              <w:rPr>
                <w:sz w:val="24"/>
                <w:szCs w:val="24"/>
              </w:rPr>
            </w:pPr>
            <w:r w:rsidRPr="001316F7">
              <w:rPr>
                <w:sz w:val="24"/>
                <w:szCs w:val="24"/>
              </w:rPr>
              <w:t>0,71 – 0,8</w:t>
            </w:r>
          </w:p>
        </w:tc>
        <w:tc>
          <w:tcPr>
            <w:tcW w:w="1980" w:type="dxa"/>
          </w:tcPr>
          <w:p w:rsidR="0023705E" w:rsidRPr="001316F7" w:rsidRDefault="0023705E" w:rsidP="00284699">
            <w:pPr>
              <w:rPr>
                <w:sz w:val="24"/>
                <w:szCs w:val="24"/>
              </w:rPr>
            </w:pPr>
            <w:r w:rsidRPr="001316F7">
              <w:rPr>
                <w:sz w:val="24"/>
                <w:szCs w:val="24"/>
              </w:rPr>
              <w:t>4</w:t>
            </w:r>
          </w:p>
        </w:tc>
        <w:tc>
          <w:tcPr>
            <w:tcW w:w="4320" w:type="dxa"/>
          </w:tcPr>
          <w:p w:rsidR="0023705E" w:rsidRPr="001316F7" w:rsidRDefault="0023705E" w:rsidP="00284699">
            <w:pPr>
              <w:rPr>
                <w:sz w:val="24"/>
                <w:szCs w:val="24"/>
              </w:rPr>
            </w:pPr>
            <w:r w:rsidRPr="001316F7">
              <w:rPr>
                <w:sz w:val="24"/>
                <w:szCs w:val="24"/>
              </w:rPr>
              <w:t xml:space="preserve">Высокий </w:t>
            </w:r>
          </w:p>
        </w:tc>
      </w:tr>
      <w:tr w:rsidR="0023705E" w:rsidRPr="001316F7">
        <w:tc>
          <w:tcPr>
            <w:tcW w:w="3168" w:type="dxa"/>
          </w:tcPr>
          <w:p w:rsidR="0023705E" w:rsidRPr="001316F7" w:rsidRDefault="0023705E" w:rsidP="00284699">
            <w:pPr>
              <w:rPr>
                <w:sz w:val="24"/>
                <w:szCs w:val="24"/>
              </w:rPr>
            </w:pPr>
            <w:r w:rsidRPr="001316F7">
              <w:rPr>
                <w:sz w:val="24"/>
                <w:szCs w:val="24"/>
              </w:rPr>
              <w:t>0,81 – 1,0</w:t>
            </w:r>
          </w:p>
        </w:tc>
        <w:tc>
          <w:tcPr>
            <w:tcW w:w="1980" w:type="dxa"/>
          </w:tcPr>
          <w:p w:rsidR="0023705E" w:rsidRPr="001316F7" w:rsidRDefault="0023705E" w:rsidP="00284699">
            <w:pPr>
              <w:rPr>
                <w:sz w:val="24"/>
                <w:szCs w:val="24"/>
              </w:rPr>
            </w:pPr>
            <w:r w:rsidRPr="001316F7">
              <w:rPr>
                <w:sz w:val="24"/>
                <w:szCs w:val="24"/>
              </w:rPr>
              <w:t>5</w:t>
            </w:r>
          </w:p>
        </w:tc>
        <w:tc>
          <w:tcPr>
            <w:tcW w:w="4320" w:type="dxa"/>
          </w:tcPr>
          <w:p w:rsidR="0023705E" w:rsidRPr="001316F7" w:rsidRDefault="0023705E" w:rsidP="00284699">
            <w:pPr>
              <w:rPr>
                <w:sz w:val="24"/>
                <w:szCs w:val="24"/>
              </w:rPr>
            </w:pPr>
            <w:r w:rsidRPr="001316F7">
              <w:rPr>
                <w:sz w:val="24"/>
                <w:szCs w:val="24"/>
              </w:rPr>
              <w:t>Очень высокий</w:t>
            </w:r>
          </w:p>
        </w:tc>
      </w:tr>
    </w:tbl>
    <w:p w:rsidR="0023705E" w:rsidRPr="001316F7" w:rsidRDefault="0023705E" w:rsidP="008918BA">
      <w:pPr>
        <w:pageBreakBefore/>
        <w:widowControl w:val="0"/>
        <w:jc w:val="right"/>
        <w:rPr>
          <w:i/>
          <w:iCs/>
          <w:color w:val="000000"/>
          <w:sz w:val="24"/>
          <w:szCs w:val="24"/>
          <w:lang w:eastAsia="en-US"/>
        </w:rPr>
      </w:pPr>
      <w:r w:rsidRPr="001316F7">
        <w:rPr>
          <w:i/>
          <w:iCs/>
          <w:color w:val="000000"/>
          <w:sz w:val="24"/>
          <w:szCs w:val="24"/>
          <w:lang w:eastAsia="en-US"/>
        </w:rPr>
        <w:t>Приложение 9</w:t>
      </w:r>
    </w:p>
    <w:p w:rsidR="0023705E" w:rsidRPr="001316F7" w:rsidRDefault="0023705E" w:rsidP="008918BA">
      <w:pPr>
        <w:jc w:val="center"/>
        <w:rPr>
          <w:b/>
          <w:bCs/>
          <w:sz w:val="24"/>
          <w:szCs w:val="24"/>
        </w:rPr>
      </w:pPr>
      <w:r w:rsidRPr="001316F7">
        <w:rPr>
          <w:b/>
          <w:bCs/>
          <w:sz w:val="24"/>
          <w:szCs w:val="24"/>
        </w:rPr>
        <w:t>Методика  Бурдона «Корректурная проба»</w:t>
      </w:r>
    </w:p>
    <w:p w:rsidR="0023705E" w:rsidRPr="001316F7" w:rsidRDefault="0023705E" w:rsidP="008918BA">
      <w:pPr>
        <w:ind w:firstLine="709"/>
        <w:jc w:val="right"/>
        <w:rPr>
          <w:sz w:val="24"/>
          <w:szCs w:val="24"/>
        </w:rPr>
      </w:pPr>
    </w:p>
    <w:p w:rsidR="0023705E" w:rsidRPr="001316F7" w:rsidRDefault="0023705E" w:rsidP="008918BA">
      <w:pPr>
        <w:pStyle w:val="ListParagraph"/>
        <w:autoSpaceDE w:val="0"/>
        <w:autoSpaceDN w:val="0"/>
        <w:adjustRightInd w:val="0"/>
        <w:spacing w:after="0" w:line="240" w:lineRule="auto"/>
        <w:ind w:left="360"/>
        <w:jc w:val="both"/>
        <w:rPr>
          <w:rFonts w:ascii="Times New Roman" w:hAnsi="Times New Roman" w:cs="Times New Roman"/>
          <w:sz w:val="24"/>
          <w:szCs w:val="24"/>
        </w:rPr>
      </w:pPr>
      <w:r w:rsidRPr="001316F7">
        <w:rPr>
          <w:rFonts w:ascii="Times New Roman" w:hAnsi="Times New Roman" w:cs="Times New Roman"/>
          <w:i/>
          <w:iCs/>
          <w:sz w:val="24"/>
          <w:szCs w:val="24"/>
        </w:rPr>
        <w:t>Задание</w:t>
      </w:r>
      <w:r w:rsidRPr="001316F7">
        <w:rPr>
          <w:rFonts w:ascii="Times New Roman" w:hAnsi="Times New Roman" w:cs="Times New Roman"/>
          <w:sz w:val="24"/>
          <w:szCs w:val="24"/>
        </w:rPr>
        <w:t>: в течение 5 минут зачеркивать фигуру (например, круг). Нормой считается наличие 1 ошибки  за одну минуту.</w:t>
      </w:r>
    </w:p>
    <w:p w:rsidR="0023705E" w:rsidRPr="001316F7" w:rsidRDefault="0023705E" w:rsidP="008918BA">
      <w:pPr>
        <w:pStyle w:val="ListParagraph"/>
        <w:autoSpaceDE w:val="0"/>
        <w:autoSpaceDN w:val="0"/>
        <w:adjustRightInd w:val="0"/>
        <w:spacing w:after="0" w:line="240" w:lineRule="auto"/>
        <w:jc w:val="both"/>
        <w:rPr>
          <w:rFonts w:ascii="Times New Roman" w:hAnsi="Times New Roman" w:cs="Times New Roman"/>
          <w:b/>
          <w:bCs/>
          <w:sz w:val="24"/>
          <w:szCs w:val="24"/>
        </w:rPr>
      </w:pPr>
    </w:p>
    <w:p w:rsidR="0023705E" w:rsidRPr="001316F7" w:rsidRDefault="0023705E" w:rsidP="008918BA">
      <w:pPr>
        <w:jc w:val="both"/>
        <w:rPr>
          <w:sz w:val="24"/>
          <w:szCs w:val="24"/>
        </w:rPr>
      </w:pPr>
      <w:r w:rsidRPr="001316F7">
        <w:rPr>
          <w:sz w:val="24"/>
          <w:szCs w:val="24"/>
        </w:rPr>
        <w:t>Класс________________ Школа_______________________________________</w:t>
      </w:r>
    </w:p>
    <w:p w:rsidR="0023705E" w:rsidRPr="001316F7" w:rsidRDefault="0023705E" w:rsidP="008918BA">
      <w:pPr>
        <w:jc w:val="both"/>
        <w:rPr>
          <w:sz w:val="24"/>
          <w:szCs w:val="24"/>
          <w:lang w:val="en-US"/>
        </w:rPr>
      </w:pPr>
      <w:r w:rsidRPr="001316F7">
        <w:rPr>
          <w:sz w:val="24"/>
          <w:szCs w:val="24"/>
        </w:rPr>
        <w:t>Дата обследования__________________________________________________</w:t>
      </w:r>
    </w:p>
    <w:p w:rsidR="0023705E" w:rsidRPr="001316F7" w:rsidRDefault="0023705E" w:rsidP="008918BA">
      <w:pPr>
        <w:jc w:val="both"/>
        <w:rPr>
          <w:sz w:val="24"/>
          <w:szCs w:val="24"/>
          <w:lang w:val="en-US"/>
        </w:rPr>
      </w:pPr>
    </w:p>
    <w:p w:rsidR="0023705E" w:rsidRPr="001316F7" w:rsidRDefault="0023705E" w:rsidP="008918BA">
      <w:pPr>
        <w:jc w:val="center"/>
        <w:rPr>
          <w:noProof/>
          <w:sz w:val="24"/>
          <w:szCs w:val="24"/>
        </w:rPr>
      </w:pPr>
      <w:r w:rsidRPr="00EB5F0A">
        <w:rPr>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i1025" type="#_x0000_t75" style="width:448.5pt;height:523.5pt;visibility:visible">
            <v:imagedata r:id="rId12" o:title="" croptop="13326f" cropbottom="860f" cropleft="2094f" cropright="1743f" gain="109227f"/>
          </v:shape>
        </w:pict>
      </w:r>
    </w:p>
    <w:p w:rsidR="0023705E" w:rsidRPr="001316F7" w:rsidRDefault="0023705E" w:rsidP="008918BA">
      <w:pPr>
        <w:jc w:val="right"/>
        <w:rPr>
          <w:b/>
          <w:bCs/>
          <w:i/>
          <w:iCs/>
          <w:sz w:val="24"/>
          <w:szCs w:val="24"/>
        </w:rPr>
      </w:pPr>
    </w:p>
    <w:p w:rsidR="0023705E" w:rsidRPr="001316F7" w:rsidRDefault="0023705E" w:rsidP="008918BA">
      <w:pPr>
        <w:pageBreakBefore/>
        <w:jc w:val="right"/>
        <w:rPr>
          <w:i/>
          <w:iCs/>
          <w:sz w:val="24"/>
          <w:szCs w:val="24"/>
        </w:rPr>
      </w:pPr>
      <w:r w:rsidRPr="001316F7">
        <w:rPr>
          <w:i/>
          <w:iCs/>
          <w:spacing w:val="-3"/>
          <w:sz w:val="24"/>
          <w:szCs w:val="24"/>
        </w:rPr>
        <w:t>Приложение 11</w:t>
      </w:r>
    </w:p>
    <w:p w:rsidR="0023705E" w:rsidRPr="001316F7" w:rsidRDefault="0023705E" w:rsidP="008918BA">
      <w:pPr>
        <w:jc w:val="center"/>
        <w:rPr>
          <w:b/>
          <w:bCs/>
          <w:spacing w:val="-3"/>
          <w:sz w:val="24"/>
          <w:szCs w:val="24"/>
        </w:rPr>
      </w:pPr>
      <w:r w:rsidRPr="001316F7">
        <w:rPr>
          <w:b/>
          <w:bCs/>
          <w:spacing w:val="-3"/>
          <w:sz w:val="24"/>
          <w:szCs w:val="24"/>
        </w:rPr>
        <w:t>Игры</w:t>
      </w:r>
    </w:p>
    <w:p w:rsidR="0023705E" w:rsidRPr="001316F7" w:rsidRDefault="0023705E" w:rsidP="008918BA">
      <w:pPr>
        <w:rPr>
          <w:i/>
          <w:iCs/>
          <w:spacing w:val="-3"/>
          <w:sz w:val="24"/>
          <w:szCs w:val="24"/>
        </w:rPr>
      </w:pPr>
      <w:r w:rsidRPr="001316F7">
        <w:rPr>
          <w:i/>
          <w:iCs/>
          <w:spacing w:val="-3"/>
          <w:sz w:val="24"/>
          <w:szCs w:val="24"/>
        </w:rPr>
        <w:t>Игра «Ходим кругом»</w:t>
      </w:r>
    </w:p>
    <w:p w:rsidR="0023705E" w:rsidRPr="001316F7" w:rsidRDefault="0023705E" w:rsidP="008918BA">
      <w:pPr>
        <w:rPr>
          <w:i/>
          <w:iCs/>
          <w:spacing w:val="-5"/>
          <w:sz w:val="24"/>
          <w:szCs w:val="24"/>
        </w:rPr>
      </w:pPr>
      <w:r w:rsidRPr="001316F7">
        <w:rPr>
          <w:i/>
          <w:iCs/>
          <w:spacing w:val="-5"/>
          <w:sz w:val="24"/>
          <w:szCs w:val="24"/>
        </w:rPr>
        <w:t>Цель. Учить детей «снимать» зажатость и скованность, согласовывать свои действия с другими детьми.</w:t>
      </w:r>
    </w:p>
    <w:p w:rsidR="0023705E" w:rsidRPr="001316F7" w:rsidRDefault="0023705E" w:rsidP="008918BA">
      <w:pPr>
        <w:rPr>
          <w:i/>
          <w:iCs/>
          <w:spacing w:val="-5"/>
          <w:sz w:val="24"/>
          <w:szCs w:val="24"/>
        </w:rPr>
      </w:pPr>
      <w:r w:rsidRPr="001316F7">
        <w:rPr>
          <w:spacing w:val="-11"/>
          <w:sz w:val="24"/>
          <w:szCs w:val="24"/>
        </w:rPr>
        <w:t xml:space="preserve">Дети встают в круг и выбирают водящего. Он встает в центр </w:t>
      </w:r>
      <w:r w:rsidRPr="001316F7">
        <w:rPr>
          <w:spacing w:val="-9"/>
          <w:sz w:val="24"/>
          <w:szCs w:val="24"/>
        </w:rPr>
        <w:t xml:space="preserve">круга и громко произносит свое имя. Ребята, стоящие в кругу, </w:t>
      </w:r>
      <w:r w:rsidRPr="001316F7">
        <w:rPr>
          <w:spacing w:val="-7"/>
          <w:sz w:val="24"/>
          <w:szCs w:val="24"/>
        </w:rPr>
        <w:t xml:space="preserve">медленно двигаются вправо или влево (по указанию педагога) </w:t>
      </w:r>
      <w:r w:rsidRPr="001316F7">
        <w:rPr>
          <w:spacing w:val="-2"/>
          <w:sz w:val="24"/>
          <w:szCs w:val="24"/>
        </w:rPr>
        <w:t>и запевают песенку, в которой упоминается имя водящего:</w:t>
      </w:r>
    </w:p>
    <w:p w:rsidR="0023705E" w:rsidRPr="001316F7" w:rsidRDefault="0023705E" w:rsidP="008918BA">
      <w:pPr>
        <w:rPr>
          <w:i/>
          <w:iCs/>
          <w:sz w:val="24"/>
          <w:szCs w:val="24"/>
        </w:rPr>
      </w:pPr>
      <w:r w:rsidRPr="001316F7">
        <w:rPr>
          <w:i/>
          <w:iCs/>
          <w:spacing w:val="-24"/>
          <w:sz w:val="24"/>
          <w:szCs w:val="24"/>
        </w:rPr>
        <w:t>Ходим кругом,</w:t>
      </w:r>
    </w:p>
    <w:p w:rsidR="0023705E" w:rsidRPr="001316F7" w:rsidRDefault="0023705E" w:rsidP="008918BA">
      <w:pPr>
        <w:rPr>
          <w:i/>
          <w:iCs/>
          <w:sz w:val="24"/>
          <w:szCs w:val="24"/>
        </w:rPr>
      </w:pPr>
      <w:r w:rsidRPr="001316F7">
        <w:rPr>
          <w:i/>
          <w:iCs/>
          <w:spacing w:val="-21"/>
          <w:sz w:val="24"/>
          <w:szCs w:val="24"/>
        </w:rPr>
        <w:t>Друг за другом.</w:t>
      </w:r>
    </w:p>
    <w:p w:rsidR="0023705E" w:rsidRPr="001316F7" w:rsidRDefault="0023705E" w:rsidP="008918BA">
      <w:pPr>
        <w:rPr>
          <w:i/>
          <w:iCs/>
          <w:sz w:val="24"/>
          <w:szCs w:val="24"/>
        </w:rPr>
      </w:pPr>
      <w:r w:rsidRPr="001316F7">
        <w:rPr>
          <w:i/>
          <w:iCs/>
          <w:spacing w:val="-18"/>
          <w:sz w:val="24"/>
          <w:szCs w:val="24"/>
        </w:rPr>
        <w:t>Эй, ребята, не зевать!</w:t>
      </w:r>
    </w:p>
    <w:p w:rsidR="0023705E" w:rsidRPr="001316F7" w:rsidRDefault="0023705E" w:rsidP="008918BA">
      <w:pPr>
        <w:rPr>
          <w:i/>
          <w:iCs/>
          <w:sz w:val="24"/>
          <w:szCs w:val="24"/>
        </w:rPr>
      </w:pPr>
      <w:r w:rsidRPr="001316F7">
        <w:rPr>
          <w:i/>
          <w:iCs/>
          <w:spacing w:val="-16"/>
          <w:sz w:val="24"/>
          <w:szCs w:val="24"/>
        </w:rPr>
        <w:t>Все, что Ваня (Коля, Маша, Таня и др.)</w:t>
      </w:r>
    </w:p>
    <w:p w:rsidR="0023705E" w:rsidRPr="001316F7" w:rsidRDefault="0023705E" w:rsidP="008918BA">
      <w:pPr>
        <w:rPr>
          <w:i/>
          <w:iCs/>
          <w:sz w:val="24"/>
          <w:szCs w:val="24"/>
        </w:rPr>
      </w:pPr>
      <w:r w:rsidRPr="001316F7">
        <w:rPr>
          <w:i/>
          <w:iCs/>
          <w:spacing w:val="-23"/>
          <w:sz w:val="24"/>
          <w:szCs w:val="24"/>
        </w:rPr>
        <w:t>Нам покажет,</w:t>
      </w:r>
    </w:p>
    <w:p w:rsidR="0023705E" w:rsidRPr="001316F7" w:rsidRDefault="0023705E" w:rsidP="008918BA">
      <w:pPr>
        <w:rPr>
          <w:i/>
          <w:iCs/>
          <w:sz w:val="24"/>
          <w:szCs w:val="24"/>
        </w:rPr>
      </w:pPr>
      <w:r w:rsidRPr="001316F7">
        <w:rPr>
          <w:i/>
          <w:iCs/>
          <w:spacing w:val="-24"/>
          <w:sz w:val="24"/>
          <w:szCs w:val="24"/>
        </w:rPr>
        <w:t>Будем дружно повторять!</w:t>
      </w:r>
    </w:p>
    <w:p w:rsidR="0023705E" w:rsidRPr="001316F7" w:rsidRDefault="0023705E" w:rsidP="008918BA">
      <w:pPr>
        <w:rPr>
          <w:sz w:val="24"/>
          <w:szCs w:val="24"/>
        </w:rPr>
      </w:pPr>
      <w:r w:rsidRPr="001316F7">
        <w:rPr>
          <w:spacing w:val="-5"/>
          <w:sz w:val="24"/>
          <w:szCs w:val="24"/>
        </w:rPr>
        <w:t>Дети останавливаются, ведущий показывает какое-либо дви</w:t>
      </w:r>
      <w:r w:rsidRPr="001316F7">
        <w:rPr>
          <w:spacing w:val="-5"/>
          <w:sz w:val="24"/>
          <w:szCs w:val="24"/>
        </w:rPr>
        <w:softHyphen/>
      </w:r>
      <w:r w:rsidRPr="001316F7">
        <w:rPr>
          <w:spacing w:val="-1"/>
          <w:sz w:val="24"/>
          <w:szCs w:val="24"/>
        </w:rPr>
        <w:t>жение (вращает руками, прыгает, как лягушка, становится на</w:t>
      </w:r>
      <w:r w:rsidRPr="001316F7">
        <w:rPr>
          <w:sz w:val="24"/>
          <w:szCs w:val="24"/>
        </w:rPr>
        <w:t xml:space="preserve"> ногу, как журавль) или принимает какую-то смешную </w:t>
      </w:r>
      <w:r w:rsidRPr="001316F7">
        <w:rPr>
          <w:spacing w:val="-4"/>
          <w:sz w:val="24"/>
          <w:szCs w:val="24"/>
        </w:rPr>
        <w:t>позу. Дети должны точно повторить его движения. После это-</w:t>
      </w:r>
      <w:r w:rsidRPr="001316F7">
        <w:rPr>
          <w:sz w:val="24"/>
          <w:szCs w:val="24"/>
        </w:rPr>
        <w:t>водящий подходит к кому-нибудь из ребят в круге и низко кланяется. Ребенок, которому он поклонился, идет в се</w:t>
      </w:r>
      <w:r w:rsidRPr="001316F7">
        <w:rPr>
          <w:sz w:val="24"/>
          <w:szCs w:val="24"/>
        </w:rPr>
        <w:softHyphen/>
        <w:t>дину круга и становится водящим, а прежний водящий занимает его место. Игра повторяется.</w:t>
      </w:r>
    </w:p>
    <w:p w:rsidR="0023705E" w:rsidRPr="001316F7" w:rsidRDefault="0023705E" w:rsidP="008918BA">
      <w:pPr>
        <w:rPr>
          <w:i/>
          <w:iCs/>
          <w:sz w:val="24"/>
          <w:szCs w:val="24"/>
        </w:rPr>
      </w:pPr>
      <w:r w:rsidRPr="001316F7">
        <w:rPr>
          <w:i/>
          <w:iCs/>
          <w:sz w:val="24"/>
          <w:szCs w:val="24"/>
        </w:rPr>
        <w:t>Игра «Снеговик»</w:t>
      </w:r>
    </w:p>
    <w:p w:rsidR="0023705E" w:rsidRPr="001316F7" w:rsidRDefault="0023705E" w:rsidP="008918BA">
      <w:pPr>
        <w:rPr>
          <w:i/>
          <w:iCs/>
          <w:spacing w:val="-5"/>
          <w:sz w:val="24"/>
          <w:szCs w:val="24"/>
        </w:rPr>
      </w:pPr>
      <w:r w:rsidRPr="001316F7">
        <w:rPr>
          <w:i/>
          <w:iCs/>
          <w:spacing w:val="-5"/>
          <w:sz w:val="24"/>
          <w:szCs w:val="24"/>
        </w:rPr>
        <w:t>Цель. Развивать умение напрягать и расслаблять мышцы шеи, рук, ног и корпуса.</w:t>
      </w:r>
    </w:p>
    <w:p w:rsidR="0023705E" w:rsidRPr="001316F7" w:rsidRDefault="0023705E" w:rsidP="008918BA">
      <w:pPr>
        <w:rPr>
          <w:sz w:val="24"/>
          <w:szCs w:val="24"/>
        </w:rPr>
      </w:pPr>
      <w:r w:rsidRPr="001316F7">
        <w:rPr>
          <w:sz w:val="24"/>
          <w:szCs w:val="24"/>
        </w:rPr>
        <w:t>Дети изображают снеговиков: стоя, ноги на ширине плеч, руки согнуты в локтях и вытянуты вперед, кисти округлены и направлены друг к другу, все мышцы напряжены.</w:t>
      </w:r>
    </w:p>
    <w:p w:rsidR="0023705E" w:rsidRPr="001316F7" w:rsidRDefault="0023705E" w:rsidP="008918BA">
      <w:pPr>
        <w:rPr>
          <w:i/>
          <w:iCs/>
          <w:spacing w:val="-1"/>
          <w:sz w:val="24"/>
          <w:szCs w:val="24"/>
        </w:rPr>
      </w:pPr>
      <w:r w:rsidRPr="001316F7">
        <w:rPr>
          <w:i/>
          <w:iCs/>
          <w:spacing w:val="-1"/>
          <w:sz w:val="24"/>
          <w:szCs w:val="24"/>
        </w:rPr>
        <w:t>Игра «Заяц и охотник»</w:t>
      </w:r>
    </w:p>
    <w:p w:rsidR="0023705E" w:rsidRPr="001316F7" w:rsidRDefault="0023705E" w:rsidP="008918BA">
      <w:pPr>
        <w:rPr>
          <w:i/>
          <w:iCs/>
          <w:spacing w:val="-5"/>
          <w:sz w:val="24"/>
          <w:szCs w:val="24"/>
        </w:rPr>
      </w:pPr>
      <w:r w:rsidRPr="001316F7">
        <w:rPr>
          <w:i/>
          <w:iCs/>
          <w:spacing w:val="-5"/>
          <w:sz w:val="24"/>
          <w:szCs w:val="24"/>
        </w:rPr>
        <w:t>Цель. Учить детей ориентироваться в пространстве; равномерно размещаться по площадке, не сталкиваясь друг с другом.</w:t>
      </w:r>
    </w:p>
    <w:p w:rsidR="0023705E" w:rsidRPr="001316F7" w:rsidRDefault="0023705E" w:rsidP="008918BA">
      <w:pPr>
        <w:rPr>
          <w:sz w:val="24"/>
          <w:szCs w:val="24"/>
        </w:rPr>
      </w:pPr>
      <w:r w:rsidRPr="001316F7">
        <w:rPr>
          <w:spacing w:val="-16"/>
          <w:sz w:val="24"/>
          <w:szCs w:val="24"/>
        </w:rPr>
        <w:t xml:space="preserve">Двое ребят выбираются на роли «охотника» и «зайца». Остальные </w:t>
      </w:r>
      <w:r w:rsidRPr="001316F7">
        <w:rPr>
          <w:spacing w:val="-7"/>
          <w:sz w:val="24"/>
          <w:szCs w:val="24"/>
        </w:rPr>
        <w:t xml:space="preserve">дети разбиваются на пары и строятся парами, повернувшись </w:t>
      </w:r>
      <w:r w:rsidRPr="001316F7">
        <w:rPr>
          <w:spacing w:val="-10"/>
          <w:sz w:val="24"/>
          <w:szCs w:val="24"/>
        </w:rPr>
        <w:t>спиной друг к другу. Из сцепленных вверху рук каждая пара об</w:t>
      </w:r>
      <w:r w:rsidRPr="001316F7">
        <w:rPr>
          <w:spacing w:val="-10"/>
          <w:sz w:val="24"/>
          <w:szCs w:val="24"/>
        </w:rPr>
        <w:softHyphen/>
      </w:r>
      <w:r w:rsidRPr="001316F7">
        <w:rPr>
          <w:spacing w:val="-12"/>
          <w:sz w:val="24"/>
          <w:szCs w:val="24"/>
        </w:rPr>
        <w:t xml:space="preserve">разует «домик» — убежище. Если «заяц», спасаясь от «охотника» </w:t>
      </w:r>
      <w:r w:rsidRPr="001316F7">
        <w:rPr>
          <w:spacing w:val="-8"/>
          <w:sz w:val="24"/>
          <w:szCs w:val="24"/>
        </w:rPr>
        <w:t xml:space="preserve">(водящего), забежал в «домик», то тот, к кому он встал спиной, </w:t>
      </w:r>
      <w:r w:rsidRPr="001316F7">
        <w:rPr>
          <w:spacing w:val="-10"/>
          <w:sz w:val="24"/>
          <w:szCs w:val="24"/>
        </w:rPr>
        <w:t>становится «зайцем» и в свою очередь должен убегать от «охот</w:t>
      </w:r>
      <w:r w:rsidRPr="001316F7">
        <w:rPr>
          <w:spacing w:val="-10"/>
          <w:sz w:val="24"/>
          <w:szCs w:val="24"/>
        </w:rPr>
        <w:softHyphen/>
      </w:r>
      <w:r w:rsidRPr="001316F7">
        <w:rPr>
          <w:spacing w:val="-11"/>
          <w:sz w:val="24"/>
          <w:szCs w:val="24"/>
        </w:rPr>
        <w:t>ника». Если «охотник» успел до него дотронуться, то «заяц» ста</w:t>
      </w:r>
      <w:r w:rsidRPr="001316F7">
        <w:rPr>
          <w:spacing w:val="-11"/>
          <w:sz w:val="24"/>
          <w:szCs w:val="24"/>
        </w:rPr>
        <w:softHyphen/>
      </w:r>
      <w:r w:rsidRPr="001316F7">
        <w:rPr>
          <w:spacing w:val="-5"/>
          <w:sz w:val="24"/>
          <w:szCs w:val="24"/>
        </w:rPr>
        <w:t>новится «охотником». Игра проводится под музыку.</w:t>
      </w:r>
    </w:p>
    <w:p w:rsidR="0023705E" w:rsidRPr="001316F7" w:rsidRDefault="0023705E" w:rsidP="008918BA">
      <w:pPr>
        <w:rPr>
          <w:i/>
          <w:iCs/>
          <w:spacing w:val="-5"/>
          <w:sz w:val="24"/>
          <w:szCs w:val="24"/>
        </w:rPr>
      </w:pPr>
      <w:r w:rsidRPr="001316F7">
        <w:rPr>
          <w:i/>
          <w:iCs/>
          <w:spacing w:val="-5"/>
          <w:sz w:val="24"/>
          <w:szCs w:val="24"/>
        </w:rPr>
        <w:t>Игра «Пальма»</w:t>
      </w:r>
    </w:p>
    <w:p w:rsidR="0023705E" w:rsidRPr="001316F7" w:rsidRDefault="0023705E" w:rsidP="008918BA">
      <w:pPr>
        <w:rPr>
          <w:i/>
          <w:iCs/>
          <w:spacing w:val="-5"/>
          <w:sz w:val="24"/>
          <w:szCs w:val="24"/>
        </w:rPr>
      </w:pPr>
      <w:r w:rsidRPr="001316F7">
        <w:rPr>
          <w:i/>
          <w:iCs/>
          <w:spacing w:val="-5"/>
          <w:sz w:val="24"/>
          <w:szCs w:val="24"/>
        </w:rPr>
        <w:t>Цель. Развивать пластическую выразительность.</w:t>
      </w:r>
    </w:p>
    <w:p w:rsidR="0023705E" w:rsidRPr="001316F7" w:rsidRDefault="0023705E" w:rsidP="008918BA">
      <w:pPr>
        <w:rPr>
          <w:sz w:val="24"/>
          <w:szCs w:val="24"/>
        </w:rPr>
      </w:pPr>
      <w:r w:rsidRPr="001316F7">
        <w:rPr>
          <w:spacing w:val="-10"/>
          <w:sz w:val="24"/>
          <w:szCs w:val="24"/>
        </w:rPr>
        <w:t xml:space="preserve">Педагог. Представьте, что вы — пальмы. Сейчас пальмы будут </w:t>
      </w:r>
      <w:r w:rsidRPr="001316F7">
        <w:rPr>
          <w:sz w:val="24"/>
          <w:szCs w:val="24"/>
        </w:rPr>
        <w:t xml:space="preserve">медленно расти. Вы поднимаетесь со стульчиков. Встали </w:t>
      </w:r>
      <w:r w:rsidRPr="001316F7">
        <w:rPr>
          <w:spacing w:val="-5"/>
          <w:sz w:val="24"/>
          <w:szCs w:val="24"/>
        </w:rPr>
        <w:t>и пальма выросла большая-пребольшая: правую руку вытяни</w:t>
      </w:r>
      <w:r w:rsidRPr="001316F7">
        <w:rPr>
          <w:spacing w:val="-5"/>
          <w:sz w:val="24"/>
          <w:szCs w:val="24"/>
        </w:rPr>
        <w:softHyphen/>
      </w:r>
      <w:r w:rsidRPr="001316F7">
        <w:rPr>
          <w:spacing w:val="-9"/>
          <w:sz w:val="24"/>
          <w:szCs w:val="24"/>
        </w:rPr>
        <w:t xml:space="preserve">те вверх, потянитесь за рукой, посмотрите на руку —«завяли листочки»; опустите кисть — «завяли ветки», опустите руку от </w:t>
      </w:r>
      <w:r w:rsidRPr="001316F7">
        <w:rPr>
          <w:spacing w:val="-8"/>
          <w:sz w:val="24"/>
          <w:szCs w:val="24"/>
        </w:rPr>
        <w:t>локтя — «вся пальма завяла». Вы должны попеременно напря</w:t>
      </w:r>
      <w:r w:rsidRPr="001316F7">
        <w:rPr>
          <w:spacing w:val="-8"/>
          <w:sz w:val="24"/>
          <w:szCs w:val="24"/>
        </w:rPr>
        <w:softHyphen/>
      </w:r>
      <w:r w:rsidRPr="001316F7">
        <w:rPr>
          <w:spacing w:val="-2"/>
          <w:sz w:val="24"/>
          <w:szCs w:val="24"/>
        </w:rPr>
        <w:t>гать и расслаблять мышцы рук в кистях, локтях и плечах.</w:t>
      </w:r>
    </w:p>
    <w:p w:rsidR="0023705E" w:rsidRPr="001316F7" w:rsidRDefault="0023705E" w:rsidP="008918BA">
      <w:pPr>
        <w:rPr>
          <w:sz w:val="24"/>
          <w:szCs w:val="24"/>
        </w:rPr>
      </w:pPr>
      <w:r w:rsidRPr="001316F7">
        <w:rPr>
          <w:i/>
          <w:iCs/>
          <w:spacing w:val="-1"/>
          <w:sz w:val="24"/>
          <w:szCs w:val="24"/>
        </w:rPr>
        <w:t>Игра «Птицы, на гнезда!»</w:t>
      </w:r>
    </w:p>
    <w:p w:rsidR="0023705E" w:rsidRPr="001316F7" w:rsidRDefault="0023705E" w:rsidP="008918BA">
      <w:pPr>
        <w:rPr>
          <w:i/>
          <w:iCs/>
          <w:sz w:val="24"/>
          <w:szCs w:val="24"/>
        </w:rPr>
      </w:pPr>
      <w:r w:rsidRPr="001316F7">
        <w:rPr>
          <w:i/>
          <w:iCs/>
          <w:spacing w:val="-4"/>
          <w:sz w:val="24"/>
          <w:szCs w:val="24"/>
        </w:rPr>
        <w:t xml:space="preserve">Цель. </w:t>
      </w:r>
      <w:r w:rsidRPr="001316F7">
        <w:rPr>
          <w:i/>
          <w:iCs/>
          <w:spacing w:val="-5"/>
          <w:sz w:val="24"/>
          <w:szCs w:val="24"/>
        </w:rPr>
        <w:t>Воспитывать доброжелательность, коммуникабельность в от</w:t>
      </w:r>
      <w:r w:rsidRPr="001316F7">
        <w:rPr>
          <w:i/>
          <w:iCs/>
          <w:spacing w:val="-5"/>
          <w:sz w:val="24"/>
          <w:szCs w:val="24"/>
        </w:rPr>
        <w:softHyphen/>
        <w:t>ношениях со сверстниками. Совершенствовать внимание, па</w:t>
      </w:r>
      <w:r w:rsidRPr="001316F7">
        <w:rPr>
          <w:i/>
          <w:iCs/>
          <w:spacing w:val="-5"/>
          <w:sz w:val="24"/>
          <w:szCs w:val="24"/>
        </w:rPr>
        <w:softHyphen/>
      </w:r>
      <w:r w:rsidRPr="001316F7">
        <w:rPr>
          <w:i/>
          <w:iCs/>
          <w:sz w:val="24"/>
          <w:szCs w:val="24"/>
        </w:rPr>
        <w:t>мять, наблюдательность.</w:t>
      </w:r>
    </w:p>
    <w:p w:rsidR="0023705E" w:rsidRPr="001316F7" w:rsidRDefault="0023705E" w:rsidP="008918BA">
      <w:pPr>
        <w:rPr>
          <w:sz w:val="24"/>
          <w:szCs w:val="24"/>
        </w:rPr>
      </w:pPr>
      <w:r w:rsidRPr="001316F7">
        <w:rPr>
          <w:spacing w:val="-6"/>
          <w:sz w:val="24"/>
          <w:szCs w:val="24"/>
        </w:rPr>
        <w:t>Дети стоят в кругу; они — «птицы». Водящий (педагог) на</w:t>
      </w:r>
      <w:r w:rsidRPr="001316F7">
        <w:rPr>
          <w:spacing w:val="-6"/>
          <w:sz w:val="24"/>
          <w:szCs w:val="24"/>
        </w:rPr>
        <w:softHyphen/>
      </w:r>
      <w:r w:rsidRPr="001316F7">
        <w:rPr>
          <w:spacing w:val="-4"/>
          <w:sz w:val="24"/>
          <w:szCs w:val="24"/>
        </w:rPr>
        <w:t>ходится в середине круга. Он ходит мимо играющих и, об</w:t>
      </w:r>
      <w:r w:rsidRPr="001316F7">
        <w:rPr>
          <w:spacing w:val="-4"/>
          <w:sz w:val="24"/>
          <w:szCs w:val="24"/>
        </w:rPr>
        <w:softHyphen/>
        <w:t>ращаясь к кому-либо из ребят, говорит: «Птица улетает!» Ре</w:t>
      </w:r>
      <w:r w:rsidRPr="001316F7">
        <w:rPr>
          <w:spacing w:val="-4"/>
          <w:sz w:val="24"/>
          <w:szCs w:val="24"/>
        </w:rPr>
        <w:softHyphen/>
      </w:r>
      <w:r w:rsidRPr="001316F7">
        <w:rPr>
          <w:spacing w:val="-3"/>
          <w:sz w:val="24"/>
          <w:szCs w:val="24"/>
        </w:rPr>
        <w:t xml:space="preserve">бенок, которому он сказал эти слова, идет за водящим. Так </w:t>
      </w:r>
      <w:r w:rsidRPr="001316F7">
        <w:rPr>
          <w:spacing w:val="-4"/>
          <w:sz w:val="24"/>
          <w:szCs w:val="24"/>
        </w:rPr>
        <w:t>образуется целая вереница «птиц». Водящий на ходу выпол</w:t>
      </w:r>
      <w:r w:rsidRPr="001316F7">
        <w:rPr>
          <w:spacing w:val="-4"/>
          <w:sz w:val="24"/>
          <w:szCs w:val="24"/>
        </w:rPr>
        <w:softHyphen/>
        <w:t>няет разные движения, а «птицы» повторяют их за ним. Не</w:t>
      </w:r>
      <w:r w:rsidRPr="001316F7">
        <w:rPr>
          <w:spacing w:val="-4"/>
          <w:sz w:val="24"/>
          <w:szCs w:val="24"/>
        </w:rPr>
        <w:softHyphen/>
        <w:t>ожиданно водящий кричит: «Птицы, на гнезда!» и быстро занимает чье-нибудь место в кругу. Остальные игроки зани</w:t>
      </w:r>
      <w:r w:rsidRPr="001316F7">
        <w:rPr>
          <w:spacing w:val="-4"/>
          <w:sz w:val="24"/>
          <w:szCs w:val="24"/>
        </w:rPr>
        <w:softHyphen/>
        <w:t xml:space="preserve">мают любые свободные места. Тот, кто опоздал, становится </w:t>
      </w:r>
      <w:r w:rsidRPr="001316F7">
        <w:rPr>
          <w:sz w:val="24"/>
          <w:szCs w:val="24"/>
        </w:rPr>
        <w:t>водящим.</w:t>
      </w:r>
    </w:p>
    <w:p w:rsidR="0023705E" w:rsidRPr="001316F7" w:rsidRDefault="0023705E" w:rsidP="008918BA">
      <w:pPr>
        <w:rPr>
          <w:sz w:val="24"/>
          <w:szCs w:val="24"/>
        </w:rPr>
      </w:pPr>
      <w:r w:rsidRPr="001316F7">
        <w:rPr>
          <w:spacing w:val="-3"/>
          <w:sz w:val="24"/>
          <w:szCs w:val="24"/>
        </w:rPr>
        <w:t>Игра проводится под музыкальное сопровождение: «пти</w:t>
      </w:r>
      <w:r w:rsidRPr="001316F7">
        <w:rPr>
          <w:spacing w:val="-3"/>
          <w:sz w:val="24"/>
          <w:szCs w:val="24"/>
        </w:rPr>
        <w:softHyphen/>
      </w:r>
      <w:r w:rsidRPr="001316F7">
        <w:rPr>
          <w:sz w:val="24"/>
          <w:szCs w:val="24"/>
        </w:rPr>
        <w:t>цы» идут за водящим танцевальным шагом, а стоящие на месте дети прихлопывают и притопывают.</w:t>
      </w:r>
    </w:p>
    <w:p w:rsidR="0023705E" w:rsidRPr="001316F7" w:rsidRDefault="0023705E" w:rsidP="008918BA">
      <w:pPr>
        <w:rPr>
          <w:i/>
          <w:iCs/>
          <w:sz w:val="24"/>
          <w:szCs w:val="24"/>
        </w:rPr>
      </w:pPr>
      <w:r w:rsidRPr="001316F7">
        <w:rPr>
          <w:i/>
          <w:iCs/>
          <w:spacing w:val="-4"/>
          <w:sz w:val="24"/>
          <w:szCs w:val="24"/>
        </w:rPr>
        <w:t>Игра «Снеговик»</w:t>
      </w:r>
    </w:p>
    <w:p w:rsidR="0023705E" w:rsidRPr="001316F7" w:rsidRDefault="0023705E" w:rsidP="008918BA">
      <w:pPr>
        <w:rPr>
          <w:i/>
          <w:iCs/>
          <w:sz w:val="24"/>
          <w:szCs w:val="24"/>
        </w:rPr>
      </w:pPr>
      <w:r w:rsidRPr="001316F7">
        <w:rPr>
          <w:i/>
          <w:iCs/>
          <w:spacing w:val="-5"/>
          <w:sz w:val="24"/>
          <w:szCs w:val="24"/>
        </w:rPr>
        <w:t>Цель. Развитие двигательных способностей.</w:t>
      </w:r>
    </w:p>
    <w:p w:rsidR="0023705E" w:rsidRPr="001316F7" w:rsidRDefault="0023705E" w:rsidP="008918BA">
      <w:pPr>
        <w:rPr>
          <w:sz w:val="24"/>
          <w:szCs w:val="24"/>
        </w:rPr>
      </w:pPr>
      <w:r w:rsidRPr="001316F7">
        <w:rPr>
          <w:spacing w:val="-11"/>
          <w:sz w:val="24"/>
          <w:szCs w:val="24"/>
        </w:rPr>
        <w:t xml:space="preserve">Педагог дает детям задание: «Эта игра поможет вам научиться </w:t>
      </w:r>
      <w:r w:rsidRPr="001316F7">
        <w:rPr>
          <w:spacing w:val="-4"/>
          <w:sz w:val="24"/>
          <w:szCs w:val="24"/>
        </w:rPr>
        <w:t>напрягать и расслаблять мышцы шеи, рук, ног и корпуса, Встаньте в круг и превратитесь в снеговиков: ноги на шири</w:t>
      </w:r>
      <w:r w:rsidRPr="001316F7">
        <w:rPr>
          <w:spacing w:val="-4"/>
          <w:sz w:val="24"/>
          <w:szCs w:val="24"/>
        </w:rPr>
        <w:softHyphen/>
      </w:r>
      <w:r w:rsidRPr="001316F7">
        <w:rPr>
          <w:spacing w:val="-5"/>
          <w:sz w:val="24"/>
          <w:szCs w:val="24"/>
        </w:rPr>
        <w:t>не плеч, согнутые в локтях руки вытянуты вперед, кисти ок</w:t>
      </w:r>
      <w:r w:rsidRPr="001316F7">
        <w:rPr>
          <w:spacing w:val="-5"/>
          <w:sz w:val="24"/>
          <w:szCs w:val="24"/>
        </w:rPr>
        <w:softHyphen/>
      </w:r>
      <w:r w:rsidRPr="001316F7">
        <w:rPr>
          <w:spacing w:val="-6"/>
          <w:sz w:val="24"/>
          <w:szCs w:val="24"/>
        </w:rPr>
        <w:t xml:space="preserve">руглены и направлены друг к другу, все мышцы напряжены. </w:t>
      </w:r>
      <w:r w:rsidRPr="001316F7">
        <w:rPr>
          <w:spacing w:val="-9"/>
          <w:sz w:val="24"/>
          <w:szCs w:val="24"/>
        </w:rPr>
        <w:t>Пригрело солнышко, под его теплыми веселыми лучами снего</w:t>
      </w:r>
      <w:r w:rsidRPr="001316F7">
        <w:rPr>
          <w:spacing w:val="-9"/>
          <w:sz w:val="24"/>
          <w:szCs w:val="24"/>
        </w:rPr>
        <w:softHyphen/>
      </w:r>
      <w:r w:rsidRPr="001316F7">
        <w:rPr>
          <w:sz w:val="24"/>
          <w:szCs w:val="24"/>
        </w:rPr>
        <w:t>вик начал медленно таять».</w:t>
      </w:r>
    </w:p>
    <w:p w:rsidR="0023705E" w:rsidRPr="001316F7" w:rsidRDefault="0023705E" w:rsidP="008918BA">
      <w:pPr>
        <w:rPr>
          <w:sz w:val="24"/>
          <w:szCs w:val="24"/>
        </w:rPr>
      </w:pPr>
      <w:r w:rsidRPr="001316F7">
        <w:rPr>
          <w:spacing w:val="-9"/>
          <w:sz w:val="24"/>
          <w:szCs w:val="24"/>
        </w:rPr>
        <w:t xml:space="preserve">Дети постепенно расслабляют мышцы, опускают бессильно! </w:t>
      </w:r>
      <w:r w:rsidRPr="001316F7">
        <w:rPr>
          <w:spacing w:val="-4"/>
          <w:sz w:val="24"/>
          <w:szCs w:val="24"/>
        </w:rPr>
        <w:t>голову, руки, затем сгибаются пополам, опускаются на кор</w:t>
      </w:r>
      <w:r w:rsidRPr="001316F7">
        <w:rPr>
          <w:spacing w:val="-4"/>
          <w:sz w:val="24"/>
          <w:szCs w:val="24"/>
        </w:rPr>
        <w:softHyphen/>
      </w:r>
      <w:r w:rsidRPr="001316F7">
        <w:rPr>
          <w:spacing w:val="-3"/>
          <w:sz w:val="24"/>
          <w:szCs w:val="24"/>
        </w:rPr>
        <w:t>точки, падают на пол, полностью расслабляются.</w:t>
      </w:r>
    </w:p>
    <w:p w:rsidR="0023705E" w:rsidRPr="001316F7" w:rsidRDefault="0023705E" w:rsidP="008918BA">
      <w:pPr>
        <w:rPr>
          <w:sz w:val="24"/>
          <w:szCs w:val="24"/>
        </w:rPr>
      </w:pPr>
      <w:r w:rsidRPr="001316F7">
        <w:rPr>
          <w:spacing w:val="-3"/>
          <w:sz w:val="24"/>
          <w:szCs w:val="24"/>
        </w:rPr>
        <w:t>Игра повторяется 2—3 раза.</w:t>
      </w:r>
    </w:p>
    <w:p w:rsidR="0023705E" w:rsidRPr="001316F7" w:rsidRDefault="0023705E" w:rsidP="008918BA">
      <w:pPr>
        <w:rPr>
          <w:i/>
          <w:iCs/>
          <w:spacing w:val="-5"/>
          <w:sz w:val="24"/>
          <w:szCs w:val="24"/>
        </w:rPr>
      </w:pPr>
      <w:r w:rsidRPr="001316F7">
        <w:rPr>
          <w:i/>
          <w:iCs/>
          <w:sz w:val="24"/>
          <w:szCs w:val="24"/>
        </w:rPr>
        <w:t>Игра «Смелые мышки»</w:t>
      </w:r>
    </w:p>
    <w:p w:rsidR="0023705E" w:rsidRPr="001316F7" w:rsidRDefault="0023705E" w:rsidP="008918BA">
      <w:pPr>
        <w:rPr>
          <w:i/>
          <w:iCs/>
          <w:spacing w:val="-5"/>
          <w:sz w:val="24"/>
          <w:szCs w:val="24"/>
        </w:rPr>
      </w:pPr>
      <w:r w:rsidRPr="001316F7">
        <w:rPr>
          <w:i/>
          <w:iCs/>
          <w:spacing w:val="-5"/>
          <w:sz w:val="24"/>
          <w:szCs w:val="24"/>
        </w:rPr>
        <w:t>Цель. Развивать образное мышление детей. Двигательные способности детей.</w:t>
      </w:r>
    </w:p>
    <w:p w:rsidR="0023705E" w:rsidRPr="001316F7" w:rsidRDefault="0023705E" w:rsidP="008918BA">
      <w:pPr>
        <w:rPr>
          <w:i/>
          <w:iCs/>
          <w:spacing w:val="-5"/>
          <w:sz w:val="24"/>
          <w:szCs w:val="24"/>
        </w:rPr>
      </w:pPr>
      <w:r w:rsidRPr="001316F7">
        <w:rPr>
          <w:sz w:val="24"/>
          <w:szCs w:val="24"/>
        </w:rPr>
        <w:t>Сначала педагог читает стихотворение:</w:t>
      </w:r>
    </w:p>
    <w:p w:rsidR="0023705E" w:rsidRPr="001316F7" w:rsidRDefault="0023705E" w:rsidP="008918BA">
      <w:pPr>
        <w:rPr>
          <w:i/>
          <w:iCs/>
          <w:spacing w:val="-10"/>
          <w:sz w:val="24"/>
          <w:szCs w:val="24"/>
        </w:rPr>
      </w:pPr>
      <w:r w:rsidRPr="001316F7">
        <w:rPr>
          <w:i/>
          <w:iCs/>
          <w:spacing w:val="-10"/>
          <w:sz w:val="24"/>
          <w:szCs w:val="24"/>
        </w:rPr>
        <w:t xml:space="preserve">Вышли мышки как-то раз </w:t>
      </w:r>
    </w:p>
    <w:p w:rsidR="0023705E" w:rsidRPr="001316F7" w:rsidRDefault="0023705E" w:rsidP="008918BA">
      <w:pPr>
        <w:rPr>
          <w:i/>
          <w:iCs/>
          <w:spacing w:val="-11"/>
          <w:sz w:val="24"/>
          <w:szCs w:val="24"/>
        </w:rPr>
      </w:pPr>
      <w:r w:rsidRPr="001316F7">
        <w:rPr>
          <w:i/>
          <w:iCs/>
          <w:spacing w:val="-11"/>
          <w:sz w:val="24"/>
          <w:szCs w:val="24"/>
        </w:rPr>
        <w:t xml:space="preserve">Посмотреть, который час. </w:t>
      </w:r>
    </w:p>
    <w:p w:rsidR="0023705E" w:rsidRPr="001316F7" w:rsidRDefault="0023705E" w:rsidP="008918BA">
      <w:pPr>
        <w:rPr>
          <w:i/>
          <w:iCs/>
          <w:sz w:val="24"/>
          <w:szCs w:val="24"/>
        </w:rPr>
      </w:pPr>
      <w:r w:rsidRPr="001316F7">
        <w:rPr>
          <w:i/>
          <w:iCs/>
          <w:sz w:val="24"/>
          <w:szCs w:val="24"/>
        </w:rPr>
        <w:t xml:space="preserve">Раз, два, три, четыре. </w:t>
      </w:r>
    </w:p>
    <w:p w:rsidR="0023705E" w:rsidRPr="001316F7" w:rsidRDefault="0023705E" w:rsidP="008918BA">
      <w:pPr>
        <w:rPr>
          <w:i/>
          <w:iCs/>
          <w:spacing w:val="-11"/>
          <w:sz w:val="24"/>
          <w:szCs w:val="24"/>
        </w:rPr>
      </w:pPr>
      <w:r w:rsidRPr="001316F7">
        <w:rPr>
          <w:i/>
          <w:iCs/>
          <w:spacing w:val="-11"/>
          <w:sz w:val="24"/>
          <w:szCs w:val="24"/>
        </w:rPr>
        <w:t xml:space="preserve">Мышки дернули за гири. </w:t>
      </w:r>
    </w:p>
    <w:p w:rsidR="0023705E" w:rsidRPr="001316F7" w:rsidRDefault="0023705E" w:rsidP="008918BA">
      <w:pPr>
        <w:rPr>
          <w:i/>
          <w:iCs/>
          <w:spacing w:val="-13"/>
          <w:sz w:val="24"/>
          <w:szCs w:val="24"/>
        </w:rPr>
      </w:pPr>
      <w:r w:rsidRPr="001316F7">
        <w:rPr>
          <w:i/>
          <w:iCs/>
          <w:spacing w:val="-13"/>
          <w:sz w:val="24"/>
          <w:szCs w:val="24"/>
        </w:rPr>
        <w:t xml:space="preserve">Вдруг раздался страшный звон... </w:t>
      </w:r>
    </w:p>
    <w:p w:rsidR="0023705E" w:rsidRPr="001316F7" w:rsidRDefault="0023705E" w:rsidP="008918BA">
      <w:pPr>
        <w:rPr>
          <w:i/>
          <w:iCs/>
          <w:sz w:val="24"/>
          <w:szCs w:val="24"/>
        </w:rPr>
      </w:pPr>
      <w:r w:rsidRPr="001316F7">
        <w:rPr>
          <w:i/>
          <w:iCs/>
          <w:sz w:val="24"/>
          <w:szCs w:val="24"/>
        </w:rPr>
        <w:t>Убежали мышки вон!</w:t>
      </w:r>
    </w:p>
    <w:p w:rsidR="0023705E" w:rsidRPr="001316F7" w:rsidRDefault="0023705E" w:rsidP="008918BA">
      <w:pPr>
        <w:rPr>
          <w:sz w:val="24"/>
          <w:szCs w:val="24"/>
        </w:rPr>
      </w:pPr>
      <w:r w:rsidRPr="001316F7">
        <w:rPr>
          <w:sz w:val="24"/>
          <w:szCs w:val="24"/>
        </w:rPr>
        <w:t>Затем педагог предлагает детям превратиться в мышек и выразительно изобразить их, используя жесты и мимику. Иг</w:t>
      </w:r>
      <w:r w:rsidRPr="001316F7">
        <w:rPr>
          <w:sz w:val="24"/>
          <w:szCs w:val="24"/>
        </w:rPr>
        <w:softHyphen/>
        <w:t>ра повторяется 2—3 раза.</w:t>
      </w:r>
    </w:p>
    <w:p w:rsidR="0023705E" w:rsidRPr="001316F7" w:rsidRDefault="0023705E" w:rsidP="008918BA">
      <w:pPr>
        <w:rPr>
          <w:sz w:val="24"/>
          <w:szCs w:val="24"/>
        </w:rPr>
      </w:pPr>
      <w:r w:rsidRPr="001316F7">
        <w:rPr>
          <w:sz w:val="24"/>
          <w:szCs w:val="24"/>
        </w:rPr>
        <w:t>По окончании игры педагог отмечает, что все мышки бы</w:t>
      </w:r>
      <w:r w:rsidRPr="001316F7">
        <w:rPr>
          <w:sz w:val="24"/>
          <w:szCs w:val="24"/>
        </w:rPr>
        <w:softHyphen/>
        <w:t>ли разные, не похожие одна на другую, и хвалит ребят за ста</w:t>
      </w:r>
      <w:r w:rsidRPr="001316F7">
        <w:rPr>
          <w:sz w:val="24"/>
          <w:szCs w:val="24"/>
        </w:rPr>
        <w:softHyphen/>
        <w:t>рание.</w:t>
      </w:r>
    </w:p>
    <w:p w:rsidR="0023705E" w:rsidRPr="001316F7" w:rsidRDefault="0023705E" w:rsidP="008918BA">
      <w:pPr>
        <w:rPr>
          <w:i/>
          <w:iCs/>
          <w:spacing w:val="-2"/>
          <w:sz w:val="24"/>
          <w:szCs w:val="24"/>
        </w:rPr>
      </w:pPr>
      <w:r w:rsidRPr="001316F7">
        <w:rPr>
          <w:i/>
          <w:iCs/>
          <w:spacing w:val="-2"/>
          <w:sz w:val="24"/>
          <w:szCs w:val="24"/>
        </w:rPr>
        <w:t>Игра «Животные во дворе»</w:t>
      </w:r>
    </w:p>
    <w:p w:rsidR="0023705E" w:rsidRPr="001316F7" w:rsidRDefault="0023705E" w:rsidP="008918BA">
      <w:pPr>
        <w:rPr>
          <w:sz w:val="24"/>
          <w:szCs w:val="24"/>
        </w:rPr>
      </w:pPr>
      <w:r w:rsidRPr="001316F7">
        <w:rPr>
          <w:i/>
          <w:iCs/>
          <w:spacing w:val="-5"/>
          <w:sz w:val="24"/>
          <w:szCs w:val="24"/>
        </w:rPr>
        <w:t>Цель. Развивать воображение, выразительность жестов.</w:t>
      </w:r>
    </w:p>
    <w:p w:rsidR="0023705E" w:rsidRPr="001316F7" w:rsidRDefault="0023705E" w:rsidP="008918BA">
      <w:pPr>
        <w:rPr>
          <w:sz w:val="24"/>
          <w:szCs w:val="24"/>
        </w:rPr>
      </w:pPr>
      <w:r w:rsidRPr="001316F7">
        <w:rPr>
          <w:sz w:val="24"/>
          <w:szCs w:val="24"/>
        </w:rPr>
        <w:t xml:space="preserve">Педагог. Ребята, вспомните, какие домашние животные! </w:t>
      </w:r>
      <w:r w:rsidRPr="001316F7">
        <w:rPr>
          <w:spacing w:val="-5"/>
          <w:sz w:val="24"/>
          <w:szCs w:val="24"/>
        </w:rPr>
        <w:t>живут на деревенском дворе. У них разные характеры, повад</w:t>
      </w:r>
      <w:r w:rsidRPr="001316F7">
        <w:rPr>
          <w:sz w:val="24"/>
          <w:szCs w:val="24"/>
        </w:rPr>
        <w:t>ки. Даже животные одного вида отличаются друг от друга.</w:t>
      </w:r>
    </w:p>
    <w:p w:rsidR="0023705E" w:rsidRPr="001316F7" w:rsidRDefault="0023705E" w:rsidP="008918BA">
      <w:pPr>
        <w:rPr>
          <w:sz w:val="24"/>
          <w:szCs w:val="24"/>
        </w:rPr>
      </w:pPr>
      <w:r w:rsidRPr="001316F7">
        <w:rPr>
          <w:spacing w:val="-1"/>
          <w:sz w:val="24"/>
          <w:szCs w:val="24"/>
        </w:rPr>
        <w:t>На сцену вызывается несколько ребят, которые будут под</w:t>
      </w:r>
      <w:r w:rsidRPr="001316F7">
        <w:rPr>
          <w:spacing w:val="-3"/>
          <w:sz w:val="24"/>
          <w:szCs w:val="24"/>
        </w:rPr>
        <w:t>музыку изображать домашних животных: ленивого кота, го</w:t>
      </w:r>
      <w:r w:rsidRPr="001316F7">
        <w:rPr>
          <w:spacing w:val="-3"/>
          <w:sz w:val="24"/>
          <w:szCs w:val="24"/>
        </w:rPr>
        <w:softHyphen/>
      </w:r>
      <w:r w:rsidRPr="001316F7">
        <w:rPr>
          <w:spacing w:val="-1"/>
          <w:sz w:val="24"/>
          <w:szCs w:val="24"/>
        </w:rPr>
        <w:t>лодного поросенка, крикливого щенка, наглую ворону, юр</w:t>
      </w:r>
      <w:r w:rsidRPr="001316F7">
        <w:rPr>
          <w:spacing w:val="-1"/>
          <w:sz w:val="24"/>
          <w:szCs w:val="24"/>
        </w:rPr>
        <w:softHyphen/>
      </w:r>
      <w:r w:rsidRPr="001316F7">
        <w:rPr>
          <w:sz w:val="24"/>
          <w:szCs w:val="24"/>
        </w:rPr>
        <w:t>кого воробья.</w:t>
      </w:r>
    </w:p>
    <w:p w:rsidR="0023705E" w:rsidRPr="001316F7" w:rsidRDefault="0023705E" w:rsidP="008918BA">
      <w:pPr>
        <w:rPr>
          <w:i/>
          <w:iCs/>
          <w:spacing w:val="-3"/>
          <w:sz w:val="24"/>
          <w:szCs w:val="24"/>
        </w:rPr>
      </w:pPr>
      <w:r w:rsidRPr="001316F7">
        <w:rPr>
          <w:i/>
          <w:iCs/>
          <w:sz w:val="24"/>
          <w:szCs w:val="24"/>
        </w:rPr>
        <w:t>Игра «Семь сыновей»</w:t>
      </w:r>
    </w:p>
    <w:p w:rsidR="0023705E" w:rsidRPr="001316F7" w:rsidRDefault="0023705E" w:rsidP="008918BA">
      <w:pPr>
        <w:rPr>
          <w:i/>
          <w:iCs/>
          <w:spacing w:val="-5"/>
          <w:sz w:val="24"/>
          <w:szCs w:val="24"/>
        </w:rPr>
      </w:pPr>
      <w:r w:rsidRPr="001316F7">
        <w:rPr>
          <w:i/>
          <w:iCs/>
          <w:spacing w:val="-5"/>
          <w:sz w:val="24"/>
          <w:szCs w:val="24"/>
        </w:rPr>
        <w:t>Цель. Развивать умение детей произвольно реагировать на команду, снимать зажатость, скованность, согласовывать свои действия с другими детьми.</w:t>
      </w:r>
    </w:p>
    <w:p w:rsidR="0023705E" w:rsidRPr="001316F7" w:rsidRDefault="0023705E" w:rsidP="008918BA">
      <w:pPr>
        <w:rPr>
          <w:sz w:val="24"/>
          <w:szCs w:val="24"/>
        </w:rPr>
      </w:pPr>
      <w:r w:rsidRPr="001316F7">
        <w:rPr>
          <w:sz w:val="24"/>
          <w:szCs w:val="24"/>
        </w:rPr>
        <w:t>Дети выбирают водящего, повязывают ему платком голову и ставят в средину круга. Все играющие двигаются по кругу, взявшись за руки, и поют:</w:t>
      </w:r>
    </w:p>
    <w:p w:rsidR="0023705E" w:rsidRPr="001316F7" w:rsidRDefault="0023705E" w:rsidP="008918BA">
      <w:pPr>
        <w:rPr>
          <w:i/>
          <w:iCs/>
          <w:sz w:val="24"/>
          <w:szCs w:val="24"/>
        </w:rPr>
      </w:pPr>
      <w:r w:rsidRPr="001316F7">
        <w:rPr>
          <w:i/>
          <w:iCs/>
          <w:spacing w:val="-12"/>
          <w:sz w:val="24"/>
          <w:szCs w:val="24"/>
        </w:rPr>
        <w:t>У одной бедной старушки</w:t>
      </w:r>
    </w:p>
    <w:p w:rsidR="0023705E" w:rsidRPr="001316F7" w:rsidRDefault="0023705E" w:rsidP="008918BA">
      <w:pPr>
        <w:rPr>
          <w:i/>
          <w:iCs/>
          <w:sz w:val="24"/>
          <w:szCs w:val="24"/>
        </w:rPr>
      </w:pPr>
      <w:r w:rsidRPr="001316F7">
        <w:rPr>
          <w:i/>
          <w:iCs/>
          <w:spacing w:val="-10"/>
          <w:sz w:val="24"/>
          <w:szCs w:val="24"/>
        </w:rPr>
        <w:t>Жили в маленькой избушке</w:t>
      </w:r>
    </w:p>
    <w:p w:rsidR="0023705E" w:rsidRPr="001316F7" w:rsidRDefault="0023705E" w:rsidP="008918BA">
      <w:pPr>
        <w:rPr>
          <w:i/>
          <w:iCs/>
          <w:sz w:val="24"/>
          <w:szCs w:val="24"/>
        </w:rPr>
      </w:pPr>
      <w:r w:rsidRPr="001316F7">
        <w:rPr>
          <w:i/>
          <w:iCs/>
          <w:spacing w:val="-12"/>
          <w:sz w:val="24"/>
          <w:szCs w:val="24"/>
        </w:rPr>
        <w:t>Семь сыновей,</w:t>
      </w:r>
    </w:p>
    <w:p w:rsidR="0023705E" w:rsidRPr="001316F7" w:rsidRDefault="0023705E" w:rsidP="008918BA">
      <w:pPr>
        <w:rPr>
          <w:i/>
          <w:iCs/>
          <w:sz w:val="24"/>
          <w:szCs w:val="24"/>
        </w:rPr>
      </w:pPr>
      <w:r w:rsidRPr="001316F7">
        <w:rPr>
          <w:i/>
          <w:iCs/>
          <w:spacing w:val="-12"/>
          <w:sz w:val="24"/>
          <w:szCs w:val="24"/>
        </w:rPr>
        <w:t>Все без бровей,</w:t>
      </w:r>
    </w:p>
    <w:p w:rsidR="0023705E" w:rsidRPr="001316F7" w:rsidRDefault="0023705E" w:rsidP="008918BA">
      <w:pPr>
        <w:rPr>
          <w:i/>
          <w:iCs/>
          <w:sz w:val="24"/>
          <w:szCs w:val="24"/>
        </w:rPr>
      </w:pPr>
      <w:r w:rsidRPr="001316F7">
        <w:rPr>
          <w:i/>
          <w:iCs/>
          <w:spacing w:val="-11"/>
          <w:sz w:val="24"/>
          <w:szCs w:val="24"/>
        </w:rPr>
        <w:t>С большими ногами,</w:t>
      </w:r>
    </w:p>
    <w:p w:rsidR="0023705E" w:rsidRPr="001316F7" w:rsidRDefault="0023705E" w:rsidP="008918BA">
      <w:pPr>
        <w:rPr>
          <w:i/>
          <w:iCs/>
          <w:sz w:val="24"/>
          <w:szCs w:val="24"/>
        </w:rPr>
      </w:pPr>
      <w:r w:rsidRPr="001316F7">
        <w:rPr>
          <w:i/>
          <w:iCs/>
          <w:spacing w:val="-11"/>
          <w:sz w:val="24"/>
          <w:szCs w:val="24"/>
        </w:rPr>
        <w:t>С длинными ушами,</w:t>
      </w:r>
    </w:p>
    <w:p w:rsidR="0023705E" w:rsidRPr="001316F7" w:rsidRDefault="0023705E" w:rsidP="008918BA">
      <w:pPr>
        <w:rPr>
          <w:i/>
          <w:iCs/>
          <w:sz w:val="24"/>
          <w:szCs w:val="24"/>
        </w:rPr>
      </w:pPr>
      <w:r w:rsidRPr="001316F7">
        <w:rPr>
          <w:i/>
          <w:iCs/>
          <w:spacing w:val="-10"/>
          <w:sz w:val="24"/>
          <w:szCs w:val="24"/>
        </w:rPr>
        <w:t>Ничего не ели,</w:t>
      </w:r>
    </w:p>
    <w:p w:rsidR="0023705E" w:rsidRPr="001316F7" w:rsidRDefault="0023705E" w:rsidP="008918BA">
      <w:pPr>
        <w:rPr>
          <w:i/>
          <w:iCs/>
          <w:sz w:val="24"/>
          <w:szCs w:val="24"/>
        </w:rPr>
      </w:pPr>
      <w:r w:rsidRPr="001316F7">
        <w:rPr>
          <w:i/>
          <w:iCs/>
          <w:spacing w:val="-9"/>
          <w:sz w:val="24"/>
          <w:szCs w:val="24"/>
        </w:rPr>
        <w:t>А все только пели,</w:t>
      </w:r>
    </w:p>
    <w:p w:rsidR="0023705E" w:rsidRPr="001316F7" w:rsidRDefault="0023705E" w:rsidP="008918BA">
      <w:pPr>
        <w:rPr>
          <w:i/>
          <w:iCs/>
          <w:sz w:val="24"/>
          <w:szCs w:val="24"/>
        </w:rPr>
      </w:pPr>
      <w:r w:rsidRPr="001316F7">
        <w:rPr>
          <w:i/>
          <w:iCs/>
          <w:spacing w:val="-12"/>
          <w:sz w:val="24"/>
          <w:szCs w:val="24"/>
        </w:rPr>
        <w:t>Скакали да играли!</w:t>
      </w:r>
    </w:p>
    <w:p w:rsidR="0023705E" w:rsidRPr="001316F7" w:rsidRDefault="0023705E" w:rsidP="008918BA">
      <w:pPr>
        <w:rPr>
          <w:i/>
          <w:iCs/>
          <w:sz w:val="24"/>
          <w:szCs w:val="24"/>
        </w:rPr>
      </w:pPr>
      <w:r w:rsidRPr="001316F7">
        <w:rPr>
          <w:i/>
          <w:iCs/>
          <w:spacing w:val="-19"/>
          <w:sz w:val="24"/>
          <w:szCs w:val="24"/>
        </w:rPr>
        <w:t>Как?</w:t>
      </w:r>
    </w:p>
    <w:p w:rsidR="0023705E" w:rsidRPr="001316F7" w:rsidRDefault="0023705E" w:rsidP="008918BA">
      <w:pPr>
        <w:rPr>
          <w:sz w:val="24"/>
          <w:szCs w:val="24"/>
        </w:rPr>
      </w:pPr>
      <w:r w:rsidRPr="001316F7">
        <w:rPr>
          <w:sz w:val="24"/>
          <w:szCs w:val="24"/>
        </w:rPr>
        <w:t>Все останавливаются и опускают руки на слова: «Делали все вместе так!» Водящий, изображающий старушку, быстро делает какое-нибудь движение или принимает смешную по</w:t>
      </w:r>
      <w:r w:rsidRPr="001316F7">
        <w:rPr>
          <w:sz w:val="24"/>
          <w:szCs w:val="24"/>
        </w:rPr>
        <w:softHyphen/>
        <w:t>зу. Все играющие должны повторить это движение или позу, какую принял водящий.</w:t>
      </w:r>
    </w:p>
    <w:p w:rsidR="0023705E" w:rsidRPr="001316F7" w:rsidRDefault="0023705E" w:rsidP="008918BA">
      <w:pPr>
        <w:rPr>
          <w:sz w:val="24"/>
          <w:szCs w:val="24"/>
        </w:rPr>
      </w:pPr>
      <w:r w:rsidRPr="001316F7">
        <w:rPr>
          <w:sz w:val="24"/>
          <w:szCs w:val="24"/>
        </w:rPr>
        <w:t>Того, кто зазевался или делает что-то не так, как следует, старушка наказывает: заставляет обежать круг или поскакать на одной ноге. Затем выбирается новый водящий на роль ста</w:t>
      </w:r>
      <w:r w:rsidRPr="001316F7">
        <w:rPr>
          <w:sz w:val="24"/>
          <w:szCs w:val="24"/>
        </w:rPr>
        <w:softHyphen/>
        <w:t>рушки, игра продолжается.</w:t>
      </w:r>
    </w:p>
    <w:p w:rsidR="0023705E" w:rsidRPr="001316F7" w:rsidRDefault="0023705E" w:rsidP="008918BA">
      <w:pPr>
        <w:rPr>
          <w:sz w:val="24"/>
          <w:szCs w:val="24"/>
        </w:rPr>
      </w:pPr>
      <w:r w:rsidRPr="001316F7">
        <w:rPr>
          <w:sz w:val="24"/>
          <w:szCs w:val="24"/>
        </w:rPr>
        <w:t>Вместо наказания можно сделать «провинившегося» водя</w:t>
      </w:r>
      <w:r w:rsidRPr="001316F7">
        <w:rPr>
          <w:sz w:val="24"/>
          <w:szCs w:val="24"/>
        </w:rPr>
        <w:softHyphen/>
        <w:t>щим; а бывший водящий встает в круг. Каждый новый во</w:t>
      </w:r>
      <w:r w:rsidRPr="001316F7">
        <w:rPr>
          <w:sz w:val="24"/>
          <w:szCs w:val="24"/>
        </w:rPr>
        <w:softHyphen/>
        <w:t>дящий получает от предыдущего, как эстафету, платочек на голову.</w:t>
      </w:r>
    </w:p>
    <w:p w:rsidR="0023705E" w:rsidRPr="001316F7" w:rsidRDefault="0023705E" w:rsidP="008918BA">
      <w:pPr>
        <w:rPr>
          <w:sz w:val="24"/>
          <w:szCs w:val="24"/>
        </w:rPr>
      </w:pPr>
      <w:r w:rsidRPr="001316F7">
        <w:rPr>
          <w:spacing w:val="-2"/>
          <w:sz w:val="24"/>
          <w:szCs w:val="24"/>
        </w:rPr>
        <w:t>Игра проходит под мелодию русской песни на две четвер</w:t>
      </w:r>
      <w:r w:rsidRPr="001316F7">
        <w:rPr>
          <w:spacing w:val="-2"/>
          <w:sz w:val="24"/>
          <w:szCs w:val="24"/>
        </w:rPr>
        <w:softHyphen/>
      </w:r>
      <w:r w:rsidRPr="001316F7">
        <w:rPr>
          <w:spacing w:val="-3"/>
          <w:sz w:val="24"/>
          <w:szCs w:val="24"/>
        </w:rPr>
        <w:t xml:space="preserve">ти или четыре четверти, например, «Во саду ли, в огороде». </w:t>
      </w:r>
      <w:r w:rsidRPr="001316F7">
        <w:rPr>
          <w:spacing w:val="-7"/>
          <w:sz w:val="24"/>
          <w:szCs w:val="24"/>
        </w:rPr>
        <w:t>Игра повторяется 3—4 раза. Педагог отмечает лучших игроков.</w:t>
      </w:r>
    </w:p>
    <w:p w:rsidR="0023705E" w:rsidRPr="001316F7" w:rsidRDefault="0023705E" w:rsidP="008918BA">
      <w:pPr>
        <w:rPr>
          <w:i/>
          <w:iCs/>
          <w:sz w:val="24"/>
          <w:szCs w:val="24"/>
        </w:rPr>
      </w:pPr>
      <w:r w:rsidRPr="001316F7">
        <w:rPr>
          <w:i/>
          <w:iCs/>
          <w:spacing w:val="-14"/>
          <w:sz w:val="24"/>
          <w:szCs w:val="24"/>
        </w:rPr>
        <w:t>Игра «Зернышко»</w:t>
      </w:r>
    </w:p>
    <w:p w:rsidR="0023705E" w:rsidRPr="001316F7" w:rsidRDefault="0023705E" w:rsidP="008918BA">
      <w:pPr>
        <w:rPr>
          <w:i/>
          <w:iCs/>
          <w:spacing w:val="-6"/>
          <w:sz w:val="24"/>
          <w:szCs w:val="24"/>
        </w:rPr>
      </w:pPr>
      <w:r w:rsidRPr="001316F7">
        <w:rPr>
          <w:i/>
          <w:iCs/>
          <w:spacing w:val="-3"/>
          <w:sz w:val="24"/>
          <w:szCs w:val="24"/>
        </w:rPr>
        <w:t xml:space="preserve">Цель. Развивать чувство ритма, координацию движений, </w:t>
      </w:r>
      <w:r w:rsidRPr="001316F7">
        <w:rPr>
          <w:i/>
          <w:iCs/>
          <w:spacing w:val="-6"/>
          <w:sz w:val="24"/>
          <w:szCs w:val="24"/>
        </w:rPr>
        <w:t>пластическую выразительность и музыкальность.</w:t>
      </w:r>
    </w:p>
    <w:p w:rsidR="0023705E" w:rsidRPr="001316F7" w:rsidRDefault="0023705E" w:rsidP="008918BA">
      <w:pPr>
        <w:rPr>
          <w:sz w:val="24"/>
          <w:szCs w:val="24"/>
        </w:rPr>
      </w:pPr>
      <w:r w:rsidRPr="001316F7">
        <w:rPr>
          <w:spacing w:val="-9"/>
          <w:sz w:val="24"/>
          <w:szCs w:val="24"/>
        </w:rPr>
        <w:t>Педагог рассчитывает детей на первый-второй. Первые — зрители, вторые — исполнители. Каждый ребенок представ</w:t>
      </w:r>
      <w:r w:rsidRPr="001316F7">
        <w:rPr>
          <w:spacing w:val="-9"/>
          <w:sz w:val="24"/>
          <w:szCs w:val="24"/>
        </w:rPr>
        <w:softHyphen/>
      </w:r>
      <w:r w:rsidRPr="001316F7">
        <w:rPr>
          <w:spacing w:val="-6"/>
          <w:sz w:val="24"/>
          <w:szCs w:val="24"/>
        </w:rPr>
        <w:t>ляет себя маленьким зернышком какого-либо растения. Де</w:t>
      </w:r>
      <w:r w:rsidRPr="001316F7">
        <w:rPr>
          <w:spacing w:val="-6"/>
          <w:sz w:val="24"/>
          <w:szCs w:val="24"/>
        </w:rPr>
        <w:softHyphen/>
      </w:r>
      <w:r w:rsidRPr="001316F7">
        <w:rPr>
          <w:spacing w:val="-4"/>
          <w:sz w:val="24"/>
          <w:szCs w:val="24"/>
        </w:rPr>
        <w:t>ти сидят на корточках (голова прижата к коленям), обхва</w:t>
      </w:r>
      <w:r w:rsidRPr="001316F7">
        <w:rPr>
          <w:spacing w:val="-4"/>
          <w:sz w:val="24"/>
          <w:szCs w:val="24"/>
        </w:rPr>
        <w:softHyphen/>
        <w:t xml:space="preserve">тив себя руками. Из зернышка пробивается росточек, он </w:t>
      </w:r>
      <w:r w:rsidRPr="001316F7">
        <w:rPr>
          <w:spacing w:val="-9"/>
          <w:sz w:val="24"/>
          <w:szCs w:val="24"/>
        </w:rPr>
        <w:t xml:space="preserve">тянется к солнышку, растет, выпускает листочки... Зрители пытаются определить, что за растение выросло из каждого </w:t>
      </w:r>
      <w:r w:rsidRPr="001316F7">
        <w:rPr>
          <w:spacing w:val="-6"/>
          <w:sz w:val="24"/>
          <w:szCs w:val="24"/>
        </w:rPr>
        <w:t>зернышка. Затем дети меняются ролями; игра повторяется.</w:t>
      </w:r>
    </w:p>
    <w:p w:rsidR="0023705E" w:rsidRPr="001316F7" w:rsidRDefault="0023705E" w:rsidP="008918BA">
      <w:pPr>
        <w:rPr>
          <w:i/>
          <w:iCs/>
          <w:sz w:val="24"/>
          <w:szCs w:val="24"/>
        </w:rPr>
      </w:pPr>
      <w:r w:rsidRPr="001316F7">
        <w:rPr>
          <w:i/>
          <w:iCs/>
          <w:sz w:val="24"/>
          <w:szCs w:val="24"/>
        </w:rPr>
        <w:t>Игра «Волшебное превращение»</w:t>
      </w:r>
    </w:p>
    <w:p w:rsidR="0023705E" w:rsidRPr="001316F7" w:rsidRDefault="0023705E" w:rsidP="008918BA">
      <w:pPr>
        <w:rPr>
          <w:i/>
          <w:iCs/>
          <w:sz w:val="24"/>
          <w:szCs w:val="24"/>
        </w:rPr>
      </w:pPr>
      <w:r w:rsidRPr="001316F7">
        <w:rPr>
          <w:i/>
          <w:iCs/>
          <w:sz w:val="24"/>
          <w:szCs w:val="24"/>
        </w:rPr>
        <w:t>Цель.</w:t>
      </w:r>
      <w:r w:rsidRPr="001316F7">
        <w:rPr>
          <w:i/>
          <w:iCs/>
          <w:spacing w:val="-1"/>
          <w:sz w:val="24"/>
          <w:szCs w:val="24"/>
        </w:rPr>
        <w:t>Учить детей чувствовать, понимать и сопоставлять характер музы</w:t>
      </w:r>
      <w:r w:rsidRPr="001316F7">
        <w:rPr>
          <w:i/>
          <w:iCs/>
          <w:spacing w:val="-1"/>
          <w:sz w:val="24"/>
          <w:szCs w:val="24"/>
        </w:rPr>
        <w:softHyphen/>
      </w:r>
      <w:r w:rsidRPr="001316F7">
        <w:rPr>
          <w:i/>
          <w:iCs/>
          <w:sz w:val="24"/>
          <w:szCs w:val="24"/>
        </w:rPr>
        <w:t>ки с образом животного.</w:t>
      </w:r>
    </w:p>
    <w:p w:rsidR="0023705E" w:rsidRPr="001316F7" w:rsidRDefault="0023705E" w:rsidP="008918BA">
      <w:pPr>
        <w:rPr>
          <w:i/>
          <w:iCs/>
          <w:sz w:val="24"/>
          <w:szCs w:val="24"/>
        </w:rPr>
      </w:pPr>
      <w:r w:rsidRPr="001316F7">
        <w:rPr>
          <w:sz w:val="24"/>
          <w:szCs w:val="24"/>
        </w:rPr>
        <w:t>Ребята, в моем мешочке есть волшебная палочка. Стоит мне ею взмахнуть, и вы превратитесь в моих друзей — лесных обитателей, а я буду отгадывать. Раз, два, три, четыре, пять, начинаем мы играть!</w:t>
      </w:r>
    </w:p>
    <w:p w:rsidR="0023705E" w:rsidRPr="001316F7" w:rsidRDefault="0023705E" w:rsidP="008918BA">
      <w:pPr>
        <w:rPr>
          <w:sz w:val="24"/>
          <w:szCs w:val="24"/>
        </w:rPr>
      </w:pPr>
      <w:r w:rsidRPr="001316F7">
        <w:rPr>
          <w:sz w:val="24"/>
          <w:szCs w:val="24"/>
        </w:rPr>
        <w:t>Педагог заранее подбирает музыку для каждого животного и дает детям некоторое время послушать ее, чтобы животное соответствовало характеру музыки. Педагог помогает детям наводящими вопросами.</w:t>
      </w:r>
    </w:p>
    <w:p w:rsidR="0023705E" w:rsidRPr="001316F7" w:rsidRDefault="0023705E" w:rsidP="008918BA">
      <w:pPr>
        <w:rPr>
          <w:sz w:val="24"/>
          <w:szCs w:val="24"/>
        </w:rPr>
      </w:pPr>
      <w:r w:rsidRPr="001316F7">
        <w:rPr>
          <w:sz w:val="24"/>
          <w:szCs w:val="24"/>
        </w:rPr>
        <w:t>Под музыку дети имитируют движения животных, Старичок-Лесовичок от</w:t>
      </w:r>
      <w:r w:rsidRPr="001316F7">
        <w:rPr>
          <w:sz w:val="24"/>
          <w:szCs w:val="24"/>
        </w:rPr>
        <w:softHyphen/>
        <w:t>гадывает и поощряет.</w:t>
      </w:r>
    </w:p>
    <w:p w:rsidR="0023705E" w:rsidRPr="001316F7" w:rsidRDefault="0023705E" w:rsidP="008918BA">
      <w:pPr>
        <w:rPr>
          <w:i/>
          <w:iCs/>
          <w:sz w:val="24"/>
          <w:szCs w:val="24"/>
        </w:rPr>
      </w:pPr>
      <w:r w:rsidRPr="001316F7">
        <w:rPr>
          <w:spacing w:val="-2"/>
          <w:sz w:val="24"/>
          <w:szCs w:val="24"/>
        </w:rPr>
        <w:t>Игра</w:t>
      </w:r>
      <w:r w:rsidRPr="001316F7">
        <w:rPr>
          <w:i/>
          <w:iCs/>
          <w:sz w:val="24"/>
          <w:szCs w:val="24"/>
        </w:rPr>
        <w:t>«Художница Осень»</w:t>
      </w:r>
    </w:p>
    <w:p w:rsidR="0023705E" w:rsidRPr="001316F7" w:rsidRDefault="0023705E" w:rsidP="008918BA">
      <w:pPr>
        <w:rPr>
          <w:i/>
          <w:iCs/>
          <w:sz w:val="24"/>
          <w:szCs w:val="24"/>
        </w:rPr>
      </w:pPr>
      <w:r w:rsidRPr="001316F7">
        <w:rPr>
          <w:i/>
          <w:iCs/>
          <w:sz w:val="24"/>
          <w:szCs w:val="24"/>
        </w:rPr>
        <w:t>Цель.</w:t>
      </w:r>
      <w:r w:rsidRPr="001316F7">
        <w:rPr>
          <w:i/>
          <w:iCs/>
          <w:spacing w:val="-5"/>
          <w:sz w:val="24"/>
          <w:szCs w:val="24"/>
        </w:rPr>
        <w:t xml:space="preserve"> Учить произносить фразы с определенной интонацией и с разной силой </w:t>
      </w:r>
      <w:r w:rsidRPr="001316F7">
        <w:rPr>
          <w:i/>
          <w:iCs/>
          <w:sz w:val="24"/>
          <w:szCs w:val="24"/>
        </w:rPr>
        <w:t>голоса;</w:t>
      </w:r>
      <w:r w:rsidRPr="001316F7">
        <w:rPr>
          <w:i/>
          <w:iCs/>
          <w:spacing w:val="-3"/>
          <w:sz w:val="24"/>
          <w:szCs w:val="24"/>
        </w:rPr>
        <w:t xml:space="preserve"> формировать эстетическое восприятие природы и воспитывать бе</w:t>
      </w:r>
      <w:r w:rsidRPr="001316F7">
        <w:rPr>
          <w:i/>
          <w:iCs/>
          <w:spacing w:val="-3"/>
          <w:sz w:val="24"/>
          <w:szCs w:val="24"/>
        </w:rPr>
        <w:softHyphen/>
      </w:r>
      <w:r w:rsidRPr="001316F7">
        <w:rPr>
          <w:i/>
          <w:iCs/>
          <w:sz w:val="24"/>
          <w:szCs w:val="24"/>
        </w:rPr>
        <w:t>режное отношение к ней;</w:t>
      </w:r>
    </w:p>
    <w:p w:rsidR="0023705E" w:rsidRPr="001316F7" w:rsidRDefault="0023705E" w:rsidP="008918BA">
      <w:pPr>
        <w:rPr>
          <w:i/>
          <w:iCs/>
          <w:sz w:val="24"/>
          <w:szCs w:val="24"/>
        </w:rPr>
      </w:pPr>
      <w:r w:rsidRPr="001316F7">
        <w:rPr>
          <w:i/>
          <w:iCs/>
          <w:spacing w:val="-7"/>
          <w:sz w:val="24"/>
          <w:szCs w:val="24"/>
        </w:rPr>
        <w:t xml:space="preserve">Осень длинной тонкой кистью </w:t>
      </w:r>
    </w:p>
    <w:p w:rsidR="0023705E" w:rsidRPr="001316F7" w:rsidRDefault="0023705E" w:rsidP="008918BA">
      <w:pPr>
        <w:rPr>
          <w:i/>
          <w:iCs/>
          <w:spacing w:val="-10"/>
          <w:sz w:val="24"/>
          <w:szCs w:val="24"/>
        </w:rPr>
      </w:pPr>
      <w:r w:rsidRPr="001316F7">
        <w:rPr>
          <w:i/>
          <w:iCs/>
          <w:spacing w:val="-10"/>
          <w:sz w:val="24"/>
          <w:szCs w:val="24"/>
        </w:rPr>
        <w:t xml:space="preserve">Перекрашивает листья — </w:t>
      </w:r>
    </w:p>
    <w:p w:rsidR="0023705E" w:rsidRPr="001316F7" w:rsidRDefault="0023705E" w:rsidP="008918BA">
      <w:pPr>
        <w:rPr>
          <w:i/>
          <w:iCs/>
          <w:spacing w:val="-7"/>
          <w:sz w:val="24"/>
          <w:szCs w:val="24"/>
        </w:rPr>
      </w:pPr>
      <w:r w:rsidRPr="001316F7">
        <w:rPr>
          <w:i/>
          <w:iCs/>
          <w:spacing w:val="-7"/>
          <w:sz w:val="24"/>
          <w:szCs w:val="24"/>
        </w:rPr>
        <w:t xml:space="preserve">Красный, желтый, золотой, </w:t>
      </w:r>
    </w:p>
    <w:p w:rsidR="0023705E" w:rsidRPr="001316F7" w:rsidRDefault="0023705E" w:rsidP="008918BA">
      <w:pPr>
        <w:rPr>
          <w:i/>
          <w:iCs/>
          <w:sz w:val="24"/>
          <w:szCs w:val="24"/>
        </w:rPr>
      </w:pPr>
      <w:r w:rsidRPr="001316F7">
        <w:rPr>
          <w:i/>
          <w:iCs/>
          <w:spacing w:val="-7"/>
          <w:sz w:val="24"/>
          <w:szCs w:val="24"/>
        </w:rPr>
        <w:t>Как хорош ты, лист цветной!</w:t>
      </w:r>
    </w:p>
    <w:p w:rsidR="0023705E" w:rsidRPr="001316F7" w:rsidRDefault="0023705E" w:rsidP="008918BA">
      <w:pPr>
        <w:rPr>
          <w:sz w:val="24"/>
          <w:szCs w:val="24"/>
        </w:rPr>
      </w:pPr>
      <w:r w:rsidRPr="001316F7">
        <w:rPr>
          <w:sz w:val="24"/>
          <w:szCs w:val="24"/>
        </w:rPr>
        <w:t>Держа в руках воображаемую кисть, дети «красят листья» движениями — вниз.</w:t>
      </w:r>
    </w:p>
    <w:p w:rsidR="0023705E" w:rsidRPr="001316F7" w:rsidRDefault="0023705E" w:rsidP="008918BA">
      <w:pPr>
        <w:rPr>
          <w:i/>
          <w:iCs/>
          <w:spacing w:val="-12"/>
          <w:sz w:val="24"/>
          <w:szCs w:val="24"/>
        </w:rPr>
      </w:pPr>
      <w:r w:rsidRPr="001316F7">
        <w:rPr>
          <w:i/>
          <w:iCs/>
          <w:spacing w:val="-12"/>
          <w:sz w:val="24"/>
          <w:szCs w:val="24"/>
        </w:rPr>
        <w:t xml:space="preserve">А ветер щеки толстые </w:t>
      </w:r>
    </w:p>
    <w:p w:rsidR="0023705E" w:rsidRPr="001316F7" w:rsidRDefault="0023705E" w:rsidP="008918BA">
      <w:pPr>
        <w:rPr>
          <w:i/>
          <w:iCs/>
          <w:spacing w:val="-13"/>
          <w:sz w:val="24"/>
          <w:szCs w:val="24"/>
        </w:rPr>
      </w:pPr>
      <w:r w:rsidRPr="001316F7">
        <w:rPr>
          <w:i/>
          <w:iCs/>
          <w:spacing w:val="-13"/>
          <w:sz w:val="24"/>
          <w:szCs w:val="24"/>
        </w:rPr>
        <w:t xml:space="preserve">Надул, надул, надул. </w:t>
      </w:r>
    </w:p>
    <w:p w:rsidR="0023705E" w:rsidRPr="001316F7" w:rsidRDefault="0023705E" w:rsidP="008918BA">
      <w:pPr>
        <w:rPr>
          <w:i/>
          <w:iCs/>
          <w:spacing w:val="-12"/>
          <w:sz w:val="24"/>
          <w:szCs w:val="24"/>
        </w:rPr>
      </w:pPr>
      <w:r w:rsidRPr="001316F7">
        <w:rPr>
          <w:i/>
          <w:iCs/>
          <w:spacing w:val="-12"/>
          <w:sz w:val="24"/>
          <w:szCs w:val="24"/>
        </w:rPr>
        <w:t xml:space="preserve">И на деревья пестрые </w:t>
      </w:r>
    </w:p>
    <w:p w:rsidR="0023705E" w:rsidRPr="001316F7" w:rsidRDefault="0023705E" w:rsidP="008918BA">
      <w:pPr>
        <w:rPr>
          <w:i/>
          <w:iCs/>
          <w:sz w:val="24"/>
          <w:szCs w:val="24"/>
        </w:rPr>
      </w:pPr>
      <w:r w:rsidRPr="001316F7">
        <w:rPr>
          <w:i/>
          <w:iCs/>
          <w:spacing w:val="-11"/>
          <w:sz w:val="24"/>
          <w:szCs w:val="24"/>
        </w:rPr>
        <w:t>Подул, подул, подул!</w:t>
      </w:r>
    </w:p>
    <w:p w:rsidR="0023705E" w:rsidRPr="001316F7" w:rsidRDefault="0023705E" w:rsidP="008918BA">
      <w:pPr>
        <w:rPr>
          <w:sz w:val="24"/>
          <w:szCs w:val="24"/>
        </w:rPr>
      </w:pPr>
      <w:r w:rsidRPr="001316F7">
        <w:rPr>
          <w:spacing w:val="-2"/>
          <w:sz w:val="24"/>
          <w:szCs w:val="24"/>
        </w:rPr>
        <w:t>Дети делают глубокий вдох, надувают щеки и с силой выпускают воздух че</w:t>
      </w:r>
      <w:r w:rsidRPr="001316F7">
        <w:rPr>
          <w:spacing w:val="-2"/>
          <w:sz w:val="24"/>
          <w:szCs w:val="24"/>
        </w:rPr>
        <w:softHyphen/>
      </w:r>
      <w:r w:rsidRPr="001316F7">
        <w:rPr>
          <w:sz w:val="24"/>
          <w:szCs w:val="24"/>
        </w:rPr>
        <w:t>рез сомкнутые губы.</w:t>
      </w:r>
    </w:p>
    <w:p w:rsidR="0023705E" w:rsidRPr="001316F7" w:rsidRDefault="0023705E" w:rsidP="008918BA">
      <w:pPr>
        <w:rPr>
          <w:i/>
          <w:iCs/>
          <w:spacing w:val="-6"/>
          <w:sz w:val="24"/>
          <w:szCs w:val="24"/>
        </w:rPr>
      </w:pPr>
      <w:r w:rsidRPr="001316F7">
        <w:rPr>
          <w:i/>
          <w:iCs/>
          <w:spacing w:val="-6"/>
          <w:sz w:val="24"/>
          <w:szCs w:val="24"/>
        </w:rPr>
        <w:t>Красный, желтый, золотой,</w:t>
      </w:r>
    </w:p>
    <w:p w:rsidR="0023705E" w:rsidRPr="001316F7" w:rsidRDefault="0023705E" w:rsidP="008918BA">
      <w:pPr>
        <w:rPr>
          <w:i/>
          <w:iCs/>
          <w:spacing w:val="-8"/>
          <w:sz w:val="24"/>
          <w:szCs w:val="24"/>
        </w:rPr>
      </w:pPr>
      <w:r w:rsidRPr="001316F7">
        <w:rPr>
          <w:i/>
          <w:iCs/>
          <w:spacing w:val="-8"/>
          <w:sz w:val="24"/>
          <w:szCs w:val="24"/>
        </w:rPr>
        <w:t xml:space="preserve">Облетел весь лист цветной. </w:t>
      </w:r>
    </w:p>
    <w:p w:rsidR="0023705E" w:rsidRPr="001316F7" w:rsidRDefault="0023705E" w:rsidP="008918BA">
      <w:pPr>
        <w:rPr>
          <w:i/>
          <w:iCs/>
          <w:sz w:val="24"/>
          <w:szCs w:val="24"/>
        </w:rPr>
      </w:pPr>
      <w:r w:rsidRPr="001316F7">
        <w:rPr>
          <w:i/>
          <w:iCs/>
          <w:sz w:val="24"/>
          <w:szCs w:val="24"/>
        </w:rPr>
        <w:t xml:space="preserve">Как обидно, как обидно, </w:t>
      </w:r>
    </w:p>
    <w:p w:rsidR="0023705E" w:rsidRPr="001316F7" w:rsidRDefault="0023705E" w:rsidP="008918BA">
      <w:pPr>
        <w:rPr>
          <w:i/>
          <w:iCs/>
          <w:sz w:val="24"/>
          <w:szCs w:val="24"/>
        </w:rPr>
      </w:pPr>
      <w:r w:rsidRPr="001316F7">
        <w:rPr>
          <w:i/>
          <w:iCs/>
          <w:spacing w:val="-6"/>
          <w:sz w:val="24"/>
          <w:szCs w:val="24"/>
        </w:rPr>
        <w:t>Листьев нет — лишь ветки видно.</w:t>
      </w:r>
    </w:p>
    <w:p w:rsidR="0023705E" w:rsidRPr="001316F7" w:rsidRDefault="0023705E" w:rsidP="008918BA">
      <w:pPr>
        <w:rPr>
          <w:sz w:val="24"/>
          <w:szCs w:val="24"/>
        </w:rPr>
      </w:pPr>
      <w:r w:rsidRPr="001316F7">
        <w:rPr>
          <w:spacing w:val="-2"/>
          <w:sz w:val="24"/>
          <w:szCs w:val="24"/>
        </w:rPr>
        <w:t>Подняв руки вверх, дети качаются из стороны в сторону, постепенно присе</w:t>
      </w:r>
      <w:r w:rsidRPr="001316F7">
        <w:rPr>
          <w:spacing w:val="-2"/>
          <w:sz w:val="24"/>
          <w:szCs w:val="24"/>
        </w:rPr>
        <w:softHyphen/>
      </w:r>
      <w:r w:rsidRPr="001316F7">
        <w:rPr>
          <w:sz w:val="24"/>
          <w:szCs w:val="24"/>
        </w:rPr>
        <w:t>дая и опуская руки.</w:t>
      </w:r>
    </w:p>
    <w:p w:rsidR="0023705E" w:rsidRPr="001316F7" w:rsidRDefault="0023705E" w:rsidP="008918BA">
      <w:pPr>
        <w:rPr>
          <w:i/>
          <w:iCs/>
          <w:spacing w:val="-3"/>
          <w:sz w:val="24"/>
          <w:szCs w:val="24"/>
        </w:rPr>
      </w:pPr>
      <w:r w:rsidRPr="001316F7">
        <w:rPr>
          <w:i/>
          <w:iCs/>
          <w:spacing w:val="-3"/>
          <w:sz w:val="24"/>
          <w:szCs w:val="24"/>
        </w:rPr>
        <w:t>Игра «Баба Яга»</w:t>
      </w:r>
    </w:p>
    <w:p w:rsidR="0023705E" w:rsidRPr="001316F7" w:rsidRDefault="0023705E" w:rsidP="008918BA">
      <w:pPr>
        <w:rPr>
          <w:i/>
          <w:iCs/>
          <w:sz w:val="24"/>
          <w:szCs w:val="24"/>
        </w:rPr>
      </w:pPr>
      <w:r w:rsidRPr="001316F7">
        <w:rPr>
          <w:i/>
          <w:iCs/>
          <w:spacing w:val="-5"/>
          <w:sz w:val="24"/>
          <w:szCs w:val="24"/>
        </w:rPr>
        <w:t>Цель. Развитие двигательных способностей.</w:t>
      </w:r>
    </w:p>
    <w:p w:rsidR="0023705E" w:rsidRPr="001316F7" w:rsidRDefault="0023705E" w:rsidP="008918BA">
      <w:pPr>
        <w:rPr>
          <w:sz w:val="24"/>
          <w:szCs w:val="24"/>
        </w:rPr>
      </w:pPr>
      <w:r w:rsidRPr="001316F7">
        <w:rPr>
          <w:spacing w:val="-7"/>
          <w:sz w:val="24"/>
          <w:szCs w:val="24"/>
        </w:rPr>
        <w:t>В этой игре дети учатся напрягать и расслаблять в движе</w:t>
      </w:r>
      <w:r w:rsidRPr="001316F7">
        <w:rPr>
          <w:spacing w:val="-5"/>
          <w:sz w:val="24"/>
          <w:szCs w:val="24"/>
        </w:rPr>
        <w:t>нии то правую, то левую ногу. Они ходят по залу врассып</w:t>
      </w:r>
      <w:r w:rsidRPr="001316F7">
        <w:rPr>
          <w:spacing w:val="-5"/>
          <w:sz w:val="24"/>
          <w:szCs w:val="24"/>
        </w:rPr>
        <w:softHyphen/>
      </w:r>
      <w:r w:rsidRPr="001316F7">
        <w:rPr>
          <w:spacing w:val="-9"/>
          <w:sz w:val="24"/>
          <w:szCs w:val="24"/>
        </w:rPr>
        <w:t>ную, приговаривая потешку и выполняя соответствующие тек</w:t>
      </w:r>
      <w:r w:rsidRPr="001316F7">
        <w:rPr>
          <w:spacing w:val="-9"/>
          <w:sz w:val="24"/>
          <w:szCs w:val="24"/>
        </w:rPr>
        <w:softHyphen/>
      </w:r>
      <w:r w:rsidRPr="001316F7">
        <w:rPr>
          <w:sz w:val="24"/>
          <w:szCs w:val="24"/>
        </w:rPr>
        <w:t>сту движения:</w:t>
      </w:r>
    </w:p>
    <w:p w:rsidR="0023705E" w:rsidRPr="001316F7" w:rsidRDefault="0023705E" w:rsidP="008918BA">
      <w:pPr>
        <w:rPr>
          <w:i/>
          <w:iCs/>
          <w:sz w:val="24"/>
          <w:szCs w:val="24"/>
        </w:rPr>
      </w:pPr>
      <w:r w:rsidRPr="001316F7">
        <w:rPr>
          <w:i/>
          <w:iCs/>
          <w:sz w:val="24"/>
          <w:szCs w:val="24"/>
        </w:rPr>
        <w:t>Бабка Ежка, костяная ножка,</w:t>
      </w:r>
    </w:p>
    <w:p w:rsidR="0023705E" w:rsidRPr="001316F7" w:rsidRDefault="0023705E" w:rsidP="008918BA">
      <w:pPr>
        <w:rPr>
          <w:i/>
          <w:iCs/>
          <w:sz w:val="24"/>
          <w:szCs w:val="24"/>
          <w:u w:val="single"/>
        </w:rPr>
      </w:pPr>
      <w:r w:rsidRPr="001316F7">
        <w:rPr>
          <w:i/>
          <w:iCs/>
          <w:sz w:val="24"/>
          <w:szCs w:val="24"/>
        </w:rPr>
        <w:t>С печки упала, ножку сломала! (</w:t>
      </w:r>
      <w:r w:rsidRPr="001316F7">
        <w:rPr>
          <w:i/>
          <w:iCs/>
          <w:sz w:val="24"/>
          <w:szCs w:val="24"/>
          <w:u w:val="single"/>
        </w:rPr>
        <w:t>Дети ходят по залу)</w:t>
      </w:r>
    </w:p>
    <w:p w:rsidR="0023705E" w:rsidRPr="001316F7" w:rsidRDefault="0023705E" w:rsidP="008918BA">
      <w:pPr>
        <w:rPr>
          <w:i/>
          <w:iCs/>
          <w:sz w:val="24"/>
          <w:szCs w:val="24"/>
        </w:rPr>
      </w:pPr>
      <w:r w:rsidRPr="001316F7">
        <w:rPr>
          <w:i/>
          <w:iCs/>
          <w:sz w:val="24"/>
          <w:szCs w:val="24"/>
        </w:rPr>
        <w:t>А потом и говорит:</w:t>
      </w:r>
    </w:p>
    <w:p w:rsidR="0023705E" w:rsidRPr="001316F7" w:rsidRDefault="0023705E" w:rsidP="008918BA">
      <w:pPr>
        <w:rPr>
          <w:i/>
          <w:iCs/>
          <w:sz w:val="24"/>
          <w:szCs w:val="24"/>
        </w:rPr>
      </w:pPr>
      <w:r w:rsidRPr="001316F7">
        <w:rPr>
          <w:i/>
          <w:iCs/>
          <w:sz w:val="24"/>
          <w:szCs w:val="24"/>
        </w:rPr>
        <w:t>«У меня нога болит!»</w:t>
      </w:r>
    </w:p>
    <w:p w:rsidR="0023705E" w:rsidRPr="001316F7" w:rsidRDefault="0023705E" w:rsidP="008918BA">
      <w:pPr>
        <w:rPr>
          <w:i/>
          <w:iCs/>
          <w:sz w:val="24"/>
          <w:szCs w:val="24"/>
        </w:rPr>
      </w:pPr>
      <w:r w:rsidRPr="001316F7">
        <w:rPr>
          <w:i/>
          <w:iCs/>
          <w:sz w:val="24"/>
          <w:szCs w:val="24"/>
        </w:rPr>
        <w:t xml:space="preserve"> Пошла на улицу — </w:t>
      </w:r>
    </w:p>
    <w:p w:rsidR="0023705E" w:rsidRPr="001316F7" w:rsidRDefault="0023705E" w:rsidP="008918BA">
      <w:pPr>
        <w:rPr>
          <w:i/>
          <w:iCs/>
          <w:sz w:val="24"/>
          <w:szCs w:val="24"/>
        </w:rPr>
      </w:pPr>
      <w:r w:rsidRPr="001316F7">
        <w:rPr>
          <w:i/>
          <w:iCs/>
          <w:sz w:val="24"/>
          <w:szCs w:val="24"/>
        </w:rPr>
        <w:t xml:space="preserve">Раздавила курицу, </w:t>
      </w:r>
    </w:p>
    <w:p w:rsidR="0023705E" w:rsidRPr="001316F7" w:rsidRDefault="0023705E" w:rsidP="008918BA">
      <w:pPr>
        <w:rPr>
          <w:i/>
          <w:iCs/>
          <w:sz w:val="24"/>
          <w:szCs w:val="24"/>
        </w:rPr>
      </w:pPr>
      <w:r w:rsidRPr="001316F7">
        <w:rPr>
          <w:i/>
          <w:iCs/>
          <w:sz w:val="24"/>
          <w:szCs w:val="24"/>
        </w:rPr>
        <w:t xml:space="preserve">Пошла на базар — </w:t>
      </w:r>
    </w:p>
    <w:p w:rsidR="0023705E" w:rsidRPr="001316F7" w:rsidRDefault="0023705E" w:rsidP="008918BA">
      <w:pPr>
        <w:rPr>
          <w:i/>
          <w:iCs/>
          <w:sz w:val="24"/>
          <w:szCs w:val="24"/>
        </w:rPr>
      </w:pPr>
      <w:r w:rsidRPr="001316F7">
        <w:rPr>
          <w:i/>
          <w:iCs/>
          <w:sz w:val="24"/>
          <w:szCs w:val="24"/>
        </w:rPr>
        <w:t>Раздавила самовар!</w:t>
      </w:r>
    </w:p>
    <w:p w:rsidR="0023705E" w:rsidRPr="001316F7" w:rsidRDefault="0023705E" w:rsidP="008918BA">
      <w:pPr>
        <w:rPr>
          <w:i/>
          <w:iCs/>
          <w:sz w:val="24"/>
          <w:szCs w:val="24"/>
        </w:rPr>
      </w:pPr>
      <w:r w:rsidRPr="001316F7">
        <w:rPr>
          <w:i/>
          <w:iCs/>
          <w:sz w:val="24"/>
          <w:szCs w:val="24"/>
        </w:rPr>
        <w:t xml:space="preserve"> Вышла на лужайку —</w:t>
      </w:r>
    </w:p>
    <w:p w:rsidR="0023705E" w:rsidRPr="001316F7" w:rsidRDefault="0023705E" w:rsidP="008918BA">
      <w:pPr>
        <w:rPr>
          <w:i/>
          <w:iCs/>
          <w:sz w:val="24"/>
          <w:szCs w:val="24"/>
        </w:rPr>
      </w:pPr>
      <w:r w:rsidRPr="001316F7">
        <w:rPr>
          <w:i/>
          <w:iCs/>
          <w:sz w:val="24"/>
          <w:szCs w:val="24"/>
        </w:rPr>
        <w:t xml:space="preserve"> Испугала чайку!</w:t>
      </w:r>
    </w:p>
    <w:p w:rsidR="0023705E" w:rsidRPr="001316F7" w:rsidRDefault="0023705E" w:rsidP="008918BA">
      <w:pPr>
        <w:rPr>
          <w:i/>
          <w:iCs/>
          <w:sz w:val="24"/>
          <w:szCs w:val="24"/>
          <w:u w:val="single"/>
        </w:rPr>
      </w:pPr>
      <w:r w:rsidRPr="001316F7">
        <w:rPr>
          <w:i/>
          <w:iCs/>
          <w:spacing w:val="-2"/>
          <w:sz w:val="24"/>
          <w:szCs w:val="24"/>
          <w:u w:val="single"/>
        </w:rPr>
        <w:t>(Дети останавливаются!)</w:t>
      </w:r>
    </w:p>
    <w:p w:rsidR="0023705E" w:rsidRPr="001316F7" w:rsidRDefault="0023705E" w:rsidP="008918BA">
      <w:pPr>
        <w:rPr>
          <w:sz w:val="24"/>
          <w:szCs w:val="24"/>
        </w:rPr>
      </w:pPr>
      <w:r w:rsidRPr="001316F7">
        <w:rPr>
          <w:sz w:val="24"/>
          <w:szCs w:val="24"/>
        </w:rPr>
        <w:t>Дети продолжают движение, напрягая сначала левую, потом правую ногу; прихрамывают.</w:t>
      </w:r>
    </w:p>
    <w:p w:rsidR="0023705E" w:rsidRPr="001316F7" w:rsidRDefault="0023705E" w:rsidP="008918BA">
      <w:pPr>
        <w:rPr>
          <w:i/>
          <w:iCs/>
          <w:spacing w:val="-1"/>
          <w:sz w:val="24"/>
          <w:szCs w:val="24"/>
        </w:rPr>
      </w:pPr>
      <w:r w:rsidRPr="001316F7">
        <w:rPr>
          <w:i/>
          <w:iCs/>
          <w:spacing w:val="-1"/>
          <w:sz w:val="24"/>
          <w:szCs w:val="24"/>
        </w:rPr>
        <w:t>Игра «Японская машинка»</w:t>
      </w:r>
    </w:p>
    <w:p w:rsidR="0023705E" w:rsidRPr="001316F7" w:rsidRDefault="0023705E" w:rsidP="008918BA">
      <w:pPr>
        <w:rPr>
          <w:i/>
          <w:iCs/>
          <w:spacing w:val="-1"/>
          <w:sz w:val="24"/>
          <w:szCs w:val="24"/>
        </w:rPr>
      </w:pPr>
      <w:r w:rsidRPr="001316F7">
        <w:rPr>
          <w:i/>
          <w:iCs/>
          <w:spacing w:val="-1"/>
          <w:sz w:val="24"/>
          <w:szCs w:val="24"/>
        </w:rPr>
        <w:t>Цель. Развивать координацию и быстроту движений.</w:t>
      </w:r>
    </w:p>
    <w:p w:rsidR="0023705E" w:rsidRPr="001316F7" w:rsidRDefault="0023705E" w:rsidP="008918BA">
      <w:pPr>
        <w:rPr>
          <w:sz w:val="24"/>
          <w:szCs w:val="24"/>
        </w:rPr>
      </w:pPr>
      <w:r w:rsidRPr="001316F7">
        <w:rPr>
          <w:spacing w:val="-2"/>
          <w:sz w:val="24"/>
          <w:szCs w:val="24"/>
        </w:rPr>
        <w:t>Дети сидят в кругу и одновременно выполняют ряд дви</w:t>
      </w:r>
      <w:r w:rsidRPr="001316F7">
        <w:rPr>
          <w:spacing w:val="-2"/>
          <w:sz w:val="24"/>
          <w:szCs w:val="24"/>
        </w:rPr>
        <w:softHyphen/>
      </w:r>
      <w:r w:rsidRPr="001316F7">
        <w:rPr>
          <w:spacing w:val="-6"/>
          <w:sz w:val="24"/>
          <w:szCs w:val="24"/>
        </w:rPr>
        <w:t>жений: хлопают перед собой в ладоши; хлопают обеими ру</w:t>
      </w:r>
      <w:r w:rsidRPr="001316F7">
        <w:rPr>
          <w:spacing w:val="-6"/>
          <w:sz w:val="24"/>
          <w:szCs w:val="24"/>
        </w:rPr>
        <w:softHyphen/>
      </w:r>
      <w:r w:rsidRPr="001316F7">
        <w:rPr>
          <w:spacing w:val="-5"/>
          <w:sz w:val="24"/>
          <w:szCs w:val="24"/>
        </w:rPr>
        <w:t xml:space="preserve">ками по коленям (правой —по правому, левой —по левому); не выпрямляя локоть, выбрасывают правую руку вправо — вверх, одновременно щелкая пальцами; то же самое делают </w:t>
      </w:r>
      <w:r w:rsidRPr="001316F7">
        <w:rPr>
          <w:sz w:val="24"/>
          <w:szCs w:val="24"/>
        </w:rPr>
        <w:t>левой рукой.</w:t>
      </w:r>
    </w:p>
    <w:p w:rsidR="0023705E" w:rsidRPr="001316F7" w:rsidRDefault="0023705E" w:rsidP="008918BA">
      <w:pPr>
        <w:rPr>
          <w:i/>
          <w:iCs/>
          <w:sz w:val="24"/>
          <w:szCs w:val="24"/>
        </w:rPr>
      </w:pPr>
    </w:p>
    <w:p w:rsidR="0023705E" w:rsidRPr="001316F7" w:rsidRDefault="0023705E" w:rsidP="008918BA">
      <w:pPr>
        <w:rPr>
          <w:i/>
          <w:iCs/>
          <w:spacing w:val="-15"/>
          <w:sz w:val="24"/>
          <w:szCs w:val="24"/>
        </w:rPr>
      </w:pPr>
      <w:r w:rsidRPr="001316F7">
        <w:rPr>
          <w:i/>
          <w:iCs/>
          <w:sz w:val="24"/>
          <w:szCs w:val="24"/>
        </w:rPr>
        <w:t>Игра «Конкурс лентяев»</w:t>
      </w:r>
    </w:p>
    <w:p w:rsidR="0023705E" w:rsidRPr="001316F7" w:rsidRDefault="0023705E" w:rsidP="008918BA">
      <w:pPr>
        <w:rPr>
          <w:i/>
          <w:iCs/>
          <w:sz w:val="24"/>
          <w:szCs w:val="24"/>
        </w:rPr>
      </w:pPr>
      <w:r w:rsidRPr="001316F7">
        <w:rPr>
          <w:i/>
          <w:iCs/>
          <w:spacing w:val="-15"/>
          <w:sz w:val="24"/>
          <w:szCs w:val="24"/>
        </w:rPr>
        <w:t>Цель. Развивать умение детей равномерно размещаться по пло</w:t>
      </w:r>
      <w:r w:rsidRPr="001316F7">
        <w:rPr>
          <w:i/>
          <w:iCs/>
          <w:spacing w:val="-15"/>
          <w:sz w:val="24"/>
          <w:szCs w:val="24"/>
        </w:rPr>
        <w:softHyphen/>
      </w:r>
      <w:r w:rsidRPr="001316F7">
        <w:rPr>
          <w:i/>
          <w:iCs/>
          <w:spacing w:val="-16"/>
          <w:sz w:val="24"/>
          <w:szCs w:val="24"/>
        </w:rPr>
        <w:t>щадке; двигаться, не сталкиваясь друг с другом, в  разных темпах.</w:t>
      </w:r>
    </w:p>
    <w:p w:rsidR="0023705E" w:rsidRPr="001316F7" w:rsidRDefault="0023705E" w:rsidP="008918BA">
      <w:pPr>
        <w:rPr>
          <w:sz w:val="24"/>
          <w:szCs w:val="24"/>
        </w:rPr>
      </w:pPr>
      <w:r w:rsidRPr="001316F7">
        <w:rPr>
          <w:sz w:val="24"/>
          <w:szCs w:val="24"/>
        </w:rPr>
        <w:t>Дети в творческом полукруге. Педагог ставит перед ними задачу по ритмопластике. Дети изображают ленивых барсу</w:t>
      </w:r>
      <w:r w:rsidRPr="001316F7">
        <w:rPr>
          <w:sz w:val="24"/>
          <w:szCs w:val="24"/>
        </w:rPr>
        <w:softHyphen/>
        <w:t>ков—ложатся на ковер и стараются полностью расслабиться. Педагог читает стихотворение В. Викторова:</w:t>
      </w:r>
    </w:p>
    <w:p w:rsidR="0023705E" w:rsidRPr="001316F7" w:rsidRDefault="0023705E" w:rsidP="008918BA">
      <w:pPr>
        <w:rPr>
          <w:i/>
          <w:iCs/>
          <w:spacing w:val="-8"/>
          <w:sz w:val="24"/>
          <w:szCs w:val="24"/>
        </w:rPr>
      </w:pPr>
      <w:r w:rsidRPr="001316F7">
        <w:rPr>
          <w:i/>
          <w:iCs/>
          <w:spacing w:val="-8"/>
          <w:sz w:val="24"/>
          <w:szCs w:val="24"/>
        </w:rPr>
        <w:t xml:space="preserve">Хоть и жарко, хоть и зной, </w:t>
      </w:r>
    </w:p>
    <w:p w:rsidR="0023705E" w:rsidRPr="001316F7" w:rsidRDefault="0023705E" w:rsidP="008918BA">
      <w:pPr>
        <w:rPr>
          <w:i/>
          <w:iCs/>
          <w:spacing w:val="-10"/>
          <w:sz w:val="24"/>
          <w:szCs w:val="24"/>
        </w:rPr>
      </w:pPr>
      <w:r w:rsidRPr="001316F7">
        <w:rPr>
          <w:i/>
          <w:iCs/>
          <w:spacing w:val="-10"/>
          <w:sz w:val="24"/>
          <w:szCs w:val="24"/>
        </w:rPr>
        <w:t xml:space="preserve">Занят весь народ лесной. </w:t>
      </w:r>
    </w:p>
    <w:p w:rsidR="0023705E" w:rsidRPr="001316F7" w:rsidRDefault="0023705E" w:rsidP="008918BA">
      <w:pPr>
        <w:rPr>
          <w:i/>
          <w:iCs/>
          <w:spacing w:val="-14"/>
          <w:sz w:val="24"/>
          <w:szCs w:val="24"/>
        </w:rPr>
      </w:pPr>
      <w:r w:rsidRPr="001316F7">
        <w:rPr>
          <w:i/>
          <w:iCs/>
          <w:spacing w:val="-14"/>
          <w:sz w:val="24"/>
          <w:szCs w:val="24"/>
        </w:rPr>
        <w:t xml:space="preserve">Лишь барсук —лентяй изрядный </w:t>
      </w:r>
    </w:p>
    <w:p w:rsidR="0023705E" w:rsidRPr="001316F7" w:rsidRDefault="0023705E" w:rsidP="008918BA">
      <w:pPr>
        <w:rPr>
          <w:i/>
          <w:iCs/>
          <w:spacing w:val="-11"/>
          <w:sz w:val="24"/>
          <w:szCs w:val="24"/>
        </w:rPr>
      </w:pPr>
      <w:r w:rsidRPr="001316F7">
        <w:rPr>
          <w:i/>
          <w:iCs/>
          <w:spacing w:val="-11"/>
          <w:sz w:val="24"/>
          <w:szCs w:val="24"/>
        </w:rPr>
        <w:t xml:space="preserve">Сладко спит в норе прохладной. </w:t>
      </w:r>
    </w:p>
    <w:p w:rsidR="0023705E" w:rsidRPr="001316F7" w:rsidRDefault="0023705E" w:rsidP="008918BA">
      <w:pPr>
        <w:rPr>
          <w:i/>
          <w:iCs/>
          <w:sz w:val="24"/>
          <w:szCs w:val="24"/>
        </w:rPr>
      </w:pPr>
      <w:r w:rsidRPr="001316F7">
        <w:rPr>
          <w:i/>
          <w:iCs/>
          <w:sz w:val="24"/>
          <w:szCs w:val="24"/>
        </w:rPr>
        <w:t>Лежебока видит сон,</w:t>
      </w:r>
    </w:p>
    <w:p w:rsidR="0023705E" w:rsidRPr="001316F7" w:rsidRDefault="0023705E" w:rsidP="008918BA">
      <w:pPr>
        <w:rPr>
          <w:i/>
          <w:iCs/>
          <w:sz w:val="24"/>
          <w:szCs w:val="24"/>
        </w:rPr>
      </w:pPr>
      <w:r w:rsidRPr="001316F7">
        <w:rPr>
          <w:i/>
          <w:iCs/>
          <w:sz w:val="24"/>
          <w:szCs w:val="24"/>
        </w:rPr>
        <w:t xml:space="preserve"> Будто делом занят он. </w:t>
      </w:r>
    </w:p>
    <w:p w:rsidR="0023705E" w:rsidRPr="001316F7" w:rsidRDefault="0023705E" w:rsidP="008918BA">
      <w:pPr>
        <w:rPr>
          <w:i/>
          <w:iCs/>
          <w:sz w:val="24"/>
          <w:szCs w:val="24"/>
        </w:rPr>
      </w:pPr>
      <w:r w:rsidRPr="001316F7">
        <w:rPr>
          <w:i/>
          <w:iCs/>
          <w:sz w:val="24"/>
          <w:szCs w:val="24"/>
        </w:rPr>
        <w:t xml:space="preserve">На заре и на закате </w:t>
      </w:r>
    </w:p>
    <w:p w:rsidR="0023705E" w:rsidRPr="001316F7" w:rsidRDefault="0023705E" w:rsidP="008918BA">
      <w:pPr>
        <w:rPr>
          <w:i/>
          <w:iCs/>
          <w:sz w:val="24"/>
          <w:szCs w:val="24"/>
        </w:rPr>
      </w:pPr>
      <w:r w:rsidRPr="001316F7">
        <w:rPr>
          <w:i/>
          <w:iCs/>
          <w:spacing w:val="-9"/>
          <w:sz w:val="24"/>
          <w:szCs w:val="24"/>
        </w:rPr>
        <w:t>Все не слезть ему с кровати.</w:t>
      </w:r>
    </w:p>
    <w:p w:rsidR="0023705E" w:rsidRPr="001316F7" w:rsidRDefault="0023705E" w:rsidP="008918BA">
      <w:pPr>
        <w:rPr>
          <w:sz w:val="24"/>
          <w:szCs w:val="24"/>
        </w:rPr>
      </w:pPr>
      <w:r w:rsidRPr="001316F7">
        <w:rPr>
          <w:sz w:val="24"/>
          <w:szCs w:val="24"/>
        </w:rPr>
        <w:t>Дети поднимаются с пола, игра повторяется.</w:t>
      </w:r>
    </w:p>
    <w:p w:rsidR="0023705E" w:rsidRPr="001316F7" w:rsidRDefault="0023705E" w:rsidP="008918BA">
      <w:pPr>
        <w:rPr>
          <w:i/>
          <w:iCs/>
          <w:sz w:val="24"/>
          <w:szCs w:val="24"/>
        </w:rPr>
      </w:pPr>
      <w:r w:rsidRPr="001316F7">
        <w:rPr>
          <w:i/>
          <w:iCs/>
          <w:sz w:val="24"/>
          <w:szCs w:val="24"/>
        </w:rPr>
        <w:t>Игра «Гипнотизер»</w:t>
      </w:r>
    </w:p>
    <w:p w:rsidR="0023705E" w:rsidRPr="001316F7" w:rsidRDefault="0023705E" w:rsidP="008918BA">
      <w:pPr>
        <w:rPr>
          <w:i/>
          <w:iCs/>
          <w:sz w:val="24"/>
          <w:szCs w:val="24"/>
        </w:rPr>
      </w:pPr>
      <w:r w:rsidRPr="001316F7">
        <w:rPr>
          <w:i/>
          <w:iCs/>
          <w:spacing w:val="-15"/>
          <w:sz w:val="24"/>
          <w:szCs w:val="24"/>
        </w:rPr>
        <w:t xml:space="preserve"> Цель. Развивать умение детей равномерно размещаться по пло</w:t>
      </w:r>
      <w:r w:rsidRPr="001316F7">
        <w:rPr>
          <w:i/>
          <w:iCs/>
          <w:spacing w:val="-15"/>
          <w:sz w:val="24"/>
          <w:szCs w:val="24"/>
        </w:rPr>
        <w:softHyphen/>
      </w:r>
      <w:r w:rsidRPr="001316F7">
        <w:rPr>
          <w:i/>
          <w:iCs/>
          <w:spacing w:val="-16"/>
          <w:sz w:val="24"/>
          <w:szCs w:val="24"/>
        </w:rPr>
        <w:t>щадке; двигаться, не сталкиваясь друг с другом, в разных темпах.</w:t>
      </w:r>
    </w:p>
    <w:p w:rsidR="0023705E" w:rsidRPr="001316F7" w:rsidRDefault="0023705E" w:rsidP="008918BA">
      <w:pPr>
        <w:rPr>
          <w:sz w:val="24"/>
          <w:szCs w:val="24"/>
        </w:rPr>
      </w:pPr>
      <w:r w:rsidRPr="001316F7">
        <w:rPr>
          <w:sz w:val="24"/>
          <w:szCs w:val="24"/>
        </w:rPr>
        <w:t xml:space="preserve">Педагог. Сейчас я превращусь в гипнотизера и буду вас «усыплять». </w:t>
      </w:r>
      <w:r w:rsidRPr="001316F7">
        <w:rPr>
          <w:i/>
          <w:iCs/>
          <w:sz w:val="24"/>
          <w:szCs w:val="24"/>
        </w:rPr>
        <w:t xml:space="preserve">(Делает плавные движения руками.) </w:t>
      </w:r>
      <w:r w:rsidRPr="001316F7">
        <w:rPr>
          <w:sz w:val="24"/>
          <w:szCs w:val="24"/>
        </w:rPr>
        <w:t>Спите, спите, спите... Ваши голова, руки и ноги становятся тяжелыми глаза закрываются, вы полностью расслабляетесь и слышите шум морских волн.</w:t>
      </w:r>
    </w:p>
    <w:p w:rsidR="0023705E" w:rsidRPr="001316F7" w:rsidRDefault="0023705E" w:rsidP="008918BA">
      <w:pPr>
        <w:rPr>
          <w:sz w:val="24"/>
          <w:szCs w:val="24"/>
        </w:rPr>
      </w:pPr>
      <w:r w:rsidRPr="001316F7">
        <w:rPr>
          <w:sz w:val="24"/>
          <w:szCs w:val="24"/>
        </w:rPr>
        <w:t>Дети постепенно опускаются на ковер, ложатся и полностью расслабляются. Во время игры может звучать легкая медленная музыка. Педагог повторяет игру; следит за тем! чтобы мышцы и тело детей были расслаблены.</w:t>
      </w:r>
    </w:p>
    <w:p w:rsidR="0023705E" w:rsidRPr="001316F7" w:rsidRDefault="0023705E" w:rsidP="008918BA">
      <w:pPr>
        <w:rPr>
          <w:i/>
          <w:iCs/>
          <w:spacing w:val="-3"/>
          <w:sz w:val="24"/>
          <w:szCs w:val="24"/>
        </w:rPr>
      </w:pPr>
    </w:p>
    <w:p w:rsidR="0023705E" w:rsidRPr="001316F7" w:rsidRDefault="0023705E" w:rsidP="008918BA">
      <w:pPr>
        <w:rPr>
          <w:i/>
          <w:iCs/>
          <w:spacing w:val="-3"/>
          <w:sz w:val="24"/>
          <w:szCs w:val="24"/>
        </w:rPr>
      </w:pPr>
      <w:r w:rsidRPr="001316F7">
        <w:rPr>
          <w:i/>
          <w:iCs/>
          <w:spacing w:val="-3"/>
          <w:sz w:val="24"/>
          <w:szCs w:val="24"/>
        </w:rPr>
        <w:t>Игра «Руки-ноги»</w:t>
      </w:r>
    </w:p>
    <w:p w:rsidR="0023705E" w:rsidRPr="001316F7" w:rsidRDefault="0023705E" w:rsidP="008918BA">
      <w:pPr>
        <w:rPr>
          <w:i/>
          <w:iCs/>
          <w:spacing w:val="-5"/>
          <w:sz w:val="24"/>
          <w:szCs w:val="24"/>
        </w:rPr>
      </w:pPr>
      <w:r w:rsidRPr="001316F7">
        <w:rPr>
          <w:i/>
          <w:iCs/>
          <w:sz w:val="24"/>
          <w:szCs w:val="24"/>
        </w:rPr>
        <w:t xml:space="preserve">Цель. </w:t>
      </w:r>
      <w:r w:rsidRPr="001316F7">
        <w:rPr>
          <w:i/>
          <w:iCs/>
          <w:spacing w:val="-5"/>
          <w:sz w:val="24"/>
          <w:szCs w:val="24"/>
        </w:rPr>
        <w:t xml:space="preserve">Игра развивает внимание и быстроту реакции. </w:t>
      </w:r>
    </w:p>
    <w:p w:rsidR="0023705E" w:rsidRPr="001316F7" w:rsidRDefault="0023705E" w:rsidP="008918BA">
      <w:pPr>
        <w:rPr>
          <w:sz w:val="24"/>
          <w:szCs w:val="24"/>
        </w:rPr>
      </w:pPr>
      <w:r w:rsidRPr="001316F7">
        <w:rPr>
          <w:spacing w:val="-5"/>
          <w:sz w:val="24"/>
          <w:szCs w:val="24"/>
        </w:rPr>
        <w:t>Хлопок-</w:t>
      </w:r>
      <w:r w:rsidRPr="001316F7">
        <w:rPr>
          <w:spacing w:val="-6"/>
          <w:sz w:val="24"/>
          <w:szCs w:val="24"/>
        </w:rPr>
        <w:t>дети поднимают руки, два хлопка — встают. Если руки у ре</w:t>
      </w:r>
      <w:r w:rsidRPr="001316F7">
        <w:rPr>
          <w:spacing w:val="-3"/>
          <w:sz w:val="24"/>
          <w:szCs w:val="24"/>
        </w:rPr>
        <w:t xml:space="preserve">бят подняты, то на один хлопок они опускают руки, на два, </w:t>
      </w:r>
      <w:r w:rsidRPr="001316F7">
        <w:rPr>
          <w:sz w:val="24"/>
          <w:szCs w:val="24"/>
        </w:rPr>
        <w:t>садятся. Игра повторяется, меняется темп.</w:t>
      </w:r>
    </w:p>
    <w:p w:rsidR="0023705E" w:rsidRPr="001316F7" w:rsidRDefault="0023705E" w:rsidP="008918BA">
      <w:pPr>
        <w:rPr>
          <w:i/>
          <w:iCs/>
          <w:sz w:val="24"/>
          <w:szCs w:val="24"/>
        </w:rPr>
      </w:pPr>
      <w:r w:rsidRPr="001316F7">
        <w:rPr>
          <w:i/>
          <w:iCs/>
          <w:sz w:val="24"/>
          <w:szCs w:val="24"/>
        </w:rPr>
        <w:t xml:space="preserve">Игра </w:t>
      </w:r>
      <w:r w:rsidRPr="001316F7">
        <w:rPr>
          <w:i/>
          <w:iCs/>
          <w:spacing w:val="-5"/>
          <w:sz w:val="24"/>
          <w:szCs w:val="24"/>
        </w:rPr>
        <w:t>«Считалочка»</w:t>
      </w:r>
    </w:p>
    <w:p w:rsidR="0023705E" w:rsidRPr="001316F7" w:rsidRDefault="0023705E" w:rsidP="008918BA">
      <w:pPr>
        <w:rPr>
          <w:i/>
          <w:iCs/>
          <w:spacing w:val="-1"/>
          <w:sz w:val="24"/>
          <w:szCs w:val="24"/>
        </w:rPr>
      </w:pPr>
      <w:r w:rsidRPr="001316F7">
        <w:rPr>
          <w:i/>
          <w:iCs/>
          <w:spacing w:val="-4"/>
          <w:sz w:val="24"/>
          <w:szCs w:val="24"/>
        </w:rPr>
        <w:t xml:space="preserve">Цель. Развивать чувство ритма, координацию движений; </w:t>
      </w:r>
      <w:r w:rsidRPr="001316F7">
        <w:rPr>
          <w:i/>
          <w:iCs/>
          <w:spacing w:val="-1"/>
          <w:sz w:val="24"/>
          <w:szCs w:val="24"/>
        </w:rPr>
        <w:t>умение согласовывать действия друг с другом.</w:t>
      </w:r>
      <w:r w:rsidRPr="001316F7">
        <w:rPr>
          <w:i/>
          <w:iCs/>
          <w:spacing w:val="-8"/>
          <w:sz w:val="24"/>
          <w:szCs w:val="24"/>
        </w:rPr>
        <w:t xml:space="preserve"> Умение пользоваться жестами.</w:t>
      </w:r>
    </w:p>
    <w:p w:rsidR="0023705E" w:rsidRPr="001316F7" w:rsidRDefault="0023705E" w:rsidP="008918BA">
      <w:pPr>
        <w:rPr>
          <w:sz w:val="24"/>
          <w:szCs w:val="24"/>
        </w:rPr>
      </w:pPr>
      <w:r w:rsidRPr="001316F7">
        <w:rPr>
          <w:spacing w:val="-8"/>
          <w:sz w:val="24"/>
          <w:szCs w:val="24"/>
        </w:rPr>
        <w:t>Пе</w:t>
      </w:r>
      <w:r w:rsidRPr="001316F7">
        <w:rPr>
          <w:sz w:val="24"/>
          <w:szCs w:val="24"/>
        </w:rPr>
        <w:t>дагог произносит текст считалки, дети запоминают его.</w:t>
      </w:r>
    </w:p>
    <w:p w:rsidR="0023705E" w:rsidRPr="001316F7" w:rsidRDefault="0023705E" w:rsidP="008918BA">
      <w:pPr>
        <w:rPr>
          <w:i/>
          <w:iCs/>
          <w:sz w:val="24"/>
          <w:szCs w:val="24"/>
        </w:rPr>
      </w:pPr>
      <w:r w:rsidRPr="001316F7">
        <w:rPr>
          <w:i/>
          <w:iCs/>
          <w:sz w:val="24"/>
          <w:szCs w:val="24"/>
        </w:rPr>
        <w:t>Раз, два —острова.</w:t>
      </w:r>
    </w:p>
    <w:p w:rsidR="0023705E" w:rsidRPr="001316F7" w:rsidRDefault="0023705E" w:rsidP="008918BA">
      <w:pPr>
        <w:rPr>
          <w:i/>
          <w:iCs/>
          <w:sz w:val="24"/>
          <w:szCs w:val="24"/>
        </w:rPr>
      </w:pPr>
      <w:r w:rsidRPr="001316F7">
        <w:rPr>
          <w:i/>
          <w:iCs/>
          <w:sz w:val="24"/>
          <w:szCs w:val="24"/>
        </w:rPr>
        <w:t xml:space="preserve">Три, четыре —мы приплыли. </w:t>
      </w:r>
    </w:p>
    <w:p w:rsidR="0023705E" w:rsidRPr="001316F7" w:rsidRDefault="0023705E" w:rsidP="008918BA">
      <w:pPr>
        <w:rPr>
          <w:i/>
          <w:iCs/>
          <w:sz w:val="24"/>
          <w:szCs w:val="24"/>
        </w:rPr>
      </w:pPr>
      <w:r w:rsidRPr="001316F7">
        <w:rPr>
          <w:i/>
          <w:iCs/>
          <w:sz w:val="24"/>
          <w:szCs w:val="24"/>
        </w:rPr>
        <w:t xml:space="preserve">Пять, шесть —сходим здесь. </w:t>
      </w:r>
    </w:p>
    <w:p w:rsidR="0023705E" w:rsidRPr="001316F7" w:rsidRDefault="0023705E" w:rsidP="008918BA">
      <w:pPr>
        <w:rPr>
          <w:i/>
          <w:iCs/>
          <w:sz w:val="24"/>
          <w:szCs w:val="24"/>
        </w:rPr>
      </w:pPr>
      <w:r w:rsidRPr="001316F7">
        <w:rPr>
          <w:i/>
          <w:iCs/>
          <w:sz w:val="24"/>
          <w:szCs w:val="24"/>
        </w:rPr>
        <w:t xml:space="preserve">Семь, восемь —сколько сосен! </w:t>
      </w:r>
    </w:p>
    <w:p w:rsidR="0023705E" w:rsidRPr="001316F7" w:rsidRDefault="0023705E" w:rsidP="008918BA">
      <w:pPr>
        <w:rPr>
          <w:i/>
          <w:iCs/>
          <w:sz w:val="24"/>
          <w:szCs w:val="24"/>
        </w:rPr>
      </w:pPr>
      <w:r w:rsidRPr="001316F7">
        <w:rPr>
          <w:i/>
          <w:iCs/>
          <w:sz w:val="24"/>
          <w:szCs w:val="24"/>
        </w:rPr>
        <w:t xml:space="preserve">Девять, десять —мы в пути. </w:t>
      </w:r>
    </w:p>
    <w:p w:rsidR="0023705E" w:rsidRPr="001316F7" w:rsidRDefault="0023705E" w:rsidP="008918BA">
      <w:pPr>
        <w:rPr>
          <w:i/>
          <w:iCs/>
          <w:sz w:val="24"/>
          <w:szCs w:val="24"/>
        </w:rPr>
      </w:pPr>
      <w:r w:rsidRPr="001316F7">
        <w:rPr>
          <w:i/>
          <w:iCs/>
          <w:sz w:val="24"/>
          <w:szCs w:val="24"/>
        </w:rPr>
        <w:t>Досчитал до десяти!</w:t>
      </w:r>
    </w:p>
    <w:p w:rsidR="0023705E" w:rsidRPr="001316F7" w:rsidRDefault="0023705E" w:rsidP="008918BA">
      <w:pPr>
        <w:rPr>
          <w:sz w:val="24"/>
          <w:szCs w:val="24"/>
        </w:rPr>
      </w:pPr>
      <w:r w:rsidRPr="001316F7">
        <w:rPr>
          <w:spacing w:val="-3"/>
          <w:sz w:val="24"/>
          <w:szCs w:val="24"/>
        </w:rPr>
        <w:t>Дети повторяют текст, затем выполняют движения и од</w:t>
      </w:r>
      <w:r w:rsidRPr="001316F7">
        <w:rPr>
          <w:sz w:val="24"/>
          <w:szCs w:val="24"/>
        </w:rPr>
        <w:t>новременно произносят текст.</w:t>
      </w:r>
    </w:p>
    <w:p w:rsidR="0023705E" w:rsidRPr="001316F7" w:rsidRDefault="0023705E" w:rsidP="008918BA">
      <w:pPr>
        <w:rPr>
          <w:i/>
          <w:iCs/>
          <w:spacing w:val="-2"/>
          <w:sz w:val="24"/>
          <w:szCs w:val="24"/>
        </w:rPr>
      </w:pPr>
      <w:r w:rsidRPr="001316F7">
        <w:rPr>
          <w:spacing w:val="-3"/>
          <w:sz w:val="24"/>
          <w:szCs w:val="24"/>
        </w:rPr>
        <w:t xml:space="preserve">Раз, два — острова. </w:t>
      </w:r>
      <w:r w:rsidRPr="001316F7">
        <w:rPr>
          <w:i/>
          <w:iCs/>
          <w:spacing w:val="-3"/>
          <w:sz w:val="24"/>
          <w:szCs w:val="24"/>
        </w:rPr>
        <w:t>(Два хлопка, полукруг одной рукой, за</w:t>
      </w:r>
      <w:r w:rsidRPr="001316F7">
        <w:rPr>
          <w:i/>
          <w:iCs/>
          <w:spacing w:val="-2"/>
          <w:sz w:val="24"/>
          <w:szCs w:val="24"/>
        </w:rPr>
        <w:t xml:space="preserve">тем другой в сторону, как бы изображая два острова.) </w:t>
      </w:r>
    </w:p>
    <w:p w:rsidR="0023705E" w:rsidRPr="001316F7" w:rsidRDefault="0023705E" w:rsidP="008918BA">
      <w:pPr>
        <w:rPr>
          <w:sz w:val="24"/>
          <w:szCs w:val="24"/>
        </w:rPr>
      </w:pPr>
      <w:r w:rsidRPr="001316F7">
        <w:rPr>
          <w:sz w:val="24"/>
          <w:szCs w:val="24"/>
        </w:rPr>
        <w:t xml:space="preserve">Три, четыре —мы приплыли. </w:t>
      </w:r>
      <w:r w:rsidRPr="001316F7">
        <w:rPr>
          <w:i/>
          <w:iCs/>
          <w:sz w:val="24"/>
          <w:szCs w:val="24"/>
        </w:rPr>
        <w:t>(Два хлопка обеими руками.Волнообразные движения руками в направлении ош себя.)</w:t>
      </w:r>
    </w:p>
    <w:p w:rsidR="0023705E" w:rsidRPr="001316F7" w:rsidRDefault="0023705E" w:rsidP="008918BA">
      <w:pPr>
        <w:rPr>
          <w:sz w:val="24"/>
          <w:szCs w:val="24"/>
        </w:rPr>
      </w:pPr>
      <w:r w:rsidRPr="001316F7">
        <w:rPr>
          <w:sz w:val="24"/>
          <w:szCs w:val="24"/>
        </w:rPr>
        <w:t xml:space="preserve">Пять, шесть —сходим здесь. </w:t>
      </w:r>
      <w:r w:rsidRPr="001316F7">
        <w:rPr>
          <w:i/>
          <w:iCs/>
          <w:sz w:val="24"/>
          <w:szCs w:val="24"/>
        </w:rPr>
        <w:t>(Два хлопка, поочередное</w:t>
      </w:r>
      <w:r w:rsidRPr="001316F7">
        <w:rPr>
          <w:i/>
          <w:iCs/>
          <w:spacing w:val="-2"/>
          <w:sz w:val="24"/>
          <w:szCs w:val="24"/>
        </w:rPr>
        <w:t xml:space="preserve">движение правой рукой ладошкой вниз (отбиваем мяч), </w:t>
      </w:r>
      <w:r w:rsidRPr="001316F7">
        <w:rPr>
          <w:i/>
          <w:iCs/>
          <w:sz w:val="24"/>
          <w:szCs w:val="24"/>
        </w:rPr>
        <w:t>левой ладошкой вверх (подбрасываем мяч).)</w:t>
      </w:r>
    </w:p>
    <w:p w:rsidR="0023705E" w:rsidRPr="001316F7" w:rsidRDefault="0023705E" w:rsidP="008918BA">
      <w:pPr>
        <w:rPr>
          <w:sz w:val="24"/>
          <w:szCs w:val="24"/>
        </w:rPr>
      </w:pPr>
      <w:r w:rsidRPr="001316F7">
        <w:rPr>
          <w:sz w:val="24"/>
          <w:szCs w:val="24"/>
        </w:rPr>
        <w:t xml:space="preserve">Семь, восемь —сколько сосен! </w:t>
      </w:r>
      <w:r w:rsidRPr="001316F7">
        <w:rPr>
          <w:i/>
          <w:iCs/>
          <w:sz w:val="24"/>
          <w:szCs w:val="24"/>
        </w:rPr>
        <w:t>(Два хлопка, правая рука вытягивается вверх; на слове «сосен» вытягивается вверх левая рука.</w:t>
      </w:r>
    </w:p>
    <w:p w:rsidR="0023705E" w:rsidRPr="001316F7" w:rsidRDefault="0023705E" w:rsidP="008918BA">
      <w:pPr>
        <w:rPr>
          <w:i/>
          <w:iCs/>
          <w:sz w:val="24"/>
          <w:szCs w:val="24"/>
        </w:rPr>
      </w:pPr>
      <w:r w:rsidRPr="001316F7">
        <w:rPr>
          <w:sz w:val="24"/>
          <w:szCs w:val="24"/>
        </w:rPr>
        <w:t xml:space="preserve">Девять, десять — мы в пути. </w:t>
      </w:r>
      <w:r w:rsidRPr="001316F7">
        <w:rPr>
          <w:i/>
          <w:iCs/>
          <w:sz w:val="24"/>
          <w:szCs w:val="24"/>
        </w:rPr>
        <w:t>(Два хлопка; средним и ука</w:t>
      </w:r>
      <w:r w:rsidRPr="001316F7">
        <w:rPr>
          <w:i/>
          <w:iCs/>
          <w:sz w:val="24"/>
          <w:szCs w:val="24"/>
        </w:rPr>
        <w:softHyphen/>
        <w:t>зательным пальцами обеих рук выполнить движение от себя вперед, изображая «шаги».)</w:t>
      </w:r>
    </w:p>
    <w:p w:rsidR="0023705E" w:rsidRPr="001316F7" w:rsidRDefault="0023705E" w:rsidP="008918BA">
      <w:pPr>
        <w:rPr>
          <w:sz w:val="24"/>
          <w:szCs w:val="24"/>
        </w:rPr>
      </w:pPr>
      <w:r w:rsidRPr="001316F7">
        <w:rPr>
          <w:sz w:val="24"/>
          <w:szCs w:val="24"/>
        </w:rPr>
        <w:t>Досчитал до десяти!</w:t>
      </w:r>
    </w:p>
    <w:p w:rsidR="0023705E" w:rsidRPr="001316F7" w:rsidRDefault="0023705E" w:rsidP="008918BA">
      <w:pPr>
        <w:rPr>
          <w:sz w:val="24"/>
          <w:szCs w:val="24"/>
        </w:rPr>
      </w:pPr>
      <w:r w:rsidRPr="001316F7">
        <w:rPr>
          <w:spacing w:val="-2"/>
          <w:sz w:val="24"/>
          <w:szCs w:val="24"/>
        </w:rPr>
        <w:t>Дети должны выполнить 4 движения, по одному на каж</w:t>
      </w:r>
      <w:r w:rsidRPr="001316F7">
        <w:rPr>
          <w:spacing w:val="-2"/>
          <w:sz w:val="24"/>
          <w:szCs w:val="24"/>
        </w:rPr>
        <w:softHyphen/>
      </w:r>
      <w:r w:rsidRPr="001316F7">
        <w:rPr>
          <w:spacing w:val="-4"/>
          <w:sz w:val="24"/>
          <w:szCs w:val="24"/>
        </w:rPr>
        <w:t>дый слог: 1) ладонь правой руки на голову, 2) тыльная сто</w:t>
      </w:r>
      <w:r w:rsidRPr="001316F7">
        <w:rPr>
          <w:spacing w:val="-4"/>
          <w:sz w:val="24"/>
          <w:szCs w:val="24"/>
        </w:rPr>
        <w:softHyphen/>
      </w:r>
      <w:r w:rsidRPr="001316F7">
        <w:rPr>
          <w:spacing w:val="-3"/>
          <w:sz w:val="24"/>
          <w:szCs w:val="24"/>
        </w:rPr>
        <w:t xml:space="preserve">рона левой руки под подбородок, 3) ладонь правой руки </w:t>
      </w:r>
      <w:r w:rsidRPr="001316F7">
        <w:rPr>
          <w:sz w:val="24"/>
          <w:szCs w:val="24"/>
        </w:rPr>
        <w:t>касается правой щеки, 4) ладонь левой руки касается ле</w:t>
      </w:r>
      <w:r w:rsidRPr="001316F7">
        <w:rPr>
          <w:sz w:val="24"/>
          <w:szCs w:val="24"/>
        </w:rPr>
        <w:softHyphen/>
        <w:t>вой щеки.</w:t>
      </w:r>
    </w:p>
    <w:p w:rsidR="0023705E" w:rsidRPr="001316F7" w:rsidRDefault="0023705E" w:rsidP="008918BA">
      <w:pPr>
        <w:rPr>
          <w:sz w:val="24"/>
          <w:szCs w:val="24"/>
        </w:rPr>
      </w:pPr>
      <w:r w:rsidRPr="001316F7">
        <w:rPr>
          <w:spacing w:val="-2"/>
          <w:sz w:val="24"/>
          <w:szCs w:val="24"/>
        </w:rPr>
        <w:t>Затем дети должны выполнить 3 движения: 1) правая ру</w:t>
      </w:r>
      <w:r w:rsidRPr="001316F7">
        <w:rPr>
          <w:spacing w:val="-2"/>
          <w:sz w:val="24"/>
          <w:szCs w:val="24"/>
        </w:rPr>
        <w:softHyphen/>
      </w:r>
      <w:r w:rsidRPr="001316F7">
        <w:rPr>
          <w:spacing w:val="-3"/>
          <w:sz w:val="24"/>
          <w:szCs w:val="24"/>
        </w:rPr>
        <w:t xml:space="preserve">ка вытягивается вперед, 2) левая рука вытягивается вперед, </w:t>
      </w:r>
      <w:r w:rsidRPr="001316F7">
        <w:rPr>
          <w:sz w:val="24"/>
          <w:szCs w:val="24"/>
        </w:rPr>
        <w:t>3) звонкий хлопок в ладоши.</w:t>
      </w:r>
    </w:p>
    <w:p w:rsidR="0023705E" w:rsidRPr="001316F7" w:rsidRDefault="0023705E" w:rsidP="008918BA">
      <w:pPr>
        <w:rPr>
          <w:sz w:val="24"/>
          <w:szCs w:val="24"/>
        </w:rPr>
      </w:pPr>
      <w:r w:rsidRPr="001316F7">
        <w:rPr>
          <w:spacing w:val="-3"/>
          <w:sz w:val="24"/>
          <w:szCs w:val="24"/>
        </w:rPr>
        <w:t>Игра повторяется 2—3 раза (медленно), до тех пор, пока дети не привыкнут соединять текст с движениями.</w:t>
      </w:r>
    </w:p>
    <w:p w:rsidR="0023705E" w:rsidRPr="001316F7" w:rsidRDefault="0023705E" w:rsidP="008918BA">
      <w:pPr>
        <w:rPr>
          <w:i/>
          <w:iCs/>
          <w:sz w:val="24"/>
          <w:szCs w:val="24"/>
        </w:rPr>
      </w:pPr>
      <w:r w:rsidRPr="001316F7">
        <w:rPr>
          <w:i/>
          <w:iCs/>
          <w:sz w:val="24"/>
          <w:szCs w:val="24"/>
        </w:rPr>
        <w:t>Игра «Вороны»</w:t>
      </w:r>
    </w:p>
    <w:p w:rsidR="0023705E" w:rsidRPr="001316F7" w:rsidRDefault="0023705E" w:rsidP="008918BA">
      <w:pPr>
        <w:rPr>
          <w:i/>
          <w:iCs/>
          <w:sz w:val="24"/>
          <w:szCs w:val="24"/>
        </w:rPr>
      </w:pPr>
      <w:r w:rsidRPr="001316F7">
        <w:rPr>
          <w:i/>
          <w:iCs/>
          <w:sz w:val="24"/>
          <w:szCs w:val="24"/>
        </w:rPr>
        <w:t>Цель.</w:t>
      </w:r>
      <w:r w:rsidRPr="001316F7">
        <w:rPr>
          <w:i/>
          <w:iCs/>
          <w:spacing w:val="-7"/>
          <w:sz w:val="24"/>
          <w:szCs w:val="24"/>
        </w:rPr>
        <w:t xml:space="preserve"> Учить произносить тексты с различной силой голоса и интонацией, </w:t>
      </w:r>
      <w:r w:rsidRPr="001316F7">
        <w:rPr>
          <w:i/>
          <w:iCs/>
          <w:sz w:val="24"/>
          <w:szCs w:val="24"/>
        </w:rPr>
        <w:t>сочетать движения и речь.</w:t>
      </w:r>
    </w:p>
    <w:p w:rsidR="0023705E" w:rsidRPr="001316F7" w:rsidRDefault="0023705E" w:rsidP="008918BA">
      <w:pPr>
        <w:rPr>
          <w:i/>
          <w:iCs/>
          <w:sz w:val="24"/>
          <w:szCs w:val="24"/>
        </w:rPr>
      </w:pPr>
      <w:r w:rsidRPr="001316F7">
        <w:rPr>
          <w:spacing w:val="-7"/>
          <w:sz w:val="24"/>
          <w:szCs w:val="24"/>
        </w:rPr>
        <w:t>Потешка сопровождается движениями.</w:t>
      </w:r>
    </w:p>
    <w:p w:rsidR="0023705E" w:rsidRPr="001316F7" w:rsidRDefault="0023705E" w:rsidP="008918BA">
      <w:pPr>
        <w:rPr>
          <w:sz w:val="24"/>
          <w:szCs w:val="24"/>
        </w:rPr>
      </w:pPr>
      <w:r w:rsidRPr="001316F7">
        <w:rPr>
          <w:i/>
          <w:iCs/>
          <w:spacing w:val="-5"/>
          <w:sz w:val="24"/>
          <w:szCs w:val="24"/>
        </w:rPr>
        <w:t>Вот под елочкой зеленой</w:t>
      </w:r>
      <w:r w:rsidRPr="001316F7">
        <w:rPr>
          <w:i/>
          <w:iCs/>
          <w:sz w:val="24"/>
          <w:szCs w:val="24"/>
        </w:rPr>
        <w:tab/>
      </w:r>
      <w:r w:rsidRPr="001316F7">
        <w:rPr>
          <w:spacing w:val="-5"/>
          <w:sz w:val="24"/>
          <w:szCs w:val="24"/>
        </w:rPr>
        <w:t>Дети разбегаются по группе</w:t>
      </w:r>
    </w:p>
    <w:p w:rsidR="0023705E" w:rsidRPr="001316F7" w:rsidRDefault="0023705E" w:rsidP="008918BA">
      <w:pPr>
        <w:rPr>
          <w:sz w:val="24"/>
          <w:szCs w:val="24"/>
        </w:rPr>
      </w:pPr>
      <w:r w:rsidRPr="001316F7">
        <w:rPr>
          <w:i/>
          <w:iCs/>
          <w:spacing w:val="-9"/>
          <w:sz w:val="24"/>
          <w:szCs w:val="24"/>
        </w:rPr>
        <w:t>Скачут весело вороны</w:t>
      </w:r>
      <w:r w:rsidRPr="001316F7">
        <w:rPr>
          <w:i/>
          <w:iCs/>
          <w:sz w:val="24"/>
          <w:szCs w:val="24"/>
        </w:rPr>
        <w:tab/>
      </w:r>
      <w:r w:rsidRPr="001316F7">
        <w:rPr>
          <w:spacing w:val="-4"/>
          <w:sz w:val="24"/>
          <w:szCs w:val="24"/>
        </w:rPr>
        <w:t>и машут руками, как крыльями.</w:t>
      </w:r>
    </w:p>
    <w:p w:rsidR="0023705E" w:rsidRPr="001316F7" w:rsidRDefault="0023705E" w:rsidP="008918BA">
      <w:pPr>
        <w:rPr>
          <w:i/>
          <w:iCs/>
          <w:sz w:val="24"/>
          <w:szCs w:val="24"/>
        </w:rPr>
      </w:pPr>
      <w:r w:rsidRPr="001316F7">
        <w:rPr>
          <w:i/>
          <w:iCs/>
          <w:sz w:val="24"/>
          <w:szCs w:val="24"/>
        </w:rPr>
        <w:t>Кар-кар-кар! (громко)</w:t>
      </w:r>
    </w:p>
    <w:p w:rsidR="0023705E" w:rsidRPr="001316F7" w:rsidRDefault="0023705E" w:rsidP="008918BA">
      <w:pPr>
        <w:rPr>
          <w:i/>
          <w:iCs/>
          <w:sz w:val="24"/>
          <w:szCs w:val="24"/>
        </w:rPr>
      </w:pPr>
      <w:r w:rsidRPr="001316F7">
        <w:rPr>
          <w:i/>
          <w:iCs/>
          <w:spacing w:val="-10"/>
          <w:sz w:val="24"/>
          <w:szCs w:val="24"/>
        </w:rPr>
        <w:t>Целый день они кричали,</w:t>
      </w:r>
      <w:r w:rsidRPr="001316F7">
        <w:rPr>
          <w:i/>
          <w:iCs/>
          <w:sz w:val="24"/>
          <w:szCs w:val="24"/>
        </w:rPr>
        <w:tab/>
      </w:r>
      <w:r w:rsidRPr="001316F7">
        <w:rPr>
          <w:spacing w:val="-5"/>
          <w:sz w:val="24"/>
          <w:szCs w:val="24"/>
        </w:rPr>
        <w:t>Дети подпрыгивают на месте</w:t>
      </w:r>
    </w:p>
    <w:p w:rsidR="0023705E" w:rsidRPr="001316F7" w:rsidRDefault="0023705E" w:rsidP="008918BA">
      <w:pPr>
        <w:rPr>
          <w:sz w:val="24"/>
          <w:szCs w:val="24"/>
        </w:rPr>
      </w:pPr>
      <w:r w:rsidRPr="001316F7">
        <w:rPr>
          <w:i/>
          <w:iCs/>
          <w:spacing w:val="-7"/>
          <w:sz w:val="24"/>
          <w:szCs w:val="24"/>
        </w:rPr>
        <w:t>Спать ребятам не давали,</w:t>
      </w:r>
      <w:r w:rsidRPr="001316F7">
        <w:rPr>
          <w:i/>
          <w:iCs/>
          <w:sz w:val="24"/>
          <w:szCs w:val="24"/>
        </w:rPr>
        <w:tab/>
      </w:r>
      <w:r w:rsidRPr="001316F7">
        <w:rPr>
          <w:spacing w:val="-6"/>
          <w:sz w:val="24"/>
          <w:szCs w:val="24"/>
        </w:rPr>
        <w:t>и машут руками.</w:t>
      </w:r>
    </w:p>
    <w:p w:rsidR="0023705E" w:rsidRPr="001316F7" w:rsidRDefault="0023705E" w:rsidP="008918BA">
      <w:pPr>
        <w:rPr>
          <w:i/>
          <w:iCs/>
          <w:sz w:val="24"/>
          <w:szCs w:val="24"/>
        </w:rPr>
      </w:pPr>
      <w:r w:rsidRPr="001316F7">
        <w:rPr>
          <w:i/>
          <w:iCs/>
          <w:sz w:val="24"/>
          <w:szCs w:val="24"/>
        </w:rPr>
        <w:t>Кар-кар-кар! (громко)</w:t>
      </w:r>
    </w:p>
    <w:p w:rsidR="0023705E" w:rsidRPr="001316F7" w:rsidRDefault="0023705E" w:rsidP="008918BA">
      <w:pPr>
        <w:rPr>
          <w:sz w:val="24"/>
          <w:szCs w:val="24"/>
        </w:rPr>
      </w:pPr>
      <w:r w:rsidRPr="001316F7">
        <w:rPr>
          <w:i/>
          <w:iCs/>
          <w:spacing w:val="-13"/>
          <w:sz w:val="24"/>
          <w:szCs w:val="24"/>
        </w:rPr>
        <w:t>Только к ночи умолкают</w:t>
      </w:r>
      <w:r w:rsidRPr="001316F7">
        <w:rPr>
          <w:i/>
          <w:iCs/>
          <w:sz w:val="24"/>
          <w:szCs w:val="24"/>
        </w:rPr>
        <w:tab/>
      </w:r>
      <w:r w:rsidRPr="001316F7">
        <w:rPr>
          <w:spacing w:val="-5"/>
          <w:sz w:val="24"/>
          <w:szCs w:val="24"/>
        </w:rPr>
        <w:t>Дети приседают, сложив</w:t>
      </w:r>
    </w:p>
    <w:p w:rsidR="0023705E" w:rsidRPr="001316F7" w:rsidRDefault="0023705E" w:rsidP="008918BA">
      <w:pPr>
        <w:rPr>
          <w:sz w:val="24"/>
          <w:szCs w:val="24"/>
        </w:rPr>
      </w:pPr>
      <w:r w:rsidRPr="001316F7">
        <w:rPr>
          <w:i/>
          <w:iCs/>
          <w:spacing w:val="-10"/>
          <w:sz w:val="24"/>
          <w:szCs w:val="24"/>
        </w:rPr>
        <w:t>И все вместе засыпают.</w:t>
      </w:r>
      <w:r w:rsidRPr="001316F7">
        <w:rPr>
          <w:i/>
          <w:iCs/>
          <w:sz w:val="24"/>
          <w:szCs w:val="24"/>
        </w:rPr>
        <w:tab/>
      </w:r>
      <w:r w:rsidRPr="001316F7">
        <w:rPr>
          <w:spacing w:val="-4"/>
          <w:sz w:val="24"/>
          <w:szCs w:val="24"/>
        </w:rPr>
        <w:t>за спиной руки.</w:t>
      </w:r>
    </w:p>
    <w:p w:rsidR="0023705E" w:rsidRPr="001316F7" w:rsidRDefault="0023705E" w:rsidP="008918BA">
      <w:pPr>
        <w:rPr>
          <w:i/>
          <w:iCs/>
          <w:sz w:val="24"/>
          <w:szCs w:val="24"/>
        </w:rPr>
      </w:pPr>
      <w:r w:rsidRPr="001316F7">
        <w:rPr>
          <w:i/>
          <w:iCs/>
          <w:sz w:val="24"/>
          <w:szCs w:val="24"/>
        </w:rPr>
        <w:t>Кар-кар-кар! (тихо)</w:t>
      </w:r>
    </w:p>
    <w:p w:rsidR="0023705E" w:rsidRPr="001316F7" w:rsidRDefault="0023705E" w:rsidP="008918BA">
      <w:pPr>
        <w:rPr>
          <w:spacing w:val="-7"/>
          <w:sz w:val="24"/>
          <w:szCs w:val="24"/>
        </w:rPr>
      </w:pPr>
      <w:r w:rsidRPr="001316F7">
        <w:rPr>
          <w:spacing w:val="-7"/>
          <w:sz w:val="24"/>
          <w:szCs w:val="24"/>
        </w:rPr>
        <w:t xml:space="preserve">Игра проводится два-три раза с уточнениями движений и силы голоса. </w:t>
      </w:r>
    </w:p>
    <w:p w:rsidR="0023705E" w:rsidRPr="001316F7" w:rsidRDefault="0023705E" w:rsidP="008918BA">
      <w:pPr>
        <w:rPr>
          <w:i/>
          <w:iCs/>
          <w:sz w:val="24"/>
          <w:szCs w:val="24"/>
        </w:rPr>
      </w:pPr>
      <w:r w:rsidRPr="001316F7">
        <w:rPr>
          <w:i/>
          <w:iCs/>
          <w:sz w:val="24"/>
          <w:szCs w:val="24"/>
        </w:rPr>
        <w:t>Игра</w:t>
      </w:r>
      <w:r w:rsidRPr="001316F7">
        <w:rPr>
          <w:sz w:val="24"/>
          <w:szCs w:val="24"/>
        </w:rPr>
        <w:t>«</w:t>
      </w:r>
      <w:r w:rsidRPr="001316F7">
        <w:rPr>
          <w:i/>
          <w:iCs/>
          <w:sz w:val="24"/>
          <w:szCs w:val="24"/>
        </w:rPr>
        <w:t>Летает</w:t>
      </w:r>
      <w:r w:rsidRPr="001316F7">
        <w:rPr>
          <w:sz w:val="24"/>
          <w:szCs w:val="24"/>
        </w:rPr>
        <w:t xml:space="preserve">— </w:t>
      </w:r>
      <w:r w:rsidRPr="001316F7">
        <w:rPr>
          <w:i/>
          <w:iCs/>
          <w:sz w:val="24"/>
          <w:szCs w:val="24"/>
        </w:rPr>
        <w:t>не летает»</w:t>
      </w:r>
    </w:p>
    <w:p w:rsidR="0023705E" w:rsidRPr="001316F7" w:rsidRDefault="0023705E" w:rsidP="008918BA">
      <w:pPr>
        <w:rPr>
          <w:i/>
          <w:iCs/>
          <w:sz w:val="24"/>
          <w:szCs w:val="24"/>
        </w:rPr>
      </w:pPr>
      <w:r w:rsidRPr="001316F7">
        <w:rPr>
          <w:i/>
          <w:iCs/>
          <w:sz w:val="24"/>
          <w:szCs w:val="24"/>
        </w:rPr>
        <w:t>Цель.</w:t>
      </w:r>
      <w:r w:rsidRPr="001316F7">
        <w:rPr>
          <w:i/>
          <w:iCs/>
          <w:spacing w:val="-10"/>
          <w:sz w:val="24"/>
          <w:szCs w:val="24"/>
        </w:rPr>
        <w:t xml:space="preserve"> Развивать логическое мышление, воображение;</w:t>
      </w:r>
    </w:p>
    <w:p w:rsidR="0023705E" w:rsidRPr="001316F7" w:rsidRDefault="0023705E" w:rsidP="008918BA">
      <w:pPr>
        <w:rPr>
          <w:i/>
          <w:iCs/>
          <w:sz w:val="24"/>
          <w:szCs w:val="24"/>
        </w:rPr>
      </w:pPr>
      <w:r w:rsidRPr="001316F7">
        <w:rPr>
          <w:i/>
          <w:iCs/>
          <w:spacing w:val="-11"/>
          <w:sz w:val="24"/>
          <w:szCs w:val="24"/>
        </w:rPr>
        <w:t xml:space="preserve">учить соотносить музыкальное произведение с характером движений </w:t>
      </w:r>
      <w:r w:rsidRPr="001316F7">
        <w:rPr>
          <w:i/>
          <w:iCs/>
          <w:sz w:val="24"/>
          <w:szCs w:val="24"/>
        </w:rPr>
        <w:t>выбранного персонажа;</w:t>
      </w:r>
    </w:p>
    <w:p w:rsidR="0023705E" w:rsidRPr="001316F7" w:rsidRDefault="0023705E" w:rsidP="008918BA">
      <w:pPr>
        <w:rPr>
          <w:sz w:val="24"/>
          <w:szCs w:val="24"/>
        </w:rPr>
      </w:pPr>
      <w:r w:rsidRPr="001316F7">
        <w:rPr>
          <w:spacing w:val="-6"/>
          <w:sz w:val="24"/>
          <w:szCs w:val="24"/>
        </w:rPr>
        <w:t xml:space="preserve">Дети стоят произвольно. </w:t>
      </w:r>
      <w:r w:rsidRPr="001316F7">
        <w:rPr>
          <w:sz w:val="24"/>
          <w:szCs w:val="24"/>
        </w:rPr>
        <w:t xml:space="preserve">Педагог </w:t>
      </w:r>
      <w:r w:rsidRPr="001316F7">
        <w:rPr>
          <w:spacing w:val="-6"/>
          <w:sz w:val="24"/>
          <w:szCs w:val="24"/>
        </w:rPr>
        <w:t xml:space="preserve">называет различные предметы, птиц </w:t>
      </w:r>
      <w:r w:rsidRPr="001316F7">
        <w:rPr>
          <w:spacing w:val="-7"/>
          <w:sz w:val="24"/>
          <w:szCs w:val="24"/>
        </w:rPr>
        <w:t xml:space="preserve">и т.д., если летает, дети машут руками, как крыльями, и передвигаются по </w:t>
      </w:r>
      <w:r w:rsidRPr="001316F7">
        <w:rPr>
          <w:spacing w:val="-8"/>
          <w:sz w:val="24"/>
          <w:szCs w:val="24"/>
        </w:rPr>
        <w:t>площадке, подражая голосом, а если нет, то приседают и сжимаются в комо</w:t>
      </w:r>
      <w:r w:rsidRPr="001316F7">
        <w:rPr>
          <w:spacing w:val="-8"/>
          <w:sz w:val="24"/>
          <w:szCs w:val="24"/>
        </w:rPr>
        <w:softHyphen/>
      </w:r>
      <w:r w:rsidRPr="001316F7">
        <w:rPr>
          <w:spacing w:val="-9"/>
          <w:sz w:val="24"/>
          <w:szCs w:val="24"/>
        </w:rPr>
        <w:t xml:space="preserve">чек, например: </w:t>
      </w:r>
      <w:r w:rsidRPr="001316F7">
        <w:rPr>
          <w:i/>
          <w:iCs/>
          <w:spacing w:val="-9"/>
          <w:sz w:val="24"/>
          <w:szCs w:val="24"/>
        </w:rPr>
        <w:t>кошка, ласточка, утюг, портфель, облако, ворона, книга, сини</w:t>
      </w:r>
      <w:r w:rsidRPr="001316F7">
        <w:rPr>
          <w:i/>
          <w:iCs/>
          <w:spacing w:val="-9"/>
          <w:sz w:val="24"/>
          <w:szCs w:val="24"/>
        </w:rPr>
        <w:softHyphen/>
      </w:r>
      <w:r w:rsidRPr="001316F7">
        <w:rPr>
          <w:i/>
          <w:iCs/>
          <w:sz w:val="24"/>
          <w:szCs w:val="24"/>
        </w:rPr>
        <w:t>ца, медведь, самолет, воробей, лебедь.</w:t>
      </w:r>
    </w:p>
    <w:p w:rsidR="0023705E" w:rsidRPr="001316F7" w:rsidRDefault="0023705E" w:rsidP="008918BA">
      <w:pPr>
        <w:rPr>
          <w:sz w:val="24"/>
          <w:szCs w:val="24"/>
        </w:rPr>
      </w:pPr>
      <w:r w:rsidRPr="001316F7">
        <w:rPr>
          <w:sz w:val="24"/>
          <w:szCs w:val="24"/>
        </w:rPr>
        <w:t xml:space="preserve">Педагог </w:t>
      </w:r>
      <w:r w:rsidRPr="001316F7">
        <w:rPr>
          <w:spacing w:val="-5"/>
          <w:sz w:val="24"/>
          <w:szCs w:val="24"/>
        </w:rPr>
        <w:t>уточняет, как летает воробей (он часто машет своими ма</w:t>
      </w:r>
      <w:r w:rsidRPr="001316F7">
        <w:rPr>
          <w:spacing w:val="-5"/>
          <w:sz w:val="24"/>
          <w:szCs w:val="24"/>
        </w:rPr>
        <w:softHyphen/>
      </w:r>
      <w:r w:rsidRPr="001316F7">
        <w:rPr>
          <w:spacing w:val="-7"/>
          <w:sz w:val="24"/>
          <w:szCs w:val="24"/>
        </w:rPr>
        <w:t xml:space="preserve">ленькими крылышками), как летает лебедь (он размеренно и плавно машет </w:t>
      </w:r>
      <w:r w:rsidRPr="001316F7">
        <w:rPr>
          <w:spacing w:val="-8"/>
          <w:sz w:val="24"/>
          <w:szCs w:val="24"/>
        </w:rPr>
        <w:t>своими большими крыльями). Детям предлагается прослушать два музыкаль</w:t>
      </w:r>
      <w:r w:rsidRPr="001316F7">
        <w:rPr>
          <w:spacing w:val="-8"/>
          <w:sz w:val="24"/>
          <w:szCs w:val="24"/>
        </w:rPr>
        <w:softHyphen/>
      </w:r>
      <w:r w:rsidRPr="001316F7">
        <w:rPr>
          <w:sz w:val="24"/>
          <w:szCs w:val="24"/>
        </w:rPr>
        <w:t>ных фрагмента.</w:t>
      </w:r>
    </w:p>
    <w:p w:rsidR="0023705E" w:rsidRPr="001316F7" w:rsidRDefault="0023705E" w:rsidP="008918BA">
      <w:pPr>
        <w:rPr>
          <w:sz w:val="24"/>
          <w:szCs w:val="24"/>
        </w:rPr>
      </w:pPr>
      <w:r w:rsidRPr="001316F7">
        <w:rPr>
          <w:i/>
          <w:iCs/>
          <w:sz w:val="24"/>
          <w:szCs w:val="24"/>
        </w:rPr>
        <w:t>-Как вы думаете, какая музыка соответствует полету воробья, а ка</w:t>
      </w:r>
      <w:r w:rsidRPr="001316F7">
        <w:rPr>
          <w:i/>
          <w:iCs/>
          <w:sz w:val="24"/>
          <w:szCs w:val="24"/>
        </w:rPr>
        <w:softHyphen/>
        <w:t>кая — лебедю?</w:t>
      </w:r>
    </w:p>
    <w:p w:rsidR="0023705E" w:rsidRPr="001316F7" w:rsidRDefault="0023705E" w:rsidP="008918BA">
      <w:pPr>
        <w:rPr>
          <w:i/>
          <w:iCs/>
          <w:sz w:val="24"/>
          <w:szCs w:val="24"/>
        </w:rPr>
      </w:pPr>
      <w:r w:rsidRPr="001316F7">
        <w:rPr>
          <w:i/>
          <w:iCs/>
          <w:sz w:val="24"/>
          <w:szCs w:val="24"/>
        </w:rPr>
        <w:t>-А теперь попробуйте полетать под музыку как воробьи и как лебе</w:t>
      </w:r>
      <w:r w:rsidRPr="001316F7">
        <w:rPr>
          <w:i/>
          <w:iCs/>
          <w:sz w:val="24"/>
          <w:szCs w:val="24"/>
        </w:rPr>
        <w:softHyphen/>
        <w:t>ди.</w:t>
      </w:r>
    </w:p>
    <w:p w:rsidR="0023705E" w:rsidRPr="001316F7" w:rsidRDefault="0023705E" w:rsidP="008918BA">
      <w:pPr>
        <w:rPr>
          <w:i/>
          <w:iCs/>
          <w:sz w:val="24"/>
          <w:szCs w:val="24"/>
        </w:rPr>
      </w:pPr>
      <w:r w:rsidRPr="001316F7">
        <w:rPr>
          <w:i/>
          <w:iCs/>
          <w:spacing w:val="-1"/>
          <w:sz w:val="24"/>
          <w:szCs w:val="24"/>
        </w:rPr>
        <w:t xml:space="preserve">Игра </w:t>
      </w:r>
      <w:r w:rsidRPr="001316F7">
        <w:rPr>
          <w:i/>
          <w:iCs/>
          <w:sz w:val="24"/>
          <w:szCs w:val="24"/>
        </w:rPr>
        <w:t>«Если весело живется»</w:t>
      </w:r>
    </w:p>
    <w:p w:rsidR="0023705E" w:rsidRPr="001316F7" w:rsidRDefault="0023705E" w:rsidP="008918BA">
      <w:pPr>
        <w:rPr>
          <w:i/>
          <w:iCs/>
          <w:sz w:val="24"/>
          <w:szCs w:val="24"/>
        </w:rPr>
      </w:pPr>
      <w:r w:rsidRPr="001316F7">
        <w:rPr>
          <w:i/>
          <w:iCs/>
          <w:sz w:val="24"/>
          <w:szCs w:val="24"/>
        </w:rPr>
        <w:t xml:space="preserve">Цель.Создавать положительный эмоциональный настрой; </w:t>
      </w:r>
      <w:r w:rsidRPr="001316F7">
        <w:rPr>
          <w:i/>
          <w:iCs/>
          <w:spacing w:val="-1"/>
          <w:sz w:val="24"/>
          <w:szCs w:val="24"/>
        </w:rPr>
        <w:t>учить детей сочетать движения и речь.</w:t>
      </w:r>
    </w:p>
    <w:p w:rsidR="0023705E" w:rsidRPr="001316F7" w:rsidRDefault="0023705E" w:rsidP="008918BA">
      <w:pPr>
        <w:rPr>
          <w:sz w:val="24"/>
          <w:szCs w:val="24"/>
        </w:rPr>
      </w:pPr>
      <w:r w:rsidRPr="001316F7">
        <w:rPr>
          <w:sz w:val="24"/>
          <w:szCs w:val="24"/>
        </w:rPr>
        <w:t>Педагог предлагает детям встать в круг и начинает знакомую игру:</w:t>
      </w:r>
    </w:p>
    <w:p w:rsidR="0023705E" w:rsidRPr="001316F7" w:rsidRDefault="0023705E" w:rsidP="008918BA">
      <w:pPr>
        <w:rPr>
          <w:i/>
          <w:iCs/>
          <w:sz w:val="24"/>
          <w:szCs w:val="24"/>
        </w:rPr>
      </w:pPr>
      <w:r w:rsidRPr="001316F7">
        <w:rPr>
          <w:i/>
          <w:iCs/>
          <w:spacing w:val="-1"/>
          <w:sz w:val="24"/>
          <w:szCs w:val="24"/>
        </w:rPr>
        <w:t>Если весело живется, делай так (2 раза),</w:t>
      </w:r>
    </w:p>
    <w:p w:rsidR="0023705E" w:rsidRPr="001316F7" w:rsidRDefault="0023705E" w:rsidP="008918BA">
      <w:pPr>
        <w:rPr>
          <w:i/>
          <w:iCs/>
          <w:sz w:val="24"/>
          <w:szCs w:val="24"/>
        </w:rPr>
      </w:pPr>
      <w:r w:rsidRPr="001316F7">
        <w:rPr>
          <w:i/>
          <w:iCs/>
          <w:sz w:val="24"/>
          <w:szCs w:val="24"/>
        </w:rPr>
        <w:t>Если весело живется, мы друг другу улыбнемся,</w:t>
      </w:r>
    </w:p>
    <w:p w:rsidR="0023705E" w:rsidRPr="001316F7" w:rsidRDefault="0023705E" w:rsidP="008918BA">
      <w:pPr>
        <w:rPr>
          <w:i/>
          <w:iCs/>
          <w:sz w:val="24"/>
          <w:szCs w:val="24"/>
        </w:rPr>
      </w:pPr>
      <w:r w:rsidRPr="001316F7">
        <w:rPr>
          <w:i/>
          <w:iCs/>
          <w:sz w:val="24"/>
          <w:szCs w:val="24"/>
        </w:rPr>
        <w:t>Если весело живется, делай так!</w:t>
      </w:r>
    </w:p>
    <w:p w:rsidR="0023705E" w:rsidRPr="001316F7" w:rsidRDefault="0023705E" w:rsidP="008918BA">
      <w:pPr>
        <w:rPr>
          <w:sz w:val="24"/>
          <w:szCs w:val="24"/>
        </w:rPr>
      </w:pPr>
      <w:r w:rsidRPr="001316F7">
        <w:rPr>
          <w:sz w:val="24"/>
          <w:szCs w:val="24"/>
        </w:rPr>
        <w:t>Педагог показывает различные движения (хлопает в ладоши, притопы</w:t>
      </w:r>
      <w:r w:rsidRPr="001316F7">
        <w:rPr>
          <w:sz w:val="24"/>
          <w:szCs w:val="24"/>
        </w:rPr>
        <w:softHyphen/>
        <w:t>вает ногой, приседает, делает повороты), дети повторяют за ним.</w:t>
      </w:r>
    </w:p>
    <w:p w:rsidR="0023705E" w:rsidRPr="001316F7" w:rsidRDefault="0023705E" w:rsidP="008918BA">
      <w:pPr>
        <w:rPr>
          <w:sz w:val="24"/>
          <w:szCs w:val="24"/>
        </w:rPr>
      </w:pPr>
      <w:r w:rsidRPr="001316F7">
        <w:rPr>
          <w:sz w:val="24"/>
          <w:szCs w:val="24"/>
        </w:rPr>
        <w:t xml:space="preserve">Педагог обращается к детям: </w:t>
      </w:r>
      <w:r w:rsidRPr="001316F7">
        <w:rPr>
          <w:i/>
          <w:iCs/>
          <w:sz w:val="24"/>
          <w:szCs w:val="24"/>
        </w:rPr>
        <w:t>Ребята, если вам весело, что вы дела</w:t>
      </w:r>
      <w:r w:rsidRPr="001316F7">
        <w:rPr>
          <w:i/>
          <w:iCs/>
          <w:sz w:val="24"/>
          <w:szCs w:val="24"/>
        </w:rPr>
        <w:softHyphen/>
        <w:t>ете?</w:t>
      </w:r>
      <w:r w:rsidRPr="001316F7">
        <w:rPr>
          <w:sz w:val="24"/>
          <w:szCs w:val="24"/>
        </w:rPr>
        <w:t>(Ответы детей.)</w:t>
      </w:r>
    </w:p>
    <w:p w:rsidR="0023705E" w:rsidRPr="001316F7" w:rsidRDefault="0023705E" w:rsidP="008918BA">
      <w:pPr>
        <w:rPr>
          <w:i/>
          <w:iCs/>
          <w:sz w:val="24"/>
          <w:szCs w:val="24"/>
        </w:rPr>
      </w:pPr>
      <w:r w:rsidRPr="001316F7">
        <w:rPr>
          <w:i/>
          <w:iCs/>
          <w:sz w:val="24"/>
          <w:szCs w:val="24"/>
        </w:rPr>
        <w:t>Игра «Море волнуется»</w:t>
      </w:r>
    </w:p>
    <w:p w:rsidR="0023705E" w:rsidRPr="001316F7" w:rsidRDefault="0023705E" w:rsidP="008918BA">
      <w:pPr>
        <w:rPr>
          <w:i/>
          <w:iCs/>
          <w:sz w:val="24"/>
          <w:szCs w:val="24"/>
        </w:rPr>
      </w:pPr>
      <w:r w:rsidRPr="001316F7">
        <w:rPr>
          <w:i/>
          <w:iCs/>
          <w:sz w:val="24"/>
          <w:szCs w:val="24"/>
        </w:rPr>
        <w:t>Цель.Развивать фантазию, подражательные навыки, побуждать детей к импровизации.</w:t>
      </w:r>
    </w:p>
    <w:p w:rsidR="0023705E" w:rsidRPr="001316F7" w:rsidRDefault="0023705E" w:rsidP="008918BA">
      <w:pPr>
        <w:rPr>
          <w:i/>
          <w:iCs/>
          <w:sz w:val="24"/>
          <w:szCs w:val="24"/>
        </w:rPr>
      </w:pPr>
      <w:r w:rsidRPr="001316F7">
        <w:rPr>
          <w:i/>
          <w:iCs/>
          <w:sz w:val="24"/>
          <w:szCs w:val="24"/>
        </w:rPr>
        <w:t>Море волнуется раз,</w:t>
      </w:r>
      <w:r w:rsidRPr="001316F7">
        <w:rPr>
          <w:i/>
          <w:iCs/>
          <w:sz w:val="24"/>
          <w:szCs w:val="24"/>
        </w:rPr>
        <w:tab/>
        <w:t>Море волнуется три,</w:t>
      </w:r>
    </w:p>
    <w:p w:rsidR="0023705E" w:rsidRPr="001316F7" w:rsidRDefault="0023705E" w:rsidP="008918BA">
      <w:pPr>
        <w:rPr>
          <w:i/>
          <w:iCs/>
          <w:sz w:val="24"/>
          <w:szCs w:val="24"/>
        </w:rPr>
      </w:pPr>
      <w:r w:rsidRPr="001316F7">
        <w:rPr>
          <w:i/>
          <w:iCs/>
          <w:spacing w:val="-1"/>
          <w:sz w:val="24"/>
          <w:szCs w:val="24"/>
        </w:rPr>
        <w:t>Море волнуется два,</w:t>
      </w:r>
      <w:r w:rsidRPr="001316F7">
        <w:rPr>
          <w:i/>
          <w:iCs/>
          <w:sz w:val="24"/>
          <w:szCs w:val="24"/>
        </w:rPr>
        <w:tab/>
        <w:t>Морская фигура, на месте замри!</w:t>
      </w:r>
    </w:p>
    <w:p w:rsidR="0023705E" w:rsidRPr="001316F7" w:rsidRDefault="0023705E" w:rsidP="008918BA">
      <w:pPr>
        <w:rPr>
          <w:sz w:val="24"/>
          <w:szCs w:val="24"/>
        </w:rPr>
      </w:pPr>
      <w:r w:rsidRPr="001316F7">
        <w:rPr>
          <w:sz w:val="24"/>
          <w:szCs w:val="24"/>
        </w:rPr>
        <w:t>Игра проводится несколько раз под музыкальное сопровождение. Предва</w:t>
      </w:r>
      <w:r w:rsidRPr="001316F7">
        <w:rPr>
          <w:sz w:val="24"/>
          <w:szCs w:val="24"/>
        </w:rPr>
        <w:softHyphen/>
        <w:t>рительно надо уточнить с детьми, что растет, плавает, живет в море: медузы, кораллы, рыбы, киты, корабли, пингвины и т. д.</w:t>
      </w:r>
    </w:p>
    <w:p w:rsidR="0023705E" w:rsidRPr="001316F7" w:rsidRDefault="0023705E" w:rsidP="008918BA">
      <w:pPr>
        <w:rPr>
          <w:i/>
          <w:iCs/>
          <w:sz w:val="24"/>
          <w:szCs w:val="24"/>
        </w:rPr>
      </w:pPr>
      <w:r w:rsidRPr="001316F7">
        <w:rPr>
          <w:i/>
          <w:iCs/>
          <w:sz w:val="24"/>
          <w:szCs w:val="24"/>
        </w:rPr>
        <w:t>Игра «Медведь и пчелы»</w:t>
      </w:r>
    </w:p>
    <w:p w:rsidR="0023705E" w:rsidRPr="001316F7" w:rsidRDefault="0023705E" w:rsidP="008918BA">
      <w:pPr>
        <w:rPr>
          <w:sz w:val="24"/>
          <w:szCs w:val="24"/>
        </w:rPr>
      </w:pPr>
      <w:r w:rsidRPr="001316F7">
        <w:rPr>
          <w:i/>
          <w:iCs/>
          <w:sz w:val="24"/>
          <w:szCs w:val="24"/>
        </w:rPr>
        <w:t>Цель. Уточнять знания детей о весне, насекомых;</w:t>
      </w:r>
    </w:p>
    <w:p w:rsidR="0023705E" w:rsidRPr="001316F7" w:rsidRDefault="0023705E" w:rsidP="008918BA">
      <w:pPr>
        <w:rPr>
          <w:i/>
          <w:iCs/>
          <w:sz w:val="24"/>
          <w:szCs w:val="24"/>
        </w:rPr>
      </w:pPr>
      <w:r w:rsidRPr="001316F7">
        <w:rPr>
          <w:i/>
          <w:iCs/>
          <w:sz w:val="24"/>
          <w:szCs w:val="24"/>
        </w:rPr>
        <w:t>развивать артикуляцию при произнесении звука Ж  и интонационную выразительность речи;</w:t>
      </w:r>
    </w:p>
    <w:p w:rsidR="0023705E" w:rsidRPr="001316F7" w:rsidRDefault="0023705E" w:rsidP="008918BA">
      <w:pPr>
        <w:rPr>
          <w:i/>
          <w:iCs/>
          <w:sz w:val="24"/>
          <w:szCs w:val="24"/>
        </w:rPr>
      </w:pPr>
      <w:r w:rsidRPr="001316F7">
        <w:rPr>
          <w:i/>
          <w:iCs/>
          <w:sz w:val="24"/>
          <w:szCs w:val="24"/>
        </w:rPr>
        <w:t>учить сочетать движения и речь.</w:t>
      </w:r>
    </w:p>
    <w:p w:rsidR="0023705E" w:rsidRPr="001316F7" w:rsidRDefault="0023705E" w:rsidP="008918BA">
      <w:pPr>
        <w:rPr>
          <w:sz w:val="24"/>
          <w:szCs w:val="24"/>
        </w:rPr>
      </w:pPr>
      <w:r w:rsidRPr="001316F7">
        <w:rPr>
          <w:sz w:val="24"/>
          <w:szCs w:val="24"/>
        </w:rPr>
        <w:t>Ребята, какое сейчас время года? Весной вся природа просыпается. Просыпаются и насекомые. Ребята, вы знаете насеко</w:t>
      </w:r>
      <w:r w:rsidRPr="001316F7">
        <w:rPr>
          <w:sz w:val="24"/>
          <w:szCs w:val="24"/>
        </w:rPr>
        <w:softHyphen/>
      </w:r>
      <w:r w:rsidRPr="001316F7">
        <w:rPr>
          <w:spacing w:val="-1"/>
          <w:sz w:val="24"/>
          <w:szCs w:val="24"/>
        </w:rPr>
        <w:t>мых? (Дети перечисляют.) Вы слышали, как жужжат пчелы? Пчелы соби</w:t>
      </w:r>
      <w:r w:rsidRPr="001316F7">
        <w:rPr>
          <w:spacing w:val="-1"/>
          <w:sz w:val="24"/>
          <w:szCs w:val="24"/>
        </w:rPr>
        <w:softHyphen/>
      </w:r>
      <w:r w:rsidRPr="001316F7">
        <w:rPr>
          <w:sz w:val="24"/>
          <w:szCs w:val="24"/>
        </w:rPr>
        <w:t xml:space="preserve">рают нектар с цветов и делают из него мед. Кто из вас любит мед? А кто из животных очень любит полакомиться медом? Правильно, медведь. И мы поиграем в игру «Медведь и пчелы». Выбираем считалочкой медведя: </w:t>
      </w:r>
      <w:r w:rsidRPr="001316F7">
        <w:rPr>
          <w:i/>
          <w:iCs/>
          <w:sz w:val="24"/>
          <w:szCs w:val="24"/>
        </w:rPr>
        <w:t>«Раз, два, три — медведем будешь ты!»</w:t>
      </w:r>
      <w:r w:rsidRPr="001316F7">
        <w:rPr>
          <w:sz w:val="24"/>
          <w:szCs w:val="24"/>
        </w:rPr>
        <w:t xml:space="preserve"> Остальные де</w:t>
      </w:r>
      <w:r w:rsidRPr="001316F7">
        <w:rPr>
          <w:sz w:val="24"/>
          <w:szCs w:val="24"/>
        </w:rPr>
        <w:softHyphen/>
        <w:t>ти — пчелы.</w:t>
      </w:r>
    </w:p>
    <w:p w:rsidR="0023705E" w:rsidRPr="001316F7" w:rsidRDefault="0023705E" w:rsidP="008918BA">
      <w:pPr>
        <w:rPr>
          <w:i/>
          <w:iCs/>
          <w:sz w:val="24"/>
          <w:szCs w:val="24"/>
        </w:rPr>
      </w:pPr>
      <w:r w:rsidRPr="001316F7">
        <w:rPr>
          <w:sz w:val="24"/>
          <w:szCs w:val="24"/>
        </w:rPr>
        <w:t>Дети подбирают себе маски-шапочки и элементы костюмов для инсцени</w:t>
      </w:r>
      <w:r w:rsidRPr="001316F7">
        <w:rPr>
          <w:sz w:val="24"/>
          <w:szCs w:val="24"/>
        </w:rPr>
        <w:softHyphen/>
        <w:t xml:space="preserve">ровки. </w:t>
      </w:r>
      <w:r w:rsidRPr="001316F7">
        <w:rPr>
          <w:i/>
          <w:iCs/>
          <w:sz w:val="24"/>
          <w:szCs w:val="24"/>
        </w:rPr>
        <w:t xml:space="preserve">Педагог: полетели пчелки собирать мед с цветочков. </w:t>
      </w:r>
    </w:p>
    <w:p w:rsidR="0023705E" w:rsidRPr="001316F7" w:rsidRDefault="0023705E" w:rsidP="008918BA">
      <w:pPr>
        <w:rPr>
          <w:i/>
          <w:iCs/>
          <w:sz w:val="24"/>
          <w:szCs w:val="24"/>
        </w:rPr>
      </w:pPr>
      <w:r w:rsidRPr="001316F7">
        <w:rPr>
          <w:i/>
          <w:iCs/>
          <w:sz w:val="24"/>
          <w:szCs w:val="24"/>
        </w:rPr>
        <w:t>Мишка-медведь идет, мед у пчелок унесет.</w:t>
      </w:r>
    </w:p>
    <w:p w:rsidR="0023705E" w:rsidRPr="001316F7" w:rsidRDefault="0023705E" w:rsidP="008918BA">
      <w:pPr>
        <w:rPr>
          <w:sz w:val="24"/>
          <w:szCs w:val="24"/>
        </w:rPr>
      </w:pPr>
      <w:r w:rsidRPr="001316F7">
        <w:rPr>
          <w:i/>
          <w:iCs/>
          <w:sz w:val="24"/>
          <w:szCs w:val="24"/>
        </w:rPr>
        <w:t xml:space="preserve"> Пчелки, домой!</w:t>
      </w:r>
    </w:p>
    <w:p w:rsidR="0023705E" w:rsidRPr="001316F7" w:rsidRDefault="0023705E" w:rsidP="008918BA">
      <w:pPr>
        <w:rPr>
          <w:i/>
          <w:iCs/>
          <w:sz w:val="24"/>
          <w:szCs w:val="24"/>
        </w:rPr>
      </w:pPr>
      <w:r w:rsidRPr="001316F7">
        <w:rPr>
          <w:i/>
          <w:iCs/>
          <w:sz w:val="24"/>
          <w:szCs w:val="24"/>
        </w:rPr>
        <w:t>Пчелки: Этот улей — домик наш, уходи, медведь, от нас!</w:t>
      </w:r>
    </w:p>
    <w:p w:rsidR="0023705E" w:rsidRPr="001316F7" w:rsidRDefault="0023705E" w:rsidP="008918BA">
      <w:pPr>
        <w:rPr>
          <w:i/>
          <w:iCs/>
          <w:sz w:val="24"/>
          <w:szCs w:val="24"/>
        </w:rPr>
      </w:pPr>
      <w:r w:rsidRPr="001316F7">
        <w:rPr>
          <w:i/>
          <w:iCs/>
          <w:sz w:val="24"/>
          <w:szCs w:val="24"/>
        </w:rPr>
        <w:t>Жжжжжжжжжжжжжжжжжжжжжжж……………..</w:t>
      </w:r>
    </w:p>
    <w:p w:rsidR="0023705E" w:rsidRPr="001316F7" w:rsidRDefault="0023705E" w:rsidP="008918BA">
      <w:pPr>
        <w:rPr>
          <w:sz w:val="24"/>
          <w:szCs w:val="24"/>
        </w:rPr>
      </w:pPr>
      <w:r w:rsidRPr="001316F7">
        <w:rPr>
          <w:sz w:val="24"/>
          <w:szCs w:val="24"/>
        </w:rPr>
        <w:t>Пчелки летают и жужжат. Медведь ходит по «поляне» и приближается к улью. Пчелки машут крылышками, прогоняя медведя. Игра проводится не</w:t>
      </w:r>
      <w:r w:rsidRPr="001316F7">
        <w:rPr>
          <w:sz w:val="24"/>
          <w:szCs w:val="24"/>
        </w:rPr>
        <w:softHyphen/>
        <w:t>сколько раз.</w:t>
      </w:r>
    </w:p>
    <w:p w:rsidR="0023705E" w:rsidRPr="001316F7" w:rsidRDefault="0023705E" w:rsidP="008918BA">
      <w:pPr>
        <w:rPr>
          <w:i/>
          <w:iCs/>
          <w:sz w:val="24"/>
          <w:szCs w:val="24"/>
        </w:rPr>
      </w:pPr>
      <w:r w:rsidRPr="001316F7">
        <w:rPr>
          <w:i/>
          <w:iCs/>
          <w:sz w:val="24"/>
          <w:szCs w:val="24"/>
        </w:rPr>
        <w:t>Игра«Веселые превращения»</w:t>
      </w:r>
    </w:p>
    <w:p w:rsidR="0023705E" w:rsidRPr="001316F7" w:rsidRDefault="0023705E" w:rsidP="008918BA">
      <w:pPr>
        <w:rPr>
          <w:sz w:val="24"/>
          <w:szCs w:val="24"/>
        </w:rPr>
      </w:pPr>
      <w:r w:rsidRPr="001316F7">
        <w:rPr>
          <w:i/>
          <w:iCs/>
          <w:sz w:val="24"/>
          <w:szCs w:val="24"/>
        </w:rPr>
        <w:t>Цель. Развивать имитационные навыки и умение использовать все окружа</w:t>
      </w:r>
      <w:r w:rsidRPr="001316F7">
        <w:rPr>
          <w:i/>
          <w:iCs/>
          <w:sz w:val="24"/>
          <w:szCs w:val="24"/>
        </w:rPr>
        <w:softHyphen/>
        <w:t>ющее пространство;</w:t>
      </w:r>
    </w:p>
    <w:p w:rsidR="0023705E" w:rsidRPr="001316F7" w:rsidRDefault="0023705E" w:rsidP="008918BA">
      <w:pPr>
        <w:rPr>
          <w:sz w:val="24"/>
          <w:szCs w:val="24"/>
        </w:rPr>
      </w:pPr>
      <w:r w:rsidRPr="001316F7">
        <w:rPr>
          <w:i/>
          <w:iCs/>
          <w:spacing w:val="-1"/>
          <w:sz w:val="24"/>
          <w:szCs w:val="24"/>
        </w:rPr>
        <w:t>учить отождествлять себя с заданным персонажем.</w:t>
      </w:r>
    </w:p>
    <w:p w:rsidR="0023705E" w:rsidRPr="001316F7" w:rsidRDefault="0023705E" w:rsidP="008918BA">
      <w:pPr>
        <w:rPr>
          <w:sz w:val="24"/>
          <w:szCs w:val="24"/>
        </w:rPr>
      </w:pPr>
      <w:r w:rsidRPr="001316F7">
        <w:rPr>
          <w:sz w:val="24"/>
          <w:szCs w:val="24"/>
        </w:rPr>
        <w:t>Педагог обращается к детям:</w:t>
      </w:r>
    </w:p>
    <w:p w:rsidR="0023705E" w:rsidRPr="001316F7" w:rsidRDefault="0023705E" w:rsidP="008918BA">
      <w:pPr>
        <w:rPr>
          <w:sz w:val="24"/>
          <w:szCs w:val="24"/>
        </w:rPr>
      </w:pPr>
      <w:r w:rsidRPr="001316F7">
        <w:rPr>
          <w:i/>
          <w:iCs/>
          <w:sz w:val="24"/>
          <w:szCs w:val="24"/>
        </w:rPr>
        <w:t>Ребята, вы ребята-жеребята?</w:t>
      </w:r>
      <w:r w:rsidRPr="001316F7">
        <w:rPr>
          <w:sz w:val="24"/>
          <w:szCs w:val="24"/>
        </w:rPr>
        <w:t xml:space="preserve"> (Да!) </w:t>
      </w:r>
    </w:p>
    <w:p w:rsidR="0023705E" w:rsidRPr="001316F7" w:rsidRDefault="0023705E" w:rsidP="008918BA">
      <w:pPr>
        <w:rPr>
          <w:sz w:val="24"/>
          <w:szCs w:val="24"/>
        </w:rPr>
      </w:pPr>
      <w:r w:rsidRPr="001316F7">
        <w:rPr>
          <w:sz w:val="24"/>
          <w:szCs w:val="24"/>
        </w:rPr>
        <w:t>(Дети скачут под музыку, подражая жеребятам.)</w:t>
      </w:r>
    </w:p>
    <w:p w:rsidR="0023705E" w:rsidRPr="001316F7" w:rsidRDefault="0023705E" w:rsidP="008918BA">
      <w:pPr>
        <w:rPr>
          <w:sz w:val="24"/>
          <w:szCs w:val="24"/>
        </w:rPr>
      </w:pPr>
      <w:r w:rsidRPr="001316F7">
        <w:rPr>
          <w:i/>
          <w:iCs/>
          <w:sz w:val="24"/>
          <w:szCs w:val="24"/>
        </w:rPr>
        <w:t xml:space="preserve">Ребята, вы ребята-телята? </w:t>
      </w:r>
      <w:r w:rsidRPr="001316F7">
        <w:rPr>
          <w:sz w:val="24"/>
          <w:szCs w:val="24"/>
        </w:rPr>
        <w:t>(Да!)</w:t>
      </w:r>
    </w:p>
    <w:p w:rsidR="0023705E" w:rsidRPr="001316F7" w:rsidRDefault="0023705E" w:rsidP="008918BA">
      <w:pPr>
        <w:rPr>
          <w:sz w:val="24"/>
          <w:szCs w:val="24"/>
        </w:rPr>
      </w:pPr>
      <w:r w:rsidRPr="001316F7">
        <w:rPr>
          <w:sz w:val="24"/>
          <w:szCs w:val="24"/>
        </w:rPr>
        <w:t>(Дети «мычат» и под музыку подпрыгивают, изображая телят.)</w:t>
      </w:r>
    </w:p>
    <w:p w:rsidR="0023705E" w:rsidRPr="001316F7" w:rsidRDefault="0023705E" w:rsidP="008918BA">
      <w:pPr>
        <w:rPr>
          <w:sz w:val="24"/>
          <w:szCs w:val="24"/>
        </w:rPr>
      </w:pPr>
      <w:r w:rsidRPr="001316F7">
        <w:rPr>
          <w:sz w:val="24"/>
          <w:szCs w:val="24"/>
        </w:rPr>
        <w:t>—</w:t>
      </w:r>
      <w:r w:rsidRPr="001316F7">
        <w:rPr>
          <w:sz w:val="24"/>
          <w:szCs w:val="24"/>
        </w:rPr>
        <w:tab/>
      </w:r>
      <w:r w:rsidRPr="001316F7">
        <w:rPr>
          <w:i/>
          <w:iCs/>
          <w:sz w:val="24"/>
          <w:szCs w:val="24"/>
        </w:rPr>
        <w:t>Ребята, вы ребята-козлята?</w:t>
      </w:r>
      <w:r w:rsidRPr="001316F7">
        <w:rPr>
          <w:sz w:val="24"/>
          <w:szCs w:val="24"/>
        </w:rPr>
        <w:t xml:space="preserve"> (Да!)</w:t>
      </w:r>
    </w:p>
    <w:p w:rsidR="0023705E" w:rsidRPr="001316F7" w:rsidRDefault="0023705E" w:rsidP="008918BA">
      <w:pPr>
        <w:rPr>
          <w:sz w:val="24"/>
          <w:szCs w:val="24"/>
        </w:rPr>
      </w:pPr>
      <w:r w:rsidRPr="001316F7">
        <w:rPr>
          <w:sz w:val="24"/>
          <w:szCs w:val="24"/>
        </w:rPr>
        <w:t>(Дети, наклонив вперед головы и глядя исподлобья, говорят «мее-е...» и изображают козлят.)</w:t>
      </w:r>
    </w:p>
    <w:p w:rsidR="0023705E" w:rsidRPr="001316F7" w:rsidRDefault="0023705E" w:rsidP="008918BA">
      <w:pPr>
        <w:rPr>
          <w:sz w:val="24"/>
          <w:szCs w:val="24"/>
        </w:rPr>
      </w:pPr>
      <w:r w:rsidRPr="001316F7">
        <w:rPr>
          <w:sz w:val="24"/>
          <w:szCs w:val="24"/>
        </w:rPr>
        <w:t>—</w:t>
      </w:r>
      <w:r w:rsidRPr="001316F7">
        <w:rPr>
          <w:sz w:val="24"/>
          <w:szCs w:val="24"/>
        </w:rPr>
        <w:tab/>
      </w:r>
      <w:r w:rsidRPr="001316F7">
        <w:rPr>
          <w:i/>
          <w:iCs/>
          <w:sz w:val="24"/>
          <w:szCs w:val="24"/>
        </w:rPr>
        <w:t>Ребята, вы ребята-поросята?</w:t>
      </w:r>
      <w:r w:rsidRPr="001316F7">
        <w:rPr>
          <w:sz w:val="24"/>
          <w:szCs w:val="24"/>
        </w:rPr>
        <w:t xml:space="preserve"> (Да!)</w:t>
      </w:r>
    </w:p>
    <w:p w:rsidR="0023705E" w:rsidRPr="001316F7" w:rsidRDefault="0023705E" w:rsidP="008918BA">
      <w:pPr>
        <w:rPr>
          <w:sz w:val="24"/>
          <w:szCs w:val="24"/>
        </w:rPr>
      </w:pPr>
      <w:r w:rsidRPr="001316F7">
        <w:rPr>
          <w:sz w:val="24"/>
          <w:szCs w:val="24"/>
        </w:rPr>
        <w:t>(Дети «хрюкают» и изображают веселых поросят.)</w:t>
      </w:r>
    </w:p>
    <w:p w:rsidR="0023705E" w:rsidRPr="001316F7" w:rsidRDefault="0023705E" w:rsidP="008918BA">
      <w:pPr>
        <w:rPr>
          <w:i/>
          <w:iCs/>
          <w:sz w:val="24"/>
          <w:szCs w:val="24"/>
        </w:rPr>
      </w:pPr>
      <w:r w:rsidRPr="001316F7">
        <w:rPr>
          <w:i/>
          <w:iCs/>
          <w:spacing w:val="-8"/>
          <w:sz w:val="24"/>
          <w:szCs w:val="24"/>
        </w:rPr>
        <w:t>Игра</w:t>
      </w:r>
      <w:r w:rsidRPr="001316F7">
        <w:rPr>
          <w:i/>
          <w:iCs/>
          <w:sz w:val="24"/>
          <w:szCs w:val="24"/>
        </w:rPr>
        <w:t>« Снежинки»</w:t>
      </w:r>
    </w:p>
    <w:p w:rsidR="0023705E" w:rsidRPr="001316F7" w:rsidRDefault="0023705E" w:rsidP="008918BA">
      <w:pPr>
        <w:rPr>
          <w:sz w:val="24"/>
          <w:szCs w:val="24"/>
        </w:rPr>
      </w:pPr>
      <w:r w:rsidRPr="001316F7">
        <w:rPr>
          <w:i/>
          <w:iCs/>
          <w:sz w:val="24"/>
          <w:szCs w:val="24"/>
        </w:rPr>
        <w:t>Цель. Развивать фантазию</w:t>
      </w:r>
    </w:p>
    <w:p w:rsidR="0023705E" w:rsidRPr="001316F7" w:rsidRDefault="0023705E" w:rsidP="008918BA">
      <w:pPr>
        <w:rPr>
          <w:i/>
          <w:iCs/>
          <w:sz w:val="24"/>
          <w:szCs w:val="24"/>
        </w:rPr>
      </w:pPr>
      <w:r w:rsidRPr="001316F7">
        <w:rPr>
          <w:i/>
          <w:iCs/>
          <w:sz w:val="24"/>
          <w:szCs w:val="24"/>
        </w:rPr>
        <w:t>- Представьте себе, что вы превратились в маленькие снежинки, а я</w:t>
      </w:r>
      <w:r w:rsidRPr="001316F7">
        <w:rPr>
          <w:i/>
          <w:iCs/>
          <w:sz w:val="24"/>
          <w:szCs w:val="24"/>
        </w:rPr>
        <w:br/>
        <w:t>ветер.</w:t>
      </w:r>
    </w:p>
    <w:p w:rsidR="0023705E" w:rsidRPr="001316F7" w:rsidRDefault="0023705E" w:rsidP="008918BA">
      <w:pPr>
        <w:rPr>
          <w:sz w:val="24"/>
          <w:szCs w:val="24"/>
        </w:rPr>
      </w:pPr>
      <w:r w:rsidRPr="001316F7">
        <w:rPr>
          <w:sz w:val="24"/>
          <w:szCs w:val="24"/>
        </w:rPr>
        <w:t>Педагог делает вдох и дует на детей. Включается грамзапись («Времена года» П.И.Чайковского).</w:t>
      </w:r>
    </w:p>
    <w:p w:rsidR="0023705E" w:rsidRPr="001316F7" w:rsidRDefault="0023705E" w:rsidP="008918BA">
      <w:pPr>
        <w:rPr>
          <w:i/>
          <w:iCs/>
          <w:sz w:val="24"/>
          <w:szCs w:val="24"/>
        </w:rPr>
      </w:pPr>
      <w:r w:rsidRPr="001316F7">
        <w:rPr>
          <w:i/>
          <w:iCs/>
          <w:sz w:val="24"/>
          <w:szCs w:val="24"/>
        </w:rPr>
        <w:t>- Разлетелись снежинки, кружатся в воздухе, как будто танцуют.</w:t>
      </w:r>
      <w:r w:rsidRPr="001316F7">
        <w:rPr>
          <w:i/>
          <w:iCs/>
          <w:sz w:val="24"/>
          <w:szCs w:val="24"/>
        </w:rPr>
        <w:br/>
        <w:t>Сначала спокойно, плавно и медленно ложатся на землю. Но поднялся</w:t>
      </w:r>
      <w:r w:rsidRPr="001316F7">
        <w:rPr>
          <w:i/>
          <w:iCs/>
          <w:sz w:val="24"/>
          <w:szCs w:val="24"/>
        </w:rPr>
        <w:br/>
        <w:t>ветер, закружила вьюга и намела целый сугроб.</w:t>
      </w:r>
    </w:p>
    <w:p w:rsidR="0023705E" w:rsidRPr="001316F7" w:rsidRDefault="0023705E" w:rsidP="008918BA">
      <w:pPr>
        <w:rPr>
          <w:sz w:val="24"/>
          <w:szCs w:val="24"/>
        </w:rPr>
      </w:pPr>
      <w:r w:rsidRPr="001316F7">
        <w:rPr>
          <w:sz w:val="24"/>
          <w:szCs w:val="24"/>
        </w:rPr>
        <w:t>Дети собираются в плотную группу.</w:t>
      </w:r>
    </w:p>
    <w:p w:rsidR="0023705E" w:rsidRPr="001316F7" w:rsidRDefault="0023705E" w:rsidP="008918BA">
      <w:pPr>
        <w:rPr>
          <w:i/>
          <w:iCs/>
          <w:sz w:val="24"/>
          <w:szCs w:val="24"/>
        </w:rPr>
      </w:pPr>
      <w:r w:rsidRPr="001316F7">
        <w:rPr>
          <w:i/>
          <w:iCs/>
          <w:sz w:val="24"/>
          <w:szCs w:val="24"/>
        </w:rPr>
        <w:t>Игра  «Снег-снежок»</w:t>
      </w:r>
      <w:r w:rsidRPr="001316F7">
        <w:rPr>
          <w:i/>
          <w:iCs/>
          <w:sz w:val="24"/>
          <w:szCs w:val="24"/>
        </w:rPr>
        <w:tab/>
      </w:r>
    </w:p>
    <w:p w:rsidR="0023705E" w:rsidRPr="001316F7" w:rsidRDefault="0023705E" w:rsidP="008918BA">
      <w:pPr>
        <w:rPr>
          <w:i/>
          <w:iCs/>
          <w:sz w:val="24"/>
          <w:szCs w:val="24"/>
        </w:rPr>
      </w:pPr>
      <w:r w:rsidRPr="001316F7">
        <w:rPr>
          <w:i/>
          <w:iCs/>
          <w:sz w:val="24"/>
          <w:szCs w:val="24"/>
        </w:rPr>
        <w:t>Цель. Развивать память физических действий.</w:t>
      </w:r>
    </w:p>
    <w:p w:rsidR="0023705E" w:rsidRPr="001316F7" w:rsidRDefault="0023705E" w:rsidP="008918BA">
      <w:pPr>
        <w:rPr>
          <w:i/>
          <w:iCs/>
          <w:sz w:val="24"/>
          <w:szCs w:val="24"/>
        </w:rPr>
      </w:pPr>
      <w:r w:rsidRPr="001316F7">
        <w:rPr>
          <w:sz w:val="24"/>
          <w:szCs w:val="24"/>
        </w:rPr>
        <w:t>—</w:t>
      </w:r>
      <w:r w:rsidRPr="001316F7">
        <w:rPr>
          <w:i/>
          <w:iCs/>
          <w:sz w:val="24"/>
          <w:szCs w:val="24"/>
        </w:rPr>
        <w:tab/>
        <w:t>Как много снега! Скатаем из него большой ком.</w:t>
      </w:r>
    </w:p>
    <w:p w:rsidR="0023705E" w:rsidRPr="001316F7" w:rsidRDefault="0023705E" w:rsidP="008918BA">
      <w:pPr>
        <w:rPr>
          <w:sz w:val="24"/>
          <w:szCs w:val="24"/>
        </w:rPr>
      </w:pPr>
      <w:r w:rsidRPr="001316F7">
        <w:rPr>
          <w:sz w:val="24"/>
          <w:szCs w:val="24"/>
        </w:rPr>
        <w:t>Дети, подражая педагогу, «лепят снежок», катят его по воображаемому снегу, и постепенно у каждого ребенка получается «снежный ком», а из них педагог предлагает сделать «снежную бабу».</w:t>
      </w:r>
    </w:p>
    <w:p w:rsidR="0023705E" w:rsidRPr="001316F7" w:rsidRDefault="0023705E" w:rsidP="008918BA">
      <w:pPr>
        <w:rPr>
          <w:sz w:val="24"/>
          <w:szCs w:val="24"/>
        </w:rPr>
      </w:pPr>
      <w:r w:rsidRPr="001316F7">
        <w:rPr>
          <w:sz w:val="24"/>
          <w:szCs w:val="24"/>
        </w:rPr>
        <w:t>—</w:t>
      </w:r>
      <w:r w:rsidRPr="001316F7">
        <w:rPr>
          <w:sz w:val="24"/>
          <w:szCs w:val="24"/>
        </w:rPr>
        <w:tab/>
      </w:r>
      <w:r w:rsidRPr="001316F7">
        <w:rPr>
          <w:i/>
          <w:iCs/>
          <w:sz w:val="24"/>
          <w:szCs w:val="24"/>
        </w:rPr>
        <w:t>Снежная баба готова! А теперь поиграем в снежки.</w:t>
      </w:r>
      <w:r w:rsidRPr="001316F7">
        <w:rPr>
          <w:sz w:val="24"/>
          <w:szCs w:val="24"/>
        </w:rPr>
        <w:t xml:space="preserve"> (Включается ве</w:t>
      </w:r>
      <w:r w:rsidRPr="001316F7">
        <w:rPr>
          <w:sz w:val="24"/>
          <w:szCs w:val="24"/>
        </w:rPr>
        <w:softHyphen/>
        <w:t>селая подвижная мелодия.) Дети лепят воображаемые снежки и «бросают» их</w:t>
      </w:r>
      <w:r w:rsidRPr="001316F7">
        <w:rPr>
          <w:sz w:val="24"/>
          <w:szCs w:val="24"/>
        </w:rPr>
        <w:br/>
        <w:t>в разные стороны.</w:t>
      </w:r>
    </w:p>
    <w:p w:rsidR="0023705E" w:rsidRPr="001316F7" w:rsidRDefault="0023705E" w:rsidP="008918BA">
      <w:pPr>
        <w:rPr>
          <w:i/>
          <w:iCs/>
          <w:sz w:val="24"/>
          <w:szCs w:val="24"/>
        </w:rPr>
      </w:pPr>
      <w:r w:rsidRPr="001316F7">
        <w:rPr>
          <w:i/>
          <w:iCs/>
          <w:sz w:val="24"/>
          <w:szCs w:val="24"/>
        </w:rPr>
        <w:t>Игра «Пингвины на льду»</w:t>
      </w:r>
    </w:p>
    <w:p w:rsidR="0023705E" w:rsidRPr="001316F7" w:rsidRDefault="0023705E" w:rsidP="008918BA">
      <w:pPr>
        <w:rPr>
          <w:i/>
          <w:iCs/>
          <w:sz w:val="24"/>
          <w:szCs w:val="24"/>
        </w:rPr>
      </w:pPr>
      <w:r w:rsidRPr="001316F7">
        <w:rPr>
          <w:i/>
          <w:iCs/>
          <w:sz w:val="24"/>
          <w:szCs w:val="24"/>
        </w:rPr>
        <w:t>Цель.Учить детей сочетать движения и речь.</w:t>
      </w:r>
    </w:p>
    <w:p w:rsidR="0023705E" w:rsidRPr="001316F7" w:rsidRDefault="0023705E" w:rsidP="008918BA">
      <w:pPr>
        <w:rPr>
          <w:i/>
          <w:iCs/>
          <w:sz w:val="24"/>
          <w:szCs w:val="24"/>
        </w:rPr>
      </w:pPr>
      <w:r w:rsidRPr="001316F7">
        <w:rPr>
          <w:i/>
          <w:iCs/>
          <w:sz w:val="24"/>
          <w:szCs w:val="24"/>
        </w:rPr>
        <w:t>Лед да лед, лед да лед, а по льду пингвин идет.</w:t>
      </w:r>
    </w:p>
    <w:p w:rsidR="0023705E" w:rsidRPr="001316F7" w:rsidRDefault="0023705E" w:rsidP="008918BA">
      <w:pPr>
        <w:rPr>
          <w:sz w:val="24"/>
          <w:szCs w:val="24"/>
        </w:rPr>
      </w:pPr>
      <w:r w:rsidRPr="001316F7">
        <w:rPr>
          <w:sz w:val="24"/>
          <w:szCs w:val="24"/>
        </w:rPr>
        <w:t>(Дети идут на внутренней стороне стопы, переваливаясь с ноги на ногу, по</w:t>
      </w:r>
      <w:r w:rsidRPr="001316F7">
        <w:rPr>
          <w:sz w:val="24"/>
          <w:szCs w:val="24"/>
        </w:rPr>
        <w:softHyphen/>
        <w:t>хлопывая себя ладошками по бокам.) Игра проводится два-три раза.</w:t>
      </w:r>
    </w:p>
    <w:p w:rsidR="0023705E" w:rsidRPr="001316F7" w:rsidRDefault="0023705E" w:rsidP="008918BA">
      <w:pPr>
        <w:rPr>
          <w:i/>
          <w:iCs/>
          <w:sz w:val="24"/>
          <w:szCs w:val="24"/>
        </w:rPr>
      </w:pPr>
      <w:r w:rsidRPr="001316F7">
        <w:rPr>
          <w:i/>
          <w:iCs/>
          <w:sz w:val="24"/>
          <w:szCs w:val="24"/>
        </w:rPr>
        <w:t>Игра«Пчелы в улье»</w:t>
      </w:r>
    </w:p>
    <w:p w:rsidR="0023705E" w:rsidRPr="001316F7" w:rsidRDefault="0023705E" w:rsidP="008918BA">
      <w:pPr>
        <w:rPr>
          <w:sz w:val="24"/>
          <w:szCs w:val="24"/>
        </w:rPr>
      </w:pPr>
      <w:r w:rsidRPr="001316F7">
        <w:rPr>
          <w:i/>
          <w:iCs/>
          <w:sz w:val="24"/>
          <w:szCs w:val="24"/>
        </w:rPr>
        <w:t>Цель.</w:t>
      </w:r>
      <w:r w:rsidRPr="001316F7">
        <w:rPr>
          <w:i/>
          <w:iCs/>
          <w:spacing w:val="-3"/>
          <w:sz w:val="24"/>
          <w:szCs w:val="24"/>
        </w:rPr>
        <w:t xml:space="preserve"> Учить отождествлять себя с заданным персонажем, побуждать к са</w:t>
      </w:r>
      <w:r w:rsidRPr="001316F7">
        <w:rPr>
          <w:i/>
          <w:iCs/>
          <w:spacing w:val="-3"/>
          <w:sz w:val="24"/>
          <w:szCs w:val="24"/>
        </w:rPr>
        <w:softHyphen/>
      </w:r>
      <w:r w:rsidRPr="001316F7">
        <w:rPr>
          <w:i/>
          <w:iCs/>
          <w:sz w:val="24"/>
          <w:szCs w:val="24"/>
        </w:rPr>
        <w:t>мостоятельному выбору роли.</w:t>
      </w:r>
    </w:p>
    <w:p w:rsidR="0023705E" w:rsidRPr="001316F7" w:rsidRDefault="0023705E" w:rsidP="008918BA">
      <w:pPr>
        <w:rPr>
          <w:sz w:val="24"/>
          <w:szCs w:val="24"/>
        </w:rPr>
      </w:pPr>
      <w:r w:rsidRPr="001316F7">
        <w:rPr>
          <w:sz w:val="24"/>
          <w:szCs w:val="24"/>
        </w:rPr>
        <w:t>Дети строят из крупного конструктора (подручного материала) «улей» и со</w:t>
      </w:r>
      <w:r w:rsidRPr="001316F7">
        <w:rPr>
          <w:sz w:val="24"/>
          <w:szCs w:val="24"/>
        </w:rPr>
        <w:softHyphen/>
        <w:t>бираются в нем. На полу разложены плоские бумажные цветы. Педагог читает под музыкальное сопровождение.</w:t>
      </w:r>
    </w:p>
    <w:p w:rsidR="0023705E" w:rsidRPr="001316F7" w:rsidRDefault="0023705E" w:rsidP="008918BA">
      <w:pPr>
        <w:rPr>
          <w:i/>
          <w:iCs/>
          <w:sz w:val="24"/>
          <w:szCs w:val="24"/>
        </w:rPr>
      </w:pPr>
      <w:r w:rsidRPr="001316F7">
        <w:rPr>
          <w:i/>
          <w:iCs/>
          <w:spacing w:val="-1"/>
          <w:sz w:val="24"/>
          <w:szCs w:val="24"/>
        </w:rPr>
        <w:t>Пчелы в поле полетели,</w:t>
      </w:r>
      <w:r w:rsidRPr="001316F7">
        <w:rPr>
          <w:i/>
          <w:iCs/>
          <w:sz w:val="24"/>
          <w:szCs w:val="24"/>
        </w:rPr>
        <w:tab/>
        <w:t>Сели пчелы на цветы,</w:t>
      </w:r>
    </w:p>
    <w:p w:rsidR="0023705E" w:rsidRPr="001316F7" w:rsidRDefault="0023705E" w:rsidP="008918BA">
      <w:pPr>
        <w:rPr>
          <w:i/>
          <w:iCs/>
          <w:sz w:val="24"/>
          <w:szCs w:val="24"/>
        </w:rPr>
      </w:pPr>
      <w:r w:rsidRPr="001316F7">
        <w:rPr>
          <w:i/>
          <w:iCs/>
          <w:sz w:val="24"/>
          <w:szCs w:val="24"/>
        </w:rPr>
        <w:t>Зажужжали, загудели,</w:t>
      </w:r>
      <w:r w:rsidRPr="001316F7">
        <w:rPr>
          <w:i/>
          <w:iCs/>
          <w:sz w:val="24"/>
          <w:szCs w:val="24"/>
        </w:rPr>
        <w:tab/>
        <w:t>Пчелка я и пчелка ты.</w:t>
      </w:r>
    </w:p>
    <w:p w:rsidR="0023705E" w:rsidRPr="001316F7" w:rsidRDefault="0023705E" w:rsidP="008918BA">
      <w:pPr>
        <w:rPr>
          <w:sz w:val="24"/>
          <w:szCs w:val="24"/>
        </w:rPr>
      </w:pPr>
      <w:r w:rsidRPr="001316F7">
        <w:rPr>
          <w:sz w:val="24"/>
          <w:szCs w:val="24"/>
        </w:rPr>
        <w:t>Дети передвигаются по группе вокруг цветов. Присаживаются возле цветов и «собирают» нектар. Возвращаются в «улей».</w:t>
      </w:r>
    </w:p>
    <w:p w:rsidR="0023705E" w:rsidRPr="001316F7" w:rsidRDefault="0023705E" w:rsidP="008918BA">
      <w:pPr>
        <w:rPr>
          <w:i/>
          <w:iCs/>
          <w:sz w:val="24"/>
          <w:szCs w:val="24"/>
        </w:rPr>
      </w:pPr>
      <w:r w:rsidRPr="001316F7">
        <w:rPr>
          <w:i/>
          <w:iCs/>
          <w:spacing w:val="-1"/>
          <w:sz w:val="24"/>
          <w:szCs w:val="24"/>
        </w:rPr>
        <w:t xml:space="preserve">Игра </w:t>
      </w:r>
      <w:r w:rsidRPr="001316F7">
        <w:rPr>
          <w:i/>
          <w:iCs/>
          <w:sz w:val="24"/>
          <w:szCs w:val="24"/>
        </w:rPr>
        <w:t xml:space="preserve">«Поиграем </w:t>
      </w:r>
      <w:r w:rsidRPr="001316F7">
        <w:rPr>
          <w:sz w:val="24"/>
          <w:szCs w:val="24"/>
        </w:rPr>
        <w:t xml:space="preserve">— </w:t>
      </w:r>
      <w:r w:rsidRPr="001316F7">
        <w:rPr>
          <w:i/>
          <w:iCs/>
          <w:sz w:val="24"/>
          <w:szCs w:val="24"/>
        </w:rPr>
        <w:t>угадаем»(АБосева)</w:t>
      </w:r>
    </w:p>
    <w:p w:rsidR="0023705E" w:rsidRPr="001316F7" w:rsidRDefault="0023705E" w:rsidP="008918BA">
      <w:pPr>
        <w:rPr>
          <w:i/>
          <w:iCs/>
          <w:sz w:val="24"/>
          <w:szCs w:val="24"/>
        </w:rPr>
      </w:pPr>
      <w:r w:rsidRPr="001316F7">
        <w:rPr>
          <w:i/>
          <w:iCs/>
          <w:spacing w:val="-1"/>
          <w:sz w:val="24"/>
          <w:szCs w:val="24"/>
        </w:rPr>
        <w:t>Цель.</w:t>
      </w:r>
      <w:r w:rsidRPr="001316F7">
        <w:rPr>
          <w:i/>
          <w:iCs/>
          <w:spacing w:val="-10"/>
          <w:sz w:val="24"/>
          <w:szCs w:val="24"/>
        </w:rPr>
        <w:t xml:space="preserve"> Побуждать детей к активному участию в театрализованных играх, </w:t>
      </w:r>
      <w:r w:rsidRPr="001316F7">
        <w:rPr>
          <w:i/>
          <w:iCs/>
          <w:spacing w:val="-11"/>
          <w:sz w:val="24"/>
          <w:szCs w:val="24"/>
        </w:rPr>
        <w:t>вызвать у детей радостный эмоциональный настрой;</w:t>
      </w:r>
      <w:r w:rsidRPr="001316F7">
        <w:rPr>
          <w:i/>
          <w:iCs/>
          <w:spacing w:val="-9"/>
          <w:sz w:val="24"/>
          <w:szCs w:val="24"/>
        </w:rPr>
        <w:t>развивать воображение, логическое мышление, инициативу; развивать пантомимические навыки;</w:t>
      </w:r>
    </w:p>
    <w:p w:rsidR="0023705E" w:rsidRPr="001316F7" w:rsidRDefault="0023705E" w:rsidP="008918BA">
      <w:pPr>
        <w:rPr>
          <w:i/>
          <w:iCs/>
          <w:sz w:val="24"/>
          <w:szCs w:val="24"/>
        </w:rPr>
      </w:pPr>
      <w:r w:rsidRPr="001316F7">
        <w:rPr>
          <w:spacing w:val="-6"/>
          <w:sz w:val="24"/>
          <w:szCs w:val="24"/>
        </w:rPr>
        <w:t xml:space="preserve">Петрушка созывает детей: </w:t>
      </w:r>
      <w:r w:rsidRPr="001316F7">
        <w:rPr>
          <w:i/>
          <w:iCs/>
          <w:sz w:val="24"/>
          <w:szCs w:val="24"/>
        </w:rPr>
        <w:t xml:space="preserve">Что вы знаете, ребятки, </w:t>
      </w:r>
    </w:p>
    <w:p w:rsidR="0023705E" w:rsidRPr="001316F7" w:rsidRDefault="0023705E" w:rsidP="008918BA">
      <w:pPr>
        <w:rPr>
          <w:i/>
          <w:iCs/>
          <w:sz w:val="24"/>
          <w:szCs w:val="24"/>
        </w:rPr>
      </w:pPr>
      <w:r w:rsidRPr="001316F7">
        <w:rPr>
          <w:i/>
          <w:iCs/>
          <w:sz w:val="24"/>
          <w:szCs w:val="24"/>
        </w:rPr>
        <w:t xml:space="preserve">                                            Про мои стихи-загадки? </w:t>
      </w:r>
    </w:p>
    <w:p w:rsidR="0023705E" w:rsidRPr="001316F7" w:rsidRDefault="0023705E" w:rsidP="008918BA">
      <w:pPr>
        <w:rPr>
          <w:i/>
          <w:iCs/>
          <w:sz w:val="24"/>
          <w:szCs w:val="24"/>
        </w:rPr>
      </w:pPr>
      <w:r w:rsidRPr="001316F7">
        <w:rPr>
          <w:i/>
          <w:iCs/>
          <w:sz w:val="24"/>
          <w:szCs w:val="24"/>
        </w:rPr>
        <w:t xml:space="preserve">                                            Где отгадка, там конец. </w:t>
      </w:r>
    </w:p>
    <w:p w:rsidR="0023705E" w:rsidRPr="001316F7" w:rsidRDefault="0023705E" w:rsidP="008918BA">
      <w:pPr>
        <w:rPr>
          <w:i/>
          <w:iCs/>
          <w:sz w:val="24"/>
          <w:szCs w:val="24"/>
        </w:rPr>
      </w:pPr>
      <w:r w:rsidRPr="001316F7">
        <w:rPr>
          <w:i/>
          <w:iCs/>
          <w:sz w:val="24"/>
          <w:szCs w:val="24"/>
        </w:rPr>
        <w:t xml:space="preserve">                                           Кто подскажет — молодец!</w:t>
      </w:r>
    </w:p>
    <w:p w:rsidR="0023705E" w:rsidRPr="001316F7" w:rsidRDefault="0023705E" w:rsidP="008918BA">
      <w:pPr>
        <w:rPr>
          <w:sz w:val="24"/>
          <w:szCs w:val="24"/>
        </w:rPr>
      </w:pPr>
      <w:r w:rsidRPr="001316F7">
        <w:rPr>
          <w:spacing w:val="-7"/>
          <w:sz w:val="24"/>
          <w:szCs w:val="24"/>
        </w:rPr>
        <w:t xml:space="preserve">Дети рассаживаются полукругом возле Петрушки. Петрушка загадывает и </w:t>
      </w:r>
      <w:r w:rsidRPr="001316F7">
        <w:rPr>
          <w:sz w:val="24"/>
          <w:szCs w:val="24"/>
        </w:rPr>
        <w:t>показывает пантомимикой загадки.</w:t>
      </w:r>
    </w:p>
    <w:p w:rsidR="0023705E" w:rsidRPr="001316F7" w:rsidRDefault="0023705E" w:rsidP="008918BA">
      <w:pPr>
        <w:rPr>
          <w:i/>
          <w:iCs/>
          <w:sz w:val="24"/>
          <w:szCs w:val="24"/>
        </w:rPr>
      </w:pPr>
      <w:r w:rsidRPr="001316F7">
        <w:rPr>
          <w:i/>
          <w:iCs/>
          <w:sz w:val="24"/>
          <w:szCs w:val="24"/>
        </w:rPr>
        <w:t xml:space="preserve">Важно по двору ходил с острым клювом крокодил, </w:t>
      </w:r>
    </w:p>
    <w:p w:rsidR="0023705E" w:rsidRPr="001316F7" w:rsidRDefault="0023705E" w:rsidP="008918BA">
      <w:pPr>
        <w:rPr>
          <w:i/>
          <w:iCs/>
          <w:sz w:val="24"/>
          <w:szCs w:val="24"/>
        </w:rPr>
      </w:pPr>
      <w:r w:rsidRPr="001316F7">
        <w:rPr>
          <w:i/>
          <w:iCs/>
          <w:sz w:val="24"/>
          <w:szCs w:val="24"/>
        </w:rPr>
        <w:t>Головой весь день мотал, что-то громко бормотал.</w:t>
      </w:r>
    </w:p>
    <w:p w:rsidR="0023705E" w:rsidRPr="001316F7" w:rsidRDefault="0023705E" w:rsidP="008918BA">
      <w:pPr>
        <w:rPr>
          <w:i/>
          <w:iCs/>
          <w:sz w:val="24"/>
          <w:szCs w:val="24"/>
        </w:rPr>
      </w:pPr>
      <w:r w:rsidRPr="001316F7">
        <w:rPr>
          <w:i/>
          <w:iCs/>
          <w:sz w:val="24"/>
          <w:szCs w:val="24"/>
        </w:rPr>
        <w:t xml:space="preserve">Только это, верно, был никакой не крокодил, </w:t>
      </w:r>
    </w:p>
    <w:p w:rsidR="0023705E" w:rsidRPr="001316F7" w:rsidRDefault="0023705E" w:rsidP="008918BA">
      <w:pPr>
        <w:rPr>
          <w:i/>
          <w:iCs/>
          <w:sz w:val="24"/>
          <w:szCs w:val="24"/>
        </w:rPr>
      </w:pPr>
      <w:r w:rsidRPr="001316F7">
        <w:rPr>
          <w:i/>
          <w:iCs/>
          <w:spacing w:val="-1"/>
          <w:sz w:val="24"/>
          <w:szCs w:val="24"/>
        </w:rPr>
        <w:t>А индюшек верный друг. Угадайте — кто? (Индюк.)</w:t>
      </w:r>
    </w:p>
    <w:p w:rsidR="0023705E" w:rsidRPr="001316F7" w:rsidRDefault="0023705E" w:rsidP="008918BA">
      <w:pPr>
        <w:rPr>
          <w:sz w:val="24"/>
          <w:szCs w:val="24"/>
        </w:rPr>
      </w:pPr>
      <w:r w:rsidRPr="001316F7">
        <w:rPr>
          <w:sz w:val="24"/>
          <w:szCs w:val="24"/>
        </w:rPr>
        <w:t>(Включается грамзапись.Дети, изображая индюка, ходят по всему залу, вы</w:t>
      </w:r>
      <w:r w:rsidRPr="001316F7">
        <w:rPr>
          <w:sz w:val="24"/>
          <w:szCs w:val="24"/>
        </w:rPr>
        <w:softHyphen/>
        <w:t>соко поднимая ноги, прижав руки к туловищу, издавая звуки — уо, уо, уо, трясут головой, болтая в это время языком во рту.)</w:t>
      </w:r>
    </w:p>
    <w:p w:rsidR="0023705E" w:rsidRPr="001316F7" w:rsidRDefault="0023705E" w:rsidP="008918BA">
      <w:pPr>
        <w:rPr>
          <w:i/>
          <w:iCs/>
          <w:sz w:val="24"/>
          <w:szCs w:val="24"/>
        </w:rPr>
      </w:pPr>
      <w:r w:rsidRPr="001316F7">
        <w:rPr>
          <w:i/>
          <w:iCs/>
          <w:sz w:val="24"/>
          <w:szCs w:val="24"/>
        </w:rPr>
        <w:t>Да, индюк. Признаться, братцы, трудно было догадаться!</w:t>
      </w:r>
    </w:p>
    <w:p w:rsidR="0023705E" w:rsidRPr="001316F7" w:rsidRDefault="0023705E" w:rsidP="008918BA">
      <w:pPr>
        <w:rPr>
          <w:i/>
          <w:iCs/>
          <w:sz w:val="24"/>
          <w:szCs w:val="24"/>
        </w:rPr>
      </w:pPr>
      <w:r w:rsidRPr="001316F7">
        <w:rPr>
          <w:i/>
          <w:iCs/>
          <w:sz w:val="24"/>
          <w:szCs w:val="24"/>
        </w:rPr>
        <w:t xml:space="preserve"> С индюком случилось чудо — превратился он в верблюда!</w:t>
      </w:r>
    </w:p>
    <w:p w:rsidR="0023705E" w:rsidRPr="001316F7" w:rsidRDefault="0023705E" w:rsidP="008918BA">
      <w:pPr>
        <w:rPr>
          <w:i/>
          <w:iCs/>
          <w:sz w:val="24"/>
          <w:szCs w:val="24"/>
        </w:rPr>
      </w:pPr>
      <w:r w:rsidRPr="001316F7">
        <w:rPr>
          <w:i/>
          <w:iCs/>
          <w:sz w:val="24"/>
          <w:szCs w:val="24"/>
        </w:rPr>
        <w:t xml:space="preserve"> Стал он лаять и рычать, по земле хвостом стучать. </w:t>
      </w:r>
    </w:p>
    <w:p w:rsidR="0023705E" w:rsidRPr="001316F7" w:rsidRDefault="0023705E" w:rsidP="008918BA">
      <w:pPr>
        <w:rPr>
          <w:i/>
          <w:iCs/>
          <w:sz w:val="24"/>
          <w:szCs w:val="24"/>
        </w:rPr>
      </w:pPr>
      <w:r w:rsidRPr="001316F7">
        <w:rPr>
          <w:i/>
          <w:iCs/>
          <w:sz w:val="24"/>
          <w:szCs w:val="24"/>
        </w:rPr>
        <w:t>Я запутался, однако, он верблюд или...? (Собака.)</w:t>
      </w:r>
    </w:p>
    <w:p w:rsidR="0023705E" w:rsidRPr="001316F7" w:rsidRDefault="0023705E" w:rsidP="008918BA">
      <w:pPr>
        <w:rPr>
          <w:sz w:val="24"/>
          <w:szCs w:val="24"/>
        </w:rPr>
      </w:pPr>
      <w:r w:rsidRPr="001316F7">
        <w:rPr>
          <w:sz w:val="24"/>
          <w:szCs w:val="24"/>
        </w:rPr>
        <w:t>(Включается грамзапись, дети изображают собаку: лают, рычат, бегают на четвереньках и «вертят хвостом».)</w:t>
      </w:r>
    </w:p>
    <w:p w:rsidR="0023705E" w:rsidRPr="001316F7" w:rsidRDefault="0023705E" w:rsidP="008918BA">
      <w:pPr>
        <w:rPr>
          <w:i/>
          <w:iCs/>
          <w:sz w:val="24"/>
          <w:szCs w:val="24"/>
        </w:rPr>
      </w:pPr>
      <w:r w:rsidRPr="001316F7">
        <w:rPr>
          <w:i/>
          <w:iCs/>
          <w:sz w:val="24"/>
          <w:szCs w:val="24"/>
        </w:rPr>
        <w:t>Не зовут ее Шавкой, и не спит она под лавкой,</w:t>
      </w:r>
    </w:p>
    <w:p w:rsidR="0023705E" w:rsidRPr="001316F7" w:rsidRDefault="0023705E" w:rsidP="008918BA">
      <w:pPr>
        <w:rPr>
          <w:i/>
          <w:iCs/>
          <w:sz w:val="24"/>
          <w:szCs w:val="24"/>
        </w:rPr>
      </w:pPr>
      <w:r w:rsidRPr="001316F7">
        <w:rPr>
          <w:i/>
          <w:iCs/>
          <w:sz w:val="24"/>
          <w:szCs w:val="24"/>
        </w:rPr>
        <w:t xml:space="preserve"> А глядит она в окошко и мяукает как... (Кошка.)</w:t>
      </w:r>
    </w:p>
    <w:p w:rsidR="0023705E" w:rsidRPr="001316F7" w:rsidRDefault="0023705E" w:rsidP="008918BA">
      <w:pPr>
        <w:rPr>
          <w:sz w:val="24"/>
          <w:szCs w:val="24"/>
        </w:rPr>
      </w:pPr>
      <w:r w:rsidRPr="001316F7">
        <w:rPr>
          <w:sz w:val="24"/>
          <w:szCs w:val="24"/>
        </w:rPr>
        <w:t>(Под музыкальное сопровождение дети изображают кошек: они передвига</w:t>
      </w:r>
      <w:r w:rsidRPr="001316F7">
        <w:rPr>
          <w:sz w:val="24"/>
          <w:szCs w:val="24"/>
        </w:rPr>
        <w:softHyphen/>
        <w:t>ются на четвереньках плавно, мяукают, мурлыкают, «умываются» лапкой, шипят и фыркают, показывают «когти».)</w:t>
      </w:r>
    </w:p>
    <w:p w:rsidR="0023705E" w:rsidRPr="001316F7" w:rsidRDefault="0023705E" w:rsidP="008918BA">
      <w:pPr>
        <w:rPr>
          <w:i/>
          <w:iCs/>
          <w:sz w:val="24"/>
          <w:szCs w:val="24"/>
        </w:rPr>
      </w:pPr>
      <w:r w:rsidRPr="001316F7">
        <w:rPr>
          <w:i/>
          <w:iCs/>
          <w:sz w:val="24"/>
          <w:szCs w:val="24"/>
        </w:rPr>
        <w:t>Верно, верно угадали, будто где ее видали!</w:t>
      </w:r>
    </w:p>
    <w:p w:rsidR="0023705E" w:rsidRPr="001316F7" w:rsidRDefault="0023705E" w:rsidP="008918BA">
      <w:pPr>
        <w:rPr>
          <w:i/>
          <w:iCs/>
          <w:sz w:val="24"/>
          <w:szCs w:val="24"/>
        </w:rPr>
      </w:pPr>
      <w:r w:rsidRPr="001316F7">
        <w:rPr>
          <w:i/>
          <w:iCs/>
          <w:sz w:val="24"/>
          <w:szCs w:val="24"/>
        </w:rPr>
        <w:t>А теперь давайте с вами в лес поедем за грибами.</w:t>
      </w:r>
    </w:p>
    <w:p w:rsidR="0023705E" w:rsidRPr="001316F7" w:rsidRDefault="0023705E" w:rsidP="008918BA">
      <w:pPr>
        <w:rPr>
          <w:sz w:val="24"/>
          <w:szCs w:val="24"/>
        </w:rPr>
      </w:pPr>
      <w:r w:rsidRPr="001316F7">
        <w:rPr>
          <w:sz w:val="24"/>
          <w:szCs w:val="24"/>
        </w:rPr>
        <w:t>(Дети рассаживаются на воображаемую машину и, произнося различные звуки, имитируют движение на машине.)</w:t>
      </w:r>
    </w:p>
    <w:p w:rsidR="0023705E" w:rsidRPr="001316F7" w:rsidRDefault="0023705E" w:rsidP="008918BA">
      <w:pPr>
        <w:rPr>
          <w:i/>
          <w:iCs/>
          <w:sz w:val="24"/>
          <w:szCs w:val="24"/>
        </w:rPr>
      </w:pPr>
      <w:r w:rsidRPr="001316F7">
        <w:rPr>
          <w:i/>
          <w:iCs/>
          <w:sz w:val="24"/>
          <w:szCs w:val="24"/>
        </w:rPr>
        <w:t>Тр-р-р, приехали!</w:t>
      </w:r>
    </w:p>
    <w:p w:rsidR="0023705E" w:rsidRPr="001316F7" w:rsidRDefault="0023705E" w:rsidP="008918BA">
      <w:pPr>
        <w:rPr>
          <w:i/>
          <w:iCs/>
          <w:sz w:val="24"/>
          <w:szCs w:val="24"/>
        </w:rPr>
      </w:pPr>
      <w:r w:rsidRPr="001316F7">
        <w:rPr>
          <w:i/>
          <w:iCs/>
          <w:sz w:val="24"/>
          <w:szCs w:val="24"/>
        </w:rPr>
        <w:t>Посмотрите-ка, ребята, тут лисички, там опята,</w:t>
      </w:r>
    </w:p>
    <w:p w:rsidR="0023705E" w:rsidRPr="001316F7" w:rsidRDefault="0023705E" w:rsidP="008918BA">
      <w:pPr>
        <w:rPr>
          <w:i/>
          <w:iCs/>
          <w:sz w:val="24"/>
          <w:szCs w:val="24"/>
        </w:rPr>
      </w:pPr>
      <w:r w:rsidRPr="001316F7">
        <w:rPr>
          <w:i/>
          <w:iCs/>
          <w:sz w:val="24"/>
          <w:szCs w:val="24"/>
        </w:rPr>
        <w:t>Ну а ЭТО на ПОЛЯНКе — ЯДОВИТЫе ... (Поганки.)</w:t>
      </w:r>
    </w:p>
    <w:p w:rsidR="0023705E" w:rsidRPr="001316F7" w:rsidRDefault="0023705E" w:rsidP="008918BA">
      <w:pPr>
        <w:rPr>
          <w:sz w:val="24"/>
          <w:szCs w:val="24"/>
        </w:rPr>
      </w:pPr>
      <w:r w:rsidRPr="001316F7">
        <w:rPr>
          <w:sz w:val="24"/>
          <w:szCs w:val="24"/>
        </w:rPr>
        <w:t>(Дети расходятся по залу («лесу») и собирают «грибы» (муляжи).)</w:t>
      </w:r>
    </w:p>
    <w:p w:rsidR="0023705E" w:rsidRPr="001316F7" w:rsidRDefault="0023705E" w:rsidP="008918BA">
      <w:pPr>
        <w:rPr>
          <w:i/>
          <w:iCs/>
          <w:spacing w:val="-1"/>
          <w:sz w:val="24"/>
          <w:szCs w:val="24"/>
        </w:rPr>
      </w:pPr>
      <w:r w:rsidRPr="001316F7">
        <w:rPr>
          <w:i/>
          <w:iCs/>
          <w:spacing w:val="-1"/>
          <w:sz w:val="24"/>
          <w:szCs w:val="24"/>
        </w:rPr>
        <w:t>Игра «Танец»</w:t>
      </w:r>
    </w:p>
    <w:p w:rsidR="0023705E" w:rsidRPr="001316F7" w:rsidRDefault="0023705E" w:rsidP="008918BA">
      <w:pPr>
        <w:rPr>
          <w:i/>
          <w:iCs/>
          <w:spacing w:val="-1"/>
          <w:sz w:val="24"/>
          <w:szCs w:val="24"/>
        </w:rPr>
      </w:pPr>
      <w:r w:rsidRPr="001316F7">
        <w:rPr>
          <w:i/>
          <w:iCs/>
          <w:spacing w:val="-1"/>
          <w:sz w:val="24"/>
          <w:szCs w:val="24"/>
        </w:rPr>
        <w:t>Цель. Развивать двигательнык способности.</w:t>
      </w:r>
    </w:p>
    <w:p w:rsidR="0023705E" w:rsidRPr="001316F7" w:rsidRDefault="0023705E" w:rsidP="008918BA">
      <w:pPr>
        <w:rPr>
          <w:sz w:val="24"/>
          <w:szCs w:val="24"/>
        </w:rPr>
      </w:pPr>
      <w:r w:rsidRPr="001316F7">
        <w:rPr>
          <w:spacing w:val="-1"/>
          <w:sz w:val="24"/>
          <w:szCs w:val="24"/>
        </w:rPr>
        <w:t>Всем знаком «Танец утят». Придумайте на эту же мело</w:t>
      </w:r>
      <w:r w:rsidRPr="001316F7">
        <w:rPr>
          <w:spacing w:val="-1"/>
          <w:sz w:val="24"/>
          <w:szCs w:val="24"/>
        </w:rPr>
        <w:softHyphen/>
      </w:r>
      <w:r w:rsidRPr="001316F7">
        <w:rPr>
          <w:sz w:val="24"/>
          <w:szCs w:val="24"/>
        </w:rPr>
        <w:t>дию, например:</w:t>
      </w:r>
    </w:p>
    <w:p w:rsidR="0023705E" w:rsidRPr="001316F7" w:rsidRDefault="0023705E" w:rsidP="008918BA">
      <w:pPr>
        <w:rPr>
          <w:spacing w:val="-25"/>
          <w:sz w:val="24"/>
          <w:szCs w:val="24"/>
        </w:rPr>
      </w:pPr>
      <w:r w:rsidRPr="001316F7">
        <w:rPr>
          <w:spacing w:val="-6"/>
          <w:sz w:val="24"/>
          <w:szCs w:val="24"/>
        </w:rPr>
        <w:t>Танец маленьких котят.</w:t>
      </w:r>
    </w:p>
    <w:p w:rsidR="0023705E" w:rsidRPr="001316F7" w:rsidRDefault="0023705E" w:rsidP="008918BA">
      <w:pPr>
        <w:rPr>
          <w:spacing w:val="-18"/>
          <w:sz w:val="24"/>
          <w:szCs w:val="24"/>
        </w:rPr>
      </w:pPr>
      <w:r w:rsidRPr="001316F7">
        <w:rPr>
          <w:spacing w:val="-9"/>
          <w:sz w:val="24"/>
          <w:szCs w:val="24"/>
        </w:rPr>
        <w:t>Танец лягушат.</w:t>
      </w:r>
    </w:p>
    <w:p w:rsidR="0023705E" w:rsidRPr="001316F7" w:rsidRDefault="0023705E" w:rsidP="008918BA">
      <w:pPr>
        <w:rPr>
          <w:spacing w:val="-18"/>
          <w:sz w:val="24"/>
          <w:szCs w:val="24"/>
        </w:rPr>
      </w:pPr>
      <w:r w:rsidRPr="001316F7">
        <w:rPr>
          <w:spacing w:val="-6"/>
          <w:sz w:val="24"/>
          <w:szCs w:val="24"/>
        </w:rPr>
        <w:t>Танец обезьянок.</w:t>
      </w:r>
    </w:p>
    <w:p w:rsidR="0023705E" w:rsidRPr="001316F7" w:rsidRDefault="0023705E" w:rsidP="008918BA">
      <w:pPr>
        <w:rPr>
          <w:sz w:val="24"/>
          <w:szCs w:val="24"/>
        </w:rPr>
      </w:pPr>
      <w:r w:rsidRPr="001316F7">
        <w:rPr>
          <w:spacing w:val="-6"/>
          <w:sz w:val="24"/>
          <w:szCs w:val="24"/>
        </w:rPr>
        <w:t>В выполнении этого задания участвуют взрослые вместе с детьми.</w:t>
      </w:r>
    </w:p>
    <w:p w:rsidR="0023705E" w:rsidRPr="001316F7" w:rsidRDefault="0023705E" w:rsidP="008918BA">
      <w:pPr>
        <w:rPr>
          <w:i/>
          <w:iCs/>
          <w:sz w:val="24"/>
          <w:szCs w:val="24"/>
        </w:rPr>
      </w:pPr>
      <w:r w:rsidRPr="001316F7">
        <w:rPr>
          <w:i/>
          <w:iCs/>
          <w:sz w:val="24"/>
          <w:szCs w:val="24"/>
        </w:rPr>
        <w:t>Игры на пальцах (М.С.Рудина, С.А.Афонькин)</w:t>
      </w:r>
    </w:p>
    <w:p w:rsidR="0023705E" w:rsidRPr="001316F7" w:rsidRDefault="0023705E" w:rsidP="008918BA">
      <w:pPr>
        <w:rPr>
          <w:sz w:val="24"/>
          <w:szCs w:val="24"/>
        </w:rPr>
      </w:pPr>
      <w:r w:rsidRPr="001316F7">
        <w:rPr>
          <w:i/>
          <w:iCs/>
          <w:sz w:val="24"/>
          <w:szCs w:val="24"/>
        </w:rPr>
        <w:t>Цель. Развитие мелкой моторики.</w:t>
      </w:r>
    </w:p>
    <w:p w:rsidR="0023705E" w:rsidRPr="001316F7" w:rsidRDefault="0023705E" w:rsidP="008918BA">
      <w:pPr>
        <w:rPr>
          <w:i/>
          <w:iCs/>
          <w:sz w:val="24"/>
          <w:szCs w:val="24"/>
        </w:rPr>
      </w:pPr>
      <w:r w:rsidRPr="001316F7">
        <w:rPr>
          <w:i/>
          <w:iCs/>
          <w:sz w:val="24"/>
          <w:szCs w:val="24"/>
        </w:rPr>
        <w:t>Наши красивые цветки расправляют лепестки.</w:t>
      </w:r>
      <w:r w:rsidRPr="001316F7">
        <w:rPr>
          <w:i/>
          <w:iCs/>
          <w:sz w:val="24"/>
          <w:szCs w:val="24"/>
        </w:rPr>
        <w:br/>
        <w:t>Ветерок чуть дышит, лепестки колышет.</w:t>
      </w:r>
      <w:r w:rsidRPr="001316F7">
        <w:rPr>
          <w:i/>
          <w:iCs/>
          <w:sz w:val="24"/>
          <w:szCs w:val="24"/>
        </w:rPr>
        <w:br/>
        <w:t>Наши красивые цветки закрывают лепестки.</w:t>
      </w:r>
      <w:r w:rsidRPr="001316F7">
        <w:rPr>
          <w:i/>
          <w:iCs/>
          <w:sz w:val="24"/>
          <w:szCs w:val="24"/>
        </w:rPr>
        <w:br/>
        <w:t>Головой качают, тихо засыпают.</w:t>
      </w:r>
    </w:p>
    <w:p w:rsidR="0023705E" w:rsidRPr="001316F7" w:rsidRDefault="0023705E" w:rsidP="008918BA">
      <w:pPr>
        <w:rPr>
          <w:sz w:val="24"/>
          <w:szCs w:val="24"/>
        </w:rPr>
      </w:pPr>
      <w:r w:rsidRPr="001316F7">
        <w:rPr>
          <w:sz w:val="24"/>
          <w:szCs w:val="24"/>
        </w:rPr>
        <w:t>Сомкнутые и чуть округлые ладони — бутон цветка. Затем пальцы медленно расходятся в стороны, немного прогибаются, чуть-чугь шевелятся кончики пальцев, пальцы медленно смыкаются.</w:t>
      </w:r>
    </w:p>
    <w:p w:rsidR="0023705E" w:rsidRPr="001316F7" w:rsidRDefault="0023705E" w:rsidP="008918BA">
      <w:pPr>
        <w:rPr>
          <w:i/>
          <w:iCs/>
          <w:sz w:val="24"/>
          <w:szCs w:val="24"/>
        </w:rPr>
      </w:pPr>
      <w:r w:rsidRPr="001316F7">
        <w:rPr>
          <w:i/>
          <w:iCs/>
          <w:sz w:val="24"/>
          <w:szCs w:val="24"/>
        </w:rPr>
        <w:t>Над цветком порхает, пляшет,</w:t>
      </w:r>
    </w:p>
    <w:p w:rsidR="0023705E" w:rsidRPr="001316F7" w:rsidRDefault="0023705E" w:rsidP="008918BA">
      <w:pPr>
        <w:rPr>
          <w:i/>
          <w:iCs/>
          <w:sz w:val="24"/>
          <w:szCs w:val="24"/>
        </w:rPr>
      </w:pPr>
      <w:r w:rsidRPr="001316F7">
        <w:rPr>
          <w:i/>
          <w:iCs/>
          <w:spacing w:val="-1"/>
          <w:sz w:val="24"/>
          <w:szCs w:val="24"/>
        </w:rPr>
        <w:t>Веером узорным машет. Кто это? (Бабочка.)</w:t>
      </w:r>
    </w:p>
    <w:p w:rsidR="0023705E" w:rsidRPr="001316F7" w:rsidRDefault="0023705E" w:rsidP="008918BA">
      <w:pPr>
        <w:rPr>
          <w:sz w:val="24"/>
          <w:szCs w:val="24"/>
        </w:rPr>
      </w:pPr>
      <w:r w:rsidRPr="001316F7">
        <w:rPr>
          <w:sz w:val="24"/>
          <w:szCs w:val="24"/>
        </w:rPr>
        <w:t>Руки скрещены в запястьях, ладони разведены в стороны. Сначала ладони неподвижны — «бабочка сидит на цветке», ладони двигаются вверх и вниз- «бабочка порхает».</w:t>
      </w:r>
    </w:p>
    <w:p w:rsidR="0023705E" w:rsidRPr="001316F7" w:rsidRDefault="0023705E" w:rsidP="008918BA">
      <w:pPr>
        <w:rPr>
          <w:i/>
          <w:iCs/>
          <w:sz w:val="24"/>
          <w:szCs w:val="24"/>
        </w:rPr>
      </w:pPr>
      <w:r w:rsidRPr="001316F7">
        <w:rPr>
          <w:i/>
          <w:iCs/>
          <w:sz w:val="24"/>
          <w:szCs w:val="24"/>
        </w:rPr>
        <w:t>В лесу у пня суетня, беготня,</w:t>
      </w:r>
    </w:p>
    <w:p w:rsidR="0023705E" w:rsidRPr="001316F7" w:rsidRDefault="0023705E" w:rsidP="008918BA">
      <w:pPr>
        <w:rPr>
          <w:i/>
          <w:iCs/>
          <w:sz w:val="24"/>
          <w:szCs w:val="24"/>
        </w:rPr>
      </w:pPr>
      <w:r w:rsidRPr="001316F7">
        <w:rPr>
          <w:i/>
          <w:iCs/>
          <w:spacing w:val="-1"/>
          <w:sz w:val="24"/>
          <w:szCs w:val="24"/>
        </w:rPr>
        <w:t>Народ рабочий весь день хлопочет. Кто это? (Муравьи.)</w:t>
      </w:r>
    </w:p>
    <w:p w:rsidR="0023705E" w:rsidRPr="001316F7" w:rsidRDefault="0023705E" w:rsidP="008918BA">
      <w:pPr>
        <w:rPr>
          <w:sz w:val="24"/>
          <w:szCs w:val="24"/>
        </w:rPr>
      </w:pPr>
      <w:r w:rsidRPr="001316F7">
        <w:rPr>
          <w:sz w:val="24"/>
          <w:szCs w:val="24"/>
        </w:rPr>
        <w:t>Дети ставят пальцы обеих рук на стол, и, перебирая пальцами по</w:t>
      </w:r>
      <w:r w:rsidRPr="001316F7">
        <w:rPr>
          <w:smallCaps/>
          <w:sz w:val="24"/>
          <w:szCs w:val="24"/>
        </w:rPr>
        <w:t xml:space="preserve"> столу. Ру</w:t>
      </w:r>
      <w:r w:rsidRPr="001316F7">
        <w:rPr>
          <w:sz w:val="24"/>
          <w:szCs w:val="24"/>
        </w:rPr>
        <w:t>ки двигаются в разные стороны.</w:t>
      </w:r>
    </w:p>
    <w:p w:rsidR="0023705E" w:rsidRPr="001316F7" w:rsidRDefault="0023705E" w:rsidP="008918BA">
      <w:pPr>
        <w:rPr>
          <w:i/>
          <w:iCs/>
          <w:sz w:val="24"/>
          <w:szCs w:val="24"/>
        </w:rPr>
      </w:pPr>
      <w:r w:rsidRPr="001316F7">
        <w:rPr>
          <w:i/>
          <w:iCs/>
          <w:sz w:val="24"/>
          <w:szCs w:val="24"/>
        </w:rPr>
        <w:t>Зелены мы, как трава, наша песенка: «Ква-ква!»</w:t>
      </w:r>
    </w:p>
    <w:p w:rsidR="0023705E" w:rsidRPr="001316F7" w:rsidRDefault="0023705E" w:rsidP="008918BA">
      <w:pPr>
        <w:rPr>
          <w:i/>
          <w:iCs/>
          <w:sz w:val="24"/>
          <w:szCs w:val="24"/>
        </w:rPr>
      </w:pPr>
      <w:r w:rsidRPr="001316F7">
        <w:rPr>
          <w:i/>
          <w:iCs/>
          <w:sz w:val="24"/>
          <w:szCs w:val="24"/>
        </w:rPr>
        <w:t>КТО ЭТО? (Лягушки.)</w:t>
      </w:r>
    </w:p>
    <w:p w:rsidR="0023705E" w:rsidRPr="001316F7" w:rsidRDefault="0023705E" w:rsidP="008918BA">
      <w:pPr>
        <w:rPr>
          <w:sz w:val="24"/>
          <w:szCs w:val="24"/>
        </w:rPr>
      </w:pPr>
      <w:r w:rsidRPr="001316F7">
        <w:rPr>
          <w:spacing w:val="-1"/>
          <w:sz w:val="24"/>
          <w:szCs w:val="24"/>
        </w:rPr>
        <w:t>Ладони рук лежат на столе. Затем резко сжимаются в кулачок, и опять ладо</w:t>
      </w:r>
      <w:r w:rsidRPr="001316F7">
        <w:rPr>
          <w:sz w:val="24"/>
          <w:szCs w:val="24"/>
        </w:rPr>
        <w:t>ни распрямляются.</w:t>
      </w:r>
    </w:p>
    <w:p w:rsidR="0023705E" w:rsidRPr="001316F7" w:rsidRDefault="0023705E" w:rsidP="008918BA">
      <w:pPr>
        <w:rPr>
          <w:i/>
          <w:iCs/>
          <w:sz w:val="24"/>
          <w:szCs w:val="24"/>
        </w:rPr>
      </w:pPr>
      <w:r w:rsidRPr="001316F7">
        <w:rPr>
          <w:i/>
          <w:iCs/>
          <w:sz w:val="24"/>
          <w:szCs w:val="24"/>
        </w:rPr>
        <w:t>Театр рук «Кораблик» (В.Цвынтарный)</w:t>
      </w:r>
    </w:p>
    <w:p w:rsidR="0023705E" w:rsidRPr="001316F7" w:rsidRDefault="0023705E" w:rsidP="008918BA">
      <w:pPr>
        <w:rPr>
          <w:sz w:val="24"/>
          <w:szCs w:val="24"/>
        </w:rPr>
      </w:pPr>
      <w:r w:rsidRPr="001316F7">
        <w:rPr>
          <w:i/>
          <w:iCs/>
          <w:sz w:val="24"/>
          <w:szCs w:val="24"/>
        </w:rPr>
        <w:t>Цель.  Учить детей сочетать движения и речь;</w:t>
      </w:r>
    </w:p>
    <w:p w:rsidR="0023705E" w:rsidRPr="001316F7" w:rsidRDefault="0023705E" w:rsidP="008918BA">
      <w:pPr>
        <w:rPr>
          <w:i/>
          <w:iCs/>
          <w:sz w:val="24"/>
          <w:szCs w:val="24"/>
        </w:rPr>
      </w:pPr>
      <w:r w:rsidRPr="001316F7">
        <w:rPr>
          <w:i/>
          <w:iCs/>
          <w:sz w:val="24"/>
          <w:szCs w:val="24"/>
        </w:rPr>
        <w:t>расширять голосовой диапазон детей при проговаривании стихотво</w:t>
      </w:r>
      <w:r w:rsidRPr="001316F7">
        <w:rPr>
          <w:i/>
          <w:iCs/>
          <w:sz w:val="24"/>
          <w:szCs w:val="24"/>
        </w:rPr>
        <w:softHyphen/>
        <w:t>рения.</w:t>
      </w:r>
    </w:p>
    <w:p w:rsidR="0023705E" w:rsidRPr="001316F7" w:rsidRDefault="0023705E" w:rsidP="008918BA">
      <w:pPr>
        <w:rPr>
          <w:i/>
          <w:iCs/>
          <w:sz w:val="24"/>
          <w:szCs w:val="24"/>
        </w:rPr>
      </w:pPr>
      <w:r w:rsidRPr="001316F7">
        <w:rPr>
          <w:i/>
          <w:iCs/>
          <w:sz w:val="24"/>
          <w:szCs w:val="24"/>
        </w:rPr>
        <w:t>Плывет по морю пароход,      А из трубы-то дым идет.</w:t>
      </w:r>
    </w:p>
    <w:p w:rsidR="0023705E" w:rsidRPr="001316F7" w:rsidRDefault="0023705E" w:rsidP="008918BA">
      <w:pPr>
        <w:rPr>
          <w:sz w:val="24"/>
          <w:szCs w:val="24"/>
        </w:rPr>
      </w:pPr>
      <w:r w:rsidRPr="001316F7">
        <w:rPr>
          <w:sz w:val="24"/>
          <w:szCs w:val="24"/>
        </w:rPr>
        <w:t>Обе ладони поставлены на ребро, мизинцы прижаты (как ковшик), а боль</w:t>
      </w:r>
      <w:r w:rsidRPr="001316F7">
        <w:rPr>
          <w:sz w:val="24"/>
          <w:szCs w:val="24"/>
        </w:rPr>
        <w:softHyphen/>
        <w:t>шие пальцы подняты вверх. Дети вместе с педагогом читают стихотворе</w:t>
      </w:r>
      <w:r w:rsidRPr="001316F7">
        <w:rPr>
          <w:sz w:val="24"/>
          <w:szCs w:val="24"/>
        </w:rPr>
        <w:softHyphen/>
        <w:t>ние низким голосом (как гудит труба) и покачиваются вправо — влево.</w:t>
      </w:r>
    </w:p>
    <w:p w:rsidR="0023705E" w:rsidRPr="001316F7" w:rsidRDefault="0023705E" w:rsidP="008918BA">
      <w:pPr>
        <w:rPr>
          <w:i/>
          <w:iCs/>
          <w:sz w:val="24"/>
          <w:szCs w:val="24"/>
        </w:rPr>
      </w:pPr>
      <w:r w:rsidRPr="001316F7">
        <w:rPr>
          <w:i/>
          <w:iCs/>
          <w:sz w:val="24"/>
          <w:szCs w:val="24"/>
        </w:rPr>
        <w:t>Игры на пальцах«Жук»</w:t>
      </w:r>
    </w:p>
    <w:p w:rsidR="0023705E" w:rsidRPr="001316F7" w:rsidRDefault="0023705E" w:rsidP="008918BA">
      <w:pPr>
        <w:rPr>
          <w:sz w:val="24"/>
          <w:szCs w:val="24"/>
        </w:rPr>
      </w:pPr>
      <w:r w:rsidRPr="001316F7">
        <w:rPr>
          <w:i/>
          <w:iCs/>
          <w:sz w:val="24"/>
          <w:szCs w:val="24"/>
        </w:rPr>
        <w:t>Цель. Развивать мелкую моторику рук</w:t>
      </w:r>
    </w:p>
    <w:p w:rsidR="0023705E" w:rsidRPr="001316F7" w:rsidRDefault="0023705E" w:rsidP="008918BA">
      <w:pPr>
        <w:rPr>
          <w:i/>
          <w:iCs/>
          <w:sz w:val="24"/>
          <w:szCs w:val="24"/>
        </w:rPr>
      </w:pPr>
      <w:r w:rsidRPr="001316F7">
        <w:rPr>
          <w:i/>
          <w:iCs/>
          <w:sz w:val="24"/>
          <w:szCs w:val="24"/>
        </w:rPr>
        <w:t>Жук летит, жужжит, жужжит</w:t>
      </w:r>
    </w:p>
    <w:p w:rsidR="0023705E" w:rsidRPr="001316F7" w:rsidRDefault="0023705E" w:rsidP="008918BA">
      <w:pPr>
        <w:rPr>
          <w:i/>
          <w:iCs/>
          <w:sz w:val="24"/>
          <w:szCs w:val="24"/>
        </w:rPr>
      </w:pPr>
      <w:r w:rsidRPr="001316F7">
        <w:rPr>
          <w:i/>
          <w:iCs/>
          <w:sz w:val="24"/>
          <w:szCs w:val="24"/>
        </w:rPr>
        <w:t xml:space="preserve"> И усами шевелит.</w:t>
      </w:r>
    </w:p>
    <w:p w:rsidR="0023705E" w:rsidRPr="001316F7" w:rsidRDefault="0023705E" w:rsidP="008918BA">
      <w:pPr>
        <w:rPr>
          <w:sz w:val="24"/>
          <w:szCs w:val="24"/>
        </w:rPr>
      </w:pPr>
      <w:r w:rsidRPr="001316F7">
        <w:rPr>
          <w:sz w:val="24"/>
          <w:szCs w:val="24"/>
        </w:rPr>
        <w:t>Пальчики в кулачок, указательный и мизинец разведены в стороны, дети проговаривают слова и шевелят «усами».</w:t>
      </w:r>
    </w:p>
    <w:p w:rsidR="0023705E" w:rsidRPr="001316F7" w:rsidRDefault="0023705E" w:rsidP="008918BA">
      <w:pPr>
        <w:rPr>
          <w:sz w:val="24"/>
          <w:szCs w:val="24"/>
        </w:rPr>
      </w:pPr>
      <w:r w:rsidRPr="001316F7">
        <w:rPr>
          <w:i/>
          <w:iCs/>
          <w:sz w:val="24"/>
          <w:szCs w:val="24"/>
        </w:rPr>
        <w:t>Игра на пальцах  «Гусь»</w:t>
      </w:r>
      <w:r w:rsidRPr="001316F7">
        <w:rPr>
          <w:sz w:val="24"/>
          <w:szCs w:val="24"/>
        </w:rPr>
        <w:t>(В.Цвынтарныи)</w:t>
      </w:r>
    </w:p>
    <w:p w:rsidR="0023705E" w:rsidRPr="001316F7" w:rsidRDefault="0023705E" w:rsidP="008918BA">
      <w:pPr>
        <w:rPr>
          <w:sz w:val="24"/>
          <w:szCs w:val="24"/>
        </w:rPr>
      </w:pPr>
      <w:r w:rsidRPr="001316F7">
        <w:rPr>
          <w:i/>
          <w:iCs/>
          <w:sz w:val="24"/>
          <w:szCs w:val="24"/>
        </w:rPr>
        <w:t>Цель. Развивать мелкую моторику рук.</w:t>
      </w:r>
    </w:p>
    <w:p w:rsidR="0023705E" w:rsidRPr="001316F7" w:rsidRDefault="0023705E" w:rsidP="008918BA">
      <w:pPr>
        <w:rPr>
          <w:sz w:val="24"/>
          <w:szCs w:val="24"/>
        </w:rPr>
      </w:pPr>
      <w:r w:rsidRPr="001316F7">
        <w:rPr>
          <w:i/>
          <w:iCs/>
          <w:spacing w:val="-2"/>
          <w:sz w:val="24"/>
          <w:szCs w:val="24"/>
        </w:rPr>
        <w:t xml:space="preserve">Гусь стоит и всё гогочет, </w:t>
      </w:r>
    </w:p>
    <w:p w:rsidR="0023705E" w:rsidRPr="001316F7" w:rsidRDefault="0023705E" w:rsidP="008918BA">
      <w:pPr>
        <w:rPr>
          <w:i/>
          <w:iCs/>
          <w:sz w:val="24"/>
          <w:szCs w:val="24"/>
        </w:rPr>
      </w:pPr>
      <w:r w:rsidRPr="001316F7">
        <w:rPr>
          <w:i/>
          <w:iCs/>
          <w:spacing w:val="-3"/>
          <w:sz w:val="24"/>
          <w:szCs w:val="24"/>
        </w:rPr>
        <w:t>Ущипнуть тебя он хочет.</w:t>
      </w:r>
    </w:p>
    <w:p w:rsidR="0023705E" w:rsidRPr="001316F7" w:rsidRDefault="0023705E" w:rsidP="008918BA">
      <w:pPr>
        <w:rPr>
          <w:sz w:val="24"/>
          <w:szCs w:val="24"/>
        </w:rPr>
      </w:pPr>
      <w:r w:rsidRPr="001316F7">
        <w:rPr>
          <w:spacing w:val="-6"/>
          <w:sz w:val="24"/>
          <w:szCs w:val="24"/>
        </w:rPr>
        <w:t>Предплечье поднято вертикально. Ладонь под прямым углом. Указатель</w:t>
      </w:r>
      <w:r w:rsidRPr="001316F7">
        <w:rPr>
          <w:spacing w:val="-6"/>
          <w:sz w:val="24"/>
          <w:szCs w:val="24"/>
        </w:rPr>
        <w:softHyphen/>
      </w:r>
      <w:r w:rsidRPr="001316F7">
        <w:rPr>
          <w:spacing w:val="-9"/>
          <w:sz w:val="24"/>
          <w:szCs w:val="24"/>
        </w:rPr>
        <w:t>ный палец опирается на большой. Все пальцы прижаты друг к другу. Дети вы</w:t>
      </w:r>
      <w:r w:rsidRPr="001316F7">
        <w:rPr>
          <w:spacing w:val="-9"/>
          <w:sz w:val="24"/>
          <w:szCs w:val="24"/>
        </w:rPr>
        <w:softHyphen/>
      </w:r>
      <w:r w:rsidRPr="001316F7">
        <w:rPr>
          <w:sz w:val="24"/>
          <w:szCs w:val="24"/>
        </w:rPr>
        <w:t>полняют движения руками и приговаривают: «Га-га-га».</w:t>
      </w:r>
    </w:p>
    <w:p w:rsidR="0023705E" w:rsidRPr="001316F7" w:rsidRDefault="0023705E" w:rsidP="008918BA">
      <w:pPr>
        <w:rPr>
          <w:i/>
          <w:iCs/>
          <w:sz w:val="24"/>
          <w:szCs w:val="24"/>
        </w:rPr>
      </w:pPr>
      <w:r w:rsidRPr="001316F7">
        <w:rPr>
          <w:i/>
          <w:iCs/>
          <w:sz w:val="24"/>
          <w:szCs w:val="24"/>
        </w:rPr>
        <w:t>Игры на пальцах «Лошадка» и «Коза»</w:t>
      </w:r>
    </w:p>
    <w:p w:rsidR="0023705E" w:rsidRPr="001316F7" w:rsidRDefault="0023705E" w:rsidP="008918BA">
      <w:pPr>
        <w:rPr>
          <w:i/>
          <w:iCs/>
          <w:sz w:val="24"/>
          <w:szCs w:val="24"/>
        </w:rPr>
      </w:pPr>
      <w:r w:rsidRPr="001316F7">
        <w:rPr>
          <w:i/>
          <w:iCs/>
          <w:sz w:val="24"/>
          <w:szCs w:val="24"/>
        </w:rPr>
        <w:t>Цель.  Развивать мелкую моторику рук и сочетание движений рук с речью.</w:t>
      </w:r>
    </w:p>
    <w:p w:rsidR="0023705E" w:rsidRPr="001316F7" w:rsidRDefault="0023705E" w:rsidP="008918BA">
      <w:pPr>
        <w:rPr>
          <w:sz w:val="24"/>
          <w:szCs w:val="24"/>
        </w:rPr>
      </w:pPr>
      <w:r w:rsidRPr="001316F7">
        <w:rPr>
          <w:sz w:val="24"/>
          <w:szCs w:val="24"/>
        </w:rPr>
        <w:t>Дети, работая пальцами рук, проговаривают фразы.</w:t>
      </w:r>
    </w:p>
    <w:p w:rsidR="0023705E" w:rsidRPr="001316F7" w:rsidRDefault="0023705E" w:rsidP="008918BA">
      <w:pPr>
        <w:rPr>
          <w:i/>
          <w:iCs/>
          <w:sz w:val="24"/>
          <w:szCs w:val="24"/>
        </w:rPr>
      </w:pPr>
      <w:r w:rsidRPr="001316F7">
        <w:rPr>
          <w:sz w:val="24"/>
          <w:szCs w:val="24"/>
        </w:rPr>
        <w:t>—</w:t>
      </w:r>
      <w:r w:rsidRPr="001316F7">
        <w:rPr>
          <w:sz w:val="24"/>
          <w:szCs w:val="24"/>
        </w:rPr>
        <w:tab/>
      </w:r>
      <w:r w:rsidRPr="001316F7">
        <w:rPr>
          <w:i/>
          <w:iCs/>
          <w:sz w:val="24"/>
          <w:szCs w:val="24"/>
        </w:rPr>
        <w:t>У лошадки вьется грива, бьет копытами игриво.</w:t>
      </w:r>
    </w:p>
    <w:p w:rsidR="0023705E" w:rsidRPr="001316F7" w:rsidRDefault="0023705E" w:rsidP="008918BA">
      <w:pPr>
        <w:rPr>
          <w:sz w:val="24"/>
          <w:szCs w:val="24"/>
        </w:rPr>
      </w:pPr>
      <w:r w:rsidRPr="001316F7">
        <w:rPr>
          <w:sz w:val="24"/>
          <w:szCs w:val="24"/>
        </w:rPr>
        <w:t>Правая ладонь на ребре. Большой палец кверху. Сверху на нее накладыва</w:t>
      </w:r>
      <w:r w:rsidRPr="001316F7">
        <w:rPr>
          <w:sz w:val="24"/>
          <w:szCs w:val="24"/>
        </w:rPr>
        <w:softHyphen/>
        <w:t>ется левая ладонь под углом, образуя пальчиками гриву. Большой палец квер</w:t>
      </w:r>
      <w:r w:rsidRPr="001316F7">
        <w:rPr>
          <w:sz w:val="24"/>
          <w:szCs w:val="24"/>
        </w:rPr>
        <w:softHyphen/>
        <w:t>ху. Два больших пальца образуют уши.</w:t>
      </w:r>
    </w:p>
    <w:p w:rsidR="0023705E" w:rsidRPr="001316F7" w:rsidRDefault="0023705E" w:rsidP="008918BA">
      <w:pPr>
        <w:rPr>
          <w:i/>
          <w:iCs/>
          <w:sz w:val="24"/>
          <w:szCs w:val="24"/>
        </w:rPr>
      </w:pPr>
      <w:r w:rsidRPr="001316F7">
        <w:rPr>
          <w:sz w:val="24"/>
          <w:szCs w:val="24"/>
        </w:rPr>
        <w:t>—</w:t>
      </w:r>
      <w:r w:rsidRPr="001316F7">
        <w:rPr>
          <w:sz w:val="24"/>
          <w:szCs w:val="24"/>
        </w:rPr>
        <w:tab/>
      </w:r>
      <w:r w:rsidRPr="001316F7">
        <w:rPr>
          <w:i/>
          <w:iCs/>
          <w:sz w:val="24"/>
          <w:szCs w:val="24"/>
        </w:rPr>
        <w:t>У козы торчат рога, забодать может она.</w:t>
      </w:r>
    </w:p>
    <w:p w:rsidR="0023705E" w:rsidRPr="001316F7" w:rsidRDefault="0023705E" w:rsidP="008918BA">
      <w:pPr>
        <w:rPr>
          <w:sz w:val="24"/>
          <w:szCs w:val="24"/>
        </w:rPr>
      </w:pPr>
      <w:r w:rsidRPr="001316F7">
        <w:rPr>
          <w:sz w:val="24"/>
          <w:szCs w:val="24"/>
        </w:rPr>
        <w:t>Ладонь опущена вниз. Указательный и мизинец выставлены вперед. Сред</w:t>
      </w:r>
      <w:r w:rsidRPr="001316F7">
        <w:rPr>
          <w:sz w:val="24"/>
          <w:szCs w:val="24"/>
        </w:rPr>
        <w:softHyphen/>
        <w:t>ний и безымянный прижаты к ладони и обхвачены большим.</w:t>
      </w:r>
    </w:p>
    <w:p w:rsidR="0023705E" w:rsidRPr="001316F7" w:rsidRDefault="0023705E" w:rsidP="008918BA">
      <w:pPr>
        <w:rPr>
          <w:i/>
          <w:iCs/>
          <w:sz w:val="24"/>
          <w:szCs w:val="24"/>
        </w:rPr>
      </w:pPr>
      <w:r w:rsidRPr="001316F7">
        <w:rPr>
          <w:i/>
          <w:iCs/>
          <w:sz w:val="24"/>
          <w:szCs w:val="24"/>
        </w:rPr>
        <w:t>Игры на пальцах «Собака» и «Кошка»</w:t>
      </w:r>
    </w:p>
    <w:p w:rsidR="0023705E" w:rsidRPr="001316F7" w:rsidRDefault="0023705E" w:rsidP="008918BA">
      <w:pPr>
        <w:rPr>
          <w:sz w:val="24"/>
          <w:szCs w:val="24"/>
        </w:rPr>
      </w:pPr>
      <w:r w:rsidRPr="001316F7">
        <w:rPr>
          <w:i/>
          <w:iCs/>
          <w:sz w:val="24"/>
          <w:szCs w:val="24"/>
        </w:rPr>
        <w:t>Цель.  Развивать мелкую моторику рук в сочетании с речью;</w:t>
      </w:r>
    </w:p>
    <w:p w:rsidR="0023705E" w:rsidRPr="001316F7" w:rsidRDefault="0023705E" w:rsidP="008918BA">
      <w:pPr>
        <w:rPr>
          <w:i/>
          <w:iCs/>
          <w:sz w:val="24"/>
          <w:szCs w:val="24"/>
        </w:rPr>
      </w:pPr>
      <w:r w:rsidRPr="001316F7">
        <w:rPr>
          <w:i/>
          <w:iCs/>
          <w:sz w:val="24"/>
          <w:szCs w:val="24"/>
        </w:rPr>
        <w:t>Собака: У собаки острый носик, есть и шейка, есть и хвостик.</w:t>
      </w:r>
    </w:p>
    <w:p w:rsidR="0023705E" w:rsidRPr="001316F7" w:rsidRDefault="0023705E" w:rsidP="008918BA">
      <w:pPr>
        <w:rPr>
          <w:sz w:val="24"/>
          <w:szCs w:val="24"/>
        </w:rPr>
      </w:pPr>
      <w:r w:rsidRPr="001316F7">
        <w:rPr>
          <w:sz w:val="24"/>
          <w:szCs w:val="24"/>
        </w:rPr>
        <w:t>Правая ладонь на ребро, на себя, большой палец вверх. Указательный, сред</w:t>
      </w:r>
      <w:r w:rsidRPr="001316F7">
        <w:rPr>
          <w:sz w:val="24"/>
          <w:szCs w:val="24"/>
        </w:rPr>
        <w:softHyphen/>
        <w:t>ний и безымянный — вместе. Мизинец попеременно опускается и поднимается.</w:t>
      </w:r>
    </w:p>
    <w:p w:rsidR="0023705E" w:rsidRPr="001316F7" w:rsidRDefault="0023705E" w:rsidP="008918BA">
      <w:pPr>
        <w:rPr>
          <w:sz w:val="24"/>
          <w:szCs w:val="24"/>
        </w:rPr>
      </w:pPr>
      <w:r w:rsidRPr="001316F7">
        <w:rPr>
          <w:i/>
          <w:iCs/>
          <w:sz w:val="24"/>
          <w:szCs w:val="24"/>
        </w:rPr>
        <w:t>Кошка: У кошки ушки на макушке, чтоб лучше слышать мышь в но</w:t>
      </w:r>
      <w:r w:rsidRPr="001316F7">
        <w:rPr>
          <w:i/>
          <w:iCs/>
          <w:sz w:val="24"/>
          <w:szCs w:val="24"/>
        </w:rPr>
        <w:softHyphen/>
        <w:t>рушке.</w:t>
      </w:r>
    </w:p>
    <w:p w:rsidR="0023705E" w:rsidRPr="001316F7" w:rsidRDefault="0023705E" w:rsidP="008918BA">
      <w:pPr>
        <w:rPr>
          <w:sz w:val="24"/>
          <w:szCs w:val="24"/>
        </w:rPr>
      </w:pPr>
      <w:r w:rsidRPr="001316F7">
        <w:rPr>
          <w:sz w:val="24"/>
          <w:szCs w:val="24"/>
        </w:rPr>
        <w:t>Средний и безымянный пальцы упираются в большой. Указательный и ми</w:t>
      </w:r>
      <w:r w:rsidRPr="001316F7">
        <w:rPr>
          <w:sz w:val="24"/>
          <w:szCs w:val="24"/>
        </w:rPr>
        <w:softHyphen/>
        <w:t>зинец подняты вверх.</w:t>
      </w:r>
    </w:p>
    <w:p w:rsidR="0023705E" w:rsidRPr="001316F7" w:rsidRDefault="0023705E" w:rsidP="008918BA">
      <w:pPr>
        <w:jc w:val="center"/>
        <w:rPr>
          <w:b/>
          <w:bCs/>
          <w:sz w:val="24"/>
          <w:szCs w:val="24"/>
        </w:rPr>
      </w:pPr>
    </w:p>
    <w:p w:rsidR="0023705E" w:rsidRPr="001316F7" w:rsidRDefault="0023705E" w:rsidP="008918BA">
      <w:pPr>
        <w:jc w:val="center"/>
        <w:rPr>
          <w:sz w:val="24"/>
          <w:szCs w:val="24"/>
        </w:rPr>
      </w:pPr>
      <w:r w:rsidRPr="001316F7">
        <w:rPr>
          <w:b/>
          <w:bCs/>
          <w:sz w:val="24"/>
          <w:szCs w:val="24"/>
        </w:rPr>
        <w:t>2.1.Календарный учебный график</w:t>
      </w:r>
    </w:p>
    <w:p w:rsidR="0023705E" w:rsidRPr="001316F7" w:rsidRDefault="0023705E" w:rsidP="008918BA">
      <w:pPr>
        <w:jc w:val="center"/>
        <w:rPr>
          <w:b/>
          <w:bCs/>
          <w:sz w:val="24"/>
          <w:szCs w:val="24"/>
        </w:rPr>
      </w:pPr>
    </w:p>
    <w:p w:rsidR="0023705E" w:rsidRPr="001316F7" w:rsidRDefault="0023705E" w:rsidP="008918BA">
      <w:pPr>
        <w:rPr>
          <w:b/>
          <w:bCs/>
          <w:sz w:val="24"/>
          <w:szCs w:val="24"/>
        </w:rPr>
      </w:pPr>
      <w:r>
        <w:rPr>
          <w:b/>
          <w:bCs/>
          <w:sz w:val="24"/>
          <w:szCs w:val="24"/>
        </w:rPr>
        <w:t>Стартовый уровень1 год</w:t>
      </w:r>
    </w:p>
    <w:p w:rsidR="0023705E" w:rsidRPr="001316F7" w:rsidRDefault="0023705E" w:rsidP="008918BA">
      <w:pPr>
        <w:rPr>
          <w:sz w:val="24"/>
          <w:szCs w:val="24"/>
        </w:rPr>
      </w:pP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5"/>
        <w:gridCol w:w="1149"/>
        <w:gridCol w:w="871"/>
        <w:gridCol w:w="1296"/>
        <w:gridCol w:w="641"/>
        <w:gridCol w:w="1836"/>
        <w:gridCol w:w="1162"/>
        <w:gridCol w:w="2171"/>
      </w:tblGrid>
      <w:tr w:rsidR="0023705E" w:rsidRPr="001316F7">
        <w:trPr>
          <w:trHeight w:val="1615"/>
        </w:trPr>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w:t>
            </w:r>
          </w:p>
          <w:p w:rsidR="0023705E" w:rsidRPr="001316F7" w:rsidRDefault="0023705E" w:rsidP="00284699">
            <w:pPr>
              <w:spacing w:line="240" w:lineRule="atLeast"/>
              <w:ind w:left="-57" w:right="-57"/>
              <w:rPr>
                <w:sz w:val="24"/>
                <w:szCs w:val="24"/>
              </w:rPr>
            </w:pPr>
            <w:r w:rsidRPr="001316F7">
              <w:rPr>
                <w:sz w:val="24"/>
                <w:szCs w:val="24"/>
              </w:rPr>
              <w:t xml:space="preserve">п/п </w:t>
            </w:r>
          </w:p>
        </w:tc>
        <w:tc>
          <w:tcPr>
            <w:tcW w:w="600" w:type="pct"/>
          </w:tcPr>
          <w:p w:rsidR="0023705E" w:rsidRPr="001316F7" w:rsidRDefault="0023705E" w:rsidP="00284699">
            <w:pPr>
              <w:spacing w:line="240" w:lineRule="atLeast"/>
              <w:ind w:left="-57" w:right="-57"/>
              <w:rPr>
                <w:sz w:val="24"/>
                <w:szCs w:val="24"/>
              </w:rPr>
            </w:pPr>
            <w:r w:rsidRPr="001316F7">
              <w:rPr>
                <w:sz w:val="24"/>
                <w:szCs w:val="24"/>
              </w:rPr>
              <w:t>Месяц</w:t>
            </w:r>
          </w:p>
        </w:tc>
        <w:tc>
          <w:tcPr>
            <w:tcW w:w="455" w:type="pct"/>
          </w:tcPr>
          <w:p w:rsidR="0023705E" w:rsidRPr="001316F7" w:rsidRDefault="0023705E" w:rsidP="00284699">
            <w:pPr>
              <w:spacing w:line="240" w:lineRule="atLeast"/>
              <w:ind w:right="-57"/>
              <w:rPr>
                <w:sz w:val="24"/>
                <w:szCs w:val="24"/>
              </w:rPr>
            </w:pPr>
            <w:r w:rsidRPr="001316F7">
              <w:rPr>
                <w:sz w:val="24"/>
                <w:szCs w:val="24"/>
              </w:rPr>
              <w:t>Дата проведения</w:t>
            </w:r>
          </w:p>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left="-57" w:right="-57"/>
              <w:rPr>
                <w:sz w:val="24"/>
                <w:szCs w:val="24"/>
              </w:rPr>
            </w:pPr>
            <w:r w:rsidRPr="001316F7">
              <w:rPr>
                <w:sz w:val="24"/>
                <w:szCs w:val="24"/>
              </w:rPr>
              <w:t>Время проведения занятия</w:t>
            </w:r>
          </w:p>
        </w:tc>
        <w:tc>
          <w:tcPr>
            <w:tcW w:w="335" w:type="pct"/>
          </w:tcPr>
          <w:p w:rsidR="0023705E" w:rsidRPr="001316F7" w:rsidRDefault="0023705E" w:rsidP="00284699">
            <w:pPr>
              <w:spacing w:line="240" w:lineRule="atLeast"/>
              <w:ind w:left="-57" w:right="-57"/>
              <w:rPr>
                <w:sz w:val="24"/>
                <w:szCs w:val="24"/>
              </w:rPr>
            </w:pPr>
            <w:r w:rsidRPr="001316F7">
              <w:rPr>
                <w:sz w:val="24"/>
                <w:szCs w:val="24"/>
              </w:rPr>
              <w:t>Кол-во часов</w:t>
            </w:r>
          </w:p>
        </w:tc>
        <w:tc>
          <w:tcPr>
            <w:tcW w:w="959" w:type="pct"/>
          </w:tcPr>
          <w:p w:rsidR="0023705E" w:rsidRPr="001316F7" w:rsidRDefault="0023705E" w:rsidP="00284699">
            <w:pPr>
              <w:spacing w:line="240" w:lineRule="atLeast"/>
              <w:ind w:left="-57" w:right="-57"/>
              <w:rPr>
                <w:sz w:val="24"/>
                <w:szCs w:val="24"/>
              </w:rPr>
            </w:pPr>
            <w:r w:rsidRPr="001316F7">
              <w:rPr>
                <w:sz w:val="24"/>
                <w:szCs w:val="24"/>
              </w:rPr>
              <w:t>Тема занятия</w:t>
            </w:r>
          </w:p>
        </w:tc>
        <w:tc>
          <w:tcPr>
            <w:tcW w:w="607" w:type="pct"/>
          </w:tcPr>
          <w:p w:rsidR="0023705E" w:rsidRPr="001316F7" w:rsidRDefault="0023705E" w:rsidP="00284699">
            <w:pPr>
              <w:spacing w:line="240" w:lineRule="atLeast"/>
              <w:ind w:left="-57" w:right="-57"/>
              <w:rPr>
                <w:sz w:val="24"/>
                <w:szCs w:val="24"/>
              </w:rPr>
            </w:pPr>
            <w:r w:rsidRPr="001316F7">
              <w:rPr>
                <w:sz w:val="24"/>
                <w:szCs w:val="24"/>
              </w:rPr>
              <w:t>Место проведения</w:t>
            </w:r>
          </w:p>
        </w:tc>
        <w:tc>
          <w:tcPr>
            <w:tcW w:w="1134" w:type="pct"/>
          </w:tcPr>
          <w:p w:rsidR="0023705E" w:rsidRPr="001316F7" w:rsidRDefault="0023705E" w:rsidP="00284699">
            <w:pPr>
              <w:spacing w:line="240" w:lineRule="atLeast"/>
              <w:ind w:left="-57" w:right="-57"/>
              <w:rPr>
                <w:sz w:val="24"/>
                <w:szCs w:val="24"/>
              </w:rPr>
            </w:pPr>
            <w:r w:rsidRPr="001316F7">
              <w:rPr>
                <w:sz w:val="24"/>
                <w:szCs w:val="24"/>
              </w:rPr>
              <w:t>Форма контроля</w:t>
            </w:r>
          </w:p>
        </w:tc>
      </w:tr>
      <w:tr w:rsidR="0023705E" w:rsidRPr="001316F7">
        <w:trPr>
          <w:trHeight w:val="605"/>
        </w:trPr>
        <w:tc>
          <w:tcPr>
            <w:tcW w:w="233" w:type="pct"/>
            <w:vAlign w:val="center"/>
          </w:tcPr>
          <w:p w:rsidR="0023705E" w:rsidRPr="001316F7" w:rsidRDefault="0023705E" w:rsidP="00284699">
            <w:pPr>
              <w:spacing w:line="240" w:lineRule="atLeast"/>
              <w:ind w:right="-57"/>
              <w:rPr>
                <w:sz w:val="24"/>
                <w:szCs w:val="24"/>
              </w:rPr>
            </w:pPr>
            <w:r w:rsidRPr="001316F7">
              <w:rPr>
                <w:sz w:val="24"/>
                <w:szCs w:val="24"/>
                <w:lang w:val="en-US"/>
              </w:rPr>
              <w:t>1</w:t>
            </w:r>
            <w:r w:rsidRPr="001316F7">
              <w:rPr>
                <w:sz w:val="24"/>
                <w:szCs w:val="24"/>
              </w:rPr>
              <w:t>.</w:t>
            </w:r>
          </w:p>
        </w:tc>
        <w:tc>
          <w:tcPr>
            <w:tcW w:w="600" w:type="pct"/>
          </w:tcPr>
          <w:p w:rsidR="0023705E" w:rsidRPr="001316F7" w:rsidRDefault="0023705E" w:rsidP="00284699">
            <w:pPr>
              <w:spacing w:line="240" w:lineRule="atLeast"/>
              <w:ind w:left="-57" w:right="-57"/>
              <w:rPr>
                <w:sz w:val="24"/>
                <w:szCs w:val="24"/>
              </w:rPr>
            </w:pPr>
            <w:r w:rsidRPr="001316F7">
              <w:rPr>
                <w:sz w:val="24"/>
                <w:szCs w:val="24"/>
              </w:rPr>
              <w:t>Сентябрь</w:t>
            </w:r>
          </w:p>
        </w:tc>
        <w:tc>
          <w:tcPr>
            <w:tcW w:w="455" w:type="pct"/>
          </w:tcPr>
          <w:p w:rsidR="0023705E" w:rsidRPr="001316F7" w:rsidRDefault="0023705E" w:rsidP="00284699">
            <w:pPr>
              <w:spacing w:line="240" w:lineRule="atLeast"/>
              <w:ind w:right="-57"/>
              <w:rPr>
                <w:sz w:val="24"/>
                <w:szCs w:val="24"/>
                <w:lang w:val="en-US"/>
              </w:rPr>
            </w:pPr>
          </w:p>
        </w:tc>
        <w:tc>
          <w:tcPr>
            <w:tcW w:w="677" w:type="pct"/>
          </w:tcPr>
          <w:p w:rsidR="0023705E" w:rsidRPr="001316F7" w:rsidRDefault="0023705E" w:rsidP="00284699">
            <w:pPr>
              <w:rPr>
                <w:sz w:val="24"/>
                <w:szCs w:val="24"/>
              </w:rPr>
            </w:pPr>
          </w:p>
        </w:tc>
        <w:tc>
          <w:tcPr>
            <w:tcW w:w="335" w:type="pct"/>
          </w:tcPr>
          <w:p w:rsidR="0023705E" w:rsidRPr="001316F7" w:rsidRDefault="0023705E" w:rsidP="00284699">
            <w:pPr>
              <w:spacing w:line="240" w:lineRule="atLeast"/>
              <w:ind w:left="-57" w:right="-57"/>
              <w:rPr>
                <w:b/>
                <w:bCs/>
                <w:sz w:val="24"/>
                <w:szCs w:val="24"/>
              </w:rPr>
            </w:pPr>
            <w:r w:rsidRPr="001316F7">
              <w:rPr>
                <w:b/>
                <w:bCs/>
                <w:sz w:val="24"/>
                <w:szCs w:val="24"/>
              </w:rPr>
              <w:t>2</w:t>
            </w:r>
          </w:p>
          <w:p w:rsidR="0023705E" w:rsidRPr="001316F7" w:rsidRDefault="0023705E" w:rsidP="00284699">
            <w:pPr>
              <w:spacing w:line="240" w:lineRule="atLeast"/>
              <w:ind w:left="-57" w:right="-57"/>
              <w:rPr>
                <w:b/>
                <w:bCs/>
                <w:sz w:val="24"/>
                <w:szCs w:val="24"/>
              </w:rPr>
            </w:pPr>
          </w:p>
          <w:p w:rsidR="0023705E" w:rsidRPr="001316F7" w:rsidRDefault="0023705E" w:rsidP="00284699">
            <w:pPr>
              <w:spacing w:line="240" w:lineRule="atLeast"/>
              <w:ind w:left="-57" w:right="-57"/>
              <w:rPr>
                <w:b/>
                <w:bCs/>
                <w:sz w:val="24"/>
                <w:szCs w:val="24"/>
              </w:rPr>
            </w:pPr>
          </w:p>
          <w:p w:rsidR="0023705E" w:rsidRPr="001316F7" w:rsidRDefault="0023705E" w:rsidP="00284699">
            <w:pPr>
              <w:spacing w:line="240" w:lineRule="atLeast"/>
              <w:ind w:left="-57" w:right="-57"/>
              <w:rPr>
                <w:b/>
                <w:bCs/>
                <w:sz w:val="24"/>
                <w:szCs w:val="24"/>
              </w:rPr>
            </w:pPr>
          </w:p>
          <w:p w:rsidR="0023705E" w:rsidRPr="001316F7" w:rsidRDefault="0023705E" w:rsidP="00284699">
            <w:pPr>
              <w:spacing w:line="240" w:lineRule="atLeast"/>
              <w:ind w:left="-57" w:right="-57"/>
              <w:rPr>
                <w:b/>
                <w:bCs/>
                <w:sz w:val="24"/>
                <w:szCs w:val="24"/>
              </w:rPr>
            </w:pPr>
          </w:p>
        </w:tc>
        <w:tc>
          <w:tcPr>
            <w:tcW w:w="959" w:type="pct"/>
          </w:tcPr>
          <w:p w:rsidR="0023705E" w:rsidRPr="001316F7" w:rsidRDefault="0023705E" w:rsidP="00284699">
            <w:pPr>
              <w:rPr>
                <w:b/>
                <w:bCs/>
                <w:sz w:val="24"/>
                <w:szCs w:val="24"/>
              </w:rPr>
            </w:pPr>
            <w:r w:rsidRPr="001316F7">
              <w:rPr>
                <w:b/>
                <w:bCs/>
                <w:sz w:val="24"/>
                <w:szCs w:val="24"/>
              </w:rPr>
              <w:t>Вводное занятие.</w:t>
            </w:r>
          </w:p>
          <w:p w:rsidR="0023705E" w:rsidRPr="001316F7" w:rsidRDefault="0023705E" w:rsidP="00284699">
            <w:pPr>
              <w:rPr>
                <w:sz w:val="24"/>
                <w:szCs w:val="24"/>
              </w:rPr>
            </w:pPr>
          </w:p>
        </w:tc>
        <w:tc>
          <w:tcPr>
            <w:tcW w:w="607" w:type="pct"/>
          </w:tcPr>
          <w:p w:rsidR="0023705E" w:rsidRPr="001316F7" w:rsidRDefault="0023705E" w:rsidP="00284699">
            <w:pPr>
              <w:spacing w:line="240" w:lineRule="atLeast"/>
              <w:ind w:left="-57" w:right="-57"/>
              <w:rPr>
                <w:sz w:val="24"/>
                <w:szCs w:val="24"/>
              </w:rPr>
            </w:pPr>
            <w:r w:rsidRPr="001316F7">
              <w:rPr>
                <w:sz w:val="24"/>
                <w:szCs w:val="24"/>
              </w:rPr>
              <w:t>Кабинет №3</w:t>
            </w:r>
          </w:p>
        </w:tc>
        <w:tc>
          <w:tcPr>
            <w:tcW w:w="1134" w:type="pct"/>
          </w:tcPr>
          <w:p w:rsidR="0023705E" w:rsidRPr="001316F7" w:rsidRDefault="0023705E" w:rsidP="00284699">
            <w:pPr>
              <w:spacing w:line="240" w:lineRule="atLeast"/>
              <w:ind w:left="-57" w:right="-57"/>
              <w:rPr>
                <w:sz w:val="24"/>
                <w:szCs w:val="24"/>
              </w:rPr>
            </w:pPr>
            <w:r w:rsidRPr="001316F7">
              <w:rPr>
                <w:sz w:val="24"/>
                <w:szCs w:val="24"/>
              </w:rPr>
              <w:t>Входной контроль.</w:t>
            </w:r>
          </w:p>
          <w:p w:rsidR="0023705E" w:rsidRPr="001316F7" w:rsidRDefault="0023705E" w:rsidP="00284699">
            <w:pPr>
              <w:spacing w:line="240" w:lineRule="atLeast"/>
              <w:ind w:left="-57" w:right="-57"/>
              <w:rPr>
                <w:sz w:val="24"/>
                <w:szCs w:val="24"/>
              </w:rPr>
            </w:pPr>
            <w:r w:rsidRPr="001316F7">
              <w:rPr>
                <w:sz w:val="24"/>
                <w:szCs w:val="24"/>
              </w:rPr>
              <w:t xml:space="preserve">Тестирование </w:t>
            </w:r>
          </w:p>
          <w:p w:rsidR="0023705E" w:rsidRPr="001316F7" w:rsidRDefault="0023705E" w:rsidP="00284699">
            <w:pPr>
              <w:spacing w:line="240" w:lineRule="atLeast"/>
              <w:ind w:left="-57" w:right="-57"/>
              <w:rPr>
                <w:sz w:val="24"/>
                <w:szCs w:val="24"/>
              </w:rPr>
            </w:pPr>
            <w:bookmarkStart w:id="31" w:name="_GoBack"/>
            <w:bookmarkEnd w:id="31"/>
          </w:p>
        </w:tc>
      </w:tr>
      <w:tr w:rsidR="0023705E" w:rsidRPr="001316F7">
        <w:trPr>
          <w:trHeight w:val="465"/>
        </w:trPr>
        <w:tc>
          <w:tcPr>
            <w:tcW w:w="233" w:type="pct"/>
            <w:vAlign w:val="center"/>
          </w:tcPr>
          <w:p w:rsidR="0023705E" w:rsidRPr="001316F7" w:rsidRDefault="0023705E" w:rsidP="00284699">
            <w:pPr>
              <w:spacing w:line="240" w:lineRule="atLeast"/>
              <w:ind w:left="-57" w:right="-57"/>
              <w:rPr>
                <w:sz w:val="24"/>
                <w:szCs w:val="24"/>
              </w:rPr>
            </w:pPr>
          </w:p>
        </w:tc>
        <w:tc>
          <w:tcPr>
            <w:tcW w:w="600" w:type="pct"/>
          </w:tcPr>
          <w:p w:rsidR="0023705E" w:rsidRPr="001316F7" w:rsidRDefault="0023705E" w:rsidP="00284699">
            <w:pPr>
              <w:spacing w:line="240" w:lineRule="atLeast"/>
              <w:ind w:left="-57" w:right="-57"/>
              <w:rPr>
                <w:sz w:val="24"/>
                <w:szCs w:val="24"/>
              </w:rPr>
            </w:pP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left="-57" w:right="-57"/>
              <w:rPr>
                <w:sz w:val="24"/>
                <w:szCs w:val="24"/>
                <w:lang w:eastAsia="ar-SA"/>
              </w:rPr>
            </w:pPr>
          </w:p>
        </w:tc>
        <w:tc>
          <w:tcPr>
            <w:tcW w:w="335" w:type="pct"/>
          </w:tcPr>
          <w:p w:rsidR="0023705E" w:rsidRPr="001316F7" w:rsidRDefault="0023705E" w:rsidP="00284699">
            <w:pPr>
              <w:spacing w:line="240" w:lineRule="atLeast"/>
              <w:ind w:left="-57" w:right="-57"/>
              <w:rPr>
                <w:b/>
                <w:bCs/>
                <w:sz w:val="24"/>
                <w:szCs w:val="24"/>
              </w:rPr>
            </w:pPr>
            <w:r w:rsidRPr="001316F7">
              <w:rPr>
                <w:b/>
                <w:bCs/>
                <w:sz w:val="24"/>
                <w:szCs w:val="24"/>
              </w:rPr>
              <w:t>42</w:t>
            </w:r>
          </w:p>
        </w:tc>
        <w:tc>
          <w:tcPr>
            <w:tcW w:w="959" w:type="pct"/>
          </w:tcPr>
          <w:p w:rsidR="0023705E" w:rsidRPr="001316F7" w:rsidRDefault="0023705E" w:rsidP="00284699">
            <w:pPr>
              <w:rPr>
                <w:b/>
                <w:bCs/>
                <w:sz w:val="24"/>
                <w:szCs w:val="24"/>
              </w:rPr>
            </w:pPr>
            <w:r w:rsidRPr="001316F7">
              <w:rPr>
                <w:b/>
                <w:bCs/>
                <w:sz w:val="24"/>
                <w:szCs w:val="24"/>
              </w:rPr>
              <w:t>Театральная игра</w:t>
            </w:r>
          </w:p>
        </w:tc>
        <w:tc>
          <w:tcPr>
            <w:tcW w:w="607" w:type="pct"/>
          </w:tcPr>
          <w:p w:rsidR="0023705E" w:rsidRPr="001316F7" w:rsidRDefault="0023705E" w:rsidP="00284699">
            <w:pPr>
              <w:spacing w:line="240" w:lineRule="atLeast"/>
              <w:ind w:left="-57" w:right="-57"/>
              <w:rPr>
                <w:sz w:val="24"/>
                <w:szCs w:val="24"/>
              </w:rPr>
            </w:pPr>
          </w:p>
        </w:tc>
        <w:tc>
          <w:tcPr>
            <w:tcW w:w="1134" w:type="pct"/>
          </w:tcPr>
          <w:p w:rsidR="0023705E" w:rsidRPr="001316F7" w:rsidRDefault="0023705E" w:rsidP="00284699">
            <w:pPr>
              <w:spacing w:line="240" w:lineRule="atLeast"/>
              <w:ind w:left="-57" w:right="-57"/>
              <w:rPr>
                <w:sz w:val="24"/>
                <w:szCs w:val="24"/>
              </w:rPr>
            </w:pPr>
          </w:p>
        </w:tc>
      </w:tr>
      <w:tr w:rsidR="0023705E" w:rsidRPr="001316F7">
        <w:tc>
          <w:tcPr>
            <w:tcW w:w="233" w:type="pct"/>
            <w:vAlign w:val="center"/>
          </w:tcPr>
          <w:p w:rsidR="0023705E" w:rsidRPr="001316F7" w:rsidRDefault="0023705E" w:rsidP="00284699">
            <w:pPr>
              <w:spacing w:line="240" w:lineRule="atLeast"/>
              <w:ind w:left="-57" w:right="-57"/>
              <w:rPr>
                <w:sz w:val="24"/>
                <w:szCs w:val="24"/>
              </w:rPr>
            </w:pPr>
          </w:p>
        </w:tc>
        <w:tc>
          <w:tcPr>
            <w:tcW w:w="600" w:type="pct"/>
          </w:tcPr>
          <w:p w:rsidR="0023705E" w:rsidRPr="001316F7" w:rsidRDefault="0023705E" w:rsidP="00284699">
            <w:pPr>
              <w:spacing w:line="240" w:lineRule="atLeast"/>
              <w:ind w:left="-57" w:right="-57"/>
              <w:rPr>
                <w:sz w:val="24"/>
                <w:szCs w:val="24"/>
              </w:rPr>
            </w:pP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spacing w:line="240" w:lineRule="atLeast"/>
              <w:ind w:left="-57" w:right="-57"/>
              <w:rPr>
                <w:b/>
                <w:bCs/>
                <w:sz w:val="24"/>
                <w:szCs w:val="24"/>
              </w:rPr>
            </w:pPr>
            <w:r w:rsidRPr="001316F7">
              <w:rPr>
                <w:b/>
                <w:bCs/>
                <w:sz w:val="24"/>
                <w:szCs w:val="24"/>
              </w:rPr>
              <w:t>10</w:t>
            </w:r>
          </w:p>
        </w:tc>
        <w:tc>
          <w:tcPr>
            <w:tcW w:w="959" w:type="pct"/>
          </w:tcPr>
          <w:p w:rsidR="0023705E" w:rsidRPr="001316F7" w:rsidRDefault="0023705E" w:rsidP="00284699">
            <w:pPr>
              <w:rPr>
                <w:i/>
                <w:iCs/>
                <w:sz w:val="24"/>
                <w:szCs w:val="24"/>
              </w:rPr>
            </w:pPr>
            <w:r w:rsidRPr="001316F7">
              <w:rPr>
                <w:b/>
                <w:bCs/>
                <w:i/>
                <w:iCs/>
                <w:sz w:val="24"/>
                <w:szCs w:val="24"/>
              </w:rPr>
              <w:t>«Я и мир»</w:t>
            </w:r>
          </w:p>
        </w:tc>
        <w:tc>
          <w:tcPr>
            <w:tcW w:w="607" w:type="pct"/>
          </w:tcPr>
          <w:p w:rsidR="0023705E" w:rsidRPr="001316F7" w:rsidRDefault="0023705E" w:rsidP="00284699">
            <w:pPr>
              <w:spacing w:line="240" w:lineRule="atLeast"/>
              <w:ind w:left="-57" w:right="-57"/>
              <w:rPr>
                <w:sz w:val="24"/>
                <w:szCs w:val="24"/>
              </w:rPr>
            </w:pPr>
          </w:p>
        </w:tc>
        <w:tc>
          <w:tcPr>
            <w:tcW w:w="1134" w:type="pct"/>
          </w:tcPr>
          <w:p w:rsidR="0023705E" w:rsidRPr="001316F7" w:rsidRDefault="0023705E" w:rsidP="00284699">
            <w:pPr>
              <w:spacing w:line="240" w:lineRule="atLeast"/>
              <w:ind w:left="-57" w:right="-57"/>
              <w:rPr>
                <w:sz w:val="24"/>
                <w:szCs w:val="24"/>
              </w:rPr>
            </w:pPr>
          </w:p>
        </w:tc>
      </w:tr>
      <w:tr w:rsidR="0023705E" w:rsidRPr="001316F7">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2.</w:t>
            </w:r>
          </w:p>
        </w:tc>
        <w:tc>
          <w:tcPr>
            <w:tcW w:w="600" w:type="pct"/>
          </w:tcPr>
          <w:p w:rsidR="0023705E" w:rsidRPr="001316F7" w:rsidRDefault="0023705E" w:rsidP="00284699">
            <w:pPr>
              <w:spacing w:line="240" w:lineRule="atLeast"/>
              <w:ind w:left="-57" w:right="-57"/>
              <w:rPr>
                <w:sz w:val="24"/>
                <w:szCs w:val="24"/>
              </w:rPr>
            </w:pPr>
            <w:r w:rsidRPr="001316F7">
              <w:rPr>
                <w:sz w:val="24"/>
                <w:szCs w:val="24"/>
              </w:rPr>
              <w:t>Сентябрь</w:t>
            </w: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spacing w:line="240" w:lineRule="atLeast"/>
              <w:ind w:left="-57" w:right="-57"/>
              <w:rPr>
                <w:sz w:val="24"/>
                <w:szCs w:val="24"/>
                <w:lang w:eastAsia="ar-SA"/>
              </w:rPr>
            </w:pPr>
            <w:r w:rsidRPr="001316F7">
              <w:rPr>
                <w:sz w:val="24"/>
                <w:szCs w:val="24"/>
                <w:lang w:eastAsia="ar-SA"/>
              </w:rPr>
              <w:t>2</w:t>
            </w:r>
          </w:p>
        </w:tc>
        <w:tc>
          <w:tcPr>
            <w:tcW w:w="959" w:type="pct"/>
          </w:tcPr>
          <w:p w:rsidR="0023705E" w:rsidRPr="001316F7" w:rsidRDefault="0023705E" w:rsidP="00284699">
            <w:pPr>
              <w:pStyle w:val="NoSpacing"/>
              <w:rPr>
                <w:rFonts w:ascii="Times New Roman" w:hAnsi="Times New Roman" w:cs="Times New Roman"/>
                <w:sz w:val="24"/>
                <w:szCs w:val="24"/>
              </w:rPr>
            </w:pPr>
            <w:r w:rsidRPr="001316F7">
              <w:rPr>
                <w:rFonts w:ascii="Times New Roman" w:hAnsi="Times New Roman" w:cs="Times New Roman"/>
                <w:sz w:val="24"/>
                <w:szCs w:val="24"/>
              </w:rPr>
              <w:t xml:space="preserve"> -я наблюдаю мир;</w:t>
            </w:r>
          </w:p>
        </w:tc>
        <w:tc>
          <w:tcPr>
            <w:tcW w:w="607" w:type="pct"/>
          </w:tcPr>
          <w:p w:rsidR="0023705E" w:rsidRPr="001316F7" w:rsidRDefault="0023705E" w:rsidP="00284699">
            <w:pPr>
              <w:spacing w:line="240" w:lineRule="atLeast"/>
              <w:ind w:left="-57" w:right="-57"/>
              <w:rPr>
                <w:sz w:val="24"/>
                <w:szCs w:val="24"/>
              </w:rPr>
            </w:pPr>
            <w:r w:rsidRPr="001316F7">
              <w:rPr>
                <w:sz w:val="24"/>
                <w:szCs w:val="24"/>
              </w:rPr>
              <w:t>Кабинет №3</w:t>
            </w:r>
          </w:p>
        </w:tc>
        <w:tc>
          <w:tcPr>
            <w:tcW w:w="1134" w:type="pct"/>
          </w:tcPr>
          <w:p w:rsidR="0023705E" w:rsidRPr="001316F7" w:rsidRDefault="0023705E" w:rsidP="00284699">
            <w:pPr>
              <w:spacing w:line="240" w:lineRule="atLeast"/>
              <w:ind w:left="-57" w:right="-57"/>
              <w:rPr>
                <w:sz w:val="24"/>
                <w:szCs w:val="24"/>
              </w:rPr>
            </w:pPr>
            <w:r w:rsidRPr="001316F7">
              <w:rPr>
                <w:sz w:val="24"/>
                <w:szCs w:val="24"/>
              </w:rPr>
              <w:t>Творческое задание</w:t>
            </w:r>
          </w:p>
        </w:tc>
      </w:tr>
      <w:tr w:rsidR="0023705E" w:rsidRPr="001316F7">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3.</w:t>
            </w:r>
          </w:p>
        </w:tc>
        <w:tc>
          <w:tcPr>
            <w:tcW w:w="600" w:type="pct"/>
          </w:tcPr>
          <w:p w:rsidR="0023705E" w:rsidRPr="001316F7" w:rsidRDefault="0023705E" w:rsidP="00284699">
            <w:pPr>
              <w:spacing w:line="240" w:lineRule="atLeast"/>
              <w:ind w:left="-57" w:right="-57"/>
              <w:rPr>
                <w:sz w:val="24"/>
                <w:szCs w:val="24"/>
                <w:lang w:val="en-US"/>
              </w:rPr>
            </w:pPr>
            <w:r w:rsidRPr="001316F7">
              <w:rPr>
                <w:sz w:val="24"/>
                <w:szCs w:val="24"/>
                <w:lang w:val="en-US"/>
              </w:rPr>
              <w:t>Сентябрь</w:t>
            </w: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rPr>
                <w:sz w:val="24"/>
                <w:szCs w:val="24"/>
              </w:rPr>
            </w:pPr>
            <w:r w:rsidRPr="001316F7">
              <w:rPr>
                <w:sz w:val="24"/>
                <w:szCs w:val="24"/>
                <w:lang w:eastAsia="ar-SA"/>
              </w:rPr>
              <w:t>2</w:t>
            </w:r>
          </w:p>
        </w:tc>
        <w:tc>
          <w:tcPr>
            <w:tcW w:w="959" w:type="pct"/>
          </w:tcPr>
          <w:p w:rsidR="0023705E" w:rsidRPr="001316F7" w:rsidRDefault="0023705E" w:rsidP="00284699">
            <w:pPr>
              <w:autoSpaceDE w:val="0"/>
              <w:autoSpaceDN w:val="0"/>
              <w:adjustRightInd w:val="0"/>
              <w:spacing w:before="100" w:beforeAutospacing="1" w:after="100" w:afterAutospacing="1"/>
              <w:jc w:val="both"/>
              <w:rPr>
                <w:sz w:val="24"/>
                <w:szCs w:val="24"/>
              </w:rPr>
            </w:pPr>
            <w:r w:rsidRPr="001316F7">
              <w:rPr>
                <w:sz w:val="24"/>
                <w:szCs w:val="24"/>
              </w:rPr>
              <w:t xml:space="preserve"> -я слышу мир;</w:t>
            </w:r>
          </w:p>
        </w:tc>
        <w:tc>
          <w:tcPr>
            <w:tcW w:w="607" w:type="pct"/>
          </w:tcPr>
          <w:p w:rsidR="0023705E" w:rsidRPr="001316F7" w:rsidRDefault="0023705E" w:rsidP="00284699">
            <w:pPr>
              <w:spacing w:line="240" w:lineRule="atLeast"/>
              <w:ind w:left="-57" w:right="-57"/>
              <w:rPr>
                <w:sz w:val="24"/>
                <w:szCs w:val="24"/>
              </w:rPr>
            </w:pPr>
            <w:r w:rsidRPr="001316F7">
              <w:rPr>
                <w:sz w:val="24"/>
                <w:szCs w:val="24"/>
              </w:rPr>
              <w:t>Кабинет №3</w:t>
            </w:r>
          </w:p>
        </w:tc>
        <w:tc>
          <w:tcPr>
            <w:tcW w:w="1134" w:type="pct"/>
          </w:tcPr>
          <w:p w:rsidR="0023705E" w:rsidRPr="001316F7" w:rsidRDefault="0023705E" w:rsidP="00284699">
            <w:pPr>
              <w:spacing w:line="240" w:lineRule="atLeast"/>
              <w:ind w:left="-57" w:right="-57"/>
              <w:rPr>
                <w:sz w:val="24"/>
                <w:szCs w:val="24"/>
              </w:rPr>
            </w:pPr>
            <w:r w:rsidRPr="001316F7">
              <w:rPr>
                <w:sz w:val="24"/>
                <w:szCs w:val="24"/>
              </w:rPr>
              <w:t>Творческое задание</w:t>
            </w:r>
          </w:p>
        </w:tc>
      </w:tr>
      <w:tr w:rsidR="0023705E" w:rsidRPr="001316F7">
        <w:trPr>
          <w:trHeight w:val="701"/>
        </w:trPr>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4.</w:t>
            </w:r>
          </w:p>
        </w:tc>
        <w:tc>
          <w:tcPr>
            <w:tcW w:w="600" w:type="pct"/>
          </w:tcPr>
          <w:p w:rsidR="0023705E" w:rsidRPr="001316F7" w:rsidRDefault="0023705E" w:rsidP="00284699">
            <w:pPr>
              <w:spacing w:line="240" w:lineRule="atLeast"/>
              <w:ind w:left="-57" w:right="-57"/>
              <w:rPr>
                <w:sz w:val="24"/>
                <w:szCs w:val="24"/>
                <w:lang w:val="en-US"/>
              </w:rPr>
            </w:pPr>
            <w:r w:rsidRPr="001316F7">
              <w:rPr>
                <w:sz w:val="24"/>
                <w:szCs w:val="24"/>
                <w:lang w:val="en-US"/>
              </w:rPr>
              <w:t>Сентябрь</w:t>
            </w: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rPr>
                <w:sz w:val="24"/>
                <w:szCs w:val="24"/>
              </w:rPr>
            </w:pPr>
          </w:p>
        </w:tc>
        <w:tc>
          <w:tcPr>
            <w:tcW w:w="335" w:type="pct"/>
          </w:tcPr>
          <w:p w:rsidR="0023705E" w:rsidRPr="001316F7" w:rsidRDefault="0023705E" w:rsidP="00284699">
            <w:pPr>
              <w:rPr>
                <w:sz w:val="24"/>
                <w:szCs w:val="24"/>
              </w:rPr>
            </w:pPr>
            <w:r w:rsidRPr="001316F7">
              <w:rPr>
                <w:sz w:val="24"/>
                <w:szCs w:val="24"/>
                <w:lang w:eastAsia="ar-SA"/>
              </w:rPr>
              <w:t>2</w:t>
            </w:r>
          </w:p>
        </w:tc>
        <w:tc>
          <w:tcPr>
            <w:tcW w:w="959" w:type="pct"/>
          </w:tcPr>
          <w:p w:rsidR="0023705E" w:rsidRPr="001316F7" w:rsidRDefault="0023705E" w:rsidP="00284699">
            <w:pPr>
              <w:autoSpaceDE w:val="0"/>
              <w:autoSpaceDN w:val="0"/>
              <w:adjustRightInd w:val="0"/>
              <w:spacing w:before="100" w:beforeAutospacing="1" w:after="100" w:afterAutospacing="1"/>
              <w:jc w:val="both"/>
              <w:rPr>
                <w:sz w:val="24"/>
                <w:szCs w:val="24"/>
              </w:rPr>
            </w:pPr>
            <w:r w:rsidRPr="001316F7">
              <w:rPr>
                <w:sz w:val="24"/>
                <w:szCs w:val="24"/>
              </w:rPr>
              <w:t xml:space="preserve"> -я осязаю мир;</w:t>
            </w:r>
          </w:p>
        </w:tc>
        <w:tc>
          <w:tcPr>
            <w:tcW w:w="607" w:type="pct"/>
          </w:tcPr>
          <w:p w:rsidR="0023705E" w:rsidRPr="001316F7" w:rsidRDefault="0023705E" w:rsidP="00284699">
            <w:pPr>
              <w:spacing w:line="240" w:lineRule="atLeast"/>
              <w:ind w:left="-57" w:right="-57"/>
              <w:rPr>
                <w:sz w:val="24"/>
                <w:szCs w:val="24"/>
              </w:rPr>
            </w:pPr>
            <w:r w:rsidRPr="001316F7">
              <w:rPr>
                <w:sz w:val="24"/>
                <w:szCs w:val="24"/>
              </w:rPr>
              <w:t>Кабинет №3</w:t>
            </w:r>
          </w:p>
        </w:tc>
        <w:tc>
          <w:tcPr>
            <w:tcW w:w="1134" w:type="pct"/>
          </w:tcPr>
          <w:p w:rsidR="0023705E" w:rsidRPr="001316F7" w:rsidRDefault="0023705E" w:rsidP="00284699">
            <w:pPr>
              <w:spacing w:line="240" w:lineRule="atLeast"/>
              <w:ind w:left="-57" w:right="-57"/>
              <w:rPr>
                <w:sz w:val="24"/>
                <w:szCs w:val="24"/>
              </w:rPr>
            </w:pPr>
            <w:r w:rsidRPr="001316F7">
              <w:rPr>
                <w:sz w:val="24"/>
                <w:szCs w:val="24"/>
              </w:rPr>
              <w:t>Творческое задание</w:t>
            </w:r>
          </w:p>
        </w:tc>
      </w:tr>
      <w:tr w:rsidR="0023705E" w:rsidRPr="001316F7">
        <w:trPr>
          <w:trHeight w:val="1339"/>
        </w:trPr>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5.</w:t>
            </w:r>
          </w:p>
        </w:tc>
        <w:tc>
          <w:tcPr>
            <w:tcW w:w="600" w:type="pct"/>
          </w:tcPr>
          <w:p w:rsidR="0023705E" w:rsidRPr="001316F7" w:rsidRDefault="0023705E" w:rsidP="00284699">
            <w:pPr>
              <w:spacing w:line="240" w:lineRule="atLeast"/>
              <w:ind w:left="-57" w:right="-57"/>
              <w:rPr>
                <w:sz w:val="24"/>
                <w:szCs w:val="24"/>
              </w:rPr>
            </w:pPr>
            <w:r w:rsidRPr="001316F7">
              <w:rPr>
                <w:sz w:val="24"/>
                <w:szCs w:val="24"/>
              </w:rPr>
              <w:t>Октябрь</w:t>
            </w: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right="-57"/>
              <w:rPr>
                <w:sz w:val="24"/>
                <w:szCs w:val="24"/>
              </w:rPr>
            </w:pPr>
          </w:p>
        </w:tc>
        <w:tc>
          <w:tcPr>
            <w:tcW w:w="335" w:type="pct"/>
          </w:tcPr>
          <w:p w:rsidR="0023705E" w:rsidRPr="001316F7" w:rsidRDefault="0023705E" w:rsidP="00284699">
            <w:pPr>
              <w:rPr>
                <w:sz w:val="24"/>
                <w:szCs w:val="24"/>
              </w:rPr>
            </w:pPr>
            <w:r w:rsidRPr="001316F7">
              <w:rPr>
                <w:sz w:val="24"/>
                <w:szCs w:val="24"/>
                <w:lang w:eastAsia="ar-SA"/>
              </w:rPr>
              <w:t>2</w:t>
            </w:r>
          </w:p>
        </w:tc>
        <w:tc>
          <w:tcPr>
            <w:tcW w:w="959" w:type="pct"/>
          </w:tcPr>
          <w:p w:rsidR="0023705E" w:rsidRPr="001316F7" w:rsidRDefault="0023705E" w:rsidP="00284699">
            <w:pPr>
              <w:rPr>
                <w:sz w:val="24"/>
                <w:szCs w:val="24"/>
              </w:rPr>
            </w:pPr>
            <w:r w:rsidRPr="001316F7">
              <w:rPr>
                <w:rStyle w:val="Emphasis"/>
                <w:i w:val="0"/>
                <w:iCs w:val="0"/>
                <w:sz w:val="24"/>
                <w:szCs w:val="24"/>
              </w:rPr>
              <w:t>Язык жестов</w:t>
            </w:r>
            <w:r w:rsidRPr="001316F7">
              <w:rPr>
                <w:rStyle w:val="Heading3Char"/>
                <w:i/>
                <w:iCs/>
                <w:sz w:val="24"/>
                <w:szCs w:val="24"/>
                <w:lang w:val="ru-RU"/>
              </w:rPr>
              <w:t>,</w:t>
            </w:r>
            <w:r w:rsidRPr="001316F7">
              <w:rPr>
                <w:rStyle w:val="Heading3Char"/>
                <w:b w:val="0"/>
                <w:bCs w:val="0"/>
                <w:sz w:val="24"/>
                <w:szCs w:val="24"/>
                <w:lang w:val="ru-RU"/>
              </w:rPr>
              <w:t>движений и чувств</w:t>
            </w:r>
            <w:r w:rsidRPr="001316F7">
              <w:rPr>
                <w:sz w:val="24"/>
                <w:szCs w:val="24"/>
              </w:rPr>
              <w:t xml:space="preserve"> (эмоции)</w:t>
            </w:r>
          </w:p>
        </w:tc>
        <w:tc>
          <w:tcPr>
            <w:tcW w:w="607" w:type="pct"/>
          </w:tcPr>
          <w:p w:rsidR="0023705E" w:rsidRPr="001316F7" w:rsidRDefault="0023705E" w:rsidP="00284699">
            <w:pPr>
              <w:spacing w:line="240" w:lineRule="atLeast"/>
              <w:ind w:left="-57" w:right="-57"/>
              <w:rPr>
                <w:sz w:val="24"/>
                <w:szCs w:val="24"/>
              </w:rPr>
            </w:pPr>
            <w:r w:rsidRPr="001316F7">
              <w:rPr>
                <w:sz w:val="24"/>
                <w:szCs w:val="24"/>
              </w:rPr>
              <w:t>Кабинет №3</w:t>
            </w:r>
          </w:p>
        </w:tc>
        <w:tc>
          <w:tcPr>
            <w:tcW w:w="1134" w:type="pct"/>
          </w:tcPr>
          <w:p w:rsidR="0023705E" w:rsidRPr="001316F7" w:rsidRDefault="0023705E" w:rsidP="00284699">
            <w:pPr>
              <w:spacing w:line="240" w:lineRule="atLeast"/>
              <w:ind w:left="-57" w:right="-57"/>
              <w:rPr>
                <w:sz w:val="24"/>
                <w:szCs w:val="24"/>
              </w:rPr>
            </w:pPr>
            <w:r w:rsidRPr="001316F7">
              <w:rPr>
                <w:sz w:val="24"/>
                <w:szCs w:val="24"/>
              </w:rPr>
              <w:t>Творческое задание</w:t>
            </w:r>
          </w:p>
        </w:tc>
      </w:tr>
      <w:tr w:rsidR="0023705E" w:rsidRPr="001316F7">
        <w:trPr>
          <w:trHeight w:val="1339"/>
        </w:trPr>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6.</w:t>
            </w:r>
          </w:p>
        </w:tc>
        <w:tc>
          <w:tcPr>
            <w:tcW w:w="600" w:type="pct"/>
          </w:tcPr>
          <w:p w:rsidR="0023705E" w:rsidRPr="001316F7" w:rsidRDefault="0023705E" w:rsidP="00284699">
            <w:pPr>
              <w:spacing w:line="240" w:lineRule="atLeast"/>
              <w:ind w:left="-57" w:right="-57"/>
              <w:rPr>
                <w:sz w:val="24"/>
                <w:szCs w:val="24"/>
              </w:rPr>
            </w:pPr>
            <w:r w:rsidRPr="001316F7">
              <w:rPr>
                <w:sz w:val="24"/>
                <w:szCs w:val="24"/>
              </w:rPr>
              <w:t>Октябрь</w:t>
            </w: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rPr>
                <w:sz w:val="24"/>
                <w:szCs w:val="24"/>
              </w:rPr>
            </w:pPr>
            <w:r w:rsidRPr="001316F7">
              <w:rPr>
                <w:sz w:val="24"/>
                <w:szCs w:val="24"/>
                <w:lang w:eastAsia="ar-SA"/>
              </w:rPr>
              <w:t>2</w:t>
            </w:r>
          </w:p>
        </w:tc>
        <w:tc>
          <w:tcPr>
            <w:tcW w:w="959" w:type="pct"/>
          </w:tcPr>
          <w:p w:rsidR="0023705E" w:rsidRPr="001316F7" w:rsidRDefault="0023705E" w:rsidP="00284699">
            <w:pPr>
              <w:rPr>
                <w:sz w:val="24"/>
                <w:szCs w:val="24"/>
              </w:rPr>
            </w:pPr>
            <w:r w:rsidRPr="001316F7">
              <w:rPr>
                <w:rStyle w:val="Emphasis"/>
                <w:i w:val="0"/>
                <w:iCs w:val="0"/>
                <w:sz w:val="24"/>
                <w:szCs w:val="24"/>
              </w:rPr>
              <w:t>Язык жестов</w:t>
            </w:r>
            <w:r w:rsidRPr="001316F7">
              <w:rPr>
                <w:rStyle w:val="Heading3Char"/>
                <w:i/>
                <w:iCs/>
                <w:sz w:val="24"/>
                <w:szCs w:val="24"/>
                <w:lang w:val="ru-RU"/>
              </w:rPr>
              <w:t>,</w:t>
            </w:r>
            <w:r w:rsidRPr="001316F7">
              <w:rPr>
                <w:rStyle w:val="Heading3Char"/>
                <w:b w:val="0"/>
                <w:bCs w:val="0"/>
                <w:sz w:val="24"/>
                <w:szCs w:val="24"/>
                <w:lang w:val="ru-RU"/>
              </w:rPr>
              <w:t>движений и чувств</w:t>
            </w:r>
            <w:r w:rsidRPr="001316F7">
              <w:rPr>
                <w:sz w:val="24"/>
                <w:szCs w:val="24"/>
              </w:rPr>
              <w:t xml:space="preserve"> (эмоции)</w:t>
            </w:r>
          </w:p>
        </w:tc>
        <w:tc>
          <w:tcPr>
            <w:tcW w:w="607" w:type="pct"/>
          </w:tcPr>
          <w:p w:rsidR="0023705E" w:rsidRPr="001316F7" w:rsidRDefault="0023705E" w:rsidP="00284699">
            <w:pPr>
              <w:spacing w:line="240" w:lineRule="atLeast"/>
              <w:ind w:left="-57" w:right="-57"/>
              <w:rPr>
                <w:sz w:val="24"/>
                <w:szCs w:val="24"/>
              </w:rPr>
            </w:pPr>
            <w:r w:rsidRPr="001316F7">
              <w:rPr>
                <w:sz w:val="24"/>
                <w:szCs w:val="24"/>
              </w:rPr>
              <w:t>Кабинет №3</w:t>
            </w:r>
          </w:p>
        </w:tc>
        <w:tc>
          <w:tcPr>
            <w:tcW w:w="1134" w:type="pct"/>
          </w:tcPr>
          <w:p w:rsidR="0023705E" w:rsidRPr="001316F7" w:rsidRDefault="0023705E" w:rsidP="00284699">
            <w:pPr>
              <w:spacing w:line="240" w:lineRule="atLeast"/>
              <w:ind w:left="-57" w:right="-57"/>
              <w:rPr>
                <w:sz w:val="24"/>
                <w:szCs w:val="24"/>
              </w:rPr>
            </w:pPr>
            <w:r w:rsidRPr="001316F7">
              <w:rPr>
                <w:sz w:val="24"/>
                <w:szCs w:val="24"/>
              </w:rPr>
              <w:t>Творческое задание</w:t>
            </w:r>
          </w:p>
        </w:tc>
      </w:tr>
      <w:tr w:rsidR="0023705E" w:rsidRPr="001316F7">
        <w:tc>
          <w:tcPr>
            <w:tcW w:w="233" w:type="pct"/>
            <w:vAlign w:val="center"/>
          </w:tcPr>
          <w:p w:rsidR="0023705E" w:rsidRPr="001316F7" w:rsidRDefault="0023705E" w:rsidP="00284699">
            <w:pPr>
              <w:spacing w:line="240" w:lineRule="atLeast"/>
              <w:ind w:left="-57" w:right="-57"/>
              <w:rPr>
                <w:sz w:val="24"/>
                <w:szCs w:val="24"/>
              </w:rPr>
            </w:pPr>
          </w:p>
        </w:tc>
        <w:tc>
          <w:tcPr>
            <w:tcW w:w="600" w:type="pct"/>
          </w:tcPr>
          <w:p w:rsidR="0023705E" w:rsidRPr="001316F7" w:rsidRDefault="0023705E" w:rsidP="00284699">
            <w:pPr>
              <w:spacing w:line="240" w:lineRule="atLeast"/>
              <w:ind w:left="-57" w:right="-57"/>
              <w:rPr>
                <w:sz w:val="24"/>
                <w:szCs w:val="24"/>
              </w:rPr>
            </w:pPr>
          </w:p>
        </w:tc>
        <w:tc>
          <w:tcPr>
            <w:tcW w:w="455" w:type="pct"/>
          </w:tcPr>
          <w:p w:rsidR="0023705E" w:rsidRPr="001316F7" w:rsidRDefault="0023705E" w:rsidP="00284699">
            <w:pPr>
              <w:spacing w:line="240" w:lineRule="atLeast"/>
              <w:ind w:left="-57" w:right="-57"/>
              <w:rPr>
                <w:sz w:val="24"/>
                <w:szCs w:val="24"/>
                <w:lang w:val="en-US"/>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rPr>
                <w:b/>
                <w:bCs/>
                <w:sz w:val="24"/>
                <w:szCs w:val="24"/>
                <w:lang w:val="en-US"/>
              </w:rPr>
            </w:pPr>
            <w:r w:rsidRPr="001316F7">
              <w:rPr>
                <w:b/>
                <w:bCs/>
                <w:sz w:val="24"/>
                <w:szCs w:val="24"/>
                <w:lang w:val="en-US"/>
              </w:rPr>
              <w:t>12</w:t>
            </w:r>
          </w:p>
        </w:tc>
        <w:tc>
          <w:tcPr>
            <w:tcW w:w="959" w:type="pct"/>
          </w:tcPr>
          <w:p w:rsidR="0023705E" w:rsidRPr="001316F7" w:rsidRDefault="0023705E" w:rsidP="00284699">
            <w:pPr>
              <w:pStyle w:val="ListParagraph"/>
              <w:ind w:left="0"/>
              <w:rPr>
                <w:rFonts w:ascii="Times New Roman" w:hAnsi="Times New Roman" w:cs="Times New Roman"/>
                <w:b/>
                <w:bCs/>
                <w:sz w:val="24"/>
                <w:szCs w:val="24"/>
              </w:rPr>
            </w:pPr>
            <w:r w:rsidRPr="001316F7">
              <w:rPr>
                <w:rFonts w:ascii="Times New Roman" w:hAnsi="Times New Roman" w:cs="Times New Roman"/>
                <w:b/>
                <w:bCs/>
                <w:sz w:val="24"/>
                <w:szCs w:val="24"/>
              </w:rPr>
              <w:t>«Я и мир предметов»</w:t>
            </w:r>
          </w:p>
        </w:tc>
        <w:tc>
          <w:tcPr>
            <w:tcW w:w="607" w:type="pct"/>
          </w:tcPr>
          <w:p w:rsidR="0023705E" w:rsidRPr="001316F7" w:rsidRDefault="0023705E" w:rsidP="00284699">
            <w:pPr>
              <w:spacing w:line="240" w:lineRule="atLeast"/>
              <w:ind w:left="-57" w:right="-57"/>
              <w:rPr>
                <w:sz w:val="24"/>
                <w:szCs w:val="24"/>
              </w:rPr>
            </w:pPr>
          </w:p>
        </w:tc>
        <w:tc>
          <w:tcPr>
            <w:tcW w:w="1134" w:type="pct"/>
          </w:tcPr>
          <w:p w:rsidR="0023705E" w:rsidRPr="001316F7" w:rsidRDefault="0023705E" w:rsidP="00284699">
            <w:pPr>
              <w:spacing w:line="240" w:lineRule="atLeast"/>
              <w:ind w:left="-57" w:right="-57"/>
              <w:rPr>
                <w:sz w:val="24"/>
                <w:szCs w:val="24"/>
              </w:rPr>
            </w:pPr>
          </w:p>
        </w:tc>
      </w:tr>
      <w:tr w:rsidR="0023705E" w:rsidRPr="001316F7">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7.</w:t>
            </w:r>
          </w:p>
        </w:tc>
        <w:tc>
          <w:tcPr>
            <w:tcW w:w="600" w:type="pct"/>
          </w:tcPr>
          <w:p w:rsidR="0023705E" w:rsidRPr="001316F7" w:rsidRDefault="0023705E" w:rsidP="00284699">
            <w:pPr>
              <w:spacing w:line="240" w:lineRule="atLeast"/>
              <w:ind w:left="-57" w:right="-57"/>
              <w:rPr>
                <w:sz w:val="24"/>
                <w:szCs w:val="24"/>
              </w:rPr>
            </w:pPr>
            <w:r w:rsidRPr="001316F7">
              <w:rPr>
                <w:sz w:val="24"/>
                <w:szCs w:val="24"/>
              </w:rPr>
              <w:t>Октябрь</w:t>
            </w: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rPr>
                <w:sz w:val="24"/>
                <w:szCs w:val="24"/>
              </w:rPr>
            </w:pPr>
            <w:r w:rsidRPr="001316F7">
              <w:rPr>
                <w:sz w:val="24"/>
                <w:szCs w:val="24"/>
                <w:lang w:eastAsia="ar-SA"/>
              </w:rPr>
              <w:t>2</w:t>
            </w:r>
          </w:p>
        </w:tc>
        <w:tc>
          <w:tcPr>
            <w:tcW w:w="959" w:type="pct"/>
          </w:tcPr>
          <w:p w:rsidR="0023705E" w:rsidRPr="001316F7" w:rsidRDefault="0023705E" w:rsidP="00284699">
            <w:pPr>
              <w:autoSpaceDE w:val="0"/>
              <w:autoSpaceDN w:val="0"/>
              <w:adjustRightInd w:val="0"/>
              <w:spacing w:before="100" w:beforeAutospacing="1" w:after="100" w:afterAutospacing="1"/>
              <w:jc w:val="both"/>
              <w:rPr>
                <w:sz w:val="24"/>
                <w:szCs w:val="24"/>
              </w:rPr>
            </w:pPr>
            <w:r w:rsidRPr="001316F7">
              <w:rPr>
                <w:sz w:val="24"/>
                <w:szCs w:val="24"/>
              </w:rPr>
              <w:t>- я - предмет</w:t>
            </w:r>
          </w:p>
        </w:tc>
        <w:tc>
          <w:tcPr>
            <w:tcW w:w="607" w:type="pct"/>
          </w:tcPr>
          <w:p w:rsidR="0023705E" w:rsidRPr="001316F7" w:rsidRDefault="0023705E" w:rsidP="00284699">
            <w:pPr>
              <w:spacing w:line="240" w:lineRule="atLeast"/>
              <w:ind w:left="-57" w:right="-57"/>
              <w:rPr>
                <w:sz w:val="24"/>
                <w:szCs w:val="24"/>
              </w:rPr>
            </w:pPr>
            <w:r w:rsidRPr="001316F7">
              <w:rPr>
                <w:sz w:val="24"/>
                <w:szCs w:val="24"/>
              </w:rPr>
              <w:t>Кабинет №3</w:t>
            </w:r>
          </w:p>
        </w:tc>
        <w:tc>
          <w:tcPr>
            <w:tcW w:w="1134" w:type="pct"/>
          </w:tcPr>
          <w:p w:rsidR="0023705E" w:rsidRPr="001316F7" w:rsidRDefault="0023705E" w:rsidP="00284699">
            <w:pPr>
              <w:spacing w:line="240" w:lineRule="atLeast"/>
              <w:ind w:left="-57" w:right="-57"/>
              <w:rPr>
                <w:sz w:val="24"/>
                <w:szCs w:val="24"/>
              </w:rPr>
            </w:pPr>
            <w:r w:rsidRPr="001316F7">
              <w:rPr>
                <w:sz w:val="24"/>
                <w:szCs w:val="24"/>
              </w:rPr>
              <w:t>Творческое задание</w:t>
            </w:r>
          </w:p>
        </w:tc>
      </w:tr>
      <w:tr w:rsidR="0023705E" w:rsidRPr="001316F7">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8.</w:t>
            </w:r>
          </w:p>
        </w:tc>
        <w:tc>
          <w:tcPr>
            <w:tcW w:w="600" w:type="pct"/>
          </w:tcPr>
          <w:p w:rsidR="0023705E" w:rsidRPr="001316F7" w:rsidRDefault="0023705E" w:rsidP="00284699">
            <w:pPr>
              <w:spacing w:line="240" w:lineRule="atLeast"/>
              <w:ind w:left="-57" w:right="-57"/>
              <w:rPr>
                <w:sz w:val="24"/>
                <w:szCs w:val="24"/>
              </w:rPr>
            </w:pPr>
            <w:r w:rsidRPr="001316F7">
              <w:rPr>
                <w:sz w:val="24"/>
                <w:szCs w:val="24"/>
              </w:rPr>
              <w:t>Октябрь</w:t>
            </w: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rPr>
                <w:sz w:val="24"/>
                <w:szCs w:val="24"/>
              </w:rPr>
            </w:pPr>
            <w:r w:rsidRPr="001316F7">
              <w:rPr>
                <w:sz w:val="24"/>
                <w:szCs w:val="24"/>
                <w:lang w:eastAsia="ar-SA"/>
              </w:rPr>
              <w:t>2</w:t>
            </w:r>
          </w:p>
        </w:tc>
        <w:tc>
          <w:tcPr>
            <w:tcW w:w="959" w:type="pct"/>
          </w:tcPr>
          <w:p w:rsidR="0023705E" w:rsidRPr="001316F7" w:rsidRDefault="0023705E" w:rsidP="00284699">
            <w:pPr>
              <w:autoSpaceDE w:val="0"/>
              <w:autoSpaceDN w:val="0"/>
              <w:adjustRightInd w:val="0"/>
              <w:spacing w:before="100" w:beforeAutospacing="1" w:after="100" w:afterAutospacing="1"/>
              <w:jc w:val="both"/>
              <w:rPr>
                <w:sz w:val="24"/>
                <w:szCs w:val="24"/>
              </w:rPr>
            </w:pPr>
            <w:r w:rsidRPr="001316F7">
              <w:rPr>
                <w:sz w:val="24"/>
                <w:szCs w:val="24"/>
              </w:rPr>
              <w:t>предметы принадлежащие мне;</w:t>
            </w:r>
          </w:p>
        </w:tc>
        <w:tc>
          <w:tcPr>
            <w:tcW w:w="607" w:type="pct"/>
          </w:tcPr>
          <w:p w:rsidR="0023705E" w:rsidRPr="001316F7" w:rsidRDefault="0023705E" w:rsidP="00284699">
            <w:pPr>
              <w:spacing w:line="240" w:lineRule="atLeast"/>
              <w:ind w:left="-57" w:right="-57"/>
              <w:rPr>
                <w:sz w:val="24"/>
                <w:szCs w:val="24"/>
              </w:rPr>
            </w:pPr>
            <w:r w:rsidRPr="001316F7">
              <w:rPr>
                <w:sz w:val="24"/>
                <w:szCs w:val="24"/>
              </w:rPr>
              <w:t>Кабинет №3</w:t>
            </w:r>
          </w:p>
        </w:tc>
        <w:tc>
          <w:tcPr>
            <w:tcW w:w="1134" w:type="pct"/>
          </w:tcPr>
          <w:p w:rsidR="0023705E" w:rsidRPr="001316F7" w:rsidRDefault="0023705E" w:rsidP="00284699">
            <w:pPr>
              <w:spacing w:line="240" w:lineRule="atLeast"/>
              <w:ind w:left="-57" w:right="-57"/>
              <w:rPr>
                <w:sz w:val="24"/>
                <w:szCs w:val="24"/>
              </w:rPr>
            </w:pPr>
            <w:r w:rsidRPr="001316F7">
              <w:rPr>
                <w:sz w:val="24"/>
                <w:szCs w:val="24"/>
              </w:rPr>
              <w:t>Творческое задание</w:t>
            </w:r>
          </w:p>
        </w:tc>
      </w:tr>
      <w:tr w:rsidR="0023705E" w:rsidRPr="001316F7">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9.</w:t>
            </w:r>
          </w:p>
        </w:tc>
        <w:tc>
          <w:tcPr>
            <w:tcW w:w="600" w:type="pct"/>
          </w:tcPr>
          <w:p w:rsidR="0023705E" w:rsidRPr="001316F7" w:rsidRDefault="0023705E" w:rsidP="00284699">
            <w:pPr>
              <w:spacing w:line="240" w:lineRule="atLeast"/>
              <w:ind w:left="-57" w:right="-57"/>
              <w:rPr>
                <w:sz w:val="24"/>
                <w:szCs w:val="24"/>
              </w:rPr>
            </w:pPr>
            <w:r w:rsidRPr="001316F7">
              <w:rPr>
                <w:sz w:val="24"/>
                <w:szCs w:val="24"/>
              </w:rPr>
              <w:t>Октябрь</w:t>
            </w: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rPr>
                <w:sz w:val="24"/>
                <w:szCs w:val="24"/>
              </w:rPr>
            </w:pPr>
            <w:r w:rsidRPr="001316F7">
              <w:rPr>
                <w:sz w:val="24"/>
                <w:szCs w:val="24"/>
                <w:lang w:eastAsia="ar-SA"/>
              </w:rPr>
              <w:t>2</w:t>
            </w:r>
          </w:p>
        </w:tc>
        <w:tc>
          <w:tcPr>
            <w:tcW w:w="959" w:type="pct"/>
          </w:tcPr>
          <w:p w:rsidR="0023705E" w:rsidRPr="001316F7" w:rsidRDefault="0023705E" w:rsidP="00284699">
            <w:pPr>
              <w:rPr>
                <w:rStyle w:val="Emphasis"/>
                <w:i w:val="0"/>
                <w:iCs w:val="0"/>
                <w:sz w:val="24"/>
                <w:szCs w:val="24"/>
              </w:rPr>
            </w:pPr>
            <w:r>
              <w:rPr>
                <w:sz w:val="24"/>
                <w:szCs w:val="24"/>
              </w:rPr>
              <w:t>предмет в мо</w:t>
            </w:r>
            <w:r w:rsidRPr="001316F7">
              <w:rPr>
                <w:sz w:val="24"/>
                <w:szCs w:val="24"/>
              </w:rPr>
              <w:t>ем доме</w:t>
            </w:r>
          </w:p>
        </w:tc>
        <w:tc>
          <w:tcPr>
            <w:tcW w:w="607" w:type="pct"/>
          </w:tcPr>
          <w:p w:rsidR="0023705E" w:rsidRPr="001316F7" w:rsidRDefault="0023705E" w:rsidP="00284699">
            <w:pPr>
              <w:spacing w:line="240" w:lineRule="atLeast"/>
              <w:ind w:left="-57" w:right="-57"/>
              <w:rPr>
                <w:sz w:val="24"/>
                <w:szCs w:val="24"/>
              </w:rPr>
            </w:pPr>
            <w:r w:rsidRPr="001316F7">
              <w:rPr>
                <w:sz w:val="24"/>
                <w:szCs w:val="24"/>
              </w:rPr>
              <w:t>Кабинет №3</w:t>
            </w:r>
          </w:p>
        </w:tc>
        <w:tc>
          <w:tcPr>
            <w:tcW w:w="1134" w:type="pct"/>
          </w:tcPr>
          <w:p w:rsidR="0023705E" w:rsidRPr="001316F7" w:rsidRDefault="0023705E" w:rsidP="00284699">
            <w:pPr>
              <w:spacing w:line="240" w:lineRule="atLeast"/>
              <w:ind w:left="-57" w:right="-57"/>
              <w:rPr>
                <w:sz w:val="24"/>
                <w:szCs w:val="24"/>
              </w:rPr>
            </w:pPr>
            <w:r w:rsidRPr="001316F7">
              <w:rPr>
                <w:sz w:val="24"/>
                <w:szCs w:val="24"/>
              </w:rPr>
              <w:t>Творческое задание</w:t>
            </w:r>
          </w:p>
        </w:tc>
      </w:tr>
      <w:tr w:rsidR="0023705E" w:rsidRPr="001316F7">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10.</w:t>
            </w:r>
          </w:p>
        </w:tc>
        <w:tc>
          <w:tcPr>
            <w:tcW w:w="600" w:type="pct"/>
          </w:tcPr>
          <w:p w:rsidR="0023705E" w:rsidRPr="001316F7" w:rsidRDefault="0023705E" w:rsidP="00284699">
            <w:pPr>
              <w:rPr>
                <w:sz w:val="24"/>
                <w:szCs w:val="24"/>
              </w:rPr>
            </w:pPr>
            <w:r w:rsidRPr="001316F7">
              <w:rPr>
                <w:sz w:val="24"/>
                <w:szCs w:val="24"/>
              </w:rPr>
              <w:t>Октябрь</w:t>
            </w: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right="-57"/>
              <w:rPr>
                <w:sz w:val="24"/>
                <w:szCs w:val="24"/>
              </w:rPr>
            </w:pPr>
          </w:p>
        </w:tc>
        <w:tc>
          <w:tcPr>
            <w:tcW w:w="335" w:type="pct"/>
          </w:tcPr>
          <w:p w:rsidR="0023705E" w:rsidRPr="001316F7" w:rsidRDefault="0023705E" w:rsidP="00284699">
            <w:pPr>
              <w:rPr>
                <w:sz w:val="24"/>
                <w:szCs w:val="24"/>
              </w:rPr>
            </w:pPr>
            <w:r w:rsidRPr="001316F7">
              <w:rPr>
                <w:sz w:val="24"/>
                <w:szCs w:val="24"/>
                <w:lang w:eastAsia="ar-SA"/>
              </w:rPr>
              <w:t>2</w:t>
            </w:r>
          </w:p>
        </w:tc>
        <w:tc>
          <w:tcPr>
            <w:tcW w:w="959" w:type="pct"/>
          </w:tcPr>
          <w:p w:rsidR="0023705E" w:rsidRPr="001316F7" w:rsidRDefault="0023705E" w:rsidP="00284699">
            <w:pPr>
              <w:rPr>
                <w:rStyle w:val="Emphasis"/>
                <w:i w:val="0"/>
                <w:iCs w:val="0"/>
                <w:sz w:val="24"/>
                <w:szCs w:val="24"/>
              </w:rPr>
            </w:pPr>
            <w:r>
              <w:rPr>
                <w:sz w:val="24"/>
                <w:szCs w:val="24"/>
              </w:rPr>
              <w:t>предмет в мо</w:t>
            </w:r>
            <w:r w:rsidRPr="001316F7">
              <w:rPr>
                <w:sz w:val="24"/>
                <w:szCs w:val="24"/>
              </w:rPr>
              <w:t>ем доме</w:t>
            </w:r>
          </w:p>
        </w:tc>
        <w:tc>
          <w:tcPr>
            <w:tcW w:w="607" w:type="pct"/>
          </w:tcPr>
          <w:p w:rsidR="0023705E" w:rsidRPr="001316F7" w:rsidRDefault="0023705E" w:rsidP="00284699">
            <w:pPr>
              <w:spacing w:line="240" w:lineRule="atLeast"/>
              <w:ind w:left="-57" w:right="-57"/>
              <w:rPr>
                <w:sz w:val="24"/>
                <w:szCs w:val="24"/>
              </w:rPr>
            </w:pPr>
            <w:r w:rsidRPr="001316F7">
              <w:rPr>
                <w:sz w:val="24"/>
                <w:szCs w:val="24"/>
              </w:rPr>
              <w:t>Кабинет №3</w:t>
            </w:r>
          </w:p>
        </w:tc>
        <w:tc>
          <w:tcPr>
            <w:tcW w:w="1134" w:type="pct"/>
          </w:tcPr>
          <w:p w:rsidR="0023705E" w:rsidRPr="001316F7" w:rsidRDefault="0023705E" w:rsidP="00284699">
            <w:pPr>
              <w:spacing w:line="240" w:lineRule="atLeast"/>
              <w:ind w:left="-57" w:right="-57"/>
              <w:rPr>
                <w:sz w:val="24"/>
                <w:szCs w:val="24"/>
              </w:rPr>
            </w:pPr>
            <w:r w:rsidRPr="001316F7">
              <w:rPr>
                <w:sz w:val="24"/>
                <w:szCs w:val="24"/>
              </w:rPr>
              <w:t>Творческое задание</w:t>
            </w:r>
          </w:p>
        </w:tc>
      </w:tr>
      <w:tr w:rsidR="0023705E" w:rsidRPr="001316F7">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11.</w:t>
            </w:r>
          </w:p>
        </w:tc>
        <w:tc>
          <w:tcPr>
            <w:tcW w:w="600" w:type="pct"/>
          </w:tcPr>
          <w:p w:rsidR="0023705E" w:rsidRPr="001316F7" w:rsidRDefault="0023705E" w:rsidP="00284699">
            <w:pPr>
              <w:rPr>
                <w:sz w:val="24"/>
                <w:szCs w:val="24"/>
              </w:rPr>
            </w:pPr>
            <w:r w:rsidRPr="001316F7">
              <w:rPr>
                <w:sz w:val="24"/>
                <w:szCs w:val="24"/>
              </w:rPr>
              <w:t>Октябрь</w:t>
            </w: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rPr>
                <w:sz w:val="24"/>
                <w:szCs w:val="24"/>
              </w:rPr>
            </w:pPr>
            <w:r w:rsidRPr="001316F7">
              <w:rPr>
                <w:sz w:val="24"/>
                <w:szCs w:val="24"/>
                <w:lang w:eastAsia="ar-SA"/>
              </w:rPr>
              <w:t>2</w:t>
            </w:r>
          </w:p>
        </w:tc>
        <w:tc>
          <w:tcPr>
            <w:tcW w:w="959" w:type="pct"/>
          </w:tcPr>
          <w:p w:rsidR="0023705E" w:rsidRPr="001316F7" w:rsidRDefault="0023705E" w:rsidP="00284699">
            <w:pPr>
              <w:rPr>
                <w:rStyle w:val="Emphasis"/>
                <w:i w:val="0"/>
                <w:iCs w:val="0"/>
                <w:sz w:val="24"/>
                <w:szCs w:val="24"/>
              </w:rPr>
            </w:pPr>
            <w:r w:rsidRPr="001316F7">
              <w:rPr>
                <w:sz w:val="24"/>
                <w:szCs w:val="24"/>
              </w:rPr>
              <w:t>предмет улиц, городов.</w:t>
            </w:r>
          </w:p>
        </w:tc>
        <w:tc>
          <w:tcPr>
            <w:tcW w:w="607" w:type="pct"/>
          </w:tcPr>
          <w:p w:rsidR="0023705E" w:rsidRPr="001316F7" w:rsidRDefault="0023705E" w:rsidP="00284699">
            <w:pPr>
              <w:spacing w:line="240" w:lineRule="atLeast"/>
              <w:ind w:left="-57" w:right="-57"/>
              <w:rPr>
                <w:sz w:val="24"/>
                <w:szCs w:val="24"/>
              </w:rPr>
            </w:pPr>
            <w:r w:rsidRPr="001316F7">
              <w:rPr>
                <w:sz w:val="24"/>
                <w:szCs w:val="24"/>
              </w:rPr>
              <w:t>Кабинет №3</w:t>
            </w:r>
          </w:p>
        </w:tc>
        <w:tc>
          <w:tcPr>
            <w:tcW w:w="1134" w:type="pct"/>
          </w:tcPr>
          <w:p w:rsidR="0023705E" w:rsidRPr="001316F7" w:rsidRDefault="0023705E" w:rsidP="00284699">
            <w:pPr>
              <w:spacing w:line="240" w:lineRule="atLeast"/>
              <w:ind w:left="-57" w:right="-57"/>
              <w:rPr>
                <w:sz w:val="24"/>
                <w:szCs w:val="24"/>
              </w:rPr>
            </w:pPr>
            <w:r w:rsidRPr="001316F7">
              <w:rPr>
                <w:sz w:val="24"/>
                <w:szCs w:val="24"/>
              </w:rPr>
              <w:t>Творческое задание</w:t>
            </w:r>
          </w:p>
        </w:tc>
      </w:tr>
      <w:tr w:rsidR="0023705E" w:rsidRPr="001316F7">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12.</w:t>
            </w:r>
          </w:p>
        </w:tc>
        <w:tc>
          <w:tcPr>
            <w:tcW w:w="600" w:type="pct"/>
          </w:tcPr>
          <w:p w:rsidR="0023705E" w:rsidRPr="001316F7" w:rsidRDefault="0023705E" w:rsidP="00284699">
            <w:pPr>
              <w:rPr>
                <w:sz w:val="24"/>
                <w:szCs w:val="24"/>
              </w:rPr>
            </w:pPr>
            <w:r w:rsidRPr="001316F7">
              <w:rPr>
                <w:sz w:val="24"/>
                <w:szCs w:val="24"/>
              </w:rPr>
              <w:t>Октябрь</w:t>
            </w: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rPr>
                <w:sz w:val="24"/>
                <w:szCs w:val="24"/>
              </w:rPr>
            </w:pPr>
            <w:r w:rsidRPr="001316F7">
              <w:rPr>
                <w:sz w:val="24"/>
                <w:szCs w:val="24"/>
                <w:lang w:eastAsia="ar-SA"/>
              </w:rPr>
              <w:t>2</w:t>
            </w:r>
          </w:p>
        </w:tc>
        <w:tc>
          <w:tcPr>
            <w:tcW w:w="959" w:type="pct"/>
          </w:tcPr>
          <w:p w:rsidR="0023705E" w:rsidRPr="001316F7" w:rsidRDefault="0023705E" w:rsidP="00284699">
            <w:pPr>
              <w:rPr>
                <w:rStyle w:val="Emphasis"/>
                <w:i w:val="0"/>
                <w:iCs w:val="0"/>
                <w:sz w:val="24"/>
                <w:szCs w:val="24"/>
              </w:rPr>
            </w:pPr>
            <w:r w:rsidRPr="001316F7">
              <w:rPr>
                <w:sz w:val="24"/>
                <w:szCs w:val="24"/>
              </w:rPr>
              <w:t>предмет улиц, городов.</w:t>
            </w:r>
          </w:p>
        </w:tc>
        <w:tc>
          <w:tcPr>
            <w:tcW w:w="607" w:type="pct"/>
          </w:tcPr>
          <w:p w:rsidR="0023705E" w:rsidRPr="001316F7" w:rsidRDefault="0023705E" w:rsidP="00284699">
            <w:pPr>
              <w:spacing w:line="240" w:lineRule="atLeast"/>
              <w:ind w:left="-57" w:right="-57"/>
              <w:rPr>
                <w:sz w:val="24"/>
                <w:szCs w:val="24"/>
              </w:rPr>
            </w:pPr>
            <w:r w:rsidRPr="001316F7">
              <w:rPr>
                <w:sz w:val="24"/>
                <w:szCs w:val="24"/>
              </w:rPr>
              <w:t>Кабинет №3</w:t>
            </w:r>
          </w:p>
        </w:tc>
        <w:tc>
          <w:tcPr>
            <w:tcW w:w="1134" w:type="pct"/>
          </w:tcPr>
          <w:p w:rsidR="0023705E" w:rsidRPr="001316F7" w:rsidRDefault="0023705E" w:rsidP="00284699">
            <w:pPr>
              <w:spacing w:line="240" w:lineRule="atLeast"/>
              <w:ind w:left="-57" w:right="-57"/>
              <w:rPr>
                <w:sz w:val="24"/>
                <w:szCs w:val="24"/>
              </w:rPr>
            </w:pPr>
            <w:r w:rsidRPr="001316F7">
              <w:rPr>
                <w:sz w:val="24"/>
                <w:szCs w:val="24"/>
              </w:rPr>
              <w:t>Творческое задание</w:t>
            </w:r>
          </w:p>
        </w:tc>
      </w:tr>
      <w:tr w:rsidR="0023705E" w:rsidRPr="001316F7">
        <w:trPr>
          <w:trHeight w:val="612"/>
        </w:trPr>
        <w:tc>
          <w:tcPr>
            <w:tcW w:w="233" w:type="pct"/>
            <w:vAlign w:val="center"/>
          </w:tcPr>
          <w:p w:rsidR="0023705E" w:rsidRPr="001316F7" w:rsidRDefault="0023705E" w:rsidP="00284699">
            <w:pPr>
              <w:spacing w:line="240" w:lineRule="atLeast"/>
              <w:ind w:left="-57" w:right="-57"/>
              <w:rPr>
                <w:sz w:val="24"/>
                <w:szCs w:val="24"/>
                <w:lang w:val="en-US"/>
              </w:rPr>
            </w:pPr>
          </w:p>
        </w:tc>
        <w:tc>
          <w:tcPr>
            <w:tcW w:w="600" w:type="pct"/>
          </w:tcPr>
          <w:p w:rsidR="0023705E" w:rsidRPr="001316F7" w:rsidRDefault="0023705E" w:rsidP="00284699">
            <w:pPr>
              <w:rPr>
                <w:sz w:val="24"/>
                <w:szCs w:val="24"/>
              </w:rPr>
            </w:pPr>
            <w:r w:rsidRPr="001316F7">
              <w:rPr>
                <w:sz w:val="24"/>
                <w:szCs w:val="24"/>
              </w:rPr>
              <w:t>Октябрь</w:t>
            </w:r>
          </w:p>
        </w:tc>
        <w:tc>
          <w:tcPr>
            <w:tcW w:w="455" w:type="pct"/>
          </w:tcPr>
          <w:p w:rsidR="0023705E" w:rsidRPr="001316F7" w:rsidRDefault="0023705E" w:rsidP="00284699">
            <w:pPr>
              <w:spacing w:line="240" w:lineRule="atLeast"/>
              <w:ind w:left="-57" w:right="-57"/>
              <w:rPr>
                <w:sz w:val="24"/>
                <w:szCs w:val="24"/>
                <w:lang w:val="en-US"/>
              </w:rPr>
            </w:pPr>
          </w:p>
        </w:tc>
        <w:tc>
          <w:tcPr>
            <w:tcW w:w="677" w:type="pct"/>
          </w:tcPr>
          <w:p w:rsidR="0023705E" w:rsidRPr="001316F7" w:rsidRDefault="0023705E" w:rsidP="00284699">
            <w:pPr>
              <w:spacing w:line="240" w:lineRule="atLeast"/>
              <w:ind w:right="-57"/>
              <w:rPr>
                <w:sz w:val="24"/>
                <w:szCs w:val="24"/>
              </w:rPr>
            </w:pPr>
          </w:p>
        </w:tc>
        <w:tc>
          <w:tcPr>
            <w:tcW w:w="335" w:type="pct"/>
          </w:tcPr>
          <w:p w:rsidR="0023705E" w:rsidRPr="001316F7" w:rsidRDefault="0023705E" w:rsidP="00284699">
            <w:pPr>
              <w:rPr>
                <w:sz w:val="24"/>
                <w:szCs w:val="24"/>
              </w:rPr>
            </w:pPr>
          </w:p>
        </w:tc>
        <w:tc>
          <w:tcPr>
            <w:tcW w:w="959" w:type="pct"/>
          </w:tcPr>
          <w:p w:rsidR="0023705E" w:rsidRPr="001316F7" w:rsidRDefault="0023705E" w:rsidP="00284699">
            <w:pPr>
              <w:rPr>
                <w:rStyle w:val="Emphasis"/>
                <w:i w:val="0"/>
                <w:iCs w:val="0"/>
                <w:sz w:val="24"/>
                <w:szCs w:val="24"/>
              </w:rPr>
            </w:pPr>
            <w:r w:rsidRPr="001316F7">
              <w:rPr>
                <w:b/>
                <w:bCs/>
                <w:i/>
                <w:iCs/>
                <w:sz w:val="24"/>
                <w:szCs w:val="24"/>
              </w:rPr>
              <w:t>«Я и мир литературного творчества»</w:t>
            </w:r>
          </w:p>
        </w:tc>
        <w:tc>
          <w:tcPr>
            <w:tcW w:w="607" w:type="pct"/>
          </w:tcPr>
          <w:p w:rsidR="0023705E" w:rsidRPr="001316F7" w:rsidRDefault="0023705E" w:rsidP="00284699">
            <w:pPr>
              <w:spacing w:line="240" w:lineRule="atLeast"/>
              <w:ind w:left="-57" w:right="-57"/>
              <w:rPr>
                <w:sz w:val="24"/>
                <w:szCs w:val="24"/>
              </w:rPr>
            </w:pPr>
          </w:p>
        </w:tc>
        <w:tc>
          <w:tcPr>
            <w:tcW w:w="1134" w:type="pct"/>
          </w:tcPr>
          <w:p w:rsidR="0023705E" w:rsidRPr="001316F7" w:rsidRDefault="0023705E" w:rsidP="00284699">
            <w:pPr>
              <w:spacing w:line="240" w:lineRule="atLeast"/>
              <w:ind w:left="-57" w:right="-57"/>
              <w:rPr>
                <w:sz w:val="24"/>
                <w:szCs w:val="24"/>
              </w:rPr>
            </w:pPr>
          </w:p>
        </w:tc>
      </w:tr>
      <w:tr w:rsidR="0023705E" w:rsidRPr="001316F7">
        <w:trPr>
          <w:trHeight w:val="1374"/>
        </w:trPr>
        <w:tc>
          <w:tcPr>
            <w:tcW w:w="233" w:type="pct"/>
            <w:vAlign w:val="center"/>
          </w:tcPr>
          <w:p w:rsidR="0023705E" w:rsidRPr="001316F7" w:rsidRDefault="0023705E" w:rsidP="00284699">
            <w:pPr>
              <w:spacing w:line="240" w:lineRule="atLeast"/>
              <w:ind w:left="-57" w:right="-57"/>
              <w:rPr>
                <w:sz w:val="24"/>
                <w:szCs w:val="24"/>
              </w:rPr>
            </w:pPr>
          </w:p>
        </w:tc>
        <w:tc>
          <w:tcPr>
            <w:tcW w:w="600" w:type="pct"/>
          </w:tcPr>
          <w:p w:rsidR="0023705E" w:rsidRPr="001316F7" w:rsidRDefault="0023705E" w:rsidP="00284699">
            <w:pPr>
              <w:rPr>
                <w:sz w:val="24"/>
                <w:szCs w:val="24"/>
              </w:rPr>
            </w:pPr>
            <w:r w:rsidRPr="001316F7">
              <w:rPr>
                <w:sz w:val="24"/>
                <w:szCs w:val="24"/>
              </w:rPr>
              <w:t>Октябрь</w:t>
            </w: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rPr>
                <w:sz w:val="24"/>
                <w:szCs w:val="24"/>
              </w:rPr>
            </w:pPr>
            <w:r w:rsidRPr="001316F7">
              <w:rPr>
                <w:sz w:val="24"/>
                <w:szCs w:val="24"/>
                <w:lang w:eastAsia="ar-SA"/>
              </w:rPr>
              <w:t>2</w:t>
            </w:r>
          </w:p>
        </w:tc>
        <w:tc>
          <w:tcPr>
            <w:tcW w:w="959" w:type="pct"/>
          </w:tcPr>
          <w:p w:rsidR="0023705E" w:rsidRPr="001316F7" w:rsidRDefault="0023705E" w:rsidP="00284699">
            <w:pPr>
              <w:pStyle w:val="NoSpacing"/>
              <w:rPr>
                <w:rFonts w:ascii="Times New Roman" w:hAnsi="Times New Roman" w:cs="Times New Roman"/>
                <w:sz w:val="24"/>
                <w:szCs w:val="24"/>
              </w:rPr>
            </w:pPr>
            <w:r w:rsidRPr="001316F7">
              <w:rPr>
                <w:rFonts w:ascii="Times New Roman" w:hAnsi="Times New Roman" w:cs="Times New Roman"/>
                <w:sz w:val="24"/>
                <w:szCs w:val="24"/>
              </w:rPr>
              <w:t>- мир обряда;</w:t>
            </w:r>
          </w:p>
        </w:tc>
        <w:tc>
          <w:tcPr>
            <w:tcW w:w="607" w:type="pct"/>
          </w:tcPr>
          <w:p w:rsidR="0023705E" w:rsidRPr="001316F7" w:rsidRDefault="0023705E" w:rsidP="00284699">
            <w:pPr>
              <w:spacing w:line="240" w:lineRule="atLeast"/>
              <w:ind w:left="-57" w:right="-57"/>
              <w:rPr>
                <w:sz w:val="24"/>
                <w:szCs w:val="24"/>
              </w:rPr>
            </w:pPr>
            <w:r w:rsidRPr="001316F7">
              <w:rPr>
                <w:sz w:val="24"/>
                <w:szCs w:val="24"/>
              </w:rPr>
              <w:t>Кабинет №3</w:t>
            </w:r>
          </w:p>
        </w:tc>
        <w:tc>
          <w:tcPr>
            <w:tcW w:w="1134" w:type="pct"/>
          </w:tcPr>
          <w:p w:rsidR="0023705E" w:rsidRPr="001316F7" w:rsidRDefault="0023705E" w:rsidP="00284699">
            <w:pPr>
              <w:jc w:val="center"/>
              <w:rPr>
                <w:sz w:val="24"/>
                <w:szCs w:val="24"/>
              </w:rPr>
            </w:pPr>
            <w:r w:rsidRPr="001316F7">
              <w:rPr>
                <w:sz w:val="24"/>
                <w:szCs w:val="24"/>
              </w:rPr>
              <w:t>Творческое задание наблюдение.</w:t>
            </w:r>
          </w:p>
        </w:tc>
      </w:tr>
      <w:tr w:rsidR="0023705E" w:rsidRPr="001316F7">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14.</w:t>
            </w:r>
          </w:p>
        </w:tc>
        <w:tc>
          <w:tcPr>
            <w:tcW w:w="600" w:type="pct"/>
          </w:tcPr>
          <w:p w:rsidR="0023705E" w:rsidRPr="001316F7" w:rsidRDefault="0023705E" w:rsidP="00284699">
            <w:pPr>
              <w:spacing w:line="240" w:lineRule="atLeast"/>
              <w:ind w:left="-57" w:right="-57"/>
              <w:rPr>
                <w:sz w:val="24"/>
                <w:szCs w:val="24"/>
              </w:rPr>
            </w:pPr>
            <w:r w:rsidRPr="001316F7">
              <w:rPr>
                <w:sz w:val="24"/>
                <w:szCs w:val="24"/>
              </w:rPr>
              <w:t>Ноябрь</w:t>
            </w: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rPr>
                <w:sz w:val="24"/>
                <w:szCs w:val="24"/>
              </w:rPr>
            </w:pPr>
            <w:r w:rsidRPr="001316F7">
              <w:rPr>
                <w:sz w:val="24"/>
                <w:szCs w:val="24"/>
                <w:lang w:eastAsia="ar-SA"/>
              </w:rPr>
              <w:t>2</w:t>
            </w:r>
          </w:p>
        </w:tc>
        <w:tc>
          <w:tcPr>
            <w:tcW w:w="959" w:type="pct"/>
          </w:tcPr>
          <w:p w:rsidR="0023705E" w:rsidRPr="001316F7" w:rsidRDefault="0023705E" w:rsidP="00284699">
            <w:pPr>
              <w:pStyle w:val="NoSpacing"/>
              <w:rPr>
                <w:rFonts w:ascii="Times New Roman" w:hAnsi="Times New Roman" w:cs="Times New Roman"/>
                <w:sz w:val="24"/>
                <w:szCs w:val="24"/>
              </w:rPr>
            </w:pPr>
            <w:r w:rsidRPr="001316F7">
              <w:rPr>
                <w:rFonts w:ascii="Times New Roman" w:hAnsi="Times New Roman" w:cs="Times New Roman"/>
                <w:sz w:val="24"/>
                <w:szCs w:val="24"/>
              </w:rPr>
              <w:t>- мир фольклора;</w:t>
            </w:r>
          </w:p>
        </w:tc>
        <w:tc>
          <w:tcPr>
            <w:tcW w:w="607" w:type="pct"/>
          </w:tcPr>
          <w:p w:rsidR="0023705E" w:rsidRPr="001316F7" w:rsidRDefault="0023705E" w:rsidP="00284699">
            <w:pPr>
              <w:spacing w:line="240" w:lineRule="atLeast"/>
              <w:ind w:left="-57" w:right="-57"/>
              <w:rPr>
                <w:sz w:val="24"/>
                <w:szCs w:val="24"/>
              </w:rPr>
            </w:pPr>
            <w:r w:rsidRPr="001316F7">
              <w:rPr>
                <w:sz w:val="24"/>
                <w:szCs w:val="24"/>
              </w:rPr>
              <w:t>Кабинет №3</w:t>
            </w:r>
          </w:p>
        </w:tc>
        <w:tc>
          <w:tcPr>
            <w:tcW w:w="1134" w:type="pct"/>
          </w:tcPr>
          <w:p w:rsidR="0023705E" w:rsidRPr="001316F7" w:rsidRDefault="0023705E" w:rsidP="00284699">
            <w:pPr>
              <w:rPr>
                <w:sz w:val="24"/>
                <w:szCs w:val="24"/>
              </w:rPr>
            </w:pPr>
            <w:r w:rsidRPr="001316F7">
              <w:rPr>
                <w:sz w:val="24"/>
                <w:szCs w:val="24"/>
              </w:rPr>
              <w:t>Творческое задание наблюдение.</w:t>
            </w:r>
          </w:p>
        </w:tc>
      </w:tr>
      <w:tr w:rsidR="0023705E" w:rsidRPr="001316F7">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15.</w:t>
            </w:r>
          </w:p>
        </w:tc>
        <w:tc>
          <w:tcPr>
            <w:tcW w:w="600" w:type="pct"/>
          </w:tcPr>
          <w:p w:rsidR="0023705E" w:rsidRPr="001316F7" w:rsidRDefault="0023705E" w:rsidP="00284699">
            <w:pPr>
              <w:spacing w:line="240" w:lineRule="atLeast"/>
              <w:ind w:left="-57" w:right="-57"/>
              <w:rPr>
                <w:sz w:val="24"/>
                <w:szCs w:val="24"/>
                <w:lang w:val="en-US"/>
              </w:rPr>
            </w:pPr>
            <w:r w:rsidRPr="001316F7">
              <w:rPr>
                <w:sz w:val="24"/>
                <w:szCs w:val="24"/>
                <w:lang w:val="en-US"/>
              </w:rPr>
              <w:t>Ноябрь</w:t>
            </w: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rPr>
                <w:sz w:val="24"/>
                <w:szCs w:val="24"/>
              </w:rPr>
            </w:pPr>
            <w:r w:rsidRPr="001316F7">
              <w:rPr>
                <w:sz w:val="24"/>
                <w:szCs w:val="24"/>
                <w:lang w:eastAsia="ar-SA"/>
              </w:rPr>
              <w:t>2</w:t>
            </w:r>
          </w:p>
        </w:tc>
        <w:tc>
          <w:tcPr>
            <w:tcW w:w="959" w:type="pct"/>
          </w:tcPr>
          <w:p w:rsidR="0023705E" w:rsidRPr="001316F7" w:rsidRDefault="0023705E" w:rsidP="00284699">
            <w:pPr>
              <w:autoSpaceDE w:val="0"/>
              <w:autoSpaceDN w:val="0"/>
              <w:adjustRightInd w:val="0"/>
              <w:spacing w:before="100" w:beforeAutospacing="1" w:after="100" w:afterAutospacing="1"/>
              <w:jc w:val="both"/>
              <w:rPr>
                <w:sz w:val="24"/>
                <w:szCs w:val="24"/>
              </w:rPr>
            </w:pPr>
            <w:r w:rsidRPr="001316F7">
              <w:rPr>
                <w:sz w:val="24"/>
                <w:szCs w:val="24"/>
              </w:rPr>
              <w:t>-мир художественного произведения.</w:t>
            </w:r>
          </w:p>
        </w:tc>
        <w:tc>
          <w:tcPr>
            <w:tcW w:w="607" w:type="pct"/>
          </w:tcPr>
          <w:p w:rsidR="0023705E" w:rsidRPr="001316F7" w:rsidRDefault="0023705E" w:rsidP="00284699">
            <w:pPr>
              <w:spacing w:line="240" w:lineRule="atLeast"/>
              <w:ind w:left="-57" w:right="-57"/>
              <w:rPr>
                <w:sz w:val="24"/>
                <w:szCs w:val="24"/>
              </w:rPr>
            </w:pPr>
            <w:r w:rsidRPr="001316F7">
              <w:rPr>
                <w:sz w:val="24"/>
                <w:szCs w:val="24"/>
              </w:rPr>
              <w:t>Кабинет №3</w:t>
            </w:r>
          </w:p>
        </w:tc>
        <w:tc>
          <w:tcPr>
            <w:tcW w:w="1134" w:type="pct"/>
          </w:tcPr>
          <w:p w:rsidR="0023705E" w:rsidRPr="001316F7" w:rsidRDefault="0023705E" w:rsidP="00284699">
            <w:pPr>
              <w:rPr>
                <w:sz w:val="24"/>
                <w:szCs w:val="24"/>
              </w:rPr>
            </w:pPr>
            <w:r w:rsidRPr="001316F7">
              <w:rPr>
                <w:sz w:val="24"/>
                <w:szCs w:val="24"/>
              </w:rPr>
              <w:t>Этюд</w:t>
            </w:r>
          </w:p>
        </w:tc>
      </w:tr>
      <w:tr w:rsidR="0023705E" w:rsidRPr="001316F7">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16.</w:t>
            </w:r>
          </w:p>
        </w:tc>
        <w:tc>
          <w:tcPr>
            <w:tcW w:w="600" w:type="pct"/>
          </w:tcPr>
          <w:p w:rsidR="0023705E" w:rsidRPr="001316F7" w:rsidRDefault="0023705E" w:rsidP="00284699">
            <w:pPr>
              <w:spacing w:line="240" w:lineRule="atLeast"/>
              <w:ind w:left="-57" w:right="-57"/>
              <w:rPr>
                <w:sz w:val="24"/>
                <w:szCs w:val="24"/>
                <w:lang w:val="en-US"/>
              </w:rPr>
            </w:pPr>
            <w:r w:rsidRPr="001316F7">
              <w:rPr>
                <w:sz w:val="24"/>
                <w:szCs w:val="24"/>
                <w:lang w:val="en-US"/>
              </w:rPr>
              <w:t>Ноябрь</w:t>
            </w: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rPr>
                <w:sz w:val="24"/>
                <w:szCs w:val="24"/>
              </w:rPr>
            </w:pPr>
            <w:r w:rsidRPr="001316F7">
              <w:rPr>
                <w:sz w:val="24"/>
                <w:szCs w:val="24"/>
                <w:lang w:eastAsia="ar-SA"/>
              </w:rPr>
              <w:t>2</w:t>
            </w:r>
          </w:p>
        </w:tc>
        <w:tc>
          <w:tcPr>
            <w:tcW w:w="959" w:type="pct"/>
          </w:tcPr>
          <w:p w:rsidR="0023705E" w:rsidRPr="001316F7" w:rsidRDefault="0023705E" w:rsidP="00284699">
            <w:pPr>
              <w:autoSpaceDE w:val="0"/>
              <w:autoSpaceDN w:val="0"/>
              <w:adjustRightInd w:val="0"/>
              <w:spacing w:before="100" w:beforeAutospacing="1" w:after="100" w:afterAutospacing="1"/>
              <w:jc w:val="both"/>
              <w:rPr>
                <w:sz w:val="24"/>
                <w:szCs w:val="24"/>
              </w:rPr>
            </w:pPr>
            <w:r w:rsidRPr="001316F7">
              <w:rPr>
                <w:sz w:val="24"/>
                <w:szCs w:val="24"/>
              </w:rPr>
              <w:t>-мир художественного произведения.</w:t>
            </w:r>
          </w:p>
        </w:tc>
        <w:tc>
          <w:tcPr>
            <w:tcW w:w="607" w:type="pct"/>
          </w:tcPr>
          <w:p w:rsidR="0023705E" w:rsidRPr="001316F7" w:rsidRDefault="0023705E" w:rsidP="00284699">
            <w:pPr>
              <w:spacing w:line="240" w:lineRule="atLeast"/>
              <w:ind w:left="-57" w:right="-57"/>
              <w:rPr>
                <w:sz w:val="24"/>
                <w:szCs w:val="24"/>
              </w:rPr>
            </w:pPr>
            <w:r w:rsidRPr="001316F7">
              <w:rPr>
                <w:sz w:val="24"/>
                <w:szCs w:val="24"/>
              </w:rPr>
              <w:t>Кабинет №3</w:t>
            </w:r>
          </w:p>
        </w:tc>
        <w:tc>
          <w:tcPr>
            <w:tcW w:w="1134" w:type="pct"/>
          </w:tcPr>
          <w:p w:rsidR="0023705E" w:rsidRPr="001316F7" w:rsidRDefault="0023705E" w:rsidP="00284699">
            <w:pPr>
              <w:rPr>
                <w:sz w:val="24"/>
                <w:szCs w:val="24"/>
              </w:rPr>
            </w:pPr>
            <w:r w:rsidRPr="001316F7">
              <w:rPr>
                <w:sz w:val="24"/>
                <w:szCs w:val="24"/>
              </w:rPr>
              <w:t>Этюд</w:t>
            </w:r>
          </w:p>
        </w:tc>
      </w:tr>
      <w:tr w:rsidR="0023705E" w:rsidRPr="001316F7">
        <w:tc>
          <w:tcPr>
            <w:tcW w:w="233" w:type="pct"/>
            <w:vAlign w:val="center"/>
          </w:tcPr>
          <w:p w:rsidR="0023705E" w:rsidRPr="001316F7" w:rsidRDefault="0023705E" w:rsidP="00284699">
            <w:pPr>
              <w:spacing w:line="240" w:lineRule="atLeast"/>
              <w:ind w:left="-57" w:right="-57"/>
              <w:rPr>
                <w:sz w:val="24"/>
                <w:szCs w:val="24"/>
              </w:rPr>
            </w:pPr>
          </w:p>
        </w:tc>
        <w:tc>
          <w:tcPr>
            <w:tcW w:w="600" w:type="pct"/>
          </w:tcPr>
          <w:p w:rsidR="0023705E" w:rsidRPr="001316F7" w:rsidRDefault="0023705E" w:rsidP="00284699">
            <w:pPr>
              <w:spacing w:line="240" w:lineRule="atLeast"/>
              <w:ind w:left="-57" w:right="-57"/>
              <w:rPr>
                <w:sz w:val="24"/>
                <w:szCs w:val="24"/>
              </w:rPr>
            </w:pP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rPr>
                <w:b/>
                <w:bCs/>
                <w:sz w:val="24"/>
                <w:szCs w:val="24"/>
              </w:rPr>
            </w:pPr>
            <w:r w:rsidRPr="001316F7">
              <w:rPr>
                <w:b/>
                <w:bCs/>
                <w:sz w:val="24"/>
                <w:szCs w:val="24"/>
                <w:lang w:val="en-US" w:eastAsia="ar-SA"/>
              </w:rPr>
              <w:t>1</w:t>
            </w:r>
            <w:r w:rsidRPr="001316F7">
              <w:rPr>
                <w:b/>
                <w:bCs/>
                <w:sz w:val="24"/>
                <w:szCs w:val="24"/>
                <w:lang w:eastAsia="ar-SA"/>
              </w:rPr>
              <w:t>2</w:t>
            </w:r>
          </w:p>
        </w:tc>
        <w:tc>
          <w:tcPr>
            <w:tcW w:w="959" w:type="pct"/>
          </w:tcPr>
          <w:p w:rsidR="0023705E" w:rsidRPr="001316F7" w:rsidRDefault="0023705E" w:rsidP="00284699">
            <w:pPr>
              <w:autoSpaceDE w:val="0"/>
              <w:autoSpaceDN w:val="0"/>
              <w:adjustRightInd w:val="0"/>
              <w:spacing w:before="100" w:beforeAutospacing="1" w:after="100" w:afterAutospacing="1"/>
              <w:jc w:val="both"/>
              <w:rPr>
                <w:b/>
                <w:bCs/>
                <w:i/>
                <w:iCs/>
                <w:sz w:val="24"/>
                <w:szCs w:val="24"/>
              </w:rPr>
            </w:pPr>
            <w:r w:rsidRPr="001316F7">
              <w:rPr>
                <w:b/>
                <w:bCs/>
                <w:i/>
                <w:iCs/>
                <w:sz w:val="24"/>
                <w:szCs w:val="24"/>
              </w:rPr>
              <w:t>Репетиционно-постановочная работа</w:t>
            </w:r>
          </w:p>
        </w:tc>
        <w:tc>
          <w:tcPr>
            <w:tcW w:w="607" w:type="pct"/>
          </w:tcPr>
          <w:p w:rsidR="0023705E" w:rsidRPr="001316F7" w:rsidRDefault="0023705E" w:rsidP="00284699">
            <w:pPr>
              <w:spacing w:line="240" w:lineRule="atLeast"/>
              <w:ind w:left="-57" w:right="-57"/>
              <w:rPr>
                <w:sz w:val="24"/>
                <w:szCs w:val="24"/>
              </w:rPr>
            </w:pPr>
          </w:p>
        </w:tc>
        <w:tc>
          <w:tcPr>
            <w:tcW w:w="1134" w:type="pct"/>
          </w:tcPr>
          <w:p w:rsidR="0023705E" w:rsidRPr="001316F7" w:rsidRDefault="0023705E" w:rsidP="00284699">
            <w:pPr>
              <w:rPr>
                <w:sz w:val="24"/>
                <w:szCs w:val="24"/>
              </w:rPr>
            </w:pPr>
          </w:p>
        </w:tc>
      </w:tr>
      <w:tr w:rsidR="0023705E" w:rsidRPr="001316F7">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17.</w:t>
            </w:r>
          </w:p>
        </w:tc>
        <w:tc>
          <w:tcPr>
            <w:tcW w:w="600" w:type="pct"/>
          </w:tcPr>
          <w:p w:rsidR="0023705E" w:rsidRPr="001316F7" w:rsidRDefault="0023705E" w:rsidP="00284699">
            <w:pPr>
              <w:spacing w:line="240" w:lineRule="atLeast"/>
              <w:ind w:left="-57" w:right="-57"/>
              <w:rPr>
                <w:sz w:val="24"/>
                <w:szCs w:val="24"/>
              </w:rPr>
            </w:pPr>
            <w:r w:rsidRPr="001316F7">
              <w:rPr>
                <w:sz w:val="24"/>
                <w:szCs w:val="24"/>
              </w:rPr>
              <w:t>Ноябрь</w:t>
            </w: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rPr>
                <w:sz w:val="24"/>
                <w:szCs w:val="24"/>
              </w:rPr>
            </w:pPr>
            <w:r w:rsidRPr="001316F7">
              <w:rPr>
                <w:sz w:val="24"/>
                <w:szCs w:val="24"/>
                <w:lang w:eastAsia="ar-SA"/>
              </w:rPr>
              <w:t>2</w:t>
            </w:r>
          </w:p>
        </w:tc>
        <w:tc>
          <w:tcPr>
            <w:tcW w:w="959" w:type="pct"/>
          </w:tcPr>
          <w:p w:rsidR="0023705E" w:rsidRPr="001316F7" w:rsidRDefault="0023705E" w:rsidP="00284699">
            <w:pPr>
              <w:autoSpaceDE w:val="0"/>
              <w:autoSpaceDN w:val="0"/>
              <w:adjustRightInd w:val="0"/>
              <w:spacing w:before="100" w:beforeAutospacing="1" w:after="100" w:afterAutospacing="1"/>
              <w:jc w:val="both"/>
              <w:rPr>
                <w:sz w:val="24"/>
                <w:szCs w:val="24"/>
              </w:rPr>
            </w:pPr>
            <w:r w:rsidRPr="001316F7">
              <w:rPr>
                <w:sz w:val="24"/>
                <w:szCs w:val="24"/>
              </w:rPr>
              <w:t>Репетиционно-постановочная работа</w:t>
            </w:r>
          </w:p>
        </w:tc>
        <w:tc>
          <w:tcPr>
            <w:tcW w:w="607" w:type="pct"/>
          </w:tcPr>
          <w:p w:rsidR="0023705E" w:rsidRPr="001316F7" w:rsidRDefault="0023705E" w:rsidP="00284699">
            <w:pPr>
              <w:spacing w:line="240" w:lineRule="atLeast"/>
              <w:ind w:left="-57" w:right="-57"/>
              <w:rPr>
                <w:sz w:val="24"/>
                <w:szCs w:val="24"/>
              </w:rPr>
            </w:pPr>
            <w:r w:rsidRPr="001316F7">
              <w:rPr>
                <w:sz w:val="24"/>
                <w:szCs w:val="24"/>
              </w:rPr>
              <w:t>Кабинет №3</w:t>
            </w:r>
          </w:p>
        </w:tc>
        <w:tc>
          <w:tcPr>
            <w:tcW w:w="1134" w:type="pct"/>
          </w:tcPr>
          <w:p w:rsidR="0023705E" w:rsidRPr="001316F7" w:rsidRDefault="0023705E" w:rsidP="00284699">
            <w:pPr>
              <w:rPr>
                <w:sz w:val="24"/>
                <w:szCs w:val="24"/>
              </w:rPr>
            </w:pPr>
            <w:r w:rsidRPr="001316F7">
              <w:rPr>
                <w:sz w:val="24"/>
                <w:szCs w:val="24"/>
              </w:rPr>
              <w:t>Наблюдение,Творческое задание</w:t>
            </w:r>
          </w:p>
          <w:p w:rsidR="0023705E" w:rsidRPr="001316F7" w:rsidRDefault="0023705E" w:rsidP="00284699">
            <w:pPr>
              <w:spacing w:line="240" w:lineRule="atLeast"/>
              <w:ind w:left="-57" w:right="-57"/>
              <w:rPr>
                <w:sz w:val="24"/>
                <w:szCs w:val="24"/>
              </w:rPr>
            </w:pPr>
          </w:p>
        </w:tc>
      </w:tr>
      <w:tr w:rsidR="0023705E" w:rsidRPr="001316F7">
        <w:trPr>
          <w:trHeight w:val="1436"/>
        </w:trPr>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18.</w:t>
            </w:r>
          </w:p>
        </w:tc>
        <w:tc>
          <w:tcPr>
            <w:tcW w:w="600" w:type="pct"/>
          </w:tcPr>
          <w:p w:rsidR="0023705E" w:rsidRPr="001316F7" w:rsidRDefault="0023705E" w:rsidP="00284699">
            <w:pPr>
              <w:spacing w:line="240" w:lineRule="atLeast"/>
              <w:ind w:left="-57" w:right="-57"/>
              <w:rPr>
                <w:sz w:val="24"/>
                <w:szCs w:val="24"/>
              </w:rPr>
            </w:pPr>
            <w:r w:rsidRPr="001316F7">
              <w:rPr>
                <w:sz w:val="24"/>
                <w:szCs w:val="24"/>
              </w:rPr>
              <w:t>Ноябрь</w:t>
            </w: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spacing w:line="240" w:lineRule="atLeast"/>
              <w:ind w:left="-57" w:right="-57"/>
              <w:rPr>
                <w:sz w:val="24"/>
                <w:szCs w:val="24"/>
              </w:rPr>
            </w:pPr>
            <w:r w:rsidRPr="001316F7">
              <w:rPr>
                <w:sz w:val="24"/>
                <w:szCs w:val="24"/>
              </w:rPr>
              <w:t>2</w:t>
            </w:r>
          </w:p>
          <w:p w:rsidR="0023705E" w:rsidRPr="001316F7" w:rsidRDefault="0023705E" w:rsidP="00284699">
            <w:pPr>
              <w:spacing w:line="240" w:lineRule="atLeast"/>
              <w:ind w:left="-57" w:right="-57"/>
              <w:rPr>
                <w:sz w:val="24"/>
                <w:szCs w:val="24"/>
              </w:rPr>
            </w:pPr>
          </w:p>
          <w:p w:rsidR="0023705E" w:rsidRPr="001316F7" w:rsidRDefault="0023705E" w:rsidP="00284699">
            <w:pPr>
              <w:spacing w:line="240" w:lineRule="atLeast"/>
              <w:ind w:left="-57" w:right="-57"/>
              <w:rPr>
                <w:sz w:val="24"/>
                <w:szCs w:val="24"/>
              </w:rPr>
            </w:pPr>
          </w:p>
          <w:p w:rsidR="0023705E" w:rsidRPr="001316F7" w:rsidRDefault="0023705E" w:rsidP="00284699">
            <w:pPr>
              <w:spacing w:line="240" w:lineRule="atLeast"/>
              <w:ind w:left="-57" w:right="-57"/>
              <w:rPr>
                <w:sz w:val="24"/>
                <w:szCs w:val="24"/>
              </w:rPr>
            </w:pPr>
          </w:p>
          <w:p w:rsidR="0023705E" w:rsidRPr="001316F7" w:rsidRDefault="0023705E" w:rsidP="00284699">
            <w:pPr>
              <w:spacing w:line="240" w:lineRule="atLeast"/>
              <w:ind w:left="-57" w:right="-57"/>
              <w:rPr>
                <w:sz w:val="24"/>
                <w:szCs w:val="24"/>
              </w:rPr>
            </w:pPr>
          </w:p>
        </w:tc>
        <w:tc>
          <w:tcPr>
            <w:tcW w:w="959" w:type="pct"/>
          </w:tcPr>
          <w:p w:rsidR="0023705E" w:rsidRPr="001316F7" w:rsidRDefault="0023705E" w:rsidP="00284699">
            <w:pPr>
              <w:autoSpaceDE w:val="0"/>
              <w:autoSpaceDN w:val="0"/>
              <w:adjustRightInd w:val="0"/>
              <w:spacing w:before="100" w:beforeAutospacing="1" w:after="100" w:afterAutospacing="1"/>
              <w:jc w:val="both"/>
              <w:rPr>
                <w:sz w:val="24"/>
                <w:szCs w:val="24"/>
              </w:rPr>
            </w:pPr>
            <w:r w:rsidRPr="001316F7">
              <w:rPr>
                <w:sz w:val="24"/>
                <w:szCs w:val="24"/>
              </w:rPr>
              <w:t>Репетиционно-постановочная работа</w:t>
            </w:r>
          </w:p>
        </w:tc>
        <w:tc>
          <w:tcPr>
            <w:tcW w:w="607" w:type="pct"/>
          </w:tcPr>
          <w:p w:rsidR="0023705E" w:rsidRPr="001316F7" w:rsidRDefault="0023705E" w:rsidP="00284699">
            <w:pPr>
              <w:spacing w:line="240" w:lineRule="atLeast"/>
              <w:ind w:left="-57" w:right="-57"/>
              <w:rPr>
                <w:sz w:val="24"/>
                <w:szCs w:val="24"/>
              </w:rPr>
            </w:pPr>
            <w:r w:rsidRPr="001316F7">
              <w:rPr>
                <w:sz w:val="24"/>
                <w:szCs w:val="24"/>
              </w:rPr>
              <w:t>Кабинет №3</w:t>
            </w:r>
          </w:p>
        </w:tc>
        <w:tc>
          <w:tcPr>
            <w:tcW w:w="1134" w:type="pct"/>
          </w:tcPr>
          <w:p w:rsidR="0023705E" w:rsidRPr="001316F7" w:rsidRDefault="0023705E" w:rsidP="00284699">
            <w:pPr>
              <w:rPr>
                <w:sz w:val="24"/>
                <w:szCs w:val="24"/>
              </w:rPr>
            </w:pPr>
            <w:r w:rsidRPr="001316F7">
              <w:rPr>
                <w:sz w:val="24"/>
                <w:szCs w:val="24"/>
              </w:rPr>
              <w:t>Наблюдение,</w:t>
            </w:r>
          </w:p>
          <w:p w:rsidR="0023705E" w:rsidRPr="001316F7" w:rsidRDefault="0023705E" w:rsidP="00284699">
            <w:pPr>
              <w:rPr>
                <w:sz w:val="24"/>
                <w:szCs w:val="24"/>
              </w:rPr>
            </w:pPr>
            <w:r w:rsidRPr="001316F7">
              <w:rPr>
                <w:sz w:val="24"/>
                <w:szCs w:val="24"/>
              </w:rPr>
              <w:t>Творческое задание</w:t>
            </w:r>
          </w:p>
          <w:p w:rsidR="0023705E" w:rsidRPr="001316F7" w:rsidRDefault="0023705E" w:rsidP="00284699">
            <w:pPr>
              <w:spacing w:line="240" w:lineRule="atLeast"/>
              <w:ind w:left="-57" w:right="-57"/>
              <w:rPr>
                <w:sz w:val="24"/>
                <w:szCs w:val="24"/>
              </w:rPr>
            </w:pPr>
          </w:p>
        </w:tc>
      </w:tr>
      <w:tr w:rsidR="0023705E" w:rsidRPr="001316F7">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19.</w:t>
            </w:r>
          </w:p>
        </w:tc>
        <w:tc>
          <w:tcPr>
            <w:tcW w:w="600" w:type="pct"/>
          </w:tcPr>
          <w:p w:rsidR="0023705E" w:rsidRPr="001316F7" w:rsidRDefault="0023705E" w:rsidP="00284699">
            <w:pPr>
              <w:spacing w:line="240" w:lineRule="atLeast"/>
              <w:ind w:left="-57" w:right="-57"/>
              <w:rPr>
                <w:sz w:val="24"/>
                <w:szCs w:val="24"/>
                <w:lang w:val="en-US"/>
              </w:rPr>
            </w:pPr>
            <w:r w:rsidRPr="001316F7">
              <w:rPr>
                <w:sz w:val="24"/>
                <w:szCs w:val="24"/>
                <w:lang w:val="en-US"/>
              </w:rPr>
              <w:t>Ноябрь</w:t>
            </w: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spacing w:line="240" w:lineRule="atLeast"/>
              <w:ind w:left="-57" w:right="-57"/>
              <w:rPr>
                <w:sz w:val="24"/>
                <w:szCs w:val="24"/>
                <w:lang w:eastAsia="ar-SA"/>
              </w:rPr>
            </w:pPr>
            <w:r w:rsidRPr="001316F7">
              <w:rPr>
                <w:sz w:val="24"/>
                <w:szCs w:val="24"/>
                <w:lang w:eastAsia="ar-SA"/>
              </w:rPr>
              <w:t>2</w:t>
            </w:r>
          </w:p>
          <w:p w:rsidR="0023705E" w:rsidRPr="001316F7" w:rsidRDefault="0023705E" w:rsidP="00284699">
            <w:pPr>
              <w:spacing w:line="240" w:lineRule="atLeast"/>
              <w:ind w:left="-57" w:right="-57"/>
              <w:rPr>
                <w:sz w:val="24"/>
                <w:szCs w:val="24"/>
                <w:lang w:eastAsia="ar-SA"/>
              </w:rPr>
            </w:pPr>
          </w:p>
          <w:p w:rsidR="0023705E" w:rsidRPr="001316F7" w:rsidRDefault="0023705E" w:rsidP="00284699">
            <w:pPr>
              <w:spacing w:line="240" w:lineRule="atLeast"/>
              <w:ind w:left="-57" w:right="-57"/>
              <w:rPr>
                <w:sz w:val="24"/>
                <w:szCs w:val="24"/>
                <w:lang w:eastAsia="ar-SA"/>
              </w:rPr>
            </w:pPr>
          </w:p>
          <w:p w:rsidR="0023705E" w:rsidRPr="001316F7" w:rsidRDefault="0023705E" w:rsidP="00284699">
            <w:pPr>
              <w:spacing w:line="240" w:lineRule="atLeast"/>
              <w:ind w:left="-57" w:right="-57"/>
              <w:rPr>
                <w:sz w:val="24"/>
                <w:szCs w:val="24"/>
                <w:lang w:eastAsia="ar-SA"/>
              </w:rPr>
            </w:pPr>
          </w:p>
        </w:tc>
        <w:tc>
          <w:tcPr>
            <w:tcW w:w="959" w:type="pct"/>
          </w:tcPr>
          <w:p w:rsidR="0023705E" w:rsidRPr="001316F7" w:rsidRDefault="0023705E" w:rsidP="00284699">
            <w:pPr>
              <w:autoSpaceDE w:val="0"/>
              <w:autoSpaceDN w:val="0"/>
              <w:adjustRightInd w:val="0"/>
              <w:spacing w:before="100" w:beforeAutospacing="1" w:after="100" w:afterAutospacing="1"/>
              <w:jc w:val="both"/>
              <w:rPr>
                <w:sz w:val="24"/>
                <w:szCs w:val="24"/>
              </w:rPr>
            </w:pPr>
            <w:r w:rsidRPr="001316F7">
              <w:rPr>
                <w:sz w:val="24"/>
                <w:szCs w:val="24"/>
              </w:rPr>
              <w:t>Репетиционно-постановочная работа</w:t>
            </w:r>
          </w:p>
        </w:tc>
        <w:tc>
          <w:tcPr>
            <w:tcW w:w="607" w:type="pct"/>
          </w:tcPr>
          <w:p w:rsidR="0023705E" w:rsidRPr="001316F7" w:rsidRDefault="0023705E" w:rsidP="00284699">
            <w:pPr>
              <w:spacing w:line="240" w:lineRule="atLeast"/>
              <w:ind w:left="-57" w:right="-57"/>
              <w:rPr>
                <w:sz w:val="24"/>
                <w:szCs w:val="24"/>
              </w:rPr>
            </w:pPr>
            <w:r w:rsidRPr="001316F7">
              <w:rPr>
                <w:sz w:val="24"/>
                <w:szCs w:val="24"/>
              </w:rPr>
              <w:t>Кабинет №3</w:t>
            </w:r>
          </w:p>
        </w:tc>
        <w:tc>
          <w:tcPr>
            <w:tcW w:w="1134" w:type="pct"/>
          </w:tcPr>
          <w:p w:rsidR="0023705E" w:rsidRPr="001316F7" w:rsidRDefault="0023705E" w:rsidP="00284699">
            <w:pPr>
              <w:rPr>
                <w:sz w:val="24"/>
                <w:szCs w:val="24"/>
              </w:rPr>
            </w:pPr>
            <w:r w:rsidRPr="001316F7">
              <w:rPr>
                <w:sz w:val="24"/>
                <w:szCs w:val="24"/>
              </w:rPr>
              <w:t>Наблюдение,</w:t>
            </w:r>
          </w:p>
          <w:p w:rsidR="0023705E" w:rsidRPr="001316F7" w:rsidRDefault="0023705E" w:rsidP="00284699">
            <w:pPr>
              <w:rPr>
                <w:sz w:val="24"/>
                <w:szCs w:val="24"/>
              </w:rPr>
            </w:pPr>
            <w:r w:rsidRPr="001316F7">
              <w:rPr>
                <w:sz w:val="24"/>
                <w:szCs w:val="24"/>
              </w:rPr>
              <w:t>Творческое задание</w:t>
            </w:r>
          </w:p>
          <w:p w:rsidR="0023705E" w:rsidRPr="001316F7" w:rsidRDefault="0023705E" w:rsidP="00284699">
            <w:pPr>
              <w:spacing w:line="240" w:lineRule="atLeast"/>
              <w:ind w:left="-57" w:right="-57"/>
              <w:rPr>
                <w:sz w:val="24"/>
                <w:szCs w:val="24"/>
              </w:rPr>
            </w:pPr>
          </w:p>
        </w:tc>
      </w:tr>
      <w:tr w:rsidR="0023705E" w:rsidRPr="001316F7">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20.</w:t>
            </w:r>
          </w:p>
        </w:tc>
        <w:tc>
          <w:tcPr>
            <w:tcW w:w="600" w:type="pct"/>
          </w:tcPr>
          <w:p w:rsidR="0023705E" w:rsidRPr="001316F7" w:rsidRDefault="0023705E" w:rsidP="00284699">
            <w:pPr>
              <w:rPr>
                <w:sz w:val="24"/>
                <w:szCs w:val="24"/>
              </w:rPr>
            </w:pPr>
            <w:r w:rsidRPr="001316F7">
              <w:rPr>
                <w:sz w:val="24"/>
                <w:szCs w:val="24"/>
              </w:rPr>
              <w:t>Ноябрь</w:t>
            </w: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right="-57"/>
              <w:rPr>
                <w:sz w:val="24"/>
                <w:szCs w:val="24"/>
              </w:rPr>
            </w:pPr>
          </w:p>
        </w:tc>
        <w:tc>
          <w:tcPr>
            <w:tcW w:w="335" w:type="pct"/>
          </w:tcPr>
          <w:p w:rsidR="0023705E" w:rsidRPr="001316F7" w:rsidRDefault="0023705E" w:rsidP="00284699">
            <w:pPr>
              <w:spacing w:line="240" w:lineRule="atLeast"/>
              <w:ind w:left="-57" w:right="-57"/>
              <w:rPr>
                <w:sz w:val="24"/>
                <w:szCs w:val="24"/>
              </w:rPr>
            </w:pPr>
            <w:r w:rsidRPr="001316F7">
              <w:rPr>
                <w:sz w:val="24"/>
                <w:szCs w:val="24"/>
                <w:lang w:eastAsia="ar-SA"/>
              </w:rPr>
              <w:t>2</w:t>
            </w:r>
          </w:p>
          <w:p w:rsidR="0023705E" w:rsidRPr="001316F7" w:rsidRDefault="0023705E" w:rsidP="00284699">
            <w:pPr>
              <w:spacing w:line="240" w:lineRule="atLeast"/>
              <w:ind w:left="-57" w:right="-57"/>
              <w:rPr>
                <w:sz w:val="24"/>
                <w:szCs w:val="24"/>
              </w:rPr>
            </w:pPr>
          </w:p>
          <w:p w:rsidR="0023705E" w:rsidRPr="001316F7" w:rsidRDefault="0023705E" w:rsidP="00284699">
            <w:pPr>
              <w:spacing w:line="240" w:lineRule="atLeast"/>
              <w:ind w:left="-57" w:right="-57"/>
              <w:rPr>
                <w:sz w:val="24"/>
                <w:szCs w:val="24"/>
              </w:rPr>
            </w:pPr>
          </w:p>
          <w:p w:rsidR="0023705E" w:rsidRPr="001316F7" w:rsidRDefault="0023705E" w:rsidP="00284699">
            <w:pPr>
              <w:spacing w:line="240" w:lineRule="atLeast"/>
              <w:ind w:left="-57" w:right="-57"/>
              <w:rPr>
                <w:sz w:val="24"/>
                <w:szCs w:val="24"/>
              </w:rPr>
            </w:pPr>
          </w:p>
        </w:tc>
        <w:tc>
          <w:tcPr>
            <w:tcW w:w="959" w:type="pct"/>
          </w:tcPr>
          <w:p w:rsidR="0023705E" w:rsidRPr="001316F7" w:rsidRDefault="0023705E" w:rsidP="00284699">
            <w:pPr>
              <w:autoSpaceDE w:val="0"/>
              <w:autoSpaceDN w:val="0"/>
              <w:adjustRightInd w:val="0"/>
              <w:spacing w:before="100" w:beforeAutospacing="1" w:after="100" w:afterAutospacing="1"/>
              <w:jc w:val="both"/>
              <w:rPr>
                <w:sz w:val="24"/>
                <w:szCs w:val="24"/>
              </w:rPr>
            </w:pPr>
            <w:r w:rsidRPr="001316F7">
              <w:rPr>
                <w:sz w:val="24"/>
                <w:szCs w:val="24"/>
              </w:rPr>
              <w:t>Репетиционно-постановочная работа</w:t>
            </w:r>
          </w:p>
        </w:tc>
        <w:tc>
          <w:tcPr>
            <w:tcW w:w="607" w:type="pct"/>
          </w:tcPr>
          <w:p w:rsidR="0023705E" w:rsidRPr="001316F7" w:rsidRDefault="0023705E" w:rsidP="00284699">
            <w:pPr>
              <w:spacing w:line="240" w:lineRule="atLeast"/>
              <w:ind w:left="-57" w:right="-57"/>
              <w:rPr>
                <w:sz w:val="24"/>
                <w:szCs w:val="24"/>
              </w:rPr>
            </w:pPr>
            <w:r w:rsidRPr="001316F7">
              <w:rPr>
                <w:sz w:val="24"/>
                <w:szCs w:val="24"/>
              </w:rPr>
              <w:t>Кабинет №3</w:t>
            </w:r>
          </w:p>
        </w:tc>
        <w:tc>
          <w:tcPr>
            <w:tcW w:w="1134" w:type="pct"/>
          </w:tcPr>
          <w:p w:rsidR="0023705E" w:rsidRPr="001316F7" w:rsidRDefault="0023705E" w:rsidP="00284699">
            <w:pPr>
              <w:rPr>
                <w:sz w:val="24"/>
                <w:szCs w:val="24"/>
              </w:rPr>
            </w:pPr>
            <w:r w:rsidRPr="001316F7">
              <w:rPr>
                <w:sz w:val="24"/>
                <w:szCs w:val="24"/>
              </w:rPr>
              <w:t>Наблюдение,</w:t>
            </w:r>
          </w:p>
          <w:p w:rsidR="0023705E" w:rsidRPr="001316F7" w:rsidRDefault="0023705E" w:rsidP="00284699">
            <w:pPr>
              <w:rPr>
                <w:sz w:val="24"/>
                <w:szCs w:val="24"/>
              </w:rPr>
            </w:pPr>
            <w:r w:rsidRPr="001316F7">
              <w:rPr>
                <w:sz w:val="24"/>
                <w:szCs w:val="24"/>
              </w:rPr>
              <w:t>Творческое задание</w:t>
            </w:r>
          </w:p>
          <w:p w:rsidR="0023705E" w:rsidRPr="001316F7" w:rsidRDefault="0023705E" w:rsidP="00284699">
            <w:pPr>
              <w:spacing w:line="240" w:lineRule="atLeast"/>
              <w:ind w:left="-57" w:right="-57"/>
              <w:rPr>
                <w:sz w:val="24"/>
                <w:szCs w:val="24"/>
              </w:rPr>
            </w:pPr>
          </w:p>
        </w:tc>
      </w:tr>
      <w:tr w:rsidR="0023705E" w:rsidRPr="001316F7">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21.</w:t>
            </w:r>
          </w:p>
        </w:tc>
        <w:tc>
          <w:tcPr>
            <w:tcW w:w="600" w:type="pct"/>
          </w:tcPr>
          <w:p w:rsidR="0023705E" w:rsidRPr="001316F7" w:rsidRDefault="0023705E" w:rsidP="00284699">
            <w:pPr>
              <w:rPr>
                <w:sz w:val="24"/>
                <w:szCs w:val="24"/>
              </w:rPr>
            </w:pPr>
            <w:r w:rsidRPr="001316F7">
              <w:rPr>
                <w:sz w:val="24"/>
                <w:szCs w:val="24"/>
              </w:rPr>
              <w:t>Ноябрь</w:t>
            </w: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rPr>
                <w:sz w:val="24"/>
                <w:szCs w:val="24"/>
              </w:rPr>
            </w:pPr>
            <w:r w:rsidRPr="001316F7">
              <w:rPr>
                <w:sz w:val="24"/>
                <w:szCs w:val="24"/>
                <w:lang w:eastAsia="ar-SA"/>
              </w:rPr>
              <w:t>2</w:t>
            </w:r>
          </w:p>
        </w:tc>
        <w:tc>
          <w:tcPr>
            <w:tcW w:w="959" w:type="pct"/>
          </w:tcPr>
          <w:p w:rsidR="0023705E" w:rsidRPr="001316F7" w:rsidRDefault="0023705E" w:rsidP="00284699">
            <w:pPr>
              <w:autoSpaceDE w:val="0"/>
              <w:autoSpaceDN w:val="0"/>
              <w:adjustRightInd w:val="0"/>
              <w:spacing w:before="100" w:beforeAutospacing="1" w:after="100" w:afterAutospacing="1"/>
              <w:jc w:val="both"/>
              <w:rPr>
                <w:sz w:val="24"/>
                <w:szCs w:val="24"/>
              </w:rPr>
            </w:pPr>
            <w:r w:rsidRPr="001316F7">
              <w:rPr>
                <w:sz w:val="24"/>
                <w:szCs w:val="24"/>
              </w:rPr>
              <w:t>Репетиционно-постановочная работа</w:t>
            </w:r>
          </w:p>
        </w:tc>
        <w:tc>
          <w:tcPr>
            <w:tcW w:w="607" w:type="pct"/>
          </w:tcPr>
          <w:p w:rsidR="0023705E" w:rsidRPr="001316F7" w:rsidRDefault="0023705E" w:rsidP="00284699">
            <w:pPr>
              <w:spacing w:line="240" w:lineRule="atLeast"/>
              <w:ind w:left="-57" w:right="-57"/>
              <w:rPr>
                <w:sz w:val="24"/>
                <w:szCs w:val="24"/>
              </w:rPr>
            </w:pPr>
            <w:r w:rsidRPr="001316F7">
              <w:rPr>
                <w:sz w:val="24"/>
                <w:szCs w:val="24"/>
              </w:rPr>
              <w:t>Кабинет №3</w:t>
            </w:r>
          </w:p>
        </w:tc>
        <w:tc>
          <w:tcPr>
            <w:tcW w:w="1134" w:type="pct"/>
          </w:tcPr>
          <w:p w:rsidR="0023705E" w:rsidRPr="001316F7" w:rsidRDefault="0023705E" w:rsidP="00284699">
            <w:pPr>
              <w:rPr>
                <w:sz w:val="24"/>
                <w:szCs w:val="24"/>
              </w:rPr>
            </w:pPr>
            <w:r w:rsidRPr="001316F7">
              <w:rPr>
                <w:sz w:val="24"/>
                <w:szCs w:val="24"/>
              </w:rPr>
              <w:t>Наблюдение,</w:t>
            </w:r>
          </w:p>
          <w:p w:rsidR="0023705E" w:rsidRPr="001316F7" w:rsidRDefault="0023705E" w:rsidP="00284699">
            <w:pPr>
              <w:rPr>
                <w:sz w:val="24"/>
                <w:szCs w:val="24"/>
              </w:rPr>
            </w:pPr>
            <w:r w:rsidRPr="001316F7">
              <w:rPr>
                <w:sz w:val="24"/>
                <w:szCs w:val="24"/>
              </w:rPr>
              <w:t>Творческое задание</w:t>
            </w:r>
          </w:p>
          <w:p w:rsidR="0023705E" w:rsidRPr="001316F7" w:rsidRDefault="0023705E" w:rsidP="00284699">
            <w:pPr>
              <w:spacing w:line="240" w:lineRule="atLeast"/>
              <w:ind w:left="-57" w:right="-57"/>
              <w:rPr>
                <w:sz w:val="24"/>
                <w:szCs w:val="24"/>
                <w:lang w:val="en-US"/>
              </w:rPr>
            </w:pPr>
          </w:p>
        </w:tc>
      </w:tr>
      <w:tr w:rsidR="0023705E" w:rsidRPr="001316F7">
        <w:trPr>
          <w:trHeight w:val="974"/>
        </w:trPr>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22.</w:t>
            </w:r>
          </w:p>
        </w:tc>
        <w:tc>
          <w:tcPr>
            <w:tcW w:w="600" w:type="pct"/>
          </w:tcPr>
          <w:p w:rsidR="0023705E" w:rsidRPr="001316F7" w:rsidRDefault="0023705E" w:rsidP="00284699">
            <w:pPr>
              <w:rPr>
                <w:sz w:val="24"/>
                <w:szCs w:val="24"/>
              </w:rPr>
            </w:pPr>
            <w:r w:rsidRPr="001316F7">
              <w:rPr>
                <w:sz w:val="24"/>
                <w:szCs w:val="24"/>
              </w:rPr>
              <w:t>Ноябрь</w:t>
            </w: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rPr>
                <w:sz w:val="24"/>
                <w:szCs w:val="24"/>
              </w:rPr>
            </w:pPr>
            <w:r w:rsidRPr="001316F7">
              <w:rPr>
                <w:sz w:val="24"/>
                <w:szCs w:val="24"/>
                <w:lang w:eastAsia="ar-SA"/>
              </w:rPr>
              <w:t>2</w:t>
            </w:r>
          </w:p>
        </w:tc>
        <w:tc>
          <w:tcPr>
            <w:tcW w:w="959" w:type="pct"/>
          </w:tcPr>
          <w:p w:rsidR="0023705E" w:rsidRPr="001316F7" w:rsidRDefault="0023705E" w:rsidP="00284699">
            <w:pPr>
              <w:autoSpaceDE w:val="0"/>
              <w:autoSpaceDN w:val="0"/>
              <w:adjustRightInd w:val="0"/>
              <w:spacing w:before="100" w:beforeAutospacing="1" w:after="100" w:afterAutospacing="1"/>
              <w:jc w:val="both"/>
              <w:rPr>
                <w:sz w:val="24"/>
                <w:szCs w:val="24"/>
              </w:rPr>
            </w:pPr>
            <w:r w:rsidRPr="001316F7">
              <w:rPr>
                <w:sz w:val="24"/>
                <w:szCs w:val="24"/>
              </w:rPr>
              <w:t>Репетиционно-постановочная работа</w:t>
            </w:r>
          </w:p>
        </w:tc>
        <w:tc>
          <w:tcPr>
            <w:tcW w:w="607" w:type="pct"/>
          </w:tcPr>
          <w:p w:rsidR="0023705E" w:rsidRPr="001316F7" w:rsidRDefault="0023705E" w:rsidP="00284699">
            <w:pPr>
              <w:rPr>
                <w:sz w:val="24"/>
                <w:szCs w:val="24"/>
              </w:rPr>
            </w:pPr>
            <w:r w:rsidRPr="001316F7">
              <w:rPr>
                <w:sz w:val="24"/>
                <w:szCs w:val="24"/>
              </w:rPr>
              <w:t>Кабинет №3</w:t>
            </w:r>
          </w:p>
        </w:tc>
        <w:tc>
          <w:tcPr>
            <w:tcW w:w="1134" w:type="pct"/>
          </w:tcPr>
          <w:p w:rsidR="0023705E" w:rsidRPr="001316F7" w:rsidRDefault="0023705E" w:rsidP="00284699">
            <w:pPr>
              <w:rPr>
                <w:sz w:val="24"/>
                <w:szCs w:val="24"/>
              </w:rPr>
            </w:pPr>
            <w:r w:rsidRPr="001316F7">
              <w:rPr>
                <w:sz w:val="24"/>
                <w:szCs w:val="24"/>
              </w:rPr>
              <w:t>Наблюдение,</w:t>
            </w:r>
          </w:p>
          <w:p w:rsidR="0023705E" w:rsidRPr="001316F7" w:rsidRDefault="0023705E" w:rsidP="00284699">
            <w:pPr>
              <w:rPr>
                <w:sz w:val="24"/>
                <w:szCs w:val="24"/>
              </w:rPr>
            </w:pPr>
            <w:r w:rsidRPr="001316F7">
              <w:rPr>
                <w:sz w:val="24"/>
                <w:szCs w:val="24"/>
              </w:rPr>
              <w:t>Творческое задание</w:t>
            </w:r>
          </w:p>
          <w:p w:rsidR="0023705E" w:rsidRPr="001316F7" w:rsidRDefault="0023705E" w:rsidP="00284699">
            <w:pPr>
              <w:spacing w:line="240" w:lineRule="atLeast"/>
              <w:ind w:left="-57" w:right="-57"/>
              <w:rPr>
                <w:sz w:val="24"/>
                <w:szCs w:val="24"/>
              </w:rPr>
            </w:pPr>
          </w:p>
          <w:p w:rsidR="0023705E" w:rsidRPr="001316F7" w:rsidRDefault="0023705E" w:rsidP="00284699">
            <w:pPr>
              <w:spacing w:line="240" w:lineRule="atLeast"/>
              <w:ind w:left="-57" w:right="-57"/>
              <w:rPr>
                <w:sz w:val="24"/>
                <w:szCs w:val="24"/>
              </w:rPr>
            </w:pPr>
          </w:p>
        </w:tc>
      </w:tr>
      <w:tr w:rsidR="0023705E" w:rsidRPr="001316F7">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23.</w:t>
            </w:r>
          </w:p>
        </w:tc>
        <w:tc>
          <w:tcPr>
            <w:tcW w:w="600" w:type="pct"/>
          </w:tcPr>
          <w:p w:rsidR="0023705E" w:rsidRPr="001316F7" w:rsidRDefault="0023705E" w:rsidP="00284699">
            <w:pPr>
              <w:spacing w:line="240" w:lineRule="atLeast"/>
              <w:ind w:left="-57" w:right="-57"/>
              <w:rPr>
                <w:sz w:val="24"/>
                <w:szCs w:val="24"/>
              </w:rPr>
            </w:pPr>
            <w:r w:rsidRPr="001316F7">
              <w:rPr>
                <w:sz w:val="24"/>
                <w:szCs w:val="24"/>
              </w:rPr>
              <w:t>Декабрь</w:t>
            </w: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rPr>
                <w:sz w:val="24"/>
                <w:szCs w:val="24"/>
              </w:rPr>
            </w:pPr>
            <w:r w:rsidRPr="001316F7">
              <w:rPr>
                <w:sz w:val="24"/>
                <w:szCs w:val="24"/>
                <w:lang w:eastAsia="ar-SA"/>
              </w:rPr>
              <w:t>2</w:t>
            </w:r>
          </w:p>
        </w:tc>
        <w:tc>
          <w:tcPr>
            <w:tcW w:w="959" w:type="pct"/>
          </w:tcPr>
          <w:p w:rsidR="0023705E" w:rsidRPr="001316F7" w:rsidRDefault="0023705E" w:rsidP="00284699">
            <w:pPr>
              <w:autoSpaceDE w:val="0"/>
              <w:autoSpaceDN w:val="0"/>
              <w:adjustRightInd w:val="0"/>
              <w:jc w:val="both"/>
              <w:rPr>
                <w:color w:val="000000"/>
                <w:sz w:val="24"/>
                <w:szCs w:val="24"/>
              </w:rPr>
            </w:pPr>
            <w:r w:rsidRPr="001316F7">
              <w:rPr>
                <w:color w:val="000000"/>
                <w:sz w:val="24"/>
                <w:szCs w:val="24"/>
              </w:rPr>
              <w:t>Предметно-практическая</w:t>
            </w:r>
          </w:p>
          <w:p w:rsidR="0023705E" w:rsidRPr="001316F7" w:rsidRDefault="0023705E" w:rsidP="00284699">
            <w:pPr>
              <w:autoSpaceDE w:val="0"/>
              <w:autoSpaceDN w:val="0"/>
              <w:adjustRightInd w:val="0"/>
              <w:jc w:val="both"/>
              <w:rPr>
                <w:color w:val="000000"/>
                <w:sz w:val="24"/>
                <w:szCs w:val="24"/>
              </w:rPr>
            </w:pPr>
            <w:r w:rsidRPr="001316F7">
              <w:rPr>
                <w:color w:val="000000"/>
                <w:sz w:val="24"/>
                <w:szCs w:val="24"/>
              </w:rPr>
              <w:t>деятельность</w:t>
            </w:r>
          </w:p>
        </w:tc>
        <w:tc>
          <w:tcPr>
            <w:tcW w:w="607" w:type="pct"/>
          </w:tcPr>
          <w:p w:rsidR="0023705E" w:rsidRPr="001316F7" w:rsidRDefault="0023705E" w:rsidP="00284699">
            <w:pPr>
              <w:rPr>
                <w:sz w:val="24"/>
                <w:szCs w:val="24"/>
              </w:rPr>
            </w:pPr>
            <w:r w:rsidRPr="001316F7">
              <w:rPr>
                <w:sz w:val="24"/>
                <w:szCs w:val="24"/>
              </w:rPr>
              <w:t>Кабинет №3</w:t>
            </w:r>
          </w:p>
        </w:tc>
        <w:tc>
          <w:tcPr>
            <w:tcW w:w="1134" w:type="pct"/>
          </w:tcPr>
          <w:p w:rsidR="0023705E" w:rsidRPr="001316F7" w:rsidRDefault="0023705E" w:rsidP="00284699">
            <w:pPr>
              <w:spacing w:line="240" w:lineRule="atLeast"/>
              <w:ind w:left="-57" w:right="-57"/>
              <w:rPr>
                <w:sz w:val="24"/>
                <w:szCs w:val="24"/>
              </w:rPr>
            </w:pPr>
            <w:r w:rsidRPr="001316F7">
              <w:rPr>
                <w:sz w:val="24"/>
                <w:szCs w:val="24"/>
              </w:rPr>
              <w:t>Показ</w:t>
            </w:r>
          </w:p>
        </w:tc>
      </w:tr>
      <w:tr w:rsidR="0023705E" w:rsidRPr="001316F7">
        <w:tc>
          <w:tcPr>
            <w:tcW w:w="233" w:type="pct"/>
            <w:vAlign w:val="center"/>
          </w:tcPr>
          <w:p w:rsidR="0023705E" w:rsidRPr="001316F7" w:rsidRDefault="0023705E" w:rsidP="00284699">
            <w:pPr>
              <w:spacing w:line="240" w:lineRule="atLeast"/>
              <w:ind w:left="-57" w:right="-57"/>
              <w:rPr>
                <w:sz w:val="24"/>
                <w:szCs w:val="24"/>
              </w:rPr>
            </w:pPr>
          </w:p>
        </w:tc>
        <w:tc>
          <w:tcPr>
            <w:tcW w:w="600" w:type="pct"/>
          </w:tcPr>
          <w:p w:rsidR="0023705E" w:rsidRPr="001316F7" w:rsidRDefault="0023705E" w:rsidP="00284699">
            <w:pPr>
              <w:spacing w:line="240" w:lineRule="atLeast"/>
              <w:ind w:left="-57" w:right="-57"/>
              <w:rPr>
                <w:sz w:val="24"/>
                <w:szCs w:val="24"/>
                <w:lang w:val="en-US"/>
              </w:rPr>
            </w:pPr>
          </w:p>
        </w:tc>
        <w:tc>
          <w:tcPr>
            <w:tcW w:w="455" w:type="pct"/>
          </w:tcPr>
          <w:p w:rsidR="0023705E" w:rsidRPr="001316F7" w:rsidRDefault="0023705E" w:rsidP="00284699">
            <w:pPr>
              <w:spacing w:line="240" w:lineRule="atLeast"/>
              <w:ind w:left="-57" w:right="-57"/>
              <w:rPr>
                <w:sz w:val="24"/>
                <w:szCs w:val="24"/>
                <w:lang w:val="en-US"/>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rPr>
                <w:b/>
                <w:bCs/>
                <w:sz w:val="24"/>
                <w:szCs w:val="24"/>
                <w:lang w:val="en-US"/>
              </w:rPr>
            </w:pPr>
            <w:r w:rsidRPr="001316F7">
              <w:rPr>
                <w:b/>
                <w:bCs/>
                <w:sz w:val="24"/>
                <w:szCs w:val="24"/>
                <w:lang w:val="en-US"/>
              </w:rPr>
              <w:t>42</w:t>
            </w:r>
          </w:p>
        </w:tc>
        <w:tc>
          <w:tcPr>
            <w:tcW w:w="959" w:type="pct"/>
          </w:tcPr>
          <w:p w:rsidR="0023705E" w:rsidRPr="001316F7" w:rsidRDefault="0023705E" w:rsidP="00284699">
            <w:pPr>
              <w:autoSpaceDE w:val="0"/>
              <w:autoSpaceDN w:val="0"/>
              <w:adjustRightInd w:val="0"/>
              <w:spacing w:before="100" w:beforeAutospacing="1" w:after="100" w:afterAutospacing="1"/>
              <w:jc w:val="both"/>
              <w:rPr>
                <w:sz w:val="24"/>
                <w:szCs w:val="24"/>
              </w:rPr>
            </w:pPr>
            <w:r w:rsidRPr="001316F7">
              <w:rPr>
                <w:b/>
                <w:bCs/>
                <w:sz w:val="24"/>
                <w:szCs w:val="24"/>
              </w:rPr>
              <w:t>Актерское      мастерство</w:t>
            </w:r>
          </w:p>
        </w:tc>
        <w:tc>
          <w:tcPr>
            <w:tcW w:w="607" w:type="pct"/>
          </w:tcPr>
          <w:p w:rsidR="0023705E" w:rsidRPr="001316F7" w:rsidRDefault="0023705E" w:rsidP="00284699">
            <w:pPr>
              <w:spacing w:line="240" w:lineRule="atLeast"/>
              <w:ind w:left="-57" w:right="-57"/>
              <w:rPr>
                <w:sz w:val="24"/>
                <w:szCs w:val="24"/>
              </w:rPr>
            </w:pPr>
          </w:p>
        </w:tc>
        <w:tc>
          <w:tcPr>
            <w:tcW w:w="1134" w:type="pct"/>
          </w:tcPr>
          <w:p w:rsidR="0023705E" w:rsidRPr="001316F7" w:rsidRDefault="0023705E" w:rsidP="00284699">
            <w:pPr>
              <w:spacing w:line="240" w:lineRule="atLeast"/>
              <w:ind w:left="-57" w:right="-57"/>
              <w:rPr>
                <w:sz w:val="24"/>
                <w:szCs w:val="24"/>
              </w:rPr>
            </w:pPr>
          </w:p>
        </w:tc>
      </w:tr>
      <w:tr w:rsidR="0023705E" w:rsidRPr="001316F7">
        <w:tc>
          <w:tcPr>
            <w:tcW w:w="233" w:type="pct"/>
            <w:vAlign w:val="center"/>
          </w:tcPr>
          <w:p w:rsidR="0023705E" w:rsidRPr="001316F7" w:rsidRDefault="0023705E" w:rsidP="00284699">
            <w:pPr>
              <w:spacing w:line="240" w:lineRule="atLeast"/>
              <w:ind w:left="-57" w:right="-57"/>
              <w:rPr>
                <w:sz w:val="24"/>
                <w:szCs w:val="24"/>
              </w:rPr>
            </w:pPr>
          </w:p>
        </w:tc>
        <w:tc>
          <w:tcPr>
            <w:tcW w:w="600" w:type="pct"/>
          </w:tcPr>
          <w:p w:rsidR="0023705E" w:rsidRPr="001316F7" w:rsidRDefault="0023705E" w:rsidP="00284699">
            <w:pPr>
              <w:spacing w:line="240" w:lineRule="atLeast"/>
              <w:ind w:left="-57" w:right="-57"/>
              <w:rPr>
                <w:sz w:val="24"/>
                <w:szCs w:val="24"/>
              </w:rPr>
            </w:pPr>
          </w:p>
        </w:tc>
        <w:tc>
          <w:tcPr>
            <w:tcW w:w="455" w:type="pct"/>
          </w:tcPr>
          <w:p w:rsidR="0023705E" w:rsidRPr="001316F7" w:rsidRDefault="0023705E" w:rsidP="00284699">
            <w:pPr>
              <w:spacing w:line="240" w:lineRule="atLeast"/>
              <w:ind w:left="-57" w:right="-57"/>
              <w:rPr>
                <w:sz w:val="24"/>
                <w:szCs w:val="24"/>
                <w:lang w:val="en-US"/>
              </w:rPr>
            </w:pPr>
          </w:p>
        </w:tc>
        <w:tc>
          <w:tcPr>
            <w:tcW w:w="677" w:type="pct"/>
          </w:tcPr>
          <w:p w:rsidR="0023705E" w:rsidRPr="001316F7" w:rsidRDefault="0023705E" w:rsidP="00284699">
            <w:pPr>
              <w:spacing w:line="240" w:lineRule="atLeast"/>
              <w:ind w:right="-57"/>
              <w:rPr>
                <w:sz w:val="24"/>
                <w:szCs w:val="24"/>
              </w:rPr>
            </w:pPr>
          </w:p>
        </w:tc>
        <w:tc>
          <w:tcPr>
            <w:tcW w:w="335" w:type="pct"/>
          </w:tcPr>
          <w:p w:rsidR="0023705E" w:rsidRPr="001316F7" w:rsidRDefault="0023705E" w:rsidP="00284699">
            <w:pPr>
              <w:rPr>
                <w:sz w:val="24"/>
                <w:szCs w:val="24"/>
                <w:lang w:val="en-US"/>
              </w:rPr>
            </w:pPr>
            <w:r w:rsidRPr="001316F7">
              <w:rPr>
                <w:sz w:val="24"/>
                <w:szCs w:val="24"/>
                <w:lang w:val="en-US"/>
              </w:rPr>
              <w:t>2</w:t>
            </w:r>
          </w:p>
        </w:tc>
        <w:tc>
          <w:tcPr>
            <w:tcW w:w="959" w:type="pct"/>
          </w:tcPr>
          <w:p w:rsidR="0023705E" w:rsidRPr="001316F7" w:rsidRDefault="0023705E" w:rsidP="00284699">
            <w:pPr>
              <w:rPr>
                <w:b/>
                <w:bCs/>
                <w:sz w:val="24"/>
                <w:szCs w:val="24"/>
              </w:rPr>
            </w:pPr>
            <w:r w:rsidRPr="001316F7">
              <w:rPr>
                <w:b/>
                <w:bCs/>
                <w:sz w:val="24"/>
                <w:szCs w:val="24"/>
              </w:rPr>
              <w:t>Спецификатеатральной деятельности</w:t>
            </w:r>
          </w:p>
        </w:tc>
        <w:tc>
          <w:tcPr>
            <w:tcW w:w="607" w:type="pct"/>
          </w:tcPr>
          <w:p w:rsidR="0023705E" w:rsidRPr="001316F7" w:rsidRDefault="0023705E" w:rsidP="00284699">
            <w:pPr>
              <w:spacing w:line="240" w:lineRule="atLeast"/>
              <w:ind w:left="-57" w:right="-57"/>
              <w:rPr>
                <w:sz w:val="24"/>
                <w:szCs w:val="24"/>
              </w:rPr>
            </w:pPr>
          </w:p>
        </w:tc>
        <w:tc>
          <w:tcPr>
            <w:tcW w:w="1134" w:type="pct"/>
          </w:tcPr>
          <w:p w:rsidR="0023705E" w:rsidRPr="001316F7" w:rsidRDefault="0023705E" w:rsidP="00284699">
            <w:pPr>
              <w:spacing w:line="240" w:lineRule="atLeast"/>
              <w:ind w:left="-57" w:right="-57"/>
              <w:rPr>
                <w:sz w:val="24"/>
                <w:szCs w:val="24"/>
              </w:rPr>
            </w:pPr>
          </w:p>
        </w:tc>
      </w:tr>
      <w:tr w:rsidR="0023705E" w:rsidRPr="001316F7">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24.</w:t>
            </w:r>
          </w:p>
        </w:tc>
        <w:tc>
          <w:tcPr>
            <w:tcW w:w="600" w:type="pct"/>
          </w:tcPr>
          <w:p w:rsidR="0023705E" w:rsidRPr="001316F7" w:rsidRDefault="0023705E" w:rsidP="00284699">
            <w:pPr>
              <w:spacing w:line="240" w:lineRule="atLeast"/>
              <w:ind w:left="-57" w:right="-57"/>
              <w:rPr>
                <w:sz w:val="24"/>
                <w:szCs w:val="24"/>
                <w:lang w:val="en-US"/>
              </w:rPr>
            </w:pPr>
            <w:r w:rsidRPr="001316F7">
              <w:rPr>
                <w:sz w:val="24"/>
                <w:szCs w:val="24"/>
                <w:lang w:val="en-US"/>
              </w:rPr>
              <w:t>Декабрь</w:t>
            </w: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right="-57"/>
              <w:rPr>
                <w:sz w:val="24"/>
                <w:szCs w:val="24"/>
              </w:rPr>
            </w:pPr>
          </w:p>
        </w:tc>
        <w:tc>
          <w:tcPr>
            <w:tcW w:w="335" w:type="pct"/>
          </w:tcPr>
          <w:p w:rsidR="0023705E" w:rsidRPr="001316F7" w:rsidRDefault="0023705E" w:rsidP="00284699">
            <w:pPr>
              <w:rPr>
                <w:sz w:val="24"/>
                <w:szCs w:val="24"/>
                <w:lang w:val="en-US"/>
              </w:rPr>
            </w:pPr>
            <w:r w:rsidRPr="001316F7">
              <w:rPr>
                <w:sz w:val="24"/>
                <w:szCs w:val="24"/>
                <w:lang w:val="en-US"/>
              </w:rPr>
              <w:t>2</w:t>
            </w:r>
          </w:p>
        </w:tc>
        <w:tc>
          <w:tcPr>
            <w:tcW w:w="959" w:type="pct"/>
          </w:tcPr>
          <w:p w:rsidR="0023705E" w:rsidRPr="001316F7" w:rsidRDefault="0023705E" w:rsidP="00284699">
            <w:pPr>
              <w:rPr>
                <w:sz w:val="24"/>
                <w:szCs w:val="24"/>
              </w:rPr>
            </w:pPr>
            <w:r w:rsidRPr="001316F7">
              <w:rPr>
                <w:sz w:val="24"/>
                <w:szCs w:val="24"/>
              </w:rPr>
              <w:t>Спецификатеатральной деятельности</w:t>
            </w:r>
          </w:p>
        </w:tc>
        <w:tc>
          <w:tcPr>
            <w:tcW w:w="607" w:type="pct"/>
          </w:tcPr>
          <w:p w:rsidR="0023705E" w:rsidRPr="001316F7" w:rsidRDefault="0023705E" w:rsidP="00284699">
            <w:pPr>
              <w:spacing w:line="240" w:lineRule="atLeast"/>
              <w:ind w:left="-57" w:right="-57"/>
              <w:rPr>
                <w:sz w:val="24"/>
                <w:szCs w:val="24"/>
              </w:rPr>
            </w:pPr>
            <w:r w:rsidRPr="001316F7">
              <w:rPr>
                <w:sz w:val="24"/>
                <w:szCs w:val="24"/>
              </w:rPr>
              <w:t>Кабинет №3</w:t>
            </w:r>
          </w:p>
        </w:tc>
        <w:tc>
          <w:tcPr>
            <w:tcW w:w="1134" w:type="pct"/>
          </w:tcPr>
          <w:p w:rsidR="0023705E" w:rsidRPr="001316F7" w:rsidRDefault="0023705E" w:rsidP="00284699">
            <w:pPr>
              <w:spacing w:line="240" w:lineRule="atLeast"/>
              <w:ind w:left="-57" w:right="-57"/>
              <w:rPr>
                <w:sz w:val="24"/>
                <w:szCs w:val="24"/>
              </w:rPr>
            </w:pPr>
            <w:r w:rsidRPr="001316F7">
              <w:rPr>
                <w:sz w:val="24"/>
                <w:szCs w:val="24"/>
              </w:rPr>
              <w:t>Беседа, фронтальный опрос</w:t>
            </w:r>
          </w:p>
        </w:tc>
      </w:tr>
      <w:tr w:rsidR="0023705E" w:rsidRPr="001316F7">
        <w:tc>
          <w:tcPr>
            <w:tcW w:w="233" w:type="pct"/>
            <w:vAlign w:val="center"/>
          </w:tcPr>
          <w:p w:rsidR="0023705E" w:rsidRPr="001316F7" w:rsidRDefault="0023705E" w:rsidP="00284699">
            <w:pPr>
              <w:spacing w:line="240" w:lineRule="atLeast"/>
              <w:ind w:left="-57" w:right="-57"/>
              <w:rPr>
                <w:sz w:val="24"/>
                <w:szCs w:val="24"/>
              </w:rPr>
            </w:pPr>
          </w:p>
        </w:tc>
        <w:tc>
          <w:tcPr>
            <w:tcW w:w="600" w:type="pct"/>
          </w:tcPr>
          <w:p w:rsidR="0023705E" w:rsidRPr="001316F7" w:rsidRDefault="0023705E" w:rsidP="00284699">
            <w:pPr>
              <w:spacing w:line="240" w:lineRule="atLeast"/>
              <w:ind w:left="-57" w:right="-57"/>
              <w:rPr>
                <w:sz w:val="24"/>
                <w:szCs w:val="24"/>
              </w:rPr>
            </w:pPr>
          </w:p>
        </w:tc>
        <w:tc>
          <w:tcPr>
            <w:tcW w:w="455" w:type="pct"/>
          </w:tcPr>
          <w:p w:rsidR="0023705E" w:rsidRPr="001316F7" w:rsidRDefault="0023705E" w:rsidP="00284699">
            <w:pPr>
              <w:spacing w:line="240" w:lineRule="atLeast"/>
              <w:ind w:left="-57" w:right="-57"/>
              <w:rPr>
                <w:sz w:val="24"/>
                <w:szCs w:val="24"/>
                <w:lang w:val="en-US"/>
              </w:rPr>
            </w:pPr>
          </w:p>
        </w:tc>
        <w:tc>
          <w:tcPr>
            <w:tcW w:w="677" w:type="pct"/>
          </w:tcPr>
          <w:p w:rsidR="0023705E" w:rsidRPr="001316F7" w:rsidRDefault="0023705E" w:rsidP="00284699">
            <w:pPr>
              <w:spacing w:line="240" w:lineRule="atLeast"/>
              <w:ind w:right="-57"/>
              <w:rPr>
                <w:sz w:val="24"/>
                <w:szCs w:val="24"/>
              </w:rPr>
            </w:pPr>
          </w:p>
        </w:tc>
        <w:tc>
          <w:tcPr>
            <w:tcW w:w="335" w:type="pct"/>
          </w:tcPr>
          <w:p w:rsidR="0023705E" w:rsidRPr="001316F7" w:rsidRDefault="0023705E" w:rsidP="00284699">
            <w:pPr>
              <w:rPr>
                <w:b/>
                <w:bCs/>
                <w:sz w:val="24"/>
                <w:szCs w:val="24"/>
                <w:lang w:val="en-US"/>
              </w:rPr>
            </w:pPr>
            <w:r w:rsidRPr="001316F7">
              <w:rPr>
                <w:b/>
                <w:bCs/>
                <w:sz w:val="24"/>
                <w:szCs w:val="24"/>
                <w:lang w:val="en-US"/>
              </w:rPr>
              <w:t>18</w:t>
            </w:r>
          </w:p>
        </w:tc>
        <w:tc>
          <w:tcPr>
            <w:tcW w:w="959" w:type="pct"/>
          </w:tcPr>
          <w:p w:rsidR="0023705E" w:rsidRPr="001316F7" w:rsidRDefault="0023705E" w:rsidP="00284699">
            <w:pPr>
              <w:pStyle w:val="NoSpacing"/>
              <w:rPr>
                <w:rFonts w:ascii="Times New Roman" w:hAnsi="Times New Roman" w:cs="Times New Roman"/>
                <w:b/>
                <w:bCs/>
                <w:i/>
                <w:iCs/>
                <w:sz w:val="24"/>
                <w:szCs w:val="24"/>
              </w:rPr>
            </w:pPr>
            <w:r w:rsidRPr="001316F7">
              <w:rPr>
                <w:rFonts w:ascii="Times New Roman" w:hAnsi="Times New Roman" w:cs="Times New Roman"/>
                <w:b/>
                <w:bCs/>
                <w:i/>
                <w:iCs/>
                <w:sz w:val="24"/>
                <w:szCs w:val="24"/>
              </w:rPr>
              <w:t>Работа актера над собой. Тренинг</w:t>
            </w:r>
          </w:p>
        </w:tc>
        <w:tc>
          <w:tcPr>
            <w:tcW w:w="607" w:type="pct"/>
          </w:tcPr>
          <w:p w:rsidR="0023705E" w:rsidRPr="001316F7" w:rsidRDefault="0023705E" w:rsidP="00284699">
            <w:pPr>
              <w:spacing w:line="240" w:lineRule="atLeast"/>
              <w:ind w:left="-57" w:right="-57"/>
              <w:rPr>
                <w:sz w:val="24"/>
                <w:szCs w:val="24"/>
              </w:rPr>
            </w:pPr>
          </w:p>
        </w:tc>
        <w:tc>
          <w:tcPr>
            <w:tcW w:w="1134" w:type="pct"/>
          </w:tcPr>
          <w:p w:rsidR="0023705E" w:rsidRPr="001316F7" w:rsidRDefault="0023705E" w:rsidP="00284699">
            <w:pPr>
              <w:spacing w:line="240" w:lineRule="atLeast"/>
              <w:ind w:left="-57" w:right="-57"/>
              <w:rPr>
                <w:sz w:val="24"/>
                <w:szCs w:val="24"/>
              </w:rPr>
            </w:pPr>
          </w:p>
        </w:tc>
      </w:tr>
      <w:tr w:rsidR="0023705E" w:rsidRPr="001316F7">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25.</w:t>
            </w:r>
          </w:p>
        </w:tc>
        <w:tc>
          <w:tcPr>
            <w:tcW w:w="600" w:type="pct"/>
          </w:tcPr>
          <w:p w:rsidR="0023705E" w:rsidRPr="001316F7" w:rsidRDefault="0023705E" w:rsidP="00284699">
            <w:pPr>
              <w:spacing w:line="240" w:lineRule="atLeast"/>
              <w:ind w:left="-57" w:right="-57"/>
              <w:rPr>
                <w:sz w:val="24"/>
                <w:szCs w:val="24"/>
              </w:rPr>
            </w:pPr>
            <w:r w:rsidRPr="001316F7">
              <w:rPr>
                <w:sz w:val="24"/>
                <w:szCs w:val="24"/>
              </w:rPr>
              <w:t>Декабрь</w:t>
            </w: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rPr>
                <w:sz w:val="24"/>
                <w:szCs w:val="24"/>
              </w:rPr>
            </w:pPr>
            <w:r w:rsidRPr="001316F7">
              <w:rPr>
                <w:sz w:val="24"/>
                <w:szCs w:val="24"/>
                <w:lang w:eastAsia="ar-SA"/>
              </w:rPr>
              <w:t>2</w:t>
            </w:r>
          </w:p>
        </w:tc>
        <w:tc>
          <w:tcPr>
            <w:tcW w:w="959" w:type="pct"/>
          </w:tcPr>
          <w:p w:rsidR="0023705E" w:rsidRPr="001316F7" w:rsidRDefault="0023705E" w:rsidP="00284699">
            <w:pPr>
              <w:autoSpaceDE w:val="0"/>
              <w:autoSpaceDN w:val="0"/>
              <w:adjustRightInd w:val="0"/>
              <w:spacing w:before="100" w:beforeAutospacing="1" w:after="100" w:afterAutospacing="1"/>
              <w:jc w:val="both"/>
              <w:rPr>
                <w:sz w:val="24"/>
                <w:szCs w:val="24"/>
              </w:rPr>
            </w:pPr>
            <w:r w:rsidRPr="001316F7">
              <w:rPr>
                <w:sz w:val="24"/>
                <w:szCs w:val="24"/>
              </w:rPr>
              <w:t>Приемы релаксации, концентрации внимания, дыхания.</w:t>
            </w:r>
          </w:p>
        </w:tc>
        <w:tc>
          <w:tcPr>
            <w:tcW w:w="607" w:type="pct"/>
          </w:tcPr>
          <w:p w:rsidR="0023705E" w:rsidRPr="001316F7" w:rsidRDefault="0023705E" w:rsidP="00284699">
            <w:pPr>
              <w:rPr>
                <w:sz w:val="24"/>
                <w:szCs w:val="24"/>
              </w:rPr>
            </w:pPr>
            <w:r w:rsidRPr="001316F7">
              <w:rPr>
                <w:sz w:val="24"/>
                <w:szCs w:val="24"/>
              </w:rPr>
              <w:t>Кабинет №3</w:t>
            </w:r>
          </w:p>
        </w:tc>
        <w:tc>
          <w:tcPr>
            <w:tcW w:w="1134" w:type="pct"/>
          </w:tcPr>
          <w:p w:rsidR="0023705E" w:rsidRPr="001316F7" w:rsidRDefault="0023705E" w:rsidP="00284699">
            <w:pPr>
              <w:spacing w:line="240" w:lineRule="atLeast"/>
              <w:ind w:left="-57" w:right="-57"/>
              <w:rPr>
                <w:sz w:val="24"/>
                <w:szCs w:val="24"/>
              </w:rPr>
            </w:pPr>
            <w:r w:rsidRPr="001316F7">
              <w:rPr>
                <w:sz w:val="24"/>
                <w:szCs w:val="24"/>
              </w:rPr>
              <w:t>Упражнение</w:t>
            </w:r>
          </w:p>
        </w:tc>
      </w:tr>
      <w:tr w:rsidR="0023705E" w:rsidRPr="001316F7">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26.</w:t>
            </w:r>
          </w:p>
        </w:tc>
        <w:tc>
          <w:tcPr>
            <w:tcW w:w="600" w:type="pct"/>
          </w:tcPr>
          <w:p w:rsidR="0023705E" w:rsidRPr="001316F7" w:rsidRDefault="0023705E" w:rsidP="00284699">
            <w:pPr>
              <w:spacing w:line="240" w:lineRule="atLeast"/>
              <w:ind w:left="-57" w:right="-57"/>
              <w:rPr>
                <w:sz w:val="24"/>
                <w:szCs w:val="24"/>
              </w:rPr>
            </w:pPr>
            <w:r w:rsidRPr="001316F7">
              <w:rPr>
                <w:sz w:val="24"/>
                <w:szCs w:val="24"/>
              </w:rPr>
              <w:t>Декабрь</w:t>
            </w: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rPr>
                <w:sz w:val="24"/>
                <w:szCs w:val="24"/>
              </w:rPr>
            </w:pPr>
            <w:r w:rsidRPr="001316F7">
              <w:rPr>
                <w:sz w:val="24"/>
                <w:szCs w:val="24"/>
                <w:lang w:eastAsia="ar-SA"/>
              </w:rPr>
              <w:t>2</w:t>
            </w:r>
          </w:p>
        </w:tc>
        <w:tc>
          <w:tcPr>
            <w:tcW w:w="959" w:type="pct"/>
          </w:tcPr>
          <w:p w:rsidR="0023705E" w:rsidRPr="001316F7" w:rsidRDefault="0023705E" w:rsidP="00284699">
            <w:pPr>
              <w:autoSpaceDE w:val="0"/>
              <w:autoSpaceDN w:val="0"/>
              <w:adjustRightInd w:val="0"/>
              <w:spacing w:before="100" w:beforeAutospacing="1" w:after="100" w:afterAutospacing="1"/>
              <w:jc w:val="both"/>
              <w:rPr>
                <w:sz w:val="24"/>
                <w:szCs w:val="24"/>
              </w:rPr>
            </w:pPr>
            <w:r w:rsidRPr="001316F7">
              <w:rPr>
                <w:sz w:val="24"/>
                <w:szCs w:val="24"/>
              </w:rPr>
              <w:t>Мускульная свобода. Снятие мышечных зажимов.</w:t>
            </w:r>
          </w:p>
        </w:tc>
        <w:tc>
          <w:tcPr>
            <w:tcW w:w="607" w:type="pct"/>
          </w:tcPr>
          <w:p w:rsidR="0023705E" w:rsidRPr="001316F7" w:rsidRDefault="0023705E" w:rsidP="00284699">
            <w:pPr>
              <w:rPr>
                <w:sz w:val="24"/>
                <w:szCs w:val="24"/>
              </w:rPr>
            </w:pPr>
            <w:r w:rsidRPr="001316F7">
              <w:rPr>
                <w:sz w:val="24"/>
                <w:szCs w:val="24"/>
              </w:rPr>
              <w:t>Кабинет №3</w:t>
            </w:r>
          </w:p>
        </w:tc>
        <w:tc>
          <w:tcPr>
            <w:tcW w:w="1134" w:type="pct"/>
          </w:tcPr>
          <w:p w:rsidR="0023705E" w:rsidRPr="001316F7" w:rsidRDefault="0023705E" w:rsidP="00284699">
            <w:pPr>
              <w:spacing w:line="240" w:lineRule="atLeast"/>
              <w:ind w:left="-57" w:right="-57"/>
              <w:rPr>
                <w:sz w:val="24"/>
                <w:szCs w:val="24"/>
              </w:rPr>
            </w:pPr>
            <w:r w:rsidRPr="001316F7">
              <w:rPr>
                <w:sz w:val="24"/>
                <w:szCs w:val="24"/>
              </w:rPr>
              <w:t>упражнение</w:t>
            </w:r>
          </w:p>
        </w:tc>
      </w:tr>
      <w:tr w:rsidR="0023705E" w:rsidRPr="001316F7">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27.</w:t>
            </w:r>
          </w:p>
        </w:tc>
        <w:tc>
          <w:tcPr>
            <w:tcW w:w="600" w:type="pct"/>
          </w:tcPr>
          <w:p w:rsidR="0023705E" w:rsidRPr="001316F7" w:rsidRDefault="0023705E" w:rsidP="00284699">
            <w:pPr>
              <w:rPr>
                <w:sz w:val="24"/>
                <w:szCs w:val="24"/>
              </w:rPr>
            </w:pPr>
            <w:r w:rsidRPr="001316F7">
              <w:rPr>
                <w:sz w:val="24"/>
                <w:szCs w:val="24"/>
              </w:rPr>
              <w:t>Декабрь</w:t>
            </w: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rPr>
                <w:sz w:val="24"/>
                <w:szCs w:val="24"/>
              </w:rPr>
            </w:pPr>
            <w:r w:rsidRPr="001316F7">
              <w:rPr>
                <w:sz w:val="24"/>
                <w:szCs w:val="24"/>
                <w:lang w:eastAsia="ar-SA"/>
              </w:rPr>
              <w:t>2</w:t>
            </w:r>
          </w:p>
        </w:tc>
        <w:tc>
          <w:tcPr>
            <w:tcW w:w="959" w:type="pct"/>
          </w:tcPr>
          <w:p w:rsidR="0023705E" w:rsidRPr="001316F7" w:rsidRDefault="0023705E" w:rsidP="00284699">
            <w:pPr>
              <w:autoSpaceDE w:val="0"/>
              <w:autoSpaceDN w:val="0"/>
              <w:adjustRightInd w:val="0"/>
              <w:spacing w:before="100" w:beforeAutospacing="1" w:after="100" w:afterAutospacing="1"/>
              <w:jc w:val="both"/>
              <w:rPr>
                <w:sz w:val="24"/>
                <w:szCs w:val="24"/>
              </w:rPr>
            </w:pPr>
            <w:r w:rsidRPr="001316F7">
              <w:rPr>
                <w:sz w:val="24"/>
                <w:szCs w:val="24"/>
              </w:rPr>
              <w:t>Творческое оправдание и фантазия.</w:t>
            </w:r>
          </w:p>
        </w:tc>
        <w:tc>
          <w:tcPr>
            <w:tcW w:w="607" w:type="pct"/>
          </w:tcPr>
          <w:p w:rsidR="0023705E" w:rsidRPr="001316F7" w:rsidRDefault="0023705E" w:rsidP="00284699">
            <w:pPr>
              <w:rPr>
                <w:sz w:val="24"/>
                <w:szCs w:val="24"/>
              </w:rPr>
            </w:pPr>
            <w:r w:rsidRPr="001316F7">
              <w:rPr>
                <w:sz w:val="24"/>
                <w:szCs w:val="24"/>
              </w:rPr>
              <w:t>Кабинет №3</w:t>
            </w:r>
          </w:p>
        </w:tc>
        <w:tc>
          <w:tcPr>
            <w:tcW w:w="1134" w:type="pct"/>
          </w:tcPr>
          <w:p w:rsidR="0023705E" w:rsidRPr="001316F7" w:rsidRDefault="0023705E" w:rsidP="00284699">
            <w:pPr>
              <w:spacing w:line="240" w:lineRule="atLeast"/>
              <w:ind w:left="-57" w:right="-57"/>
              <w:rPr>
                <w:sz w:val="24"/>
                <w:szCs w:val="24"/>
              </w:rPr>
            </w:pPr>
            <w:r w:rsidRPr="001316F7">
              <w:rPr>
                <w:sz w:val="24"/>
                <w:szCs w:val="24"/>
              </w:rPr>
              <w:t>упражнение</w:t>
            </w:r>
          </w:p>
        </w:tc>
      </w:tr>
      <w:tr w:rsidR="0023705E" w:rsidRPr="001316F7">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28.</w:t>
            </w:r>
          </w:p>
        </w:tc>
        <w:tc>
          <w:tcPr>
            <w:tcW w:w="600" w:type="pct"/>
          </w:tcPr>
          <w:p w:rsidR="0023705E" w:rsidRPr="001316F7" w:rsidRDefault="0023705E" w:rsidP="00284699">
            <w:pPr>
              <w:rPr>
                <w:sz w:val="24"/>
                <w:szCs w:val="24"/>
              </w:rPr>
            </w:pPr>
            <w:r w:rsidRPr="001316F7">
              <w:rPr>
                <w:sz w:val="24"/>
                <w:szCs w:val="24"/>
              </w:rPr>
              <w:t>Декабрь</w:t>
            </w: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spacing w:line="240" w:lineRule="atLeast"/>
              <w:ind w:left="-57" w:right="-57"/>
              <w:rPr>
                <w:sz w:val="24"/>
                <w:szCs w:val="24"/>
                <w:lang w:eastAsia="ar-SA"/>
              </w:rPr>
            </w:pPr>
            <w:r w:rsidRPr="001316F7">
              <w:rPr>
                <w:sz w:val="24"/>
                <w:szCs w:val="24"/>
                <w:lang w:eastAsia="ar-SA"/>
              </w:rPr>
              <w:t>2</w:t>
            </w:r>
          </w:p>
          <w:p w:rsidR="0023705E" w:rsidRPr="001316F7" w:rsidRDefault="0023705E" w:rsidP="00284699">
            <w:pPr>
              <w:spacing w:line="240" w:lineRule="atLeast"/>
              <w:ind w:left="-57" w:right="-57"/>
              <w:rPr>
                <w:sz w:val="24"/>
                <w:szCs w:val="24"/>
                <w:lang w:eastAsia="ar-SA"/>
              </w:rPr>
            </w:pPr>
          </w:p>
          <w:p w:rsidR="0023705E" w:rsidRPr="001316F7" w:rsidRDefault="0023705E" w:rsidP="00284699">
            <w:pPr>
              <w:spacing w:line="240" w:lineRule="atLeast"/>
              <w:ind w:left="-57" w:right="-57"/>
              <w:rPr>
                <w:sz w:val="24"/>
                <w:szCs w:val="24"/>
                <w:lang w:eastAsia="ar-SA"/>
              </w:rPr>
            </w:pPr>
          </w:p>
          <w:p w:rsidR="0023705E" w:rsidRPr="001316F7" w:rsidRDefault="0023705E" w:rsidP="00284699">
            <w:pPr>
              <w:spacing w:line="240" w:lineRule="atLeast"/>
              <w:ind w:left="-57" w:right="-57"/>
              <w:rPr>
                <w:sz w:val="24"/>
                <w:szCs w:val="24"/>
                <w:lang w:eastAsia="ar-SA"/>
              </w:rPr>
            </w:pPr>
          </w:p>
        </w:tc>
        <w:tc>
          <w:tcPr>
            <w:tcW w:w="959" w:type="pct"/>
          </w:tcPr>
          <w:p w:rsidR="0023705E" w:rsidRPr="001316F7" w:rsidRDefault="0023705E" w:rsidP="00284699">
            <w:pPr>
              <w:autoSpaceDE w:val="0"/>
              <w:autoSpaceDN w:val="0"/>
              <w:adjustRightInd w:val="0"/>
              <w:spacing w:before="100" w:beforeAutospacing="1" w:after="100" w:afterAutospacing="1"/>
              <w:jc w:val="both"/>
              <w:rPr>
                <w:sz w:val="24"/>
                <w:szCs w:val="24"/>
              </w:rPr>
            </w:pPr>
            <w:r w:rsidRPr="001316F7">
              <w:rPr>
                <w:sz w:val="24"/>
                <w:szCs w:val="24"/>
              </w:rPr>
              <w:t>Сценическое оправдание и оценка факта.</w:t>
            </w:r>
          </w:p>
        </w:tc>
        <w:tc>
          <w:tcPr>
            <w:tcW w:w="607" w:type="pct"/>
          </w:tcPr>
          <w:p w:rsidR="0023705E" w:rsidRPr="001316F7" w:rsidRDefault="0023705E" w:rsidP="00284699">
            <w:pPr>
              <w:rPr>
                <w:sz w:val="24"/>
                <w:szCs w:val="24"/>
              </w:rPr>
            </w:pPr>
            <w:r w:rsidRPr="001316F7">
              <w:rPr>
                <w:sz w:val="24"/>
                <w:szCs w:val="24"/>
              </w:rPr>
              <w:t>Кабинет №3</w:t>
            </w:r>
          </w:p>
        </w:tc>
        <w:tc>
          <w:tcPr>
            <w:tcW w:w="1134" w:type="pct"/>
          </w:tcPr>
          <w:p w:rsidR="0023705E" w:rsidRPr="001316F7" w:rsidRDefault="0023705E" w:rsidP="00284699">
            <w:pPr>
              <w:spacing w:line="240" w:lineRule="atLeast"/>
              <w:ind w:left="-57" w:right="-57"/>
              <w:rPr>
                <w:sz w:val="24"/>
                <w:szCs w:val="24"/>
              </w:rPr>
            </w:pPr>
            <w:r w:rsidRPr="001316F7">
              <w:rPr>
                <w:sz w:val="24"/>
                <w:szCs w:val="24"/>
              </w:rPr>
              <w:t>упражнение</w:t>
            </w:r>
          </w:p>
        </w:tc>
      </w:tr>
      <w:tr w:rsidR="0023705E" w:rsidRPr="001316F7">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29.</w:t>
            </w:r>
          </w:p>
        </w:tc>
        <w:tc>
          <w:tcPr>
            <w:tcW w:w="600" w:type="pct"/>
          </w:tcPr>
          <w:p w:rsidR="0023705E" w:rsidRPr="001316F7" w:rsidRDefault="0023705E" w:rsidP="00284699">
            <w:pPr>
              <w:rPr>
                <w:sz w:val="24"/>
                <w:szCs w:val="24"/>
              </w:rPr>
            </w:pPr>
            <w:r w:rsidRPr="001316F7">
              <w:rPr>
                <w:sz w:val="24"/>
                <w:szCs w:val="24"/>
              </w:rPr>
              <w:t>Декабрь</w:t>
            </w: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spacing w:line="240" w:lineRule="atLeast"/>
              <w:ind w:left="-57" w:right="-57"/>
              <w:rPr>
                <w:sz w:val="24"/>
                <w:szCs w:val="24"/>
              </w:rPr>
            </w:pPr>
            <w:r w:rsidRPr="001316F7">
              <w:rPr>
                <w:sz w:val="24"/>
                <w:szCs w:val="24"/>
              </w:rPr>
              <w:t>2</w:t>
            </w:r>
          </w:p>
          <w:p w:rsidR="0023705E" w:rsidRPr="001316F7" w:rsidRDefault="0023705E" w:rsidP="00284699">
            <w:pPr>
              <w:spacing w:line="240" w:lineRule="atLeast"/>
              <w:ind w:left="-57" w:right="-57"/>
              <w:rPr>
                <w:sz w:val="24"/>
                <w:szCs w:val="24"/>
                <w:lang w:eastAsia="ar-SA"/>
              </w:rPr>
            </w:pPr>
          </w:p>
          <w:p w:rsidR="0023705E" w:rsidRPr="001316F7" w:rsidRDefault="0023705E" w:rsidP="00284699">
            <w:pPr>
              <w:spacing w:line="240" w:lineRule="atLeast"/>
              <w:ind w:left="-57" w:right="-57"/>
              <w:rPr>
                <w:sz w:val="24"/>
                <w:szCs w:val="24"/>
                <w:lang w:eastAsia="ar-SA"/>
              </w:rPr>
            </w:pPr>
          </w:p>
          <w:p w:rsidR="0023705E" w:rsidRPr="001316F7" w:rsidRDefault="0023705E" w:rsidP="00284699">
            <w:pPr>
              <w:spacing w:line="240" w:lineRule="atLeast"/>
              <w:ind w:left="-57" w:right="-57"/>
              <w:rPr>
                <w:sz w:val="24"/>
                <w:szCs w:val="24"/>
                <w:lang w:eastAsia="ar-SA"/>
              </w:rPr>
            </w:pPr>
          </w:p>
          <w:p w:rsidR="0023705E" w:rsidRPr="001316F7" w:rsidRDefault="0023705E" w:rsidP="00284699">
            <w:pPr>
              <w:spacing w:line="240" w:lineRule="atLeast"/>
              <w:ind w:left="-57" w:right="-57"/>
              <w:rPr>
                <w:sz w:val="24"/>
                <w:szCs w:val="24"/>
                <w:lang w:eastAsia="ar-SA"/>
              </w:rPr>
            </w:pPr>
          </w:p>
        </w:tc>
        <w:tc>
          <w:tcPr>
            <w:tcW w:w="959" w:type="pct"/>
          </w:tcPr>
          <w:p w:rsidR="0023705E" w:rsidRPr="001316F7" w:rsidRDefault="0023705E" w:rsidP="00284699">
            <w:pPr>
              <w:autoSpaceDE w:val="0"/>
              <w:autoSpaceDN w:val="0"/>
              <w:adjustRightInd w:val="0"/>
              <w:spacing w:before="100" w:beforeAutospacing="1" w:after="100" w:afterAutospacing="1"/>
              <w:jc w:val="both"/>
              <w:rPr>
                <w:sz w:val="24"/>
                <w:szCs w:val="24"/>
              </w:rPr>
            </w:pPr>
            <w:r w:rsidRPr="001316F7">
              <w:rPr>
                <w:sz w:val="24"/>
                <w:szCs w:val="24"/>
              </w:rPr>
              <w:t xml:space="preserve"> Оценка и ритм</w:t>
            </w:r>
          </w:p>
        </w:tc>
        <w:tc>
          <w:tcPr>
            <w:tcW w:w="607" w:type="pct"/>
          </w:tcPr>
          <w:p w:rsidR="0023705E" w:rsidRPr="001316F7" w:rsidRDefault="0023705E" w:rsidP="00284699">
            <w:pPr>
              <w:rPr>
                <w:sz w:val="24"/>
                <w:szCs w:val="24"/>
              </w:rPr>
            </w:pPr>
            <w:r w:rsidRPr="001316F7">
              <w:rPr>
                <w:sz w:val="24"/>
                <w:szCs w:val="24"/>
              </w:rPr>
              <w:t>Кабинет №3</w:t>
            </w:r>
          </w:p>
        </w:tc>
        <w:tc>
          <w:tcPr>
            <w:tcW w:w="1134" w:type="pct"/>
          </w:tcPr>
          <w:p w:rsidR="0023705E" w:rsidRPr="001316F7" w:rsidRDefault="0023705E" w:rsidP="00284699">
            <w:pPr>
              <w:spacing w:line="240" w:lineRule="atLeast"/>
              <w:ind w:left="-57" w:right="-57"/>
              <w:rPr>
                <w:sz w:val="24"/>
                <w:szCs w:val="24"/>
              </w:rPr>
            </w:pPr>
            <w:r w:rsidRPr="001316F7">
              <w:rPr>
                <w:sz w:val="24"/>
                <w:szCs w:val="24"/>
              </w:rPr>
              <w:t>упражнение</w:t>
            </w:r>
          </w:p>
        </w:tc>
      </w:tr>
      <w:tr w:rsidR="0023705E" w:rsidRPr="001316F7">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30.</w:t>
            </w:r>
          </w:p>
        </w:tc>
        <w:tc>
          <w:tcPr>
            <w:tcW w:w="600" w:type="pct"/>
          </w:tcPr>
          <w:p w:rsidR="0023705E" w:rsidRPr="001316F7" w:rsidRDefault="0023705E" w:rsidP="00284699">
            <w:pPr>
              <w:rPr>
                <w:sz w:val="24"/>
                <w:szCs w:val="24"/>
              </w:rPr>
            </w:pPr>
            <w:r w:rsidRPr="001316F7">
              <w:rPr>
                <w:sz w:val="24"/>
                <w:szCs w:val="24"/>
              </w:rPr>
              <w:t>Декабрь</w:t>
            </w: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spacing w:line="240" w:lineRule="atLeast"/>
              <w:ind w:left="-57" w:right="-57"/>
              <w:rPr>
                <w:sz w:val="24"/>
                <w:szCs w:val="24"/>
                <w:lang w:eastAsia="ar-SA"/>
              </w:rPr>
            </w:pPr>
            <w:r w:rsidRPr="001316F7">
              <w:rPr>
                <w:sz w:val="24"/>
                <w:szCs w:val="24"/>
                <w:lang w:eastAsia="ar-SA"/>
              </w:rPr>
              <w:t>2</w:t>
            </w:r>
          </w:p>
          <w:p w:rsidR="0023705E" w:rsidRPr="001316F7" w:rsidRDefault="0023705E" w:rsidP="00284699">
            <w:pPr>
              <w:spacing w:line="240" w:lineRule="atLeast"/>
              <w:ind w:left="-57" w:right="-57"/>
              <w:rPr>
                <w:sz w:val="24"/>
                <w:szCs w:val="24"/>
                <w:lang w:eastAsia="ar-SA"/>
              </w:rPr>
            </w:pPr>
          </w:p>
          <w:p w:rsidR="0023705E" w:rsidRPr="001316F7" w:rsidRDefault="0023705E" w:rsidP="00284699">
            <w:pPr>
              <w:spacing w:line="240" w:lineRule="atLeast"/>
              <w:ind w:left="-57" w:right="-57"/>
              <w:rPr>
                <w:sz w:val="24"/>
                <w:szCs w:val="24"/>
                <w:lang w:eastAsia="ar-SA"/>
              </w:rPr>
            </w:pPr>
          </w:p>
          <w:p w:rsidR="0023705E" w:rsidRPr="001316F7" w:rsidRDefault="0023705E" w:rsidP="00284699">
            <w:pPr>
              <w:spacing w:line="240" w:lineRule="atLeast"/>
              <w:ind w:left="-57" w:right="-57"/>
              <w:rPr>
                <w:sz w:val="24"/>
                <w:szCs w:val="24"/>
                <w:lang w:val="en-US" w:eastAsia="ar-SA"/>
              </w:rPr>
            </w:pPr>
          </w:p>
        </w:tc>
        <w:tc>
          <w:tcPr>
            <w:tcW w:w="959" w:type="pct"/>
          </w:tcPr>
          <w:p w:rsidR="0023705E" w:rsidRPr="001316F7" w:rsidRDefault="0023705E" w:rsidP="00284699">
            <w:pPr>
              <w:autoSpaceDE w:val="0"/>
              <w:autoSpaceDN w:val="0"/>
              <w:adjustRightInd w:val="0"/>
              <w:spacing w:before="100" w:beforeAutospacing="1" w:after="100" w:afterAutospacing="1"/>
              <w:jc w:val="both"/>
              <w:rPr>
                <w:sz w:val="24"/>
                <w:szCs w:val="24"/>
              </w:rPr>
            </w:pPr>
            <w:r w:rsidRPr="001316F7">
              <w:rPr>
                <w:sz w:val="24"/>
                <w:szCs w:val="24"/>
              </w:rPr>
              <w:t xml:space="preserve"> Чувство правды и контроль</w:t>
            </w:r>
          </w:p>
        </w:tc>
        <w:tc>
          <w:tcPr>
            <w:tcW w:w="607" w:type="pct"/>
          </w:tcPr>
          <w:p w:rsidR="0023705E" w:rsidRPr="001316F7" w:rsidRDefault="0023705E" w:rsidP="00284699">
            <w:pPr>
              <w:rPr>
                <w:sz w:val="24"/>
                <w:szCs w:val="24"/>
              </w:rPr>
            </w:pPr>
            <w:r w:rsidRPr="001316F7">
              <w:rPr>
                <w:sz w:val="24"/>
                <w:szCs w:val="24"/>
              </w:rPr>
              <w:t>Кабинет №3</w:t>
            </w:r>
          </w:p>
        </w:tc>
        <w:tc>
          <w:tcPr>
            <w:tcW w:w="1134" w:type="pct"/>
          </w:tcPr>
          <w:p w:rsidR="0023705E" w:rsidRPr="001316F7" w:rsidRDefault="0023705E" w:rsidP="00284699">
            <w:pPr>
              <w:rPr>
                <w:sz w:val="24"/>
                <w:szCs w:val="24"/>
              </w:rPr>
            </w:pPr>
            <w:r w:rsidRPr="001316F7">
              <w:rPr>
                <w:sz w:val="24"/>
                <w:szCs w:val="24"/>
              </w:rPr>
              <w:t>упражнение</w:t>
            </w:r>
          </w:p>
        </w:tc>
      </w:tr>
      <w:tr w:rsidR="0023705E" w:rsidRPr="001316F7">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31.</w:t>
            </w:r>
          </w:p>
        </w:tc>
        <w:tc>
          <w:tcPr>
            <w:tcW w:w="600" w:type="pct"/>
          </w:tcPr>
          <w:p w:rsidR="0023705E" w:rsidRPr="001316F7" w:rsidRDefault="0023705E" w:rsidP="00284699">
            <w:pPr>
              <w:spacing w:line="240" w:lineRule="atLeast"/>
              <w:ind w:left="-57" w:right="-57"/>
              <w:rPr>
                <w:sz w:val="24"/>
                <w:szCs w:val="24"/>
              </w:rPr>
            </w:pPr>
            <w:r w:rsidRPr="001316F7">
              <w:rPr>
                <w:sz w:val="24"/>
                <w:szCs w:val="24"/>
              </w:rPr>
              <w:t>Январь</w:t>
            </w: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spacing w:line="240" w:lineRule="atLeast"/>
              <w:ind w:left="-57" w:right="-57"/>
              <w:rPr>
                <w:sz w:val="24"/>
                <w:szCs w:val="24"/>
              </w:rPr>
            </w:pPr>
            <w:r w:rsidRPr="001316F7">
              <w:rPr>
                <w:sz w:val="24"/>
                <w:szCs w:val="24"/>
                <w:lang w:eastAsia="ar-SA"/>
              </w:rPr>
              <w:t>2</w:t>
            </w:r>
          </w:p>
          <w:p w:rsidR="0023705E" w:rsidRPr="001316F7" w:rsidRDefault="0023705E" w:rsidP="00284699">
            <w:pPr>
              <w:spacing w:line="240" w:lineRule="atLeast"/>
              <w:ind w:left="-57" w:right="-57"/>
              <w:rPr>
                <w:sz w:val="24"/>
                <w:szCs w:val="24"/>
              </w:rPr>
            </w:pPr>
          </w:p>
          <w:p w:rsidR="0023705E" w:rsidRPr="001316F7" w:rsidRDefault="0023705E" w:rsidP="00284699">
            <w:pPr>
              <w:spacing w:line="240" w:lineRule="atLeast"/>
              <w:ind w:left="-57" w:right="-57"/>
              <w:rPr>
                <w:sz w:val="24"/>
                <w:szCs w:val="24"/>
              </w:rPr>
            </w:pPr>
          </w:p>
          <w:p w:rsidR="0023705E" w:rsidRPr="001316F7" w:rsidRDefault="0023705E" w:rsidP="00284699">
            <w:pPr>
              <w:spacing w:line="240" w:lineRule="atLeast"/>
              <w:ind w:left="-57" w:right="-57"/>
              <w:rPr>
                <w:sz w:val="24"/>
                <w:szCs w:val="24"/>
              </w:rPr>
            </w:pPr>
          </w:p>
          <w:p w:rsidR="0023705E" w:rsidRPr="001316F7" w:rsidRDefault="0023705E" w:rsidP="00284699">
            <w:pPr>
              <w:spacing w:line="240" w:lineRule="atLeast"/>
              <w:ind w:left="-57" w:right="-57"/>
              <w:rPr>
                <w:sz w:val="24"/>
                <w:szCs w:val="24"/>
              </w:rPr>
            </w:pPr>
          </w:p>
        </w:tc>
        <w:tc>
          <w:tcPr>
            <w:tcW w:w="959" w:type="pct"/>
          </w:tcPr>
          <w:p w:rsidR="0023705E" w:rsidRPr="001316F7" w:rsidRDefault="0023705E" w:rsidP="00284699">
            <w:pPr>
              <w:autoSpaceDE w:val="0"/>
              <w:autoSpaceDN w:val="0"/>
              <w:adjustRightInd w:val="0"/>
              <w:spacing w:before="100" w:beforeAutospacing="1" w:after="100" w:afterAutospacing="1"/>
              <w:jc w:val="both"/>
              <w:rPr>
                <w:sz w:val="24"/>
                <w:szCs w:val="24"/>
              </w:rPr>
            </w:pPr>
            <w:r w:rsidRPr="001316F7">
              <w:rPr>
                <w:sz w:val="24"/>
                <w:szCs w:val="24"/>
              </w:rPr>
              <w:t xml:space="preserve"> Сценическая задача и чувство Действие</w:t>
            </w:r>
          </w:p>
        </w:tc>
        <w:tc>
          <w:tcPr>
            <w:tcW w:w="607" w:type="pct"/>
          </w:tcPr>
          <w:p w:rsidR="0023705E" w:rsidRPr="001316F7" w:rsidRDefault="0023705E" w:rsidP="00284699">
            <w:pPr>
              <w:rPr>
                <w:sz w:val="24"/>
                <w:szCs w:val="24"/>
              </w:rPr>
            </w:pPr>
            <w:r w:rsidRPr="001316F7">
              <w:rPr>
                <w:sz w:val="24"/>
                <w:szCs w:val="24"/>
              </w:rPr>
              <w:t>Кабинет №3</w:t>
            </w:r>
          </w:p>
        </w:tc>
        <w:tc>
          <w:tcPr>
            <w:tcW w:w="1134" w:type="pct"/>
          </w:tcPr>
          <w:p w:rsidR="0023705E" w:rsidRPr="001316F7" w:rsidRDefault="0023705E" w:rsidP="00284699">
            <w:pPr>
              <w:rPr>
                <w:sz w:val="24"/>
                <w:szCs w:val="24"/>
              </w:rPr>
            </w:pPr>
            <w:r w:rsidRPr="001316F7">
              <w:rPr>
                <w:sz w:val="24"/>
                <w:szCs w:val="24"/>
              </w:rPr>
              <w:t>упражнение</w:t>
            </w:r>
          </w:p>
        </w:tc>
      </w:tr>
      <w:tr w:rsidR="0023705E" w:rsidRPr="001316F7">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32.</w:t>
            </w:r>
          </w:p>
        </w:tc>
        <w:tc>
          <w:tcPr>
            <w:tcW w:w="600" w:type="pct"/>
          </w:tcPr>
          <w:p w:rsidR="0023705E" w:rsidRPr="001316F7" w:rsidRDefault="0023705E" w:rsidP="00284699">
            <w:pPr>
              <w:rPr>
                <w:sz w:val="24"/>
                <w:szCs w:val="24"/>
              </w:rPr>
            </w:pPr>
            <w:r w:rsidRPr="001316F7">
              <w:rPr>
                <w:sz w:val="24"/>
                <w:szCs w:val="24"/>
              </w:rPr>
              <w:t>Январь</w:t>
            </w: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spacing w:line="240" w:lineRule="atLeast"/>
              <w:ind w:left="-57" w:right="-57"/>
              <w:rPr>
                <w:sz w:val="24"/>
                <w:szCs w:val="24"/>
              </w:rPr>
            </w:pPr>
            <w:r w:rsidRPr="001316F7">
              <w:rPr>
                <w:sz w:val="24"/>
                <w:szCs w:val="24"/>
              </w:rPr>
              <w:t>2</w:t>
            </w:r>
          </w:p>
          <w:p w:rsidR="0023705E" w:rsidRPr="001316F7" w:rsidRDefault="0023705E" w:rsidP="00284699">
            <w:pPr>
              <w:spacing w:line="240" w:lineRule="atLeast"/>
              <w:ind w:left="-57" w:right="-57"/>
              <w:rPr>
                <w:sz w:val="24"/>
                <w:szCs w:val="24"/>
                <w:lang w:eastAsia="ar-SA"/>
              </w:rPr>
            </w:pPr>
          </w:p>
          <w:p w:rsidR="0023705E" w:rsidRPr="001316F7" w:rsidRDefault="0023705E" w:rsidP="00284699">
            <w:pPr>
              <w:spacing w:line="240" w:lineRule="atLeast"/>
              <w:ind w:left="-57" w:right="-57"/>
              <w:rPr>
                <w:sz w:val="24"/>
                <w:szCs w:val="24"/>
                <w:lang w:eastAsia="ar-SA"/>
              </w:rPr>
            </w:pPr>
          </w:p>
          <w:p w:rsidR="0023705E" w:rsidRPr="001316F7" w:rsidRDefault="0023705E" w:rsidP="00284699">
            <w:pPr>
              <w:spacing w:line="240" w:lineRule="atLeast"/>
              <w:ind w:left="-57" w:right="-57"/>
              <w:rPr>
                <w:sz w:val="24"/>
                <w:szCs w:val="24"/>
                <w:lang w:eastAsia="ar-SA"/>
              </w:rPr>
            </w:pPr>
          </w:p>
          <w:p w:rsidR="0023705E" w:rsidRPr="001316F7" w:rsidRDefault="0023705E" w:rsidP="00284699">
            <w:pPr>
              <w:spacing w:line="240" w:lineRule="atLeast"/>
              <w:ind w:left="-57" w:right="-57"/>
              <w:rPr>
                <w:sz w:val="24"/>
                <w:szCs w:val="24"/>
                <w:lang w:val="en-US" w:eastAsia="ar-SA"/>
              </w:rPr>
            </w:pPr>
          </w:p>
        </w:tc>
        <w:tc>
          <w:tcPr>
            <w:tcW w:w="959" w:type="pct"/>
          </w:tcPr>
          <w:p w:rsidR="0023705E" w:rsidRPr="001316F7" w:rsidRDefault="0023705E" w:rsidP="00284699">
            <w:pPr>
              <w:autoSpaceDE w:val="0"/>
              <w:autoSpaceDN w:val="0"/>
              <w:adjustRightInd w:val="0"/>
              <w:spacing w:before="100" w:beforeAutospacing="1" w:after="100" w:afterAutospacing="1"/>
              <w:jc w:val="both"/>
              <w:rPr>
                <w:sz w:val="24"/>
                <w:szCs w:val="24"/>
              </w:rPr>
            </w:pPr>
            <w:r w:rsidRPr="001316F7">
              <w:rPr>
                <w:sz w:val="24"/>
                <w:szCs w:val="24"/>
              </w:rPr>
              <w:t xml:space="preserve"> Мысль и подтекст</w:t>
            </w:r>
          </w:p>
        </w:tc>
        <w:tc>
          <w:tcPr>
            <w:tcW w:w="607" w:type="pct"/>
          </w:tcPr>
          <w:p w:rsidR="0023705E" w:rsidRPr="001316F7" w:rsidRDefault="0023705E" w:rsidP="00284699">
            <w:pPr>
              <w:rPr>
                <w:sz w:val="24"/>
                <w:szCs w:val="24"/>
              </w:rPr>
            </w:pPr>
            <w:r w:rsidRPr="001316F7">
              <w:rPr>
                <w:sz w:val="24"/>
                <w:szCs w:val="24"/>
              </w:rPr>
              <w:t>Кабинет №3</w:t>
            </w:r>
          </w:p>
        </w:tc>
        <w:tc>
          <w:tcPr>
            <w:tcW w:w="1134" w:type="pct"/>
          </w:tcPr>
          <w:p w:rsidR="0023705E" w:rsidRPr="001316F7" w:rsidRDefault="0023705E" w:rsidP="00284699">
            <w:pPr>
              <w:spacing w:line="240" w:lineRule="atLeast"/>
              <w:ind w:left="-57" w:right="-57"/>
              <w:rPr>
                <w:sz w:val="24"/>
                <w:szCs w:val="24"/>
              </w:rPr>
            </w:pPr>
            <w:r w:rsidRPr="001316F7">
              <w:rPr>
                <w:sz w:val="24"/>
                <w:szCs w:val="24"/>
              </w:rPr>
              <w:t>Творческое задание</w:t>
            </w:r>
          </w:p>
        </w:tc>
      </w:tr>
      <w:tr w:rsidR="0023705E" w:rsidRPr="001316F7">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33.</w:t>
            </w:r>
          </w:p>
        </w:tc>
        <w:tc>
          <w:tcPr>
            <w:tcW w:w="600" w:type="pct"/>
          </w:tcPr>
          <w:p w:rsidR="0023705E" w:rsidRPr="001316F7" w:rsidRDefault="0023705E" w:rsidP="00284699">
            <w:pPr>
              <w:rPr>
                <w:sz w:val="24"/>
                <w:szCs w:val="24"/>
              </w:rPr>
            </w:pPr>
            <w:r w:rsidRPr="001316F7">
              <w:rPr>
                <w:sz w:val="24"/>
                <w:szCs w:val="24"/>
              </w:rPr>
              <w:t>Январь</w:t>
            </w: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spacing w:line="240" w:lineRule="atLeast"/>
              <w:ind w:left="-57" w:right="-57"/>
              <w:rPr>
                <w:sz w:val="24"/>
                <w:szCs w:val="24"/>
                <w:lang w:eastAsia="ar-SA"/>
              </w:rPr>
            </w:pPr>
            <w:r w:rsidRPr="001316F7">
              <w:rPr>
                <w:sz w:val="24"/>
                <w:szCs w:val="24"/>
                <w:lang w:eastAsia="ar-SA"/>
              </w:rPr>
              <w:t>2</w:t>
            </w:r>
          </w:p>
          <w:p w:rsidR="0023705E" w:rsidRPr="001316F7" w:rsidRDefault="0023705E" w:rsidP="00284699">
            <w:pPr>
              <w:spacing w:line="240" w:lineRule="atLeast"/>
              <w:ind w:left="-57" w:right="-57"/>
              <w:rPr>
                <w:sz w:val="24"/>
                <w:szCs w:val="24"/>
                <w:lang w:eastAsia="ar-SA"/>
              </w:rPr>
            </w:pPr>
          </w:p>
          <w:p w:rsidR="0023705E" w:rsidRPr="001316F7" w:rsidRDefault="0023705E" w:rsidP="00284699">
            <w:pPr>
              <w:spacing w:line="240" w:lineRule="atLeast"/>
              <w:ind w:left="-57" w:right="-57"/>
              <w:rPr>
                <w:sz w:val="24"/>
                <w:szCs w:val="24"/>
                <w:lang w:eastAsia="ar-SA"/>
              </w:rPr>
            </w:pPr>
          </w:p>
          <w:p w:rsidR="0023705E" w:rsidRPr="001316F7" w:rsidRDefault="0023705E" w:rsidP="00284699">
            <w:pPr>
              <w:spacing w:line="240" w:lineRule="atLeast"/>
              <w:ind w:left="-57" w:right="-57"/>
              <w:rPr>
                <w:sz w:val="24"/>
                <w:szCs w:val="24"/>
                <w:lang w:eastAsia="ar-SA"/>
              </w:rPr>
            </w:pPr>
          </w:p>
        </w:tc>
        <w:tc>
          <w:tcPr>
            <w:tcW w:w="959" w:type="pct"/>
          </w:tcPr>
          <w:p w:rsidR="0023705E" w:rsidRPr="001316F7" w:rsidRDefault="0023705E" w:rsidP="00284699">
            <w:pPr>
              <w:autoSpaceDE w:val="0"/>
              <w:autoSpaceDN w:val="0"/>
              <w:adjustRightInd w:val="0"/>
              <w:spacing w:before="100" w:beforeAutospacing="1" w:after="100" w:afterAutospacing="1"/>
              <w:jc w:val="both"/>
              <w:rPr>
                <w:sz w:val="24"/>
                <w:szCs w:val="24"/>
              </w:rPr>
            </w:pPr>
            <w:r w:rsidRPr="001316F7">
              <w:rPr>
                <w:sz w:val="24"/>
                <w:szCs w:val="24"/>
              </w:rPr>
              <w:t xml:space="preserve"> Сценический образ, как«комплекс отношений»</w:t>
            </w:r>
          </w:p>
        </w:tc>
        <w:tc>
          <w:tcPr>
            <w:tcW w:w="607" w:type="pct"/>
          </w:tcPr>
          <w:p w:rsidR="0023705E" w:rsidRPr="001316F7" w:rsidRDefault="0023705E" w:rsidP="00284699">
            <w:pPr>
              <w:rPr>
                <w:sz w:val="24"/>
                <w:szCs w:val="24"/>
              </w:rPr>
            </w:pPr>
            <w:r w:rsidRPr="001316F7">
              <w:rPr>
                <w:sz w:val="24"/>
                <w:szCs w:val="24"/>
              </w:rPr>
              <w:t>Кабинет №3</w:t>
            </w:r>
          </w:p>
        </w:tc>
        <w:tc>
          <w:tcPr>
            <w:tcW w:w="1134" w:type="pct"/>
          </w:tcPr>
          <w:p w:rsidR="0023705E" w:rsidRPr="001316F7" w:rsidRDefault="0023705E" w:rsidP="00284699">
            <w:pPr>
              <w:spacing w:line="240" w:lineRule="atLeast"/>
              <w:ind w:left="-57" w:right="-57"/>
              <w:rPr>
                <w:sz w:val="24"/>
                <w:szCs w:val="24"/>
              </w:rPr>
            </w:pPr>
            <w:r w:rsidRPr="001316F7">
              <w:rPr>
                <w:sz w:val="24"/>
                <w:szCs w:val="24"/>
              </w:rPr>
              <w:t>Опрос, упражнение</w:t>
            </w:r>
          </w:p>
        </w:tc>
      </w:tr>
      <w:tr w:rsidR="0023705E" w:rsidRPr="001316F7">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34.</w:t>
            </w:r>
          </w:p>
        </w:tc>
        <w:tc>
          <w:tcPr>
            <w:tcW w:w="600" w:type="pct"/>
          </w:tcPr>
          <w:p w:rsidR="0023705E" w:rsidRPr="001316F7" w:rsidRDefault="0023705E" w:rsidP="00284699">
            <w:pPr>
              <w:rPr>
                <w:sz w:val="24"/>
                <w:szCs w:val="24"/>
              </w:rPr>
            </w:pPr>
            <w:r w:rsidRPr="001316F7">
              <w:rPr>
                <w:sz w:val="24"/>
                <w:szCs w:val="24"/>
              </w:rPr>
              <w:t>Январь</w:t>
            </w: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spacing w:line="240" w:lineRule="atLeast"/>
              <w:ind w:left="-57" w:right="-57"/>
              <w:rPr>
                <w:sz w:val="24"/>
                <w:szCs w:val="24"/>
                <w:lang w:val="en-US"/>
              </w:rPr>
            </w:pPr>
            <w:r w:rsidRPr="001316F7">
              <w:rPr>
                <w:sz w:val="24"/>
                <w:szCs w:val="24"/>
                <w:lang w:val="en-US"/>
              </w:rPr>
              <w:t>2</w:t>
            </w:r>
          </w:p>
        </w:tc>
        <w:tc>
          <w:tcPr>
            <w:tcW w:w="959" w:type="pct"/>
          </w:tcPr>
          <w:p w:rsidR="0023705E" w:rsidRPr="001316F7" w:rsidRDefault="0023705E" w:rsidP="00284699">
            <w:pPr>
              <w:autoSpaceDE w:val="0"/>
              <w:autoSpaceDN w:val="0"/>
              <w:adjustRightInd w:val="0"/>
              <w:spacing w:before="100" w:beforeAutospacing="1" w:after="100" w:afterAutospacing="1"/>
              <w:jc w:val="both"/>
              <w:rPr>
                <w:sz w:val="24"/>
                <w:szCs w:val="24"/>
              </w:rPr>
            </w:pPr>
            <w:r w:rsidRPr="001316F7">
              <w:rPr>
                <w:color w:val="000000"/>
                <w:sz w:val="24"/>
                <w:szCs w:val="24"/>
              </w:rPr>
              <w:t>Познавательно-развивающая деятельность</w:t>
            </w:r>
          </w:p>
        </w:tc>
        <w:tc>
          <w:tcPr>
            <w:tcW w:w="607" w:type="pct"/>
          </w:tcPr>
          <w:p w:rsidR="0023705E" w:rsidRPr="001316F7" w:rsidRDefault="0023705E" w:rsidP="00284699">
            <w:pPr>
              <w:rPr>
                <w:sz w:val="24"/>
                <w:szCs w:val="24"/>
              </w:rPr>
            </w:pPr>
            <w:r w:rsidRPr="001316F7">
              <w:rPr>
                <w:sz w:val="24"/>
                <w:szCs w:val="24"/>
              </w:rPr>
              <w:t>Кабинет №3</w:t>
            </w:r>
          </w:p>
        </w:tc>
        <w:tc>
          <w:tcPr>
            <w:tcW w:w="1134" w:type="pct"/>
          </w:tcPr>
          <w:p w:rsidR="0023705E" w:rsidRPr="001316F7" w:rsidRDefault="0023705E" w:rsidP="00284699">
            <w:pPr>
              <w:spacing w:line="240" w:lineRule="atLeast"/>
              <w:ind w:left="-57" w:right="-57"/>
              <w:rPr>
                <w:sz w:val="24"/>
                <w:szCs w:val="24"/>
              </w:rPr>
            </w:pPr>
            <w:r w:rsidRPr="001316F7">
              <w:rPr>
                <w:sz w:val="24"/>
                <w:szCs w:val="24"/>
              </w:rPr>
              <w:t>беседа</w:t>
            </w:r>
          </w:p>
        </w:tc>
      </w:tr>
      <w:tr w:rsidR="0023705E" w:rsidRPr="001316F7">
        <w:tc>
          <w:tcPr>
            <w:tcW w:w="233" w:type="pct"/>
            <w:vAlign w:val="center"/>
          </w:tcPr>
          <w:p w:rsidR="0023705E" w:rsidRPr="001316F7" w:rsidRDefault="0023705E" w:rsidP="00284699">
            <w:pPr>
              <w:spacing w:line="240" w:lineRule="atLeast"/>
              <w:ind w:left="-57" w:right="-57"/>
              <w:rPr>
                <w:sz w:val="24"/>
                <w:szCs w:val="24"/>
              </w:rPr>
            </w:pPr>
          </w:p>
        </w:tc>
        <w:tc>
          <w:tcPr>
            <w:tcW w:w="600" w:type="pct"/>
          </w:tcPr>
          <w:p w:rsidR="0023705E" w:rsidRPr="001316F7" w:rsidRDefault="0023705E" w:rsidP="00284699">
            <w:pPr>
              <w:rPr>
                <w:sz w:val="24"/>
                <w:szCs w:val="24"/>
              </w:rPr>
            </w:pPr>
            <w:r w:rsidRPr="001316F7">
              <w:rPr>
                <w:sz w:val="24"/>
                <w:szCs w:val="24"/>
              </w:rPr>
              <w:t>Январь</w:t>
            </w:r>
          </w:p>
        </w:tc>
        <w:tc>
          <w:tcPr>
            <w:tcW w:w="455" w:type="pct"/>
          </w:tcPr>
          <w:p w:rsidR="0023705E" w:rsidRPr="001316F7" w:rsidRDefault="0023705E" w:rsidP="00284699">
            <w:pPr>
              <w:spacing w:line="240" w:lineRule="atLeast"/>
              <w:ind w:left="-57" w:right="-57"/>
              <w:rPr>
                <w:sz w:val="24"/>
                <w:szCs w:val="24"/>
                <w:lang w:val="en-US"/>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spacing w:line="240" w:lineRule="atLeast"/>
              <w:ind w:left="-57" w:right="-57"/>
              <w:rPr>
                <w:b/>
                <w:bCs/>
                <w:sz w:val="24"/>
                <w:szCs w:val="24"/>
                <w:lang w:val="en-US"/>
              </w:rPr>
            </w:pPr>
            <w:r w:rsidRPr="001316F7">
              <w:rPr>
                <w:b/>
                <w:bCs/>
                <w:sz w:val="24"/>
                <w:szCs w:val="24"/>
                <w:lang w:val="en-US"/>
              </w:rPr>
              <w:t>6</w:t>
            </w:r>
          </w:p>
          <w:p w:rsidR="0023705E" w:rsidRPr="001316F7" w:rsidRDefault="0023705E" w:rsidP="00284699">
            <w:pPr>
              <w:spacing w:line="240" w:lineRule="atLeast"/>
              <w:ind w:left="-57" w:right="-57"/>
              <w:rPr>
                <w:sz w:val="24"/>
                <w:szCs w:val="24"/>
              </w:rPr>
            </w:pPr>
          </w:p>
          <w:p w:rsidR="0023705E" w:rsidRPr="001316F7" w:rsidRDefault="0023705E" w:rsidP="00284699">
            <w:pPr>
              <w:spacing w:line="240" w:lineRule="atLeast"/>
              <w:ind w:left="-57" w:right="-57"/>
              <w:rPr>
                <w:sz w:val="24"/>
                <w:szCs w:val="24"/>
                <w:lang w:eastAsia="ar-SA"/>
              </w:rPr>
            </w:pPr>
          </w:p>
          <w:p w:rsidR="0023705E" w:rsidRPr="001316F7" w:rsidRDefault="0023705E" w:rsidP="00284699">
            <w:pPr>
              <w:spacing w:line="240" w:lineRule="atLeast"/>
              <w:ind w:left="-57" w:right="-57"/>
              <w:rPr>
                <w:sz w:val="24"/>
                <w:szCs w:val="24"/>
                <w:lang w:eastAsia="ar-SA"/>
              </w:rPr>
            </w:pPr>
          </w:p>
          <w:p w:rsidR="0023705E" w:rsidRPr="001316F7" w:rsidRDefault="0023705E" w:rsidP="00284699">
            <w:pPr>
              <w:spacing w:line="240" w:lineRule="atLeast"/>
              <w:ind w:left="-57" w:right="-57"/>
              <w:rPr>
                <w:sz w:val="24"/>
                <w:szCs w:val="24"/>
                <w:lang w:eastAsia="ar-SA"/>
              </w:rPr>
            </w:pPr>
          </w:p>
        </w:tc>
        <w:tc>
          <w:tcPr>
            <w:tcW w:w="959" w:type="pct"/>
          </w:tcPr>
          <w:p w:rsidR="0023705E" w:rsidRPr="001316F7" w:rsidRDefault="0023705E" w:rsidP="00284699">
            <w:pPr>
              <w:autoSpaceDE w:val="0"/>
              <w:autoSpaceDN w:val="0"/>
              <w:adjustRightInd w:val="0"/>
              <w:spacing w:before="100" w:beforeAutospacing="1" w:after="100" w:afterAutospacing="1"/>
              <w:jc w:val="both"/>
              <w:rPr>
                <w:b/>
                <w:bCs/>
                <w:i/>
                <w:iCs/>
                <w:sz w:val="24"/>
                <w:szCs w:val="24"/>
              </w:rPr>
            </w:pPr>
            <w:r w:rsidRPr="001316F7">
              <w:rPr>
                <w:b/>
                <w:bCs/>
                <w:i/>
                <w:iCs/>
                <w:sz w:val="24"/>
                <w:szCs w:val="24"/>
              </w:rPr>
              <w:t xml:space="preserve"> Этюды</w:t>
            </w:r>
          </w:p>
        </w:tc>
        <w:tc>
          <w:tcPr>
            <w:tcW w:w="607" w:type="pct"/>
          </w:tcPr>
          <w:p w:rsidR="0023705E" w:rsidRPr="001316F7" w:rsidRDefault="0023705E" w:rsidP="00284699">
            <w:pPr>
              <w:spacing w:line="240" w:lineRule="atLeast"/>
              <w:ind w:left="-57" w:right="-57"/>
              <w:rPr>
                <w:sz w:val="24"/>
                <w:szCs w:val="24"/>
              </w:rPr>
            </w:pPr>
          </w:p>
        </w:tc>
        <w:tc>
          <w:tcPr>
            <w:tcW w:w="1134" w:type="pct"/>
          </w:tcPr>
          <w:p w:rsidR="0023705E" w:rsidRPr="001316F7" w:rsidRDefault="0023705E" w:rsidP="00284699">
            <w:pPr>
              <w:spacing w:line="240" w:lineRule="atLeast"/>
              <w:ind w:left="-57" w:right="-57"/>
              <w:jc w:val="center"/>
              <w:rPr>
                <w:sz w:val="24"/>
                <w:szCs w:val="24"/>
              </w:rPr>
            </w:pPr>
          </w:p>
        </w:tc>
      </w:tr>
      <w:tr w:rsidR="0023705E" w:rsidRPr="001316F7">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35.</w:t>
            </w:r>
          </w:p>
        </w:tc>
        <w:tc>
          <w:tcPr>
            <w:tcW w:w="600" w:type="pct"/>
          </w:tcPr>
          <w:p w:rsidR="0023705E" w:rsidRPr="001316F7" w:rsidRDefault="0023705E" w:rsidP="00284699">
            <w:pPr>
              <w:rPr>
                <w:sz w:val="24"/>
                <w:szCs w:val="24"/>
              </w:rPr>
            </w:pPr>
            <w:r w:rsidRPr="001316F7">
              <w:rPr>
                <w:sz w:val="24"/>
                <w:szCs w:val="24"/>
              </w:rPr>
              <w:t>Январь</w:t>
            </w: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spacing w:line="240" w:lineRule="atLeast"/>
              <w:ind w:left="-57" w:right="-57"/>
              <w:rPr>
                <w:sz w:val="24"/>
                <w:szCs w:val="24"/>
                <w:lang w:eastAsia="ar-SA"/>
              </w:rPr>
            </w:pPr>
            <w:r w:rsidRPr="001316F7">
              <w:rPr>
                <w:sz w:val="24"/>
                <w:szCs w:val="24"/>
                <w:lang w:eastAsia="ar-SA"/>
              </w:rPr>
              <w:t>2</w:t>
            </w:r>
          </w:p>
          <w:p w:rsidR="0023705E" w:rsidRPr="001316F7" w:rsidRDefault="0023705E" w:rsidP="00284699">
            <w:pPr>
              <w:spacing w:line="240" w:lineRule="atLeast"/>
              <w:ind w:left="-57" w:right="-57"/>
              <w:rPr>
                <w:sz w:val="24"/>
                <w:szCs w:val="24"/>
                <w:lang w:eastAsia="ar-SA"/>
              </w:rPr>
            </w:pPr>
          </w:p>
          <w:p w:rsidR="0023705E" w:rsidRPr="001316F7" w:rsidRDefault="0023705E" w:rsidP="00284699">
            <w:pPr>
              <w:spacing w:line="240" w:lineRule="atLeast"/>
              <w:ind w:left="-57" w:right="-57"/>
              <w:rPr>
                <w:sz w:val="24"/>
                <w:szCs w:val="24"/>
                <w:lang w:eastAsia="ar-SA"/>
              </w:rPr>
            </w:pPr>
          </w:p>
          <w:p w:rsidR="0023705E" w:rsidRPr="001316F7" w:rsidRDefault="0023705E" w:rsidP="00284699">
            <w:pPr>
              <w:spacing w:line="240" w:lineRule="atLeast"/>
              <w:ind w:left="-57" w:right="-57"/>
              <w:rPr>
                <w:sz w:val="24"/>
                <w:szCs w:val="24"/>
                <w:lang w:eastAsia="ar-SA"/>
              </w:rPr>
            </w:pPr>
          </w:p>
        </w:tc>
        <w:tc>
          <w:tcPr>
            <w:tcW w:w="959" w:type="pct"/>
          </w:tcPr>
          <w:p w:rsidR="0023705E" w:rsidRPr="001316F7" w:rsidRDefault="0023705E" w:rsidP="00284699">
            <w:pPr>
              <w:autoSpaceDE w:val="0"/>
              <w:autoSpaceDN w:val="0"/>
              <w:adjustRightInd w:val="0"/>
              <w:spacing w:before="100" w:beforeAutospacing="1" w:after="100" w:afterAutospacing="1"/>
              <w:rPr>
                <w:sz w:val="24"/>
                <w:szCs w:val="24"/>
              </w:rPr>
            </w:pPr>
            <w:r w:rsidRPr="001316F7">
              <w:rPr>
                <w:sz w:val="24"/>
                <w:szCs w:val="24"/>
              </w:rPr>
              <w:t>Этюды</w:t>
            </w:r>
          </w:p>
        </w:tc>
        <w:tc>
          <w:tcPr>
            <w:tcW w:w="607" w:type="pct"/>
          </w:tcPr>
          <w:p w:rsidR="0023705E" w:rsidRPr="001316F7" w:rsidRDefault="0023705E" w:rsidP="00284699">
            <w:pPr>
              <w:rPr>
                <w:sz w:val="24"/>
                <w:szCs w:val="24"/>
              </w:rPr>
            </w:pPr>
            <w:r w:rsidRPr="001316F7">
              <w:rPr>
                <w:sz w:val="24"/>
                <w:szCs w:val="24"/>
              </w:rPr>
              <w:t>Кабинет №3</w:t>
            </w:r>
          </w:p>
        </w:tc>
        <w:tc>
          <w:tcPr>
            <w:tcW w:w="1134" w:type="pct"/>
          </w:tcPr>
          <w:p w:rsidR="0023705E" w:rsidRPr="001316F7" w:rsidRDefault="0023705E" w:rsidP="00284699">
            <w:pPr>
              <w:rPr>
                <w:sz w:val="24"/>
                <w:szCs w:val="24"/>
              </w:rPr>
            </w:pPr>
            <w:r w:rsidRPr="001316F7">
              <w:rPr>
                <w:sz w:val="24"/>
                <w:szCs w:val="24"/>
              </w:rPr>
              <w:t>Наблюдение</w:t>
            </w:r>
          </w:p>
        </w:tc>
      </w:tr>
      <w:tr w:rsidR="0023705E" w:rsidRPr="001316F7">
        <w:trPr>
          <w:trHeight w:val="983"/>
        </w:trPr>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36.</w:t>
            </w:r>
          </w:p>
        </w:tc>
        <w:tc>
          <w:tcPr>
            <w:tcW w:w="600" w:type="pct"/>
          </w:tcPr>
          <w:p w:rsidR="0023705E" w:rsidRPr="001316F7" w:rsidRDefault="0023705E" w:rsidP="00284699">
            <w:pPr>
              <w:rPr>
                <w:sz w:val="24"/>
                <w:szCs w:val="24"/>
              </w:rPr>
            </w:pPr>
            <w:r w:rsidRPr="001316F7">
              <w:rPr>
                <w:sz w:val="24"/>
                <w:szCs w:val="24"/>
              </w:rPr>
              <w:t>Январь</w:t>
            </w:r>
          </w:p>
        </w:tc>
        <w:tc>
          <w:tcPr>
            <w:tcW w:w="455" w:type="pct"/>
          </w:tcPr>
          <w:p w:rsidR="0023705E" w:rsidRPr="001316F7" w:rsidRDefault="0023705E" w:rsidP="00284699">
            <w:pPr>
              <w:rPr>
                <w:sz w:val="24"/>
                <w:szCs w:val="24"/>
                <w:lang w:val="en-US"/>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spacing w:line="240" w:lineRule="atLeast"/>
              <w:ind w:left="-57" w:right="-57"/>
              <w:rPr>
                <w:sz w:val="24"/>
                <w:szCs w:val="24"/>
              </w:rPr>
            </w:pPr>
            <w:r w:rsidRPr="001316F7">
              <w:rPr>
                <w:sz w:val="24"/>
                <w:szCs w:val="24"/>
                <w:lang w:eastAsia="ar-SA"/>
              </w:rPr>
              <w:t>2</w:t>
            </w:r>
          </w:p>
          <w:p w:rsidR="0023705E" w:rsidRPr="001316F7" w:rsidRDefault="0023705E" w:rsidP="00284699">
            <w:pPr>
              <w:spacing w:line="240" w:lineRule="atLeast"/>
              <w:ind w:left="-57" w:right="-57"/>
              <w:rPr>
                <w:sz w:val="24"/>
                <w:szCs w:val="24"/>
              </w:rPr>
            </w:pPr>
          </w:p>
          <w:p w:rsidR="0023705E" w:rsidRPr="001316F7" w:rsidRDefault="0023705E" w:rsidP="00284699">
            <w:pPr>
              <w:spacing w:line="240" w:lineRule="atLeast"/>
              <w:ind w:left="-57" w:right="-57"/>
              <w:rPr>
                <w:sz w:val="24"/>
                <w:szCs w:val="24"/>
              </w:rPr>
            </w:pPr>
          </w:p>
          <w:p w:rsidR="0023705E" w:rsidRPr="001316F7" w:rsidRDefault="0023705E" w:rsidP="00284699">
            <w:pPr>
              <w:spacing w:line="240" w:lineRule="atLeast"/>
              <w:ind w:left="-57" w:right="-57"/>
              <w:rPr>
                <w:sz w:val="24"/>
                <w:szCs w:val="24"/>
              </w:rPr>
            </w:pPr>
          </w:p>
          <w:p w:rsidR="0023705E" w:rsidRPr="001316F7" w:rsidRDefault="0023705E" w:rsidP="00284699">
            <w:pPr>
              <w:spacing w:line="240" w:lineRule="atLeast"/>
              <w:ind w:left="-57" w:right="-57"/>
              <w:rPr>
                <w:sz w:val="24"/>
                <w:szCs w:val="24"/>
                <w:lang w:val="en-US"/>
              </w:rPr>
            </w:pPr>
          </w:p>
        </w:tc>
        <w:tc>
          <w:tcPr>
            <w:tcW w:w="959" w:type="pct"/>
          </w:tcPr>
          <w:p w:rsidR="0023705E" w:rsidRPr="001316F7" w:rsidRDefault="0023705E" w:rsidP="00284699">
            <w:pPr>
              <w:autoSpaceDE w:val="0"/>
              <w:autoSpaceDN w:val="0"/>
              <w:adjustRightInd w:val="0"/>
              <w:spacing w:before="100" w:beforeAutospacing="1" w:after="100" w:afterAutospacing="1"/>
              <w:rPr>
                <w:sz w:val="24"/>
                <w:szCs w:val="24"/>
              </w:rPr>
            </w:pPr>
            <w:r w:rsidRPr="001316F7">
              <w:rPr>
                <w:sz w:val="24"/>
                <w:szCs w:val="24"/>
              </w:rPr>
              <w:t>Этюды</w:t>
            </w:r>
          </w:p>
        </w:tc>
        <w:tc>
          <w:tcPr>
            <w:tcW w:w="607" w:type="pct"/>
          </w:tcPr>
          <w:p w:rsidR="0023705E" w:rsidRPr="001316F7" w:rsidRDefault="0023705E" w:rsidP="00284699">
            <w:pPr>
              <w:rPr>
                <w:sz w:val="24"/>
                <w:szCs w:val="24"/>
              </w:rPr>
            </w:pPr>
            <w:r w:rsidRPr="001316F7">
              <w:rPr>
                <w:sz w:val="24"/>
                <w:szCs w:val="24"/>
              </w:rPr>
              <w:t>Кабинет №3</w:t>
            </w:r>
          </w:p>
        </w:tc>
        <w:tc>
          <w:tcPr>
            <w:tcW w:w="1134" w:type="pct"/>
          </w:tcPr>
          <w:p w:rsidR="0023705E" w:rsidRPr="001316F7" w:rsidRDefault="0023705E" w:rsidP="00284699">
            <w:pPr>
              <w:rPr>
                <w:sz w:val="24"/>
                <w:szCs w:val="24"/>
              </w:rPr>
            </w:pPr>
            <w:r w:rsidRPr="001316F7">
              <w:rPr>
                <w:sz w:val="24"/>
                <w:szCs w:val="24"/>
              </w:rPr>
              <w:t>Наблюдение</w:t>
            </w:r>
          </w:p>
        </w:tc>
      </w:tr>
      <w:tr w:rsidR="0023705E" w:rsidRPr="001316F7">
        <w:trPr>
          <w:trHeight w:val="983"/>
        </w:trPr>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37.</w:t>
            </w:r>
          </w:p>
        </w:tc>
        <w:tc>
          <w:tcPr>
            <w:tcW w:w="600" w:type="pct"/>
          </w:tcPr>
          <w:p w:rsidR="0023705E" w:rsidRPr="001316F7" w:rsidRDefault="0023705E" w:rsidP="00284699">
            <w:pPr>
              <w:rPr>
                <w:sz w:val="24"/>
                <w:szCs w:val="24"/>
              </w:rPr>
            </w:pPr>
            <w:r w:rsidRPr="001316F7">
              <w:rPr>
                <w:sz w:val="24"/>
                <w:szCs w:val="24"/>
              </w:rPr>
              <w:t>Январь</w:t>
            </w:r>
          </w:p>
        </w:tc>
        <w:tc>
          <w:tcPr>
            <w:tcW w:w="455" w:type="pct"/>
          </w:tcPr>
          <w:p w:rsidR="0023705E" w:rsidRPr="001316F7" w:rsidRDefault="0023705E" w:rsidP="00284699">
            <w:pPr>
              <w:rPr>
                <w:sz w:val="24"/>
                <w:szCs w:val="24"/>
                <w:lang w:val="en-US"/>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spacing w:line="240" w:lineRule="atLeast"/>
              <w:ind w:left="-57" w:right="-57"/>
              <w:rPr>
                <w:sz w:val="24"/>
                <w:szCs w:val="24"/>
              </w:rPr>
            </w:pPr>
            <w:r w:rsidRPr="001316F7">
              <w:rPr>
                <w:sz w:val="24"/>
                <w:szCs w:val="24"/>
                <w:lang w:eastAsia="ar-SA"/>
              </w:rPr>
              <w:t>2</w:t>
            </w:r>
          </w:p>
          <w:p w:rsidR="0023705E" w:rsidRPr="001316F7" w:rsidRDefault="0023705E" w:rsidP="00284699">
            <w:pPr>
              <w:spacing w:line="240" w:lineRule="atLeast"/>
              <w:ind w:left="-57" w:right="-57"/>
              <w:rPr>
                <w:sz w:val="24"/>
                <w:szCs w:val="24"/>
              </w:rPr>
            </w:pPr>
          </w:p>
          <w:p w:rsidR="0023705E" w:rsidRPr="001316F7" w:rsidRDefault="0023705E" w:rsidP="00284699">
            <w:pPr>
              <w:spacing w:line="240" w:lineRule="atLeast"/>
              <w:ind w:left="-57" w:right="-57"/>
              <w:rPr>
                <w:sz w:val="24"/>
                <w:szCs w:val="24"/>
              </w:rPr>
            </w:pPr>
          </w:p>
          <w:p w:rsidR="0023705E" w:rsidRPr="001316F7" w:rsidRDefault="0023705E" w:rsidP="00284699">
            <w:pPr>
              <w:spacing w:line="240" w:lineRule="atLeast"/>
              <w:ind w:left="-57" w:right="-57"/>
              <w:rPr>
                <w:sz w:val="24"/>
                <w:szCs w:val="24"/>
              </w:rPr>
            </w:pPr>
          </w:p>
          <w:p w:rsidR="0023705E" w:rsidRPr="001316F7" w:rsidRDefault="0023705E" w:rsidP="00284699">
            <w:pPr>
              <w:spacing w:line="240" w:lineRule="atLeast"/>
              <w:ind w:left="-57" w:right="-57"/>
              <w:rPr>
                <w:sz w:val="24"/>
                <w:szCs w:val="24"/>
                <w:lang w:val="en-US"/>
              </w:rPr>
            </w:pPr>
          </w:p>
        </w:tc>
        <w:tc>
          <w:tcPr>
            <w:tcW w:w="959" w:type="pct"/>
          </w:tcPr>
          <w:p w:rsidR="0023705E" w:rsidRPr="001316F7" w:rsidRDefault="0023705E" w:rsidP="00284699">
            <w:pPr>
              <w:autoSpaceDE w:val="0"/>
              <w:autoSpaceDN w:val="0"/>
              <w:adjustRightInd w:val="0"/>
              <w:spacing w:before="100" w:beforeAutospacing="1" w:after="100" w:afterAutospacing="1"/>
              <w:rPr>
                <w:sz w:val="24"/>
                <w:szCs w:val="24"/>
              </w:rPr>
            </w:pPr>
            <w:r w:rsidRPr="001316F7">
              <w:rPr>
                <w:sz w:val="24"/>
                <w:szCs w:val="24"/>
              </w:rPr>
              <w:t>Этюды</w:t>
            </w:r>
          </w:p>
        </w:tc>
        <w:tc>
          <w:tcPr>
            <w:tcW w:w="607" w:type="pct"/>
          </w:tcPr>
          <w:p w:rsidR="0023705E" w:rsidRPr="001316F7" w:rsidRDefault="0023705E" w:rsidP="00284699">
            <w:pPr>
              <w:rPr>
                <w:sz w:val="24"/>
                <w:szCs w:val="24"/>
              </w:rPr>
            </w:pPr>
            <w:r w:rsidRPr="001316F7">
              <w:rPr>
                <w:sz w:val="24"/>
                <w:szCs w:val="24"/>
              </w:rPr>
              <w:t>Кабинет №3</w:t>
            </w:r>
          </w:p>
        </w:tc>
        <w:tc>
          <w:tcPr>
            <w:tcW w:w="1134" w:type="pct"/>
          </w:tcPr>
          <w:p w:rsidR="0023705E" w:rsidRPr="001316F7" w:rsidRDefault="0023705E" w:rsidP="00284699">
            <w:pPr>
              <w:rPr>
                <w:sz w:val="24"/>
                <w:szCs w:val="24"/>
              </w:rPr>
            </w:pPr>
            <w:r w:rsidRPr="001316F7">
              <w:rPr>
                <w:sz w:val="24"/>
                <w:szCs w:val="24"/>
              </w:rPr>
              <w:t>Наблюдение</w:t>
            </w:r>
          </w:p>
        </w:tc>
      </w:tr>
      <w:tr w:rsidR="0023705E" w:rsidRPr="001316F7">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38.</w:t>
            </w:r>
          </w:p>
        </w:tc>
        <w:tc>
          <w:tcPr>
            <w:tcW w:w="600" w:type="pct"/>
          </w:tcPr>
          <w:p w:rsidR="0023705E" w:rsidRPr="001316F7" w:rsidRDefault="0023705E" w:rsidP="00284699">
            <w:pPr>
              <w:spacing w:line="240" w:lineRule="atLeast"/>
              <w:ind w:left="-57" w:right="-57"/>
              <w:rPr>
                <w:sz w:val="24"/>
                <w:szCs w:val="24"/>
              </w:rPr>
            </w:pPr>
            <w:r w:rsidRPr="001316F7">
              <w:rPr>
                <w:sz w:val="24"/>
                <w:szCs w:val="24"/>
              </w:rPr>
              <w:t>Февраль</w:t>
            </w: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spacing w:line="240" w:lineRule="atLeast"/>
              <w:ind w:left="-57" w:right="-57"/>
              <w:rPr>
                <w:sz w:val="24"/>
                <w:szCs w:val="24"/>
              </w:rPr>
            </w:pPr>
            <w:r w:rsidRPr="001316F7">
              <w:rPr>
                <w:sz w:val="24"/>
                <w:szCs w:val="24"/>
              </w:rPr>
              <w:t>2</w:t>
            </w:r>
          </w:p>
        </w:tc>
        <w:tc>
          <w:tcPr>
            <w:tcW w:w="959" w:type="pct"/>
          </w:tcPr>
          <w:p w:rsidR="0023705E" w:rsidRPr="001316F7" w:rsidRDefault="0023705E" w:rsidP="00284699">
            <w:pPr>
              <w:autoSpaceDE w:val="0"/>
              <w:autoSpaceDN w:val="0"/>
              <w:adjustRightInd w:val="0"/>
              <w:jc w:val="both"/>
              <w:rPr>
                <w:color w:val="000000"/>
                <w:sz w:val="24"/>
                <w:szCs w:val="24"/>
              </w:rPr>
            </w:pPr>
            <w:r w:rsidRPr="001316F7">
              <w:rPr>
                <w:color w:val="000000"/>
                <w:sz w:val="24"/>
                <w:szCs w:val="24"/>
              </w:rPr>
              <w:t>Предметно-практическая</w:t>
            </w:r>
          </w:p>
          <w:p w:rsidR="0023705E" w:rsidRPr="001316F7" w:rsidRDefault="0023705E" w:rsidP="00284699">
            <w:pPr>
              <w:autoSpaceDE w:val="0"/>
              <w:autoSpaceDN w:val="0"/>
              <w:adjustRightInd w:val="0"/>
              <w:jc w:val="both"/>
              <w:rPr>
                <w:b/>
                <w:bCs/>
                <w:color w:val="000000"/>
                <w:sz w:val="24"/>
                <w:szCs w:val="24"/>
              </w:rPr>
            </w:pPr>
            <w:r w:rsidRPr="001316F7">
              <w:rPr>
                <w:color w:val="000000"/>
                <w:sz w:val="24"/>
                <w:szCs w:val="24"/>
              </w:rPr>
              <w:t>деятельность</w:t>
            </w:r>
          </w:p>
        </w:tc>
        <w:tc>
          <w:tcPr>
            <w:tcW w:w="607" w:type="pct"/>
          </w:tcPr>
          <w:p w:rsidR="0023705E" w:rsidRPr="001316F7" w:rsidRDefault="0023705E" w:rsidP="00284699">
            <w:pPr>
              <w:rPr>
                <w:sz w:val="24"/>
                <w:szCs w:val="24"/>
              </w:rPr>
            </w:pPr>
            <w:r w:rsidRPr="001316F7">
              <w:rPr>
                <w:sz w:val="24"/>
                <w:szCs w:val="24"/>
              </w:rPr>
              <w:t>Кабинет №3</w:t>
            </w:r>
          </w:p>
        </w:tc>
        <w:tc>
          <w:tcPr>
            <w:tcW w:w="1134" w:type="pct"/>
          </w:tcPr>
          <w:p w:rsidR="0023705E" w:rsidRPr="001316F7" w:rsidRDefault="0023705E" w:rsidP="00284699">
            <w:pPr>
              <w:spacing w:line="240" w:lineRule="atLeast"/>
              <w:ind w:left="-57" w:right="-57"/>
              <w:rPr>
                <w:sz w:val="24"/>
                <w:szCs w:val="24"/>
              </w:rPr>
            </w:pPr>
          </w:p>
          <w:p w:rsidR="0023705E" w:rsidRPr="001316F7" w:rsidRDefault="0023705E" w:rsidP="00284699">
            <w:pPr>
              <w:rPr>
                <w:sz w:val="24"/>
                <w:szCs w:val="24"/>
              </w:rPr>
            </w:pPr>
            <w:r w:rsidRPr="001316F7">
              <w:rPr>
                <w:sz w:val="24"/>
                <w:szCs w:val="24"/>
              </w:rPr>
              <w:t>Дипломы, грамоты</w:t>
            </w:r>
          </w:p>
        </w:tc>
      </w:tr>
      <w:tr w:rsidR="0023705E" w:rsidRPr="001316F7">
        <w:tc>
          <w:tcPr>
            <w:tcW w:w="233" w:type="pct"/>
            <w:vAlign w:val="center"/>
          </w:tcPr>
          <w:p w:rsidR="0023705E" w:rsidRPr="001316F7" w:rsidRDefault="0023705E" w:rsidP="00284699">
            <w:pPr>
              <w:spacing w:line="240" w:lineRule="atLeast"/>
              <w:ind w:left="-57" w:right="-57"/>
              <w:rPr>
                <w:sz w:val="24"/>
                <w:szCs w:val="24"/>
              </w:rPr>
            </w:pPr>
          </w:p>
        </w:tc>
        <w:tc>
          <w:tcPr>
            <w:tcW w:w="600" w:type="pct"/>
          </w:tcPr>
          <w:p w:rsidR="0023705E" w:rsidRPr="001316F7" w:rsidRDefault="0023705E" w:rsidP="00284699">
            <w:pPr>
              <w:spacing w:line="240" w:lineRule="atLeast"/>
              <w:ind w:left="-57" w:right="-57"/>
              <w:rPr>
                <w:sz w:val="24"/>
                <w:szCs w:val="24"/>
                <w:lang w:val="en-US"/>
              </w:rPr>
            </w:pPr>
          </w:p>
        </w:tc>
        <w:tc>
          <w:tcPr>
            <w:tcW w:w="455" w:type="pct"/>
          </w:tcPr>
          <w:p w:rsidR="0023705E" w:rsidRPr="001316F7" w:rsidRDefault="0023705E" w:rsidP="00284699">
            <w:pPr>
              <w:spacing w:line="240" w:lineRule="atLeast"/>
              <w:ind w:left="-57" w:right="-57"/>
              <w:rPr>
                <w:sz w:val="24"/>
                <w:szCs w:val="24"/>
                <w:lang w:val="en-US"/>
              </w:rPr>
            </w:pPr>
          </w:p>
        </w:tc>
        <w:tc>
          <w:tcPr>
            <w:tcW w:w="677" w:type="pct"/>
          </w:tcPr>
          <w:p w:rsidR="0023705E" w:rsidRPr="001316F7" w:rsidRDefault="0023705E" w:rsidP="00284699">
            <w:pPr>
              <w:spacing w:line="240" w:lineRule="atLeast"/>
              <w:ind w:right="-57"/>
              <w:rPr>
                <w:sz w:val="24"/>
                <w:szCs w:val="24"/>
              </w:rPr>
            </w:pPr>
          </w:p>
        </w:tc>
        <w:tc>
          <w:tcPr>
            <w:tcW w:w="335" w:type="pct"/>
          </w:tcPr>
          <w:p w:rsidR="0023705E" w:rsidRPr="001316F7" w:rsidRDefault="0023705E" w:rsidP="00284699">
            <w:pPr>
              <w:spacing w:line="240" w:lineRule="atLeast"/>
              <w:ind w:left="-57" w:right="-57"/>
              <w:rPr>
                <w:b/>
                <w:bCs/>
                <w:sz w:val="24"/>
                <w:szCs w:val="24"/>
                <w:lang w:val="en-US" w:eastAsia="ar-SA"/>
              </w:rPr>
            </w:pPr>
            <w:r w:rsidRPr="001316F7">
              <w:rPr>
                <w:b/>
                <w:bCs/>
                <w:sz w:val="24"/>
                <w:szCs w:val="24"/>
                <w:lang w:val="en-US" w:eastAsia="ar-SA"/>
              </w:rPr>
              <w:t>20</w:t>
            </w:r>
          </w:p>
        </w:tc>
        <w:tc>
          <w:tcPr>
            <w:tcW w:w="959" w:type="pct"/>
          </w:tcPr>
          <w:p w:rsidR="0023705E" w:rsidRPr="001316F7" w:rsidRDefault="0023705E" w:rsidP="00284699">
            <w:pPr>
              <w:tabs>
                <w:tab w:val="left" w:pos="536"/>
              </w:tabs>
              <w:rPr>
                <w:i/>
                <w:iCs/>
                <w:sz w:val="24"/>
                <w:szCs w:val="24"/>
              </w:rPr>
            </w:pPr>
            <w:r w:rsidRPr="001316F7">
              <w:rPr>
                <w:b/>
                <w:bCs/>
                <w:i/>
                <w:iCs/>
                <w:sz w:val="24"/>
                <w:szCs w:val="24"/>
              </w:rPr>
              <w:t>Репетиционно-постановочная работа</w:t>
            </w:r>
          </w:p>
        </w:tc>
        <w:tc>
          <w:tcPr>
            <w:tcW w:w="607" w:type="pct"/>
          </w:tcPr>
          <w:p w:rsidR="0023705E" w:rsidRPr="001316F7" w:rsidRDefault="0023705E" w:rsidP="00284699">
            <w:pPr>
              <w:spacing w:line="240" w:lineRule="atLeast"/>
              <w:ind w:left="-57" w:right="-57"/>
              <w:rPr>
                <w:sz w:val="24"/>
                <w:szCs w:val="24"/>
              </w:rPr>
            </w:pPr>
          </w:p>
        </w:tc>
        <w:tc>
          <w:tcPr>
            <w:tcW w:w="1134" w:type="pct"/>
          </w:tcPr>
          <w:p w:rsidR="0023705E" w:rsidRPr="001316F7" w:rsidRDefault="0023705E" w:rsidP="00284699">
            <w:pPr>
              <w:spacing w:line="240" w:lineRule="atLeast"/>
              <w:ind w:left="-57" w:right="-57"/>
              <w:rPr>
                <w:sz w:val="24"/>
                <w:szCs w:val="24"/>
              </w:rPr>
            </w:pPr>
          </w:p>
        </w:tc>
      </w:tr>
      <w:tr w:rsidR="0023705E" w:rsidRPr="001316F7">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39.</w:t>
            </w:r>
          </w:p>
        </w:tc>
        <w:tc>
          <w:tcPr>
            <w:tcW w:w="600" w:type="pct"/>
          </w:tcPr>
          <w:p w:rsidR="0023705E" w:rsidRPr="001316F7" w:rsidRDefault="0023705E" w:rsidP="00284699">
            <w:pPr>
              <w:rPr>
                <w:sz w:val="24"/>
                <w:szCs w:val="24"/>
              </w:rPr>
            </w:pPr>
            <w:r w:rsidRPr="001316F7">
              <w:rPr>
                <w:sz w:val="24"/>
                <w:szCs w:val="24"/>
              </w:rPr>
              <w:t>Февраль</w:t>
            </w: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spacing w:line="240" w:lineRule="atLeast"/>
              <w:ind w:left="-57" w:right="-57"/>
              <w:rPr>
                <w:sz w:val="24"/>
                <w:szCs w:val="24"/>
              </w:rPr>
            </w:pPr>
            <w:r w:rsidRPr="001316F7">
              <w:rPr>
                <w:sz w:val="24"/>
                <w:szCs w:val="24"/>
                <w:lang w:eastAsia="ar-SA"/>
              </w:rPr>
              <w:t>2</w:t>
            </w:r>
          </w:p>
          <w:p w:rsidR="0023705E" w:rsidRPr="001316F7" w:rsidRDefault="0023705E" w:rsidP="00284699">
            <w:pPr>
              <w:spacing w:line="240" w:lineRule="atLeast"/>
              <w:ind w:left="-57" w:right="-57"/>
              <w:rPr>
                <w:sz w:val="24"/>
                <w:szCs w:val="24"/>
              </w:rPr>
            </w:pPr>
          </w:p>
          <w:p w:rsidR="0023705E" w:rsidRPr="001316F7" w:rsidRDefault="0023705E" w:rsidP="00284699">
            <w:pPr>
              <w:spacing w:line="240" w:lineRule="atLeast"/>
              <w:ind w:left="-57" w:right="-57"/>
              <w:rPr>
                <w:sz w:val="24"/>
                <w:szCs w:val="24"/>
              </w:rPr>
            </w:pPr>
          </w:p>
        </w:tc>
        <w:tc>
          <w:tcPr>
            <w:tcW w:w="959" w:type="pct"/>
          </w:tcPr>
          <w:p w:rsidR="0023705E" w:rsidRPr="001316F7" w:rsidRDefault="0023705E" w:rsidP="00284699">
            <w:pPr>
              <w:autoSpaceDE w:val="0"/>
              <w:autoSpaceDN w:val="0"/>
              <w:adjustRightInd w:val="0"/>
              <w:spacing w:before="100" w:beforeAutospacing="1" w:after="100" w:afterAutospacing="1"/>
              <w:jc w:val="both"/>
              <w:rPr>
                <w:sz w:val="24"/>
                <w:szCs w:val="24"/>
              </w:rPr>
            </w:pPr>
            <w:r w:rsidRPr="001316F7">
              <w:rPr>
                <w:sz w:val="24"/>
                <w:szCs w:val="24"/>
              </w:rPr>
              <w:t>Репетиционно-постановочная работа</w:t>
            </w:r>
          </w:p>
        </w:tc>
        <w:tc>
          <w:tcPr>
            <w:tcW w:w="607" w:type="pct"/>
          </w:tcPr>
          <w:p w:rsidR="0023705E" w:rsidRPr="001316F7" w:rsidRDefault="0023705E" w:rsidP="00284699">
            <w:pPr>
              <w:rPr>
                <w:sz w:val="24"/>
                <w:szCs w:val="24"/>
              </w:rPr>
            </w:pPr>
            <w:r w:rsidRPr="001316F7">
              <w:rPr>
                <w:sz w:val="24"/>
                <w:szCs w:val="24"/>
              </w:rPr>
              <w:t>Кабинет №3</w:t>
            </w:r>
          </w:p>
        </w:tc>
        <w:tc>
          <w:tcPr>
            <w:tcW w:w="1134" w:type="pct"/>
          </w:tcPr>
          <w:p w:rsidR="0023705E" w:rsidRPr="001316F7" w:rsidRDefault="0023705E" w:rsidP="00284699">
            <w:pPr>
              <w:jc w:val="center"/>
              <w:rPr>
                <w:sz w:val="24"/>
                <w:szCs w:val="24"/>
              </w:rPr>
            </w:pPr>
            <w:r w:rsidRPr="001316F7">
              <w:rPr>
                <w:sz w:val="24"/>
                <w:szCs w:val="24"/>
              </w:rPr>
              <w:t>Наблюдение,</w:t>
            </w:r>
          </w:p>
        </w:tc>
      </w:tr>
      <w:tr w:rsidR="0023705E" w:rsidRPr="001316F7">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40.</w:t>
            </w:r>
          </w:p>
        </w:tc>
        <w:tc>
          <w:tcPr>
            <w:tcW w:w="600" w:type="pct"/>
          </w:tcPr>
          <w:p w:rsidR="0023705E" w:rsidRPr="001316F7" w:rsidRDefault="0023705E" w:rsidP="00284699">
            <w:pPr>
              <w:rPr>
                <w:sz w:val="24"/>
                <w:szCs w:val="24"/>
              </w:rPr>
            </w:pPr>
            <w:r w:rsidRPr="001316F7">
              <w:rPr>
                <w:sz w:val="24"/>
                <w:szCs w:val="24"/>
              </w:rPr>
              <w:t>Февраль</w:t>
            </w: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spacing w:line="240" w:lineRule="atLeast"/>
              <w:ind w:left="-57" w:right="-57"/>
              <w:rPr>
                <w:sz w:val="24"/>
                <w:szCs w:val="24"/>
              </w:rPr>
            </w:pPr>
            <w:r w:rsidRPr="001316F7">
              <w:rPr>
                <w:sz w:val="24"/>
                <w:szCs w:val="24"/>
              </w:rPr>
              <w:t>2</w:t>
            </w:r>
          </w:p>
          <w:p w:rsidR="0023705E" w:rsidRPr="001316F7" w:rsidRDefault="0023705E" w:rsidP="00284699">
            <w:pPr>
              <w:spacing w:line="240" w:lineRule="atLeast"/>
              <w:ind w:left="-57" w:right="-57"/>
              <w:rPr>
                <w:sz w:val="24"/>
                <w:szCs w:val="24"/>
              </w:rPr>
            </w:pPr>
          </w:p>
          <w:p w:rsidR="0023705E" w:rsidRPr="001316F7" w:rsidRDefault="0023705E" w:rsidP="00284699">
            <w:pPr>
              <w:spacing w:line="240" w:lineRule="atLeast"/>
              <w:ind w:left="-57" w:right="-57"/>
              <w:rPr>
                <w:sz w:val="24"/>
                <w:szCs w:val="24"/>
              </w:rPr>
            </w:pPr>
          </w:p>
          <w:p w:rsidR="0023705E" w:rsidRPr="001316F7" w:rsidRDefault="0023705E" w:rsidP="00284699">
            <w:pPr>
              <w:spacing w:line="240" w:lineRule="atLeast"/>
              <w:ind w:left="-57" w:right="-57"/>
              <w:rPr>
                <w:sz w:val="24"/>
                <w:szCs w:val="24"/>
                <w:lang w:val="en-US"/>
              </w:rPr>
            </w:pPr>
          </w:p>
        </w:tc>
        <w:tc>
          <w:tcPr>
            <w:tcW w:w="959" w:type="pct"/>
          </w:tcPr>
          <w:p w:rsidR="0023705E" w:rsidRPr="001316F7" w:rsidRDefault="0023705E" w:rsidP="00284699">
            <w:pPr>
              <w:autoSpaceDE w:val="0"/>
              <w:autoSpaceDN w:val="0"/>
              <w:adjustRightInd w:val="0"/>
              <w:spacing w:before="100" w:beforeAutospacing="1" w:after="100" w:afterAutospacing="1"/>
              <w:rPr>
                <w:sz w:val="24"/>
                <w:szCs w:val="24"/>
              </w:rPr>
            </w:pPr>
            <w:r w:rsidRPr="001316F7">
              <w:rPr>
                <w:sz w:val="24"/>
                <w:szCs w:val="24"/>
              </w:rPr>
              <w:t>Репетиционно-постановочная работа</w:t>
            </w:r>
          </w:p>
        </w:tc>
        <w:tc>
          <w:tcPr>
            <w:tcW w:w="607" w:type="pct"/>
          </w:tcPr>
          <w:p w:rsidR="0023705E" w:rsidRPr="001316F7" w:rsidRDefault="0023705E" w:rsidP="00284699">
            <w:pPr>
              <w:rPr>
                <w:sz w:val="24"/>
                <w:szCs w:val="24"/>
              </w:rPr>
            </w:pPr>
            <w:r w:rsidRPr="001316F7">
              <w:rPr>
                <w:sz w:val="24"/>
                <w:szCs w:val="24"/>
              </w:rPr>
              <w:t>Кабинет №3</w:t>
            </w:r>
          </w:p>
        </w:tc>
        <w:tc>
          <w:tcPr>
            <w:tcW w:w="1134" w:type="pct"/>
          </w:tcPr>
          <w:p w:rsidR="0023705E" w:rsidRPr="001316F7" w:rsidRDefault="0023705E" w:rsidP="00284699">
            <w:pPr>
              <w:rPr>
                <w:sz w:val="24"/>
                <w:szCs w:val="24"/>
              </w:rPr>
            </w:pPr>
            <w:r w:rsidRPr="001316F7">
              <w:rPr>
                <w:sz w:val="24"/>
                <w:szCs w:val="24"/>
              </w:rPr>
              <w:t>Показ этюдов</w:t>
            </w:r>
          </w:p>
        </w:tc>
      </w:tr>
      <w:tr w:rsidR="0023705E" w:rsidRPr="001316F7">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41.</w:t>
            </w:r>
          </w:p>
        </w:tc>
        <w:tc>
          <w:tcPr>
            <w:tcW w:w="600" w:type="pct"/>
          </w:tcPr>
          <w:p w:rsidR="0023705E" w:rsidRPr="001316F7" w:rsidRDefault="0023705E" w:rsidP="00284699">
            <w:pPr>
              <w:rPr>
                <w:sz w:val="24"/>
                <w:szCs w:val="24"/>
              </w:rPr>
            </w:pPr>
            <w:r w:rsidRPr="001316F7">
              <w:rPr>
                <w:sz w:val="24"/>
                <w:szCs w:val="24"/>
              </w:rPr>
              <w:t>Февраль</w:t>
            </w: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spacing w:line="240" w:lineRule="atLeast"/>
              <w:ind w:left="-57" w:right="-57"/>
              <w:rPr>
                <w:sz w:val="24"/>
                <w:szCs w:val="24"/>
                <w:lang w:eastAsia="ar-SA"/>
              </w:rPr>
            </w:pPr>
            <w:r w:rsidRPr="001316F7">
              <w:rPr>
                <w:sz w:val="24"/>
                <w:szCs w:val="24"/>
                <w:lang w:eastAsia="ar-SA"/>
              </w:rPr>
              <w:t>2</w:t>
            </w:r>
          </w:p>
          <w:p w:rsidR="0023705E" w:rsidRPr="001316F7" w:rsidRDefault="0023705E" w:rsidP="00284699">
            <w:pPr>
              <w:spacing w:line="240" w:lineRule="atLeast"/>
              <w:ind w:left="-57" w:right="-57"/>
              <w:rPr>
                <w:sz w:val="24"/>
                <w:szCs w:val="24"/>
                <w:lang w:eastAsia="ar-SA"/>
              </w:rPr>
            </w:pPr>
          </w:p>
          <w:p w:rsidR="0023705E" w:rsidRPr="001316F7" w:rsidRDefault="0023705E" w:rsidP="00284699">
            <w:pPr>
              <w:spacing w:line="240" w:lineRule="atLeast"/>
              <w:ind w:left="-57" w:right="-57"/>
              <w:rPr>
                <w:sz w:val="24"/>
                <w:szCs w:val="24"/>
                <w:lang w:eastAsia="ar-SA"/>
              </w:rPr>
            </w:pPr>
          </w:p>
        </w:tc>
        <w:tc>
          <w:tcPr>
            <w:tcW w:w="959" w:type="pct"/>
          </w:tcPr>
          <w:p w:rsidR="0023705E" w:rsidRPr="001316F7" w:rsidRDefault="0023705E" w:rsidP="00284699">
            <w:pPr>
              <w:pStyle w:val="ListParagraph"/>
              <w:autoSpaceDE w:val="0"/>
              <w:autoSpaceDN w:val="0"/>
              <w:adjustRightInd w:val="0"/>
              <w:spacing w:before="100" w:beforeAutospacing="1" w:after="100" w:afterAutospacing="1" w:line="240" w:lineRule="auto"/>
              <w:ind w:left="0"/>
              <w:jc w:val="both"/>
              <w:rPr>
                <w:rFonts w:ascii="Times New Roman" w:hAnsi="Times New Roman" w:cs="Times New Roman"/>
                <w:sz w:val="24"/>
                <w:szCs w:val="24"/>
              </w:rPr>
            </w:pPr>
            <w:r w:rsidRPr="001316F7">
              <w:rPr>
                <w:rFonts w:ascii="Times New Roman" w:hAnsi="Times New Roman" w:cs="Times New Roman"/>
                <w:sz w:val="24"/>
                <w:szCs w:val="24"/>
              </w:rPr>
              <w:t>Репетиционно-постановочная работа</w:t>
            </w:r>
          </w:p>
        </w:tc>
        <w:tc>
          <w:tcPr>
            <w:tcW w:w="607" w:type="pct"/>
          </w:tcPr>
          <w:p w:rsidR="0023705E" w:rsidRPr="001316F7" w:rsidRDefault="0023705E" w:rsidP="00284699">
            <w:pPr>
              <w:rPr>
                <w:sz w:val="24"/>
                <w:szCs w:val="24"/>
              </w:rPr>
            </w:pPr>
            <w:r w:rsidRPr="001316F7">
              <w:rPr>
                <w:sz w:val="24"/>
                <w:szCs w:val="24"/>
              </w:rPr>
              <w:t>Кабинет №3</w:t>
            </w:r>
          </w:p>
        </w:tc>
        <w:tc>
          <w:tcPr>
            <w:tcW w:w="1134" w:type="pct"/>
          </w:tcPr>
          <w:p w:rsidR="0023705E" w:rsidRPr="001316F7" w:rsidRDefault="0023705E" w:rsidP="00284699">
            <w:pPr>
              <w:jc w:val="center"/>
              <w:rPr>
                <w:sz w:val="24"/>
                <w:szCs w:val="24"/>
              </w:rPr>
            </w:pPr>
            <w:r w:rsidRPr="001316F7">
              <w:rPr>
                <w:sz w:val="24"/>
                <w:szCs w:val="24"/>
              </w:rPr>
              <w:t>Наблюдение,</w:t>
            </w:r>
          </w:p>
        </w:tc>
      </w:tr>
      <w:tr w:rsidR="0023705E" w:rsidRPr="001316F7">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42.</w:t>
            </w:r>
          </w:p>
        </w:tc>
        <w:tc>
          <w:tcPr>
            <w:tcW w:w="600" w:type="pct"/>
          </w:tcPr>
          <w:p w:rsidR="0023705E" w:rsidRPr="001316F7" w:rsidRDefault="0023705E" w:rsidP="00284699">
            <w:pPr>
              <w:rPr>
                <w:sz w:val="24"/>
                <w:szCs w:val="24"/>
              </w:rPr>
            </w:pPr>
            <w:r w:rsidRPr="001316F7">
              <w:rPr>
                <w:sz w:val="24"/>
                <w:szCs w:val="24"/>
              </w:rPr>
              <w:t>Февраль</w:t>
            </w: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spacing w:line="240" w:lineRule="atLeast"/>
              <w:ind w:left="-57" w:right="-57"/>
              <w:rPr>
                <w:sz w:val="24"/>
                <w:szCs w:val="24"/>
              </w:rPr>
            </w:pPr>
            <w:r w:rsidRPr="001316F7">
              <w:rPr>
                <w:sz w:val="24"/>
                <w:szCs w:val="24"/>
                <w:lang w:eastAsia="ar-SA"/>
              </w:rPr>
              <w:t>2</w:t>
            </w:r>
          </w:p>
          <w:p w:rsidR="0023705E" w:rsidRPr="001316F7" w:rsidRDefault="0023705E" w:rsidP="00284699">
            <w:pPr>
              <w:spacing w:line="240" w:lineRule="atLeast"/>
              <w:ind w:left="-57" w:right="-57"/>
              <w:rPr>
                <w:sz w:val="24"/>
                <w:szCs w:val="24"/>
              </w:rPr>
            </w:pPr>
          </w:p>
          <w:p w:rsidR="0023705E" w:rsidRPr="001316F7" w:rsidRDefault="0023705E" w:rsidP="00284699">
            <w:pPr>
              <w:spacing w:line="240" w:lineRule="atLeast"/>
              <w:ind w:left="-57" w:right="-57"/>
              <w:rPr>
                <w:sz w:val="24"/>
                <w:szCs w:val="24"/>
              </w:rPr>
            </w:pPr>
          </w:p>
        </w:tc>
        <w:tc>
          <w:tcPr>
            <w:tcW w:w="959" w:type="pct"/>
          </w:tcPr>
          <w:p w:rsidR="0023705E" w:rsidRPr="001316F7" w:rsidRDefault="0023705E" w:rsidP="00284699">
            <w:pPr>
              <w:autoSpaceDE w:val="0"/>
              <w:autoSpaceDN w:val="0"/>
              <w:adjustRightInd w:val="0"/>
              <w:spacing w:before="100" w:beforeAutospacing="1" w:after="100" w:afterAutospacing="1"/>
              <w:jc w:val="both"/>
              <w:rPr>
                <w:sz w:val="24"/>
                <w:szCs w:val="24"/>
              </w:rPr>
            </w:pPr>
            <w:r w:rsidRPr="001316F7">
              <w:rPr>
                <w:sz w:val="24"/>
                <w:szCs w:val="24"/>
              </w:rPr>
              <w:t>Репетиционно-постановочная работа</w:t>
            </w:r>
          </w:p>
        </w:tc>
        <w:tc>
          <w:tcPr>
            <w:tcW w:w="607" w:type="pct"/>
          </w:tcPr>
          <w:p w:rsidR="0023705E" w:rsidRPr="001316F7" w:rsidRDefault="0023705E" w:rsidP="00284699">
            <w:pPr>
              <w:rPr>
                <w:sz w:val="24"/>
                <w:szCs w:val="24"/>
              </w:rPr>
            </w:pPr>
            <w:r w:rsidRPr="001316F7">
              <w:rPr>
                <w:sz w:val="24"/>
                <w:szCs w:val="24"/>
              </w:rPr>
              <w:t>Кабинет №3</w:t>
            </w:r>
          </w:p>
        </w:tc>
        <w:tc>
          <w:tcPr>
            <w:tcW w:w="1134" w:type="pct"/>
          </w:tcPr>
          <w:p w:rsidR="0023705E" w:rsidRPr="001316F7" w:rsidRDefault="0023705E" w:rsidP="00284699">
            <w:pPr>
              <w:rPr>
                <w:sz w:val="24"/>
                <w:szCs w:val="24"/>
              </w:rPr>
            </w:pPr>
            <w:r w:rsidRPr="001316F7">
              <w:rPr>
                <w:sz w:val="24"/>
                <w:szCs w:val="24"/>
              </w:rPr>
              <w:t>Показ этюдов</w:t>
            </w:r>
          </w:p>
        </w:tc>
      </w:tr>
      <w:tr w:rsidR="0023705E" w:rsidRPr="001316F7">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43.</w:t>
            </w:r>
          </w:p>
        </w:tc>
        <w:tc>
          <w:tcPr>
            <w:tcW w:w="600" w:type="pct"/>
          </w:tcPr>
          <w:p w:rsidR="0023705E" w:rsidRPr="001316F7" w:rsidRDefault="0023705E" w:rsidP="00284699">
            <w:pPr>
              <w:rPr>
                <w:sz w:val="24"/>
                <w:szCs w:val="24"/>
              </w:rPr>
            </w:pPr>
            <w:r w:rsidRPr="001316F7">
              <w:rPr>
                <w:sz w:val="24"/>
                <w:szCs w:val="24"/>
              </w:rPr>
              <w:t>Февраль</w:t>
            </w: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spacing w:line="240" w:lineRule="atLeast"/>
              <w:ind w:left="-57" w:right="-57"/>
              <w:rPr>
                <w:sz w:val="24"/>
                <w:szCs w:val="24"/>
              </w:rPr>
            </w:pPr>
            <w:r w:rsidRPr="001316F7">
              <w:rPr>
                <w:sz w:val="24"/>
                <w:szCs w:val="24"/>
              </w:rPr>
              <w:t>2</w:t>
            </w:r>
          </w:p>
          <w:p w:rsidR="0023705E" w:rsidRPr="001316F7" w:rsidRDefault="0023705E" w:rsidP="00284699">
            <w:pPr>
              <w:spacing w:line="240" w:lineRule="atLeast"/>
              <w:ind w:left="-57" w:right="-57"/>
              <w:rPr>
                <w:sz w:val="24"/>
                <w:szCs w:val="24"/>
              </w:rPr>
            </w:pPr>
          </w:p>
          <w:p w:rsidR="0023705E" w:rsidRPr="001316F7" w:rsidRDefault="0023705E" w:rsidP="00284699">
            <w:pPr>
              <w:spacing w:line="240" w:lineRule="atLeast"/>
              <w:ind w:left="-57" w:right="-57"/>
              <w:rPr>
                <w:sz w:val="24"/>
                <w:szCs w:val="24"/>
              </w:rPr>
            </w:pPr>
          </w:p>
        </w:tc>
        <w:tc>
          <w:tcPr>
            <w:tcW w:w="959" w:type="pct"/>
          </w:tcPr>
          <w:p w:rsidR="0023705E" w:rsidRPr="001316F7" w:rsidRDefault="0023705E" w:rsidP="00284699">
            <w:pPr>
              <w:jc w:val="both"/>
              <w:rPr>
                <w:sz w:val="24"/>
                <w:szCs w:val="24"/>
              </w:rPr>
            </w:pPr>
            <w:r w:rsidRPr="001316F7">
              <w:rPr>
                <w:sz w:val="24"/>
                <w:szCs w:val="24"/>
              </w:rPr>
              <w:t>Репетиционно-постановочная работа</w:t>
            </w:r>
          </w:p>
        </w:tc>
        <w:tc>
          <w:tcPr>
            <w:tcW w:w="607" w:type="pct"/>
          </w:tcPr>
          <w:p w:rsidR="0023705E" w:rsidRPr="001316F7" w:rsidRDefault="0023705E" w:rsidP="00284699">
            <w:pPr>
              <w:rPr>
                <w:sz w:val="24"/>
                <w:szCs w:val="24"/>
              </w:rPr>
            </w:pPr>
            <w:r w:rsidRPr="001316F7">
              <w:rPr>
                <w:sz w:val="24"/>
                <w:szCs w:val="24"/>
              </w:rPr>
              <w:t>Кабинет №3</w:t>
            </w:r>
          </w:p>
        </w:tc>
        <w:tc>
          <w:tcPr>
            <w:tcW w:w="1134" w:type="pct"/>
          </w:tcPr>
          <w:p w:rsidR="0023705E" w:rsidRPr="001316F7" w:rsidRDefault="0023705E" w:rsidP="00284699">
            <w:pPr>
              <w:jc w:val="center"/>
              <w:rPr>
                <w:sz w:val="24"/>
                <w:szCs w:val="24"/>
              </w:rPr>
            </w:pPr>
            <w:r w:rsidRPr="001316F7">
              <w:rPr>
                <w:sz w:val="24"/>
                <w:szCs w:val="24"/>
              </w:rPr>
              <w:t>Наблюдение,</w:t>
            </w:r>
          </w:p>
        </w:tc>
      </w:tr>
      <w:tr w:rsidR="0023705E" w:rsidRPr="001316F7">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44.</w:t>
            </w:r>
          </w:p>
        </w:tc>
        <w:tc>
          <w:tcPr>
            <w:tcW w:w="600" w:type="pct"/>
          </w:tcPr>
          <w:p w:rsidR="0023705E" w:rsidRPr="001316F7" w:rsidRDefault="0023705E" w:rsidP="00284699">
            <w:pPr>
              <w:rPr>
                <w:sz w:val="24"/>
                <w:szCs w:val="24"/>
              </w:rPr>
            </w:pPr>
            <w:r w:rsidRPr="001316F7">
              <w:rPr>
                <w:sz w:val="24"/>
                <w:szCs w:val="24"/>
              </w:rPr>
              <w:t>Февраль</w:t>
            </w: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spacing w:line="240" w:lineRule="atLeast"/>
              <w:ind w:left="-57" w:right="-57"/>
              <w:rPr>
                <w:sz w:val="24"/>
                <w:szCs w:val="24"/>
                <w:lang w:eastAsia="ar-SA"/>
              </w:rPr>
            </w:pPr>
            <w:r w:rsidRPr="001316F7">
              <w:rPr>
                <w:sz w:val="24"/>
                <w:szCs w:val="24"/>
                <w:lang w:eastAsia="ar-SA"/>
              </w:rPr>
              <w:t>2</w:t>
            </w:r>
          </w:p>
          <w:p w:rsidR="0023705E" w:rsidRPr="001316F7" w:rsidRDefault="0023705E" w:rsidP="00284699">
            <w:pPr>
              <w:spacing w:line="240" w:lineRule="atLeast"/>
              <w:ind w:left="-57" w:right="-57"/>
              <w:rPr>
                <w:sz w:val="24"/>
                <w:szCs w:val="24"/>
                <w:lang w:eastAsia="ar-SA"/>
              </w:rPr>
            </w:pPr>
          </w:p>
          <w:p w:rsidR="0023705E" w:rsidRPr="001316F7" w:rsidRDefault="0023705E" w:rsidP="00284699">
            <w:pPr>
              <w:spacing w:line="240" w:lineRule="atLeast"/>
              <w:ind w:left="-57" w:right="-57"/>
              <w:rPr>
                <w:sz w:val="24"/>
                <w:szCs w:val="24"/>
                <w:lang w:eastAsia="ar-SA"/>
              </w:rPr>
            </w:pPr>
          </w:p>
        </w:tc>
        <w:tc>
          <w:tcPr>
            <w:tcW w:w="959" w:type="pct"/>
          </w:tcPr>
          <w:p w:rsidR="0023705E" w:rsidRPr="001316F7" w:rsidRDefault="0023705E" w:rsidP="00284699">
            <w:pPr>
              <w:jc w:val="both"/>
              <w:rPr>
                <w:sz w:val="24"/>
                <w:szCs w:val="24"/>
              </w:rPr>
            </w:pPr>
            <w:r w:rsidRPr="001316F7">
              <w:rPr>
                <w:sz w:val="24"/>
                <w:szCs w:val="24"/>
              </w:rPr>
              <w:t>Репетиционно-постановочная работа</w:t>
            </w:r>
          </w:p>
        </w:tc>
        <w:tc>
          <w:tcPr>
            <w:tcW w:w="607" w:type="pct"/>
          </w:tcPr>
          <w:p w:rsidR="0023705E" w:rsidRPr="001316F7" w:rsidRDefault="0023705E" w:rsidP="00284699">
            <w:pPr>
              <w:rPr>
                <w:sz w:val="24"/>
                <w:szCs w:val="24"/>
              </w:rPr>
            </w:pPr>
            <w:r w:rsidRPr="001316F7">
              <w:rPr>
                <w:sz w:val="24"/>
                <w:szCs w:val="24"/>
              </w:rPr>
              <w:t>Кабинет №3</w:t>
            </w:r>
          </w:p>
        </w:tc>
        <w:tc>
          <w:tcPr>
            <w:tcW w:w="1134" w:type="pct"/>
          </w:tcPr>
          <w:p w:rsidR="0023705E" w:rsidRPr="001316F7" w:rsidRDefault="0023705E" w:rsidP="00284699">
            <w:pPr>
              <w:rPr>
                <w:sz w:val="24"/>
                <w:szCs w:val="24"/>
              </w:rPr>
            </w:pPr>
            <w:r w:rsidRPr="001316F7">
              <w:rPr>
                <w:sz w:val="24"/>
                <w:szCs w:val="24"/>
              </w:rPr>
              <w:t>Показ этюдов</w:t>
            </w:r>
          </w:p>
        </w:tc>
      </w:tr>
      <w:tr w:rsidR="0023705E" w:rsidRPr="001316F7">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45.</w:t>
            </w:r>
          </w:p>
        </w:tc>
        <w:tc>
          <w:tcPr>
            <w:tcW w:w="600" w:type="pct"/>
          </w:tcPr>
          <w:p w:rsidR="0023705E" w:rsidRPr="001316F7" w:rsidRDefault="0023705E" w:rsidP="00284699">
            <w:pPr>
              <w:rPr>
                <w:sz w:val="24"/>
                <w:szCs w:val="24"/>
              </w:rPr>
            </w:pPr>
            <w:r w:rsidRPr="001316F7">
              <w:rPr>
                <w:sz w:val="24"/>
                <w:szCs w:val="24"/>
              </w:rPr>
              <w:t>Февраль</w:t>
            </w:r>
          </w:p>
        </w:tc>
        <w:tc>
          <w:tcPr>
            <w:tcW w:w="455" w:type="pct"/>
          </w:tcPr>
          <w:p w:rsidR="0023705E" w:rsidRPr="001316F7" w:rsidRDefault="0023705E" w:rsidP="00284699">
            <w:pPr>
              <w:spacing w:line="240" w:lineRule="atLeast"/>
              <w:ind w:left="-57" w:right="-57"/>
              <w:rPr>
                <w:sz w:val="24"/>
                <w:szCs w:val="24"/>
                <w:lang w:val="en-US"/>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spacing w:line="240" w:lineRule="atLeast"/>
              <w:ind w:left="-57" w:right="-57"/>
              <w:rPr>
                <w:sz w:val="24"/>
                <w:szCs w:val="24"/>
              </w:rPr>
            </w:pPr>
            <w:r w:rsidRPr="001316F7">
              <w:rPr>
                <w:sz w:val="24"/>
                <w:szCs w:val="24"/>
                <w:lang w:eastAsia="ar-SA"/>
              </w:rPr>
              <w:t>2</w:t>
            </w:r>
          </w:p>
          <w:p w:rsidR="0023705E" w:rsidRPr="001316F7" w:rsidRDefault="0023705E" w:rsidP="00284699">
            <w:pPr>
              <w:spacing w:line="240" w:lineRule="atLeast"/>
              <w:ind w:left="-57" w:right="-57"/>
              <w:rPr>
                <w:sz w:val="24"/>
                <w:szCs w:val="24"/>
              </w:rPr>
            </w:pPr>
          </w:p>
          <w:p w:rsidR="0023705E" w:rsidRPr="001316F7" w:rsidRDefault="0023705E" w:rsidP="00284699">
            <w:pPr>
              <w:spacing w:line="240" w:lineRule="atLeast"/>
              <w:ind w:left="-57" w:right="-57"/>
              <w:rPr>
                <w:sz w:val="24"/>
                <w:szCs w:val="24"/>
              </w:rPr>
            </w:pPr>
          </w:p>
        </w:tc>
        <w:tc>
          <w:tcPr>
            <w:tcW w:w="959" w:type="pct"/>
          </w:tcPr>
          <w:p w:rsidR="0023705E" w:rsidRPr="001316F7" w:rsidRDefault="0023705E" w:rsidP="00284699">
            <w:pPr>
              <w:jc w:val="both"/>
              <w:rPr>
                <w:sz w:val="24"/>
                <w:szCs w:val="24"/>
              </w:rPr>
            </w:pPr>
            <w:r w:rsidRPr="001316F7">
              <w:rPr>
                <w:sz w:val="24"/>
                <w:szCs w:val="24"/>
              </w:rPr>
              <w:t>Репетиционно-постановочная работа</w:t>
            </w:r>
          </w:p>
        </w:tc>
        <w:tc>
          <w:tcPr>
            <w:tcW w:w="607" w:type="pct"/>
          </w:tcPr>
          <w:p w:rsidR="0023705E" w:rsidRPr="001316F7" w:rsidRDefault="0023705E" w:rsidP="00284699">
            <w:pPr>
              <w:rPr>
                <w:sz w:val="24"/>
                <w:szCs w:val="24"/>
              </w:rPr>
            </w:pPr>
            <w:r w:rsidRPr="001316F7">
              <w:rPr>
                <w:sz w:val="24"/>
                <w:szCs w:val="24"/>
              </w:rPr>
              <w:t>Кабинет №3</w:t>
            </w:r>
          </w:p>
        </w:tc>
        <w:tc>
          <w:tcPr>
            <w:tcW w:w="1134" w:type="pct"/>
          </w:tcPr>
          <w:p w:rsidR="0023705E" w:rsidRPr="001316F7" w:rsidRDefault="0023705E" w:rsidP="00284699">
            <w:pPr>
              <w:jc w:val="center"/>
              <w:rPr>
                <w:sz w:val="24"/>
                <w:szCs w:val="24"/>
              </w:rPr>
            </w:pPr>
            <w:r w:rsidRPr="001316F7">
              <w:rPr>
                <w:sz w:val="24"/>
                <w:szCs w:val="24"/>
              </w:rPr>
              <w:t>Наблюдение,</w:t>
            </w:r>
          </w:p>
        </w:tc>
      </w:tr>
      <w:tr w:rsidR="0023705E" w:rsidRPr="001316F7">
        <w:trPr>
          <w:trHeight w:val="1075"/>
        </w:trPr>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46.</w:t>
            </w:r>
          </w:p>
        </w:tc>
        <w:tc>
          <w:tcPr>
            <w:tcW w:w="600" w:type="pct"/>
          </w:tcPr>
          <w:p w:rsidR="0023705E" w:rsidRPr="001316F7" w:rsidRDefault="0023705E" w:rsidP="00284699">
            <w:pPr>
              <w:spacing w:line="240" w:lineRule="atLeast"/>
              <w:ind w:left="-57" w:right="-57"/>
              <w:rPr>
                <w:sz w:val="24"/>
                <w:szCs w:val="24"/>
              </w:rPr>
            </w:pPr>
            <w:r w:rsidRPr="001316F7">
              <w:rPr>
                <w:sz w:val="24"/>
                <w:szCs w:val="24"/>
              </w:rPr>
              <w:t>Март</w:t>
            </w: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spacing w:line="240" w:lineRule="atLeast"/>
              <w:ind w:left="-57" w:right="-57"/>
              <w:rPr>
                <w:sz w:val="24"/>
                <w:szCs w:val="24"/>
              </w:rPr>
            </w:pPr>
            <w:r w:rsidRPr="001316F7">
              <w:rPr>
                <w:sz w:val="24"/>
                <w:szCs w:val="24"/>
              </w:rPr>
              <w:t>2</w:t>
            </w:r>
          </w:p>
          <w:p w:rsidR="0023705E" w:rsidRPr="001316F7" w:rsidRDefault="0023705E" w:rsidP="00284699">
            <w:pPr>
              <w:spacing w:line="240" w:lineRule="atLeast"/>
              <w:ind w:left="-57" w:right="-57"/>
              <w:rPr>
                <w:sz w:val="24"/>
                <w:szCs w:val="24"/>
              </w:rPr>
            </w:pPr>
          </w:p>
          <w:p w:rsidR="0023705E" w:rsidRPr="001316F7" w:rsidRDefault="0023705E" w:rsidP="00284699">
            <w:pPr>
              <w:spacing w:line="240" w:lineRule="atLeast"/>
              <w:ind w:left="-57" w:right="-57"/>
              <w:rPr>
                <w:sz w:val="24"/>
                <w:szCs w:val="24"/>
              </w:rPr>
            </w:pPr>
          </w:p>
        </w:tc>
        <w:tc>
          <w:tcPr>
            <w:tcW w:w="959" w:type="pct"/>
          </w:tcPr>
          <w:p w:rsidR="0023705E" w:rsidRPr="001316F7" w:rsidRDefault="0023705E" w:rsidP="00284699">
            <w:pPr>
              <w:jc w:val="both"/>
              <w:rPr>
                <w:sz w:val="24"/>
                <w:szCs w:val="24"/>
              </w:rPr>
            </w:pPr>
            <w:r w:rsidRPr="001316F7">
              <w:rPr>
                <w:sz w:val="24"/>
                <w:szCs w:val="24"/>
              </w:rPr>
              <w:t>Репетиционно-постановочная работа</w:t>
            </w:r>
          </w:p>
        </w:tc>
        <w:tc>
          <w:tcPr>
            <w:tcW w:w="607" w:type="pct"/>
          </w:tcPr>
          <w:p w:rsidR="0023705E" w:rsidRPr="001316F7" w:rsidRDefault="0023705E" w:rsidP="00284699">
            <w:pPr>
              <w:rPr>
                <w:sz w:val="24"/>
                <w:szCs w:val="24"/>
              </w:rPr>
            </w:pPr>
            <w:r w:rsidRPr="001316F7">
              <w:rPr>
                <w:sz w:val="24"/>
                <w:szCs w:val="24"/>
              </w:rPr>
              <w:t>Кабинет №3</w:t>
            </w:r>
          </w:p>
        </w:tc>
        <w:tc>
          <w:tcPr>
            <w:tcW w:w="1134" w:type="pct"/>
          </w:tcPr>
          <w:p w:rsidR="0023705E" w:rsidRPr="001316F7" w:rsidRDefault="0023705E" w:rsidP="00284699">
            <w:pPr>
              <w:rPr>
                <w:sz w:val="24"/>
                <w:szCs w:val="24"/>
              </w:rPr>
            </w:pPr>
            <w:r w:rsidRPr="001316F7">
              <w:rPr>
                <w:sz w:val="24"/>
                <w:szCs w:val="24"/>
              </w:rPr>
              <w:t>Показ этюдов</w:t>
            </w:r>
          </w:p>
        </w:tc>
      </w:tr>
      <w:tr w:rsidR="0023705E" w:rsidRPr="001316F7">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47.</w:t>
            </w:r>
          </w:p>
        </w:tc>
        <w:tc>
          <w:tcPr>
            <w:tcW w:w="600" w:type="pct"/>
          </w:tcPr>
          <w:p w:rsidR="0023705E" w:rsidRPr="001316F7" w:rsidRDefault="0023705E" w:rsidP="00284699">
            <w:pPr>
              <w:rPr>
                <w:sz w:val="24"/>
                <w:szCs w:val="24"/>
              </w:rPr>
            </w:pPr>
            <w:r w:rsidRPr="001316F7">
              <w:rPr>
                <w:sz w:val="24"/>
                <w:szCs w:val="24"/>
              </w:rPr>
              <w:t>Март</w:t>
            </w: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spacing w:line="240" w:lineRule="atLeast"/>
              <w:ind w:left="-57" w:right="-57"/>
              <w:rPr>
                <w:sz w:val="24"/>
                <w:szCs w:val="24"/>
                <w:lang w:eastAsia="ar-SA"/>
              </w:rPr>
            </w:pPr>
            <w:r w:rsidRPr="001316F7">
              <w:rPr>
                <w:sz w:val="24"/>
                <w:szCs w:val="24"/>
                <w:lang w:eastAsia="ar-SA"/>
              </w:rPr>
              <w:t>2</w:t>
            </w:r>
          </w:p>
          <w:p w:rsidR="0023705E" w:rsidRPr="001316F7" w:rsidRDefault="0023705E" w:rsidP="00284699">
            <w:pPr>
              <w:spacing w:line="240" w:lineRule="atLeast"/>
              <w:ind w:left="-57" w:right="-57"/>
              <w:rPr>
                <w:sz w:val="24"/>
                <w:szCs w:val="24"/>
                <w:lang w:eastAsia="ar-SA"/>
              </w:rPr>
            </w:pPr>
          </w:p>
          <w:p w:rsidR="0023705E" w:rsidRPr="001316F7" w:rsidRDefault="0023705E" w:rsidP="00284699">
            <w:pPr>
              <w:spacing w:line="240" w:lineRule="atLeast"/>
              <w:ind w:left="-57" w:right="-57"/>
              <w:rPr>
                <w:sz w:val="24"/>
                <w:szCs w:val="24"/>
                <w:lang w:eastAsia="ar-SA"/>
              </w:rPr>
            </w:pPr>
          </w:p>
        </w:tc>
        <w:tc>
          <w:tcPr>
            <w:tcW w:w="959" w:type="pct"/>
          </w:tcPr>
          <w:p w:rsidR="0023705E" w:rsidRPr="001316F7" w:rsidRDefault="0023705E" w:rsidP="00284699">
            <w:pPr>
              <w:autoSpaceDE w:val="0"/>
              <w:autoSpaceDN w:val="0"/>
              <w:adjustRightInd w:val="0"/>
              <w:spacing w:before="100" w:beforeAutospacing="1" w:after="100" w:afterAutospacing="1"/>
              <w:rPr>
                <w:sz w:val="24"/>
                <w:szCs w:val="24"/>
              </w:rPr>
            </w:pPr>
            <w:r w:rsidRPr="001316F7">
              <w:rPr>
                <w:sz w:val="24"/>
                <w:szCs w:val="24"/>
              </w:rPr>
              <w:t>Репетиционно-постановочная работа</w:t>
            </w:r>
          </w:p>
        </w:tc>
        <w:tc>
          <w:tcPr>
            <w:tcW w:w="607" w:type="pct"/>
          </w:tcPr>
          <w:p w:rsidR="0023705E" w:rsidRPr="001316F7" w:rsidRDefault="0023705E" w:rsidP="00284699">
            <w:pPr>
              <w:rPr>
                <w:sz w:val="24"/>
                <w:szCs w:val="24"/>
              </w:rPr>
            </w:pPr>
            <w:r w:rsidRPr="001316F7">
              <w:rPr>
                <w:sz w:val="24"/>
                <w:szCs w:val="24"/>
              </w:rPr>
              <w:t>Кабинет №3</w:t>
            </w:r>
          </w:p>
        </w:tc>
        <w:tc>
          <w:tcPr>
            <w:tcW w:w="1134" w:type="pct"/>
          </w:tcPr>
          <w:p w:rsidR="0023705E" w:rsidRPr="001316F7" w:rsidRDefault="0023705E" w:rsidP="00284699">
            <w:pPr>
              <w:jc w:val="center"/>
              <w:rPr>
                <w:sz w:val="24"/>
                <w:szCs w:val="24"/>
              </w:rPr>
            </w:pPr>
            <w:r w:rsidRPr="001316F7">
              <w:rPr>
                <w:sz w:val="24"/>
                <w:szCs w:val="24"/>
              </w:rPr>
              <w:t>Наблюдение,</w:t>
            </w:r>
          </w:p>
        </w:tc>
      </w:tr>
      <w:tr w:rsidR="0023705E" w:rsidRPr="001316F7">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48.</w:t>
            </w:r>
          </w:p>
        </w:tc>
        <w:tc>
          <w:tcPr>
            <w:tcW w:w="600" w:type="pct"/>
          </w:tcPr>
          <w:p w:rsidR="0023705E" w:rsidRPr="001316F7" w:rsidRDefault="0023705E" w:rsidP="00284699">
            <w:pPr>
              <w:rPr>
                <w:sz w:val="24"/>
                <w:szCs w:val="24"/>
              </w:rPr>
            </w:pPr>
            <w:r w:rsidRPr="001316F7">
              <w:rPr>
                <w:sz w:val="24"/>
                <w:szCs w:val="24"/>
              </w:rPr>
              <w:t>Март</w:t>
            </w: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spacing w:line="240" w:lineRule="atLeast"/>
              <w:ind w:left="-57" w:right="-57"/>
              <w:rPr>
                <w:sz w:val="24"/>
                <w:szCs w:val="24"/>
              </w:rPr>
            </w:pPr>
            <w:r w:rsidRPr="001316F7">
              <w:rPr>
                <w:sz w:val="24"/>
                <w:szCs w:val="24"/>
                <w:lang w:eastAsia="ar-SA"/>
              </w:rPr>
              <w:t>2</w:t>
            </w:r>
          </w:p>
          <w:p w:rsidR="0023705E" w:rsidRPr="001316F7" w:rsidRDefault="0023705E" w:rsidP="00284699">
            <w:pPr>
              <w:spacing w:line="240" w:lineRule="atLeast"/>
              <w:ind w:left="-57" w:right="-57"/>
              <w:rPr>
                <w:sz w:val="24"/>
                <w:szCs w:val="24"/>
              </w:rPr>
            </w:pPr>
          </w:p>
          <w:p w:rsidR="0023705E" w:rsidRPr="001316F7" w:rsidRDefault="0023705E" w:rsidP="00284699">
            <w:pPr>
              <w:spacing w:line="240" w:lineRule="atLeast"/>
              <w:ind w:left="-57" w:right="-57"/>
              <w:rPr>
                <w:sz w:val="24"/>
                <w:szCs w:val="24"/>
              </w:rPr>
            </w:pPr>
          </w:p>
        </w:tc>
        <w:tc>
          <w:tcPr>
            <w:tcW w:w="959" w:type="pct"/>
          </w:tcPr>
          <w:p w:rsidR="0023705E" w:rsidRPr="001316F7" w:rsidRDefault="0023705E" w:rsidP="00284699">
            <w:pPr>
              <w:autoSpaceDE w:val="0"/>
              <w:autoSpaceDN w:val="0"/>
              <w:adjustRightInd w:val="0"/>
              <w:jc w:val="both"/>
              <w:rPr>
                <w:color w:val="000000"/>
                <w:sz w:val="24"/>
                <w:szCs w:val="24"/>
              </w:rPr>
            </w:pPr>
            <w:r w:rsidRPr="001316F7">
              <w:rPr>
                <w:sz w:val="24"/>
                <w:szCs w:val="24"/>
              </w:rPr>
              <w:t>Репетиционно-постановочная работа</w:t>
            </w:r>
          </w:p>
        </w:tc>
        <w:tc>
          <w:tcPr>
            <w:tcW w:w="607" w:type="pct"/>
          </w:tcPr>
          <w:p w:rsidR="0023705E" w:rsidRPr="001316F7" w:rsidRDefault="0023705E" w:rsidP="00284699">
            <w:pPr>
              <w:rPr>
                <w:sz w:val="24"/>
                <w:szCs w:val="24"/>
              </w:rPr>
            </w:pPr>
            <w:r w:rsidRPr="001316F7">
              <w:rPr>
                <w:sz w:val="24"/>
                <w:szCs w:val="24"/>
              </w:rPr>
              <w:t>Кабинет №3</w:t>
            </w:r>
          </w:p>
        </w:tc>
        <w:tc>
          <w:tcPr>
            <w:tcW w:w="1134" w:type="pct"/>
          </w:tcPr>
          <w:p w:rsidR="0023705E" w:rsidRPr="001316F7" w:rsidRDefault="0023705E" w:rsidP="00284699">
            <w:pPr>
              <w:rPr>
                <w:sz w:val="24"/>
                <w:szCs w:val="24"/>
              </w:rPr>
            </w:pPr>
            <w:r w:rsidRPr="001316F7">
              <w:rPr>
                <w:sz w:val="24"/>
                <w:szCs w:val="24"/>
              </w:rPr>
              <w:t>Показ этюдов</w:t>
            </w:r>
          </w:p>
        </w:tc>
      </w:tr>
      <w:tr w:rsidR="0023705E" w:rsidRPr="001316F7">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49.</w:t>
            </w:r>
          </w:p>
        </w:tc>
        <w:tc>
          <w:tcPr>
            <w:tcW w:w="600" w:type="pct"/>
          </w:tcPr>
          <w:p w:rsidR="0023705E" w:rsidRPr="001316F7" w:rsidRDefault="0023705E" w:rsidP="00284699">
            <w:pPr>
              <w:rPr>
                <w:sz w:val="24"/>
                <w:szCs w:val="24"/>
              </w:rPr>
            </w:pPr>
            <w:r w:rsidRPr="001316F7">
              <w:rPr>
                <w:sz w:val="24"/>
                <w:szCs w:val="24"/>
              </w:rPr>
              <w:t>Март</w:t>
            </w: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spacing w:line="240" w:lineRule="atLeast"/>
              <w:ind w:left="-57" w:right="-57"/>
              <w:rPr>
                <w:sz w:val="24"/>
                <w:szCs w:val="24"/>
              </w:rPr>
            </w:pPr>
            <w:r w:rsidRPr="001316F7">
              <w:rPr>
                <w:sz w:val="24"/>
                <w:szCs w:val="24"/>
              </w:rPr>
              <w:t>2</w:t>
            </w:r>
          </w:p>
          <w:p w:rsidR="0023705E" w:rsidRPr="001316F7" w:rsidRDefault="0023705E" w:rsidP="00284699">
            <w:pPr>
              <w:spacing w:line="240" w:lineRule="atLeast"/>
              <w:ind w:left="-57" w:right="-57"/>
              <w:rPr>
                <w:sz w:val="24"/>
                <w:szCs w:val="24"/>
              </w:rPr>
            </w:pPr>
          </w:p>
          <w:p w:rsidR="0023705E" w:rsidRPr="001316F7" w:rsidRDefault="0023705E" w:rsidP="00284699">
            <w:pPr>
              <w:spacing w:line="240" w:lineRule="atLeast"/>
              <w:ind w:left="-57" w:right="-57"/>
              <w:rPr>
                <w:sz w:val="24"/>
                <w:szCs w:val="24"/>
              </w:rPr>
            </w:pPr>
          </w:p>
        </w:tc>
        <w:tc>
          <w:tcPr>
            <w:tcW w:w="959" w:type="pct"/>
          </w:tcPr>
          <w:p w:rsidR="0023705E" w:rsidRPr="001316F7" w:rsidRDefault="0023705E" w:rsidP="00284699">
            <w:pPr>
              <w:autoSpaceDE w:val="0"/>
              <w:autoSpaceDN w:val="0"/>
              <w:adjustRightInd w:val="0"/>
              <w:jc w:val="both"/>
              <w:rPr>
                <w:color w:val="000000"/>
                <w:sz w:val="24"/>
                <w:szCs w:val="24"/>
              </w:rPr>
            </w:pPr>
            <w:r w:rsidRPr="001316F7">
              <w:rPr>
                <w:color w:val="000000"/>
                <w:sz w:val="24"/>
                <w:szCs w:val="24"/>
              </w:rPr>
              <w:t>Предметно-практическая</w:t>
            </w:r>
          </w:p>
          <w:p w:rsidR="0023705E" w:rsidRPr="001316F7" w:rsidRDefault="0023705E" w:rsidP="00284699">
            <w:pPr>
              <w:autoSpaceDE w:val="0"/>
              <w:autoSpaceDN w:val="0"/>
              <w:adjustRightInd w:val="0"/>
              <w:jc w:val="both"/>
              <w:rPr>
                <w:color w:val="000000"/>
                <w:sz w:val="24"/>
                <w:szCs w:val="24"/>
              </w:rPr>
            </w:pPr>
            <w:r w:rsidRPr="001316F7">
              <w:rPr>
                <w:color w:val="000000"/>
                <w:sz w:val="24"/>
                <w:szCs w:val="24"/>
              </w:rPr>
              <w:t>деятельность</w:t>
            </w:r>
          </w:p>
        </w:tc>
        <w:tc>
          <w:tcPr>
            <w:tcW w:w="607" w:type="pct"/>
          </w:tcPr>
          <w:p w:rsidR="0023705E" w:rsidRPr="001316F7" w:rsidRDefault="0023705E" w:rsidP="00284699">
            <w:pPr>
              <w:rPr>
                <w:sz w:val="24"/>
                <w:szCs w:val="24"/>
              </w:rPr>
            </w:pPr>
            <w:r w:rsidRPr="001316F7">
              <w:rPr>
                <w:sz w:val="24"/>
                <w:szCs w:val="24"/>
              </w:rPr>
              <w:t>Кабинет №3</w:t>
            </w:r>
          </w:p>
        </w:tc>
        <w:tc>
          <w:tcPr>
            <w:tcW w:w="1134" w:type="pct"/>
          </w:tcPr>
          <w:p w:rsidR="0023705E" w:rsidRPr="001316F7" w:rsidRDefault="0023705E" w:rsidP="00284699">
            <w:pPr>
              <w:spacing w:line="240" w:lineRule="atLeast"/>
              <w:ind w:left="-57" w:right="-57"/>
              <w:rPr>
                <w:sz w:val="24"/>
                <w:szCs w:val="24"/>
              </w:rPr>
            </w:pPr>
            <w:r w:rsidRPr="001316F7">
              <w:rPr>
                <w:sz w:val="24"/>
                <w:szCs w:val="24"/>
              </w:rPr>
              <w:t>Дипломы, грамоты</w:t>
            </w:r>
          </w:p>
        </w:tc>
      </w:tr>
      <w:tr w:rsidR="0023705E" w:rsidRPr="001316F7">
        <w:trPr>
          <w:trHeight w:val="799"/>
        </w:trPr>
        <w:tc>
          <w:tcPr>
            <w:tcW w:w="233" w:type="pct"/>
            <w:vAlign w:val="center"/>
          </w:tcPr>
          <w:p w:rsidR="0023705E" w:rsidRPr="001316F7" w:rsidRDefault="0023705E" w:rsidP="00284699">
            <w:pPr>
              <w:spacing w:line="240" w:lineRule="atLeast"/>
              <w:ind w:left="-57" w:right="-57"/>
              <w:rPr>
                <w:sz w:val="24"/>
                <w:szCs w:val="24"/>
              </w:rPr>
            </w:pPr>
          </w:p>
        </w:tc>
        <w:tc>
          <w:tcPr>
            <w:tcW w:w="600" w:type="pct"/>
          </w:tcPr>
          <w:p w:rsidR="0023705E" w:rsidRPr="001316F7" w:rsidRDefault="0023705E" w:rsidP="00284699">
            <w:pPr>
              <w:spacing w:line="240" w:lineRule="atLeast"/>
              <w:ind w:left="-57" w:right="-57"/>
              <w:rPr>
                <w:sz w:val="24"/>
                <w:szCs w:val="24"/>
                <w:lang w:val="en-US"/>
              </w:rPr>
            </w:pPr>
          </w:p>
        </w:tc>
        <w:tc>
          <w:tcPr>
            <w:tcW w:w="455" w:type="pct"/>
          </w:tcPr>
          <w:p w:rsidR="0023705E" w:rsidRPr="001316F7" w:rsidRDefault="0023705E" w:rsidP="00284699">
            <w:pPr>
              <w:spacing w:line="240" w:lineRule="atLeast"/>
              <w:ind w:left="-57" w:right="-57"/>
              <w:rPr>
                <w:sz w:val="24"/>
                <w:szCs w:val="24"/>
                <w:lang w:val="en-US"/>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spacing w:line="240" w:lineRule="atLeast"/>
              <w:ind w:left="-57" w:right="-57"/>
              <w:rPr>
                <w:b/>
                <w:bCs/>
                <w:sz w:val="24"/>
                <w:szCs w:val="24"/>
                <w:lang w:val="en-US" w:eastAsia="ar-SA"/>
              </w:rPr>
            </w:pPr>
            <w:r w:rsidRPr="001316F7">
              <w:rPr>
                <w:b/>
                <w:bCs/>
                <w:sz w:val="24"/>
                <w:szCs w:val="24"/>
                <w:lang w:val="en-US" w:eastAsia="ar-SA"/>
              </w:rPr>
              <w:t>36</w:t>
            </w:r>
          </w:p>
        </w:tc>
        <w:tc>
          <w:tcPr>
            <w:tcW w:w="959" w:type="pct"/>
          </w:tcPr>
          <w:p w:rsidR="0023705E" w:rsidRPr="001316F7" w:rsidRDefault="0023705E" w:rsidP="00284699">
            <w:pPr>
              <w:pStyle w:val="ListParagraph"/>
              <w:autoSpaceDE w:val="0"/>
              <w:autoSpaceDN w:val="0"/>
              <w:adjustRightInd w:val="0"/>
              <w:spacing w:before="100" w:beforeAutospacing="1" w:after="100" w:afterAutospacing="1" w:line="240" w:lineRule="auto"/>
              <w:ind w:left="0"/>
              <w:jc w:val="both"/>
              <w:rPr>
                <w:rFonts w:ascii="Times New Roman" w:hAnsi="Times New Roman" w:cs="Times New Roman"/>
                <w:sz w:val="24"/>
                <w:szCs w:val="24"/>
              </w:rPr>
            </w:pPr>
            <w:r w:rsidRPr="001316F7">
              <w:rPr>
                <w:rFonts w:ascii="Times New Roman" w:hAnsi="Times New Roman" w:cs="Times New Roman"/>
                <w:b/>
                <w:bCs/>
                <w:sz w:val="24"/>
                <w:szCs w:val="24"/>
              </w:rPr>
              <w:t>Сценическое движение</w:t>
            </w:r>
          </w:p>
        </w:tc>
        <w:tc>
          <w:tcPr>
            <w:tcW w:w="607" w:type="pct"/>
          </w:tcPr>
          <w:p w:rsidR="0023705E" w:rsidRPr="001316F7" w:rsidRDefault="0023705E" w:rsidP="00284699">
            <w:pPr>
              <w:spacing w:line="240" w:lineRule="atLeast"/>
              <w:ind w:left="-57" w:right="-57"/>
              <w:rPr>
                <w:sz w:val="24"/>
                <w:szCs w:val="24"/>
              </w:rPr>
            </w:pPr>
          </w:p>
        </w:tc>
        <w:tc>
          <w:tcPr>
            <w:tcW w:w="1134" w:type="pct"/>
          </w:tcPr>
          <w:p w:rsidR="0023705E" w:rsidRPr="001316F7" w:rsidRDefault="0023705E" w:rsidP="00284699">
            <w:pPr>
              <w:spacing w:line="240" w:lineRule="atLeast"/>
              <w:ind w:left="-57" w:right="-57"/>
              <w:rPr>
                <w:sz w:val="24"/>
                <w:szCs w:val="24"/>
              </w:rPr>
            </w:pPr>
          </w:p>
        </w:tc>
      </w:tr>
      <w:tr w:rsidR="0023705E" w:rsidRPr="001316F7">
        <w:tc>
          <w:tcPr>
            <w:tcW w:w="233" w:type="pct"/>
            <w:vAlign w:val="center"/>
          </w:tcPr>
          <w:p w:rsidR="0023705E" w:rsidRPr="001316F7" w:rsidRDefault="0023705E" w:rsidP="00284699">
            <w:pPr>
              <w:spacing w:line="240" w:lineRule="atLeast"/>
              <w:ind w:left="-57" w:right="-57"/>
              <w:rPr>
                <w:sz w:val="24"/>
                <w:szCs w:val="24"/>
              </w:rPr>
            </w:pPr>
          </w:p>
        </w:tc>
        <w:tc>
          <w:tcPr>
            <w:tcW w:w="600" w:type="pct"/>
          </w:tcPr>
          <w:p w:rsidR="0023705E" w:rsidRPr="001316F7" w:rsidRDefault="0023705E" w:rsidP="00284699">
            <w:pPr>
              <w:spacing w:line="240" w:lineRule="atLeast"/>
              <w:ind w:left="-57" w:right="-57"/>
              <w:rPr>
                <w:sz w:val="24"/>
                <w:szCs w:val="24"/>
              </w:rPr>
            </w:pPr>
          </w:p>
        </w:tc>
        <w:tc>
          <w:tcPr>
            <w:tcW w:w="455" w:type="pct"/>
          </w:tcPr>
          <w:p w:rsidR="0023705E" w:rsidRPr="001316F7" w:rsidRDefault="0023705E" w:rsidP="00284699">
            <w:pPr>
              <w:spacing w:line="240" w:lineRule="atLeast"/>
              <w:ind w:left="-57" w:right="-57"/>
              <w:rPr>
                <w:sz w:val="24"/>
                <w:szCs w:val="24"/>
                <w:lang w:val="en-US"/>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spacing w:line="240" w:lineRule="atLeast"/>
              <w:ind w:left="-57" w:right="-57"/>
              <w:rPr>
                <w:b/>
                <w:bCs/>
                <w:sz w:val="24"/>
                <w:szCs w:val="24"/>
                <w:lang w:val="en-US"/>
              </w:rPr>
            </w:pPr>
            <w:r w:rsidRPr="001316F7">
              <w:rPr>
                <w:b/>
                <w:bCs/>
                <w:sz w:val="24"/>
                <w:szCs w:val="24"/>
                <w:lang w:val="en-US" w:eastAsia="ar-SA"/>
              </w:rPr>
              <w:t>16</w:t>
            </w:r>
          </w:p>
          <w:p w:rsidR="0023705E" w:rsidRPr="001316F7" w:rsidRDefault="0023705E" w:rsidP="00284699">
            <w:pPr>
              <w:spacing w:line="240" w:lineRule="atLeast"/>
              <w:ind w:left="-57" w:right="-57"/>
              <w:rPr>
                <w:sz w:val="24"/>
                <w:szCs w:val="24"/>
              </w:rPr>
            </w:pPr>
          </w:p>
          <w:p w:rsidR="0023705E" w:rsidRPr="001316F7" w:rsidRDefault="0023705E" w:rsidP="00284699">
            <w:pPr>
              <w:spacing w:line="240" w:lineRule="atLeast"/>
              <w:ind w:left="-57" w:right="-57"/>
              <w:rPr>
                <w:sz w:val="24"/>
                <w:szCs w:val="24"/>
              </w:rPr>
            </w:pPr>
          </w:p>
        </w:tc>
        <w:tc>
          <w:tcPr>
            <w:tcW w:w="959" w:type="pct"/>
          </w:tcPr>
          <w:p w:rsidR="0023705E" w:rsidRPr="001316F7" w:rsidRDefault="0023705E" w:rsidP="00284699">
            <w:pPr>
              <w:autoSpaceDE w:val="0"/>
              <w:autoSpaceDN w:val="0"/>
              <w:adjustRightInd w:val="0"/>
              <w:spacing w:before="100" w:beforeAutospacing="1" w:after="100" w:afterAutospacing="1"/>
              <w:jc w:val="both"/>
              <w:rPr>
                <w:b/>
                <w:bCs/>
                <w:i/>
                <w:iCs/>
                <w:sz w:val="24"/>
                <w:szCs w:val="24"/>
              </w:rPr>
            </w:pPr>
            <w:r w:rsidRPr="001316F7">
              <w:rPr>
                <w:b/>
                <w:bCs/>
                <w:i/>
                <w:iCs/>
                <w:sz w:val="24"/>
                <w:szCs w:val="24"/>
              </w:rPr>
              <w:t>Введение в предмет</w:t>
            </w:r>
          </w:p>
        </w:tc>
        <w:tc>
          <w:tcPr>
            <w:tcW w:w="607" w:type="pct"/>
          </w:tcPr>
          <w:p w:rsidR="0023705E" w:rsidRPr="001316F7" w:rsidRDefault="0023705E" w:rsidP="00284699">
            <w:pPr>
              <w:spacing w:line="240" w:lineRule="atLeast"/>
              <w:ind w:left="-57" w:right="-57"/>
              <w:rPr>
                <w:sz w:val="24"/>
                <w:szCs w:val="24"/>
              </w:rPr>
            </w:pPr>
          </w:p>
        </w:tc>
        <w:tc>
          <w:tcPr>
            <w:tcW w:w="1134" w:type="pct"/>
          </w:tcPr>
          <w:p w:rsidR="0023705E" w:rsidRPr="001316F7" w:rsidRDefault="0023705E" w:rsidP="00284699">
            <w:pPr>
              <w:spacing w:line="240" w:lineRule="atLeast"/>
              <w:ind w:left="-57" w:right="-57"/>
              <w:rPr>
                <w:sz w:val="24"/>
                <w:szCs w:val="24"/>
              </w:rPr>
            </w:pPr>
          </w:p>
        </w:tc>
      </w:tr>
      <w:tr w:rsidR="0023705E" w:rsidRPr="001316F7">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50.</w:t>
            </w:r>
          </w:p>
        </w:tc>
        <w:tc>
          <w:tcPr>
            <w:tcW w:w="600" w:type="pct"/>
          </w:tcPr>
          <w:p w:rsidR="0023705E" w:rsidRPr="001316F7" w:rsidRDefault="0023705E" w:rsidP="00284699">
            <w:pPr>
              <w:rPr>
                <w:sz w:val="24"/>
                <w:szCs w:val="24"/>
              </w:rPr>
            </w:pPr>
            <w:r w:rsidRPr="001316F7">
              <w:rPr>
                <w:sz w:val="24"/>
                <w:szCs w:val="24"/>
              </w:rPr>
              <w:t>Март</w:t>
            </w: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spacing w:line="240" w:lineRule="atLeast"/>
              <w:ind w:left="-57" w:right="-57"/>
              <w:rPr>
                <w:sz w:val="24"/>
                <w:szCs w:val="24"/>
              </w:rPr>
            </w:pPr>
            <w:r w:rsidRPr="001316F7">
              <w:rPr>
                <w:sz w:val="24"/>
                <w:szCs w:val="24"/>
              </w:rPr>
              <w:t>2</w:t>
            </w:r>
          </w:p>
          <w:p w:rsidR="0023705E" w:rsidRPr="001316F7" w:rsidRDefault="0023705E" w:rsidP="00284699">
            <w:pPr>
              <w:spacing w:line="240" w:lineRule="atLeast"/>
              <w:ind w:left="-57" w:right="-57"/>
              <w:rPr>
                <w:sz w:val="24"/>
                <w:szCs w:val="24"/>
              </w:rPr>
            </w:pPr>
          </w:p>
          <w:p w:rsidR="0023705E" w:rsidRPr="001316F7" w:rsidRDefault="0023705E" w:rsidP="00284699">
            <w:pPr>
              <w:spacing w:line="240" w:lineRule="atLeast"/>
              <w:ind w:left="-57" w:right="-57"/>
              <w:rPr>
                <w:sz w:val="24"/>
                <w:szCs w:val="24"/>
              </w:rPr>
            </w:pPr>
          </w:p>
        </w:tc>
        <w:tc>
          <w:tcPr>
            <w:tcW w:w="959" w:type="pct"/>
          </w:tcPr>
          <w:p w:rsidR="0023705E" w:rsidRPr="001316F7" w:rsidRDefault="0023705E" w:rsidP="00284699">
            <w:pPr>
              <w:pStyle w:val="NoSpacing"/>
              <w:rPr>
                <w:rFonts w:ascii="Times New Roman" w:hAnsi="Times New Roman" w:cs="Times New Roman"/>
                <w:sz w:val="24"/>
                <w:szCs w:val="24"/>
              </w:rPr>
            </w:pPr>
            <w:r w:rsidRPr="001316F7">
              <w:rPr>
                <w:rFonts w:ascii="Times New Roman" w:hAnsi="Times New Roman" w:cs="Times New Roman"/>
                <w:sz w:val="24"/>
                <w:szCs w:val="24"/>
              </w:rPr>
              <w:t>Развитие психических и психофизических качеств.</w:t>
            </w:r>
          </w:p>
        </w:tc>
        <w:tc>
          <w:tcPr>
            <w:tcW w:w="607" w:type="pct"/>
          </w:tcPr>
          <w:p w:rsidR="0023705E" w:rsidRPr="001316F7" w:rsidRDefault="0023705E" w:rsidP="00284699">
            <w:pPr>
              <w:rPr>
                <w:sz w:val="24"/>
                <w:szCs w:val="24"/>
              </w:rPr>
            </w:pPr>
            <w:r w:rsidRPr="001316F7">
              <w:rPr>
                <w:sz w:val="24"/>
                <w:szCs w:val="24"/>
              </w:rPr>
              <w:t>Кабинет №3</w:t>
            </w:r>
          </w:p>
        </w:tc>
        <w:tc>
          <w:tcPr>
            <w:tcW w:w="1134" w:type="pct"/>
          </w:tcPr>
          <w:p w:rsidR="0023705E" w:rsidRPr="001316F7" w:rsidRDefault="0023705E" w:rsidP="00284699">
            <w:pPr>
              <w:spacing w:line="240" w:lineRule="atLeast"/>
              <w:ind w:left="-57" w:right="-57"/>
              <w:rPr>
                <w:sz w:val="24"/>
                <w:szCs w:val="24"/>
              </w:rPr>
            </w:pPr>
            <w:r w:rsidRPr="001316F7">
              <w:rPr>
                <w:sz w:val="24"/>
                <w:szCs w:val="24"/>
              </w:rPr>
              <w:t>Опрос, упражнение</w:t>
            </w:r>
          </w:p>
        </w:tc>
      </w:tr>
      <w:tr w:rsidR="0023705E" w:rsidRPr="001316F7">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51.</w:t>
            </w:r>
          </w:p>
        </w:tc>
        <w:tc>
          <w:tcPr>
            <w:tcW w:w="600" w:type="pct"/>
          </w:tcPr>
          <w:p w:rsidR="0023705E" w:rsidRPr="001316F7" w:rsidRDefault="0023705E" w:rsidP="00284699">
            <w:pPr>
              <w:rPr>
                <w:sz w:val="24"/>
                <w:szCs w:val="24"/>
              </w:rPr>
            </w:pPr>
            <w:r w:rsidRPr="001316F7">
              <w:rPr>
                <w:sz w:val="24"/>
                <w:szCs w:val="24"/>
              </w:rPr>
              <w:t>Март</w:t>
            </w: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spacing w:line="240" w:lineRule="atLeast"/>
              <w:ind w:left="-57" w:right="-57"/>
              <w:rPr>
                <w:sz w:val="24"/>
                <w:szCs w:val="24"/>
                <w:lang w:eastAsia="ar-SA"/>
              </w:rPr>
            </w:pPr>
            <w:r w:rsidRPr="001316F7">
              <w:rPr>
                <w:sz w:val="24"/>
                <w:szCs w:val="24"/>
                <w:lang w:eastAsia="ar-SA"/>
              </w:rPr>
              <w:t>2</w:t>
            </w:r>
          </w:p>
          <w:p w:rsidR="0023705E" w:rsidRPr="001316F7" w:rsidRDefault="0023705E" w:rsidP="00284699">
            <w:pPr>
              <w:spacing w:line="240" w:lineRule="atLeast"/>
              <w:ind w:left="-57" w:right="-57"/>
              <w:rPr>
                <w:sz w:val="24"/>
                <w:szCs w:val="24"/>
                <w:lang w:eastAsia="ar-SA"/>
              </w:rPr>
            </w:pPr>
          </w:p>
          <w:p w:rsidR="0023705E" w:rsidRPr="001316F7" w:rsidRDefault="0023705E" w:rsidP="00284699">
            <w:pPr>
              <w:spacing w:line="240" w:lineRule="atLeast"/>
              <w:ind w:left="-57" w:right="-57"/>
              <w:rPr>
                <w:sz w:val="24"/>
                <w:szCs w:val="24"/>
                <w:lang w:eastAsia="ar-SA"/>
              </w:rPr>
            </w:pPr>
          </w:p>
        </w:tc>
        <w:tc>
          <w:tcPr>
            <w:tcW w:w="959" w:type="pct"/>
          </w:tcPr>
          <w:p w:rsidR="0023705E" w:rsidRPr="001316F7" w:rsidRDefault="0023705E" w:rsidP="00284699">
            <w:pPr>
              <w:pStyle w:val="NoSpacing"/>
              <w:rPr>
                <w:rFonts w:ascii="Times New Roman" w:hAnsi="Times New Roman" w:cs="Times New Roman"/>
                <w:sz w:val="24"/>
                <w:szCs w:val="24"/>
              </w:rPr>
            </w:pPr>
            <w:r w:rsidRPr="001316F7">
              <w:rPr>
                <w:rFonts w:ascii="Times New Roman" w:hAnsi="Times New Roman" w:cs="Times New Roman"/>
                <w:sz w:val="24"/>
                <w:szCs w:val="24"/>
              </w:rPr>
              <w:t xml:space="preserve"> Общие двигательные упражнения мышечно-двигательного аппарата в динамике и статике</w:t>
            </w:r>
          </w:p>
        </w:tc>
        <w:tc>
          <w:tcPr>
            <w:tcW w:w="607" w:type="pct"/>
          </w:tcPr>
          <w:p w:rsidR="0023705E" w:rsidRPr="001316F7" w:rsidRDefault="0023705E" w:rsidP="00284699">
            <w:pPr>
              <w:rPr>
                <w:sz w:val="24"/>
                <w:szCs w:val="24"/>
              </w:rPr>
            </w:pPr>
            <w:r w:rsidRPr="001316F7">
              <w:rPr>
                <w:sz w:val="24"/>
                <w:szCs w:val="24"/>
              </w:rPr>
              <w:t>Кабинет №3</w:t>
            </w:r>
          </w:p>
        </w:tc>
        <w:tc>
          <w:tcPr>
            <w:tcW w:w="1134" w:type="pct"/>
          </w:tcPr>
          <w:p w:rsidR="0023705E" w:rsidRPr="001316F7" w:rsidRDefault="0023705E" w:rsidP="00284699">
            <w:pPr>
              <w:rPr>
                <w:sz w:val="24"/>
                <w:szCs w:val="24"/>
              </w:rPr>
            </w:pPr>
            <w:r w:rsidRPr="001316F7">
              <w:rPr>
                <w:sz w:val="24"/>
                <w:szCs w:val="24"/>
              </w:rPr>
              <w:t xml:space="preserve">Упражнение </w:t>
            </w:r>
          </w:p>
        </w:tc>
      </w:tr>
      <w:tr w:rsidR="0023705E" w:rsidRPr="001316F7">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52.</w:t>
            </w:r>
          </w:p>
        </w:tc>
        <w:tc>
          <w:tcPr>
            <w:tcW w:w="600" w:type="pct"/>
          </w:tcPr>
          <w:p w:rsidR="0023705E" w:rsidRPr="001316F7" w:rsidRDefault="0023705E" w:rsidP="00284699">
            <w:pPr>
              <w:rPr>
                <w:sz w:val="24"/>
                <w:szCs w:val="24"/>
              </w:rPr>
            </w:pPr>
            <w:r w:rsidRPr="001316F7">
              <w:rPr>
                <w:sz w:val="24"/>
                <w:szCs w:val="24"/>
              </w:rPr>
              <w:t>Март</w:t>
            </w: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spacing w:line="240" w:lineRule="atLeast"/>
              <w:ind w:left="-57" w:right="-57"/>
              <w:rPr>
                <w:sz w:val="24"/>
                <w:szCs w:val="24"/>
              </w:rPr>
            </w:pPr>
            <w:r w:rsidRPr="001316F7">
              <w:rPr>
                <w:sz w:val="24"/>
                <w:szCs w:val="24"/>
                <w:lang w:eastAsia="ar-SA"/>
              </w:rPr>
              <w:t>2</w:t>
            </w:r>
          </w:p>
          <w:p w:rsidR="0023705E" w:rsidRPr="001316F7" w:rsidRDefault="0023705E" w:rsidP="00284699">
            <w:pPr>
              <w:spacing w:line="240" w:lineRule="atLeast"/>
              <w:ind w:left="-57" w:right="-57"/>
              <w:rPr>
                <w:sz w:val="24"/>
                <w:szCs w:val="24"/>
              </w:rPr>
            </w:pPr>
          </w:p>
          <w:p w:rsidR="0023705E" w:rsidRPr="001316F7" w:rsidRDefault="0023705E" w:rsidP="00284699">
            <w:pPr>
              <w:spacing w:line="240" w:lineRule="atLeast"/>
              <w:ind w:left="-57" w:right="-57"/>
              <w:rPr>
                <w:sz w:val="24"/>
                <w:szCs w:val="24"/>
              </w:rPr>
            </w:pPr>
          </w:p>
          <w:p w:rsidR="0023705E" w:rsidRPr="001316F7" w:rsidRDefault="0023705E" w:rsidP="00284699">
            <w:pPr>
              <w:spacing w:line="240" w:lineRule="atLeast"/>
              <w:ind w:left="-57" w:right="-57"/>
              <w:rPr>
                <w:sz w:val="24"/>
                <w:szCs w:val="24"/>
              </w:rPr>
            </w:pPr>
          </w:p>
          <w:p w:rsidR="0023705E" w:rsidRPr="001316F7" w:rsidRDefault="0023705E" w:rsidP="00284699">
            <w:pPr>
              <w:spacing w:line="240" w:lineRule="atLeast"/>
              <w:ind w:left="-57" w:right="-57"/>
              <w:rPr>
                <w:sz w:val="24"/>
                <w:szCs w:val="24"/>
              </w:rPr>
            </w:pPr>
          </w:p>
        </w:tc>
        <w:tc>
          <w:tcPr>
            <w:tcW w:w="959" w:type="pct"/>
          </w:tcPr>
          <w:p w:rsidR="0023705E" w:rsidRPr="001316F7" w:rsidRDefault="0023705E" w:rsidP="00284699">
            <w:pPr>
              <w:autoSpaceDE w:val="0"/>
              <w:autoSpaceDN w:val="0"/>
              <w:adjustRightInd w:val="0"/>
              <w:spacing w:before="100" w:beforeAutospacing="1" w:after="100" w:afterAutospacing="1"/>
              <w:jc w:val="both"/>
              <w:rPr>
                <w:sz w:val="24"/>
                <w:szCs w:val="24"/>
              </w:rPr>
            </w:pPr>
            <w:r w:rsidRPr="001316F7">
              <w:rPr>
                <w:sz w:val="24"/>
                <w:szCs w:val="24"/>
              </w:rPr>
              <w:t>Общие двигательные упражнения мышечно-двигательного аппарата в динамике и статике</w:t>
            </w:r>
          </w:p>
        </w:tc>
        <w:tc>
          <w:tcPr>
            <w:tcW w:w="607" w:type="pct"/>
          </w:tcPr>
          <w:p w:rsidR="0023705E" w:rsidRPr="001316F7" w:rsidRDefault="0023705E" w:rsidP="00284699">
            <w:pPr>
              <w:rPr>
                <w:sz w:val="24"/>
                <w:szCs w:val="24"/>
              </w:rPr>
            </w:pPr>
            <w:r w:rsidRPr="001316F7">
              <w:rPr>
                <w:sz w:val="24"/>
                <w:szCs w:val="24"/>
              </w:rPr>
              <w:t>Кабинет №3</w:t>
            </w:r>
          </w:p>
        </w:tc>
        <w:tc>
          <w:tcPr>
            <w:tcW w:w="1134" w:type="pct"/>
          </w:tcPr>
          <w:p w:rsidR="0023705E" w:rsidRPr="001316F7" w:rsidRDefault="0023705E" w:rsidP="00284699">
            <w:pPr>
              <w:rPr>
                <w:sz w:val="24"/>
                <w:szCs w:val="24"/>
              </w:rPr>
            </w:pPr>
            <w:r w:rsidRPr="001316F7">
              <w:rPr>
                <w:sz w:val="24"/>
                <w:szCs w:val="24"/>
              </w:rPr>
              <w:t xml:space="preserve">Упражнение </w:t>
            </w:r>
          </w:p>
        </w:tc>
      </w:tr>
      <w:tr w:rsidR="0023705E" w:rsidRPr="001316F7">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53.</w:t>
            </w:r>
          </w:p>
        </w:tc>
        <w:tc>
          <w:tcPr>
            <w:tcW w:w="600" w:type="pct"/>
          </w:tcPr>
          <w:p w:rsidR="0023705E" w:rsidRPr="001316F7" w:rsidRDefault="0023705E" w:rsidP="00284699">
            <w:pPr>
              <w:rPr>
                <w:sz w:val="24"/>
                <w:szCs w:val="24"/>
              </w:rPr>
            </w:pPr>
            <w:r w:rsidRPr="001316F7">
              <w:rPr>
                <w:sz w:val="24"/>
                <w:szCs w:val="24"/>
              </w:rPr>
              <w:t>Март</w:t>
            </w: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spacing w:line="240" w:lineRule="atLeast"/>
              <w:ind w:left="-57" w:right="-57"/>
              <w:rPr>
                <w:sz w:val="24"/>
                <w:szCs w:val="24"/>
              </w:rPr>
            </w:pPr>
            <w:r w:rsidRPr="001316F7">
              <w:rPr>
                <w:sz w:val="24"/>
                <w:szCs w:val="24"/>
              </w:rPr>
              <w:t>2</w:t>
            </w:r>
          </w:p>
        </w:tc>
        <w:tc>
          <w:tcPr>
            <w:tcW w:w="959" w:type="pct"/>
          </w:tcPr>
          <w:p w:rsidR="0023705E" w:rsidRPr="001316F7" w:rsidRDefault="0023705E" w:rsidP="00284699">
            <w:pPr>
              <w:autoSpaceDE w:val="0"/>
              <w:autoSpaceDN w:val="0"/>
              <w:adjustRightInd w:val="0"/>
              <w:spacing w:before="100" w:beforeAutospacing="1" w:after="100" w:afterAutospacing="1"/>
              <w:rPr>
                <w:sz w:val="24"/>
                <w:szCs w:val="24"/>
              </w:rPr>
            </w:pPr>
            <w:r w:rsidRPr="001316F7">
              <w:rPr>
                <w:sz w:val="24"/>
                <w:szCs w:val="24"/>
              </w:rPr>
              <w:t>Общие двигательные упражнения мышечно-двигательного аппарата в динамике и статике</w:t>
            </w:r>
          </w:p>
        </w:tc>
        <w:tc>
          <w:tcPr>
            <w:tcW w:w="607" w:type="pct"/>
          </w:tcPr>
          <w:p w:rsidR="0023705E" w:rsidRPr="001316F7" w:rsidRDefault="0023705E" w:rsidP="00284699">
            <w:pPr>
              <w:rPr>
                <w:sz w:val="24"/>
                <w:szCs w:val="24"/>
              </w:rPr>
            </w:pPr>
            <w:r w:rsidRPr="001316F7">
              <w:rPr>
                <w:sz w:val="24"/>
                <w:szCs w:val="24"/>
              </w:rPr>
              <w:t>Кабинет №3</w:t>
            </w:r>
          </w:p>
        </w:tc>
        <w:tc>
          <w:tcPr>
            <w:tcW w:w="1134" w:type="pct"/>
          </w:tcPr>
          <w:p w:rsidR="0023705E" w:rsidRPr="001316F7" w:rsidRDefault="0023705E" w:rsidP="00284699">
            <w:pPr>
              <w:rPr>
                <w:sz w:val="24"/>
                <w:szCs w:val="24"/>
              </w:rPr>
            </w:pPr>
            <w:r w:rsidRPr="001316F7">
              <w:rPr>
                <w:sz w:val="24"/>
                <w:szCs w:val="24"/>
              </w:rPr>
              <w:t xml:space="preserve">Упражнение </w:t>
            </w:r>
          </w:p>
        </w:tc>
      </w:tr>
      <w:tr w:rsidR="0023705E" w:rsidRPr="001316F7">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54.</w:t>
            </w:r>
          </w:p>
        </w:tc>
        <w:tc>
          <w:tcPr>
            <w:tcW w:w="600" w:type="pct"/>
          </w:tcPr>
          <w:p w:rsidR="0023705E" w:rsidRPr="001316F7" w:rsidRDefault="0023705E" w:rsidP="00284699">
            <w:pPr>
              <w:rPr>
                <w:sz w:val="24"/>
                <w:szCs w:val="24"/>
              </w:rPr>
            </w:pPr>
            <w:r w:rsidRPr="001316F7">
              <w:rPr>
                <w:sz w:val="24"/>
                <w:szCs w:val="24"/>
              </w:rPr>
              <w:t>Апрель</w:t>
            </w: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spacing w:line="240" w:lineRule="atLeast"/>
              <w:ind w:left="-57" w:right="-57"/>
              <w:rPr>
                <w:sz w:val="24"/>
                <w:szCs w:val="24"/>
              </w:rPr>
            </w:pPr>
            <w:r w:rsidRPr="001316F7">
              <w:rPr>
                <w:sz w:val="24"/>
                <w:szCs w:val="24"/>
              </w:rPr>
              <w:t>2</w:t>
            </w:r>
          </w:p>
          <w:p w:rsidR="0023705E" w:rsidRPr="001316F7" w:rsidRDefault="0023705E" w:rsidP="00284699">
            <w:pPr>
              <w:spacing w:line="240" w:lineRule="atLeast"/>
              <w:ind w:left="-57" w:right="-57"/>
              <w:rPr>
                <w:sz w:val="24"/>
                <w:szCs w:val="24"/>
              </w:rPr>
            </w:pPr>
          </w:p>
          <w:p w:rsidR="0023705E" w:rsidRPr="001316F7" w:rsidRDefault="0023705E" w:rsidP="00284699">
            <w:pPr>
              <w:spacing w:line="240" w:lineRule="atLeast"/>
              <w:ind w:left="-57" w:right="-57"/>
              <w:rPr>
                <w:sz w:val="24"/>
                <w:szCs w:val="24"/>
              </w:rPr>
            </w:pPr>
          </w:p>
        </w:tc>
        <w:tc>
          <w:tcPr>
            <w:tcW w:w="959" w:type="pct"/>
          </w:tcPr>
          <w:p w:rsidR="0023705E" w:rsidRPr="001316F7" w:rsidRDefault="0023705E" w:rsidP="00284699">
            <w:pPr>
              <w:pStyle w:val="ListParagraph"/>
              <w:autoSpaceDE w:val="0"/>
              <w:autoSpaceDN w:val="0"/>
              <w:adjustRightInd w:val="0"/>
              <w:spacing w:before="100" w:beforeAutospacing="1" w:after="100" w:afterAutospacing="1" w:line="240" w:lineRule="auto"/>
              <w:ind w:left="0"/>
              <w:jc w:val="both"/>
              <w:rPr>
                <w:rFonts w:ascii="Times New Roman" w:hAnsi="Times New Roman" w:cs="Times New Roman"/>
                <w:sz w:val="24"/>
                <w:szCs w:val="24"/>
              </w:rPr>
            </w:pPr>
            <w:r w:rsidRPr="001316F7">
              <w:rPr>
                <w:rFonts w:ascii="Times New Roman" w:hAnsi="Times New Roman" w:cs="Times New Roman"/>
                <w:sz w:val="24"/>
                <w:szCs w:val="24"/>
              </w:rPr>
              <w:t>Общие двигательные упражнения мышечно-двигательного аппарата в динамике и статике</w:t>
            </w:r>
          </w:p>
        </w:tc>
        <w:tc>
          <w:tcPr>
            <w:tcW w:w="607" w:type="pct"/>
          </w:tcPr>
          <w:p w:rsidR="0023705E" w:rsidRPr="001316F7" w:rsidRDefault="0023705E" w:rsidP="00284699">
            <w:pPr>
              <w:rPr>
                <w:sz w:val="24"/>
                <w:szCs w:val="24"/>
              </w:rPr>
            </w:pPr>
            <w:r w:rsidRPr="001316F7">
              <w:rPr>
                <w:sz w:val="24"/>
                <w:szCs w:val="24"/>
              </w:rPr>
              <w:t>Кабинет №3</w:t>
            </w:r>
          </w:p>
        </w:tc>
        <w:tc>
          <w:tcPr>
            <w:tcW w:w="1134" w:type="pct"/>
          </w:tcPr>
          <w:p w:rsidR="0023705E" w:rsidRPr="001316F7" w:rsidRDefault="0023705E" w:rsidP="00284699">
            <w:pPr>
              <w:rPr>
                <w:sz w:val="24"/>
                <w:szCs w:val="24"/>
              </w:rPr>
            </w:pPr>
            <w:r w:rsidRPr="001316F7">
              <w:rPr>
                <w:sz w:val="24"/>
                <w:szCs w:val="24"/>
              </w:rPr>
              <w:t xml:space="preserve">Упражнение </w:t>
            </w:r>
          </w:p>
        </w:tc>
      </w:tr>
      <w:tr w:rsidR="0023705E" w:rsidRPr="001316F7">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55.</w:t>
            </w:r>
          </w:p>
        </w:tc>
        <w:tc>
          <w:tcPr>
            <w:tcW w:w="600" w:type="pct"/>
          </w:tcPr>
          <w:p w:rsidR="0023705E" w:rsidRPr="001316F7" w:rsidRDefault="0023705E" w:rsidP="00284699">
            <w:pPr>
              <w:rPr>
                <w:sz w:val="24"/>
                <w:szCs w:val="24"/>
              </w:rPr>
            </w:pPr>
            <w:r w:rsidRPr="001316F7">
              <w:rPr>
                <w:sz w:val="24"/>
                <w:szCs w:val="24"/>
              </w:rPr>
              <w:t>Апрель</w:t>
            </w: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spacing w:line="240" w:lineRule="atLeast"/>
              <w:ind w:left="-57" w:right="-57"/>
              <w:rPr>
                <w:sz w:val="24"/>
                <w:szCs w:val="24"/>
                <w:lang w:eastAsia="ar-SA"/>
              </w:rPr>
            </w:pPr>
            <w:r w:rsidRPr="001316F7">
              <w:rPr>
                <w:sz w:val="24"/>
                <w:szCs w:val="24"/>
                <w:lang w:eastAsia="ar-SA"/>
              </w:rPr>
              <w:t>2</w:t>
            </w:r>
          </w:p>
          <w:p w:rsidR="0023705E" w:rsidRPr="001316F7" w:rsidRDefault="0023705E" w:rsidP="00284699">
            <w:pPr>
              <w:spacing w:line="240" w:lineRule="atLeast"/>
              <w:ind w:left="-57" w:right="-57"/>
              <w:rPr>
                <w:sz w:val="24"/>
                <w:szCs w:val="24"/>
                <w:lang w:eastAsia="ar-SA"/>
              </w:rPr>
            </w:pPr>
          </w:p>
          <w:p w:rsidR="0023705E" w:rsidRPr="001316F7" w:rsidRDefault="0023705E" w:rsidP="00284699">
            <w:pPr>
              <w:spacing w:line="240" w:lineRule="atLeast"/>
              <w:ind w:left="-57" w:right="-57"/>
              <w:rPr>
                <w:sz w:val="24"/>
                <w:szCs w:val="24"/>
                <w:lang w:eastAsia="ar-SA"/>
              </w:rPr>
            </w:pPr>
          </w:p>
          <w:p w:rsidR="0023705E" w:rsidRPr="001316F7" w:rsidRDefault="0023705E" w:rsidP="00284699">
            <w:pPr>
              <w:spacing w:line="240" w:lineRule="atLeast"/>
              <w:ind w:left="-57" w:right="-57"/>
              <w:rPr>
                <w:sz w:val="24"/>
                <w:szCs w:val="24"/>
                <w:lang w:eastAsia="ar-SA"/>
              </w:rPr>
            </w:pPr>
          </w:p>
        </w:tc>
        <w:tc>
          <w:tcPr>
            <w:tcW w:w="959" w:type="pct"/>
          </w:tcPr>
          <w:p w:rsidR="0023705E" w:rsidRPr="001316F7" w:rsidRDefault="0023705E" w:rsidP="00284699">
            <w:pPr>
              <w:autoSpaceDE w:val="0"/>
              <w:autoSpaceDN w:val="0"/>
              <w:adjustRightInd w:val="0"/>
              <w:spacing w:before="100" w:beforeAutospacing="1" w:after="100" w:afterAutospacing="1"/>
              <w:jc w:val="both"/>
              <w:rPr>
                <w:sz w:val="24"/>
                <w:szCs w:val="24"/>
              </w:rPr>
            </w:pPr>
            <w:r w:rsidRPr="001316F7">
              <w:rPr>
                <w:sz w:val="24"/>
                <w:szCs w:val="24"/>
              </w:rPr>
              <w:t>Общие двигательные упражнения мышечно-двигательного аппарата в динамике и статике</w:t>
            </w:r>
          </w:p>
        </w:tc>
        <w:tc>
          <w:tcPr>
            <w:tcW w:w="607" w:type="pct"/>
          </w:tcPr>
          <w:p w:rsidR="0023705E" w:rsidRPr="001316F7" w:rsidRDefault="0023705E" w:rsidP="00284699">
            <w:pPr>
              <w:rPr>
                <w:sz w:val="24"/>
                <w:szCs w:val="24"/>
              </w:rPr>
            </w:pPr>
            <w:r w:rsidRPr="001316F7">
              <w:rPr>
                <w:sz w:val="24"/>
                <w:szCs w:val="24"/>
              </w:rPr>
              <w:t>Кабинет №3</w:t>
            </w:r>
          </w:p>
        </w:tc>
        <w:tc>
          <w:tcPr>
            <w:tcW w:w="1134" w:type="pct"/>
          </w:tcPr>
          <w:p w:rsidR="0023705E" w:rsidRPr="001316F7" w:rsidRDefault="0023705E" w:rsidP="00284699">
            <w:pPr>
              <w:rPr>
                <w:sz w:val="24"/>
                <w:szCs w:val="24"/>
              </w:rPr>
            </w:pPr>
            <w:r w:rsidRPr="001316F7">
              <w:rPr>
                <w:sz w:val="24"/>
                <w:szCs w:val="24"/>
              </w:rPr>
              <w:t xml:space="preserve">Упражнение </w:t>
            </w:r>
          </w:p>
        </w:tc>
      </w:tr>
      <w:tr w:rsidR="0023705E" w:rsidRPr="001316F7">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56.</w:t>
            </w:r>
          </w:p>
        </w:tc>
        <w:tc>
          <w:tcPr>
            <w:tcW w:w="600" w:type="pct"/>
          </w:tcPr>
          <w:p w:rsidR="0023705E" w:rsidRPr="001316F7" w:rsidRDefault="0023705E" w:rsidP="00284699">
            <w:pPr>
              <w:rPr>
                <w:sz w:val="24"/>
                <w:szCs w:val="24"/>
              </w:rPr>
            </w:pPr>
            <w:r w:rsidRPr="001316F7">
              <w:rPr>
                <w:sz w:val="24"/>
                <w:szCs w:val="24"/>
              </w:rPr>
              <w:t>Апрель</w:t>
            </w: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spacing w:line="240" w:lineRule="atLeast"/>
              <w:ind w:left="-57" w:right="-57"/>
              <w:rPr>
                <w:sz w:val="24"/>
                <w:szCs w:val="24"/>
              </w:rPr>
            </w:pPr>
            <w:r w:rsidRPr="001316F7">
              <w:rPr>
                <w:sz w:val="24"/>
                <w:szCs w:val="24"/>
                <w:lang w:eastAsia="ar-SA"/>
              </w:rPr>
              <w:t>2</w:t>
            </w:r>
          </w:p>
          <w:p w:rsidR="0023705E" w:rsidRPr="001316F7" w:rsidRDefault="0023705E" w:rsidP="00284699">
            <w:pPr>
              <w:spacing w:line="240" w:lineRule="atLeast"/>
              <w:ind w:left="-57" w:right="-57"/>
              <w:rPr>
                <w:sz w:val="24"/>
                <w:szCs w:val="24"/>
              </w:rPr>
            </w:pPr>
          </w:p>
          <w:p w:rsidR="0023705E" w:rsidRPr="001316F7" w:rsidRDefault="0023705E" w:rsidP="00284699">
            <w:pPr>
              <w:spacing w:line="240" w:lineRule="atLeast"/>
              <w:ind w:left="-57" w:right="-57"/>
              <w:rPr>
                <w:sz w:val="24"/>
                <w:szCs w:val="24"/>
              </w:rPr>
            </w:pPr>
          </w:p>
          <w:p w:rsidR="0023705E" w:rsidRPr="001316F7" w:rsidRDefault="0023705E" w:rsidP="00284699">
            <w:pPr>
              <w:spacing w:line="240" w:lineRule="atLeast"/>
              <w:ind w:left="-57" w:right="-57"/>
              <w:rPr>
                <w:sz w:val="24"/>
                <w:szCs w:val="24"/>
                <w:lang w:val="en-US"/>
              </w:rPr>
            </w:pPr>
          </w:p>
        </w:tc>
        <w:tc>
          <w:tcPr>
            <w:tcW w:w="959" w:type="pct"/>
          </w:tcPr>
          <w:p w:rsidR="0023705E" w:rsidRPr="001316F7" w:rsidRDefault="0023705E" w:rsidP="00284699">
            <w:pPr>
              <w:jc w:val="both"/>
              <w:rPr>
                <w:sz w:val="24"/>
                <w:szCs w:val="24"/>
              </w:rPr>
            </w:pPr>
            <w:r w:rsidRPr="001316F7">
              <w:rPr>
                <w:sz w:val="24"/>
                <w:szCs w:val="24"/>
              </w:rPr>
              <w:t>Общие двигательные упражнения мышечно-двигательного аппарата в динамике и статике</w:t>
            </w:r>
          </w:p>
        </w:tc>
        <w:tc>
          <w:tcPr>
            <w:tcW w:w="607" w:type="pct"/>
          </w:tcPr>
          <w:p w:rsidR="0023705E" w:rsidRPr="001316F7" w:rsidRDefault="0023705E" w:rsidP="00284699">
            <w:pPr>
              <w:rPr>
                <w:sz w:val="24"/>
                <w:szCs w:val="24"/>
              </w:rPr>
            </w:pPr>
            <w:r w:rsidRPr="001316F7">
              <w:rPr>
                <w:sz w:val="24"/>
                <w:szCs w:val="24"/>
              </w:rPr>
              <w:t>Кабинет №3</w:t>
            </w:r>
          </w:p>
        </w:tc>
        <w:tc>
          <w:tcPr>
            <w:tcW w:w="1134" w:type="pct"/>
          </w:tcPr>
          <w:p w:rsidR="0023705E" w:rsidRPr="001316F7" w:rsidRDefault="0023705E" w:rsidP="00284699">
            <w:pPr>
              <w:rPr>
                <w:sz w:val="24"/>
                <w:szCs w:val="24"/>
              </w:rPr>
            </w:pPr>
            <w:r w:rsidRPr="001316F7">
              <w:rPr>
                <w:sz w:val="24"/>
                <w:szCs w:val="24"/>
              </w:rPr>
              <w:t xml:space="preserve">Упражнение </w:t>
            </w:r>
          </w:p>
        </w:tc>
      </w:tr>
      <w:tr w:rsidR="0023705E" w:rsidRPr="001316F7">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57.</w:t>
            </w:r>
          </w:p>
        </w:tc>
        <w:tc>
          <w:tcPr>
            <w:tcW w:w="600" w:type="pct"/>
          </w:tcPr>
          <w:p w:rsidR="0023705E" w:rsidRPr="001316F7" w:rsidRDefault="0023705E" w:rsidP="00284699">
            <w:pPr>
              <w:rPr>
                <w:sz w:val="24"/>
                <w:szCs w:val="24"/>
              </w:rPr>
            </w:pPr>
            <w:r w:rsidRPr="001316F7">
              <w:rPr>
                <w:sz w:val="24"/>
                <w:szCs w:val="24"/>
              </w:rPr>
              <w:t>Апрель</w:t>
            </w: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spacing w:line="240" w:lineRule="atLeast"/>
              <w:ind w:left="-57" w:right="-57"/>
              <w:rPr>
                <w:sz w:val="24"/>
                <w:szCs w:val="24"/>
              </w:rPr>
            </w:pPr>
            <w:r w:rsidRPr="001316F7">
              <w:rPr>
                <w:sz w:val="24"/>
                <w:szCs w:val="24"/>
              </w:rPr>
              <w:t>2</w:t>
            </w:r>
          </w:p>
          <w:p w:rsidR="0023705E" w:rsidRPr="001316F7" w:rsidRDefault="0023705E" w:rsidP="00284699">
            <w:pPr>
              <w:spacing w:line="240" w:lineRule="atLeast"/>
              <w:ind w:left="-57" w:right="-57"/>
              <w:rPr>
                <w:sz w:val="24"/>
                <w:szCs w:val="24"/>
              </w:rPr>
            </w:pPr>
          </w:p>
          <w:p w:rsidR="0023705E" w:rsidRPr="001316F7" w:rsidRDefault="0023705E" w:rsidP="00284699">
            <w:pPr>
              <w:spacing w:line="240" w:lineRule="atLeast"/>
              <w:ind w:left="-57" w:right="-57"/>
              <w:rPr>
                <w:sz w:val="24"/>
                <w:szCs w:val="24"/>
              </w:rPr>
            </w:pPr>
          </w:p>
          <w:p w:rsidR="0023705E" w:rsidRPr="001316F7" w:rsidRDefault="0023705E" w:rsidP="00284699">
            <w:pPr>
              <w:spacing w:line="240" w:lineRule="atLeast"/>
              <w:ind w:left="-57" w:right="-57"/>
              <w:rPr>
                <w:sz w:val="24"/>
                <w:szCs w:val="24"/>
              </w:rPr>
            </w:pPr>
          </w:p>
        </w:tc>
        <w:tc>
          <w:tcPr>
            <w:tcW w:w="959" w:type="pct"/>
          </w:tcPr>
          <w:p w:rsidR="0023705E" w:rsidRPr="001316F7" w:rsidRDefault="0023705E" w:rsidP="00284699">
            <w:pPr>
              <w:jc w:val="both"/>
              <w:rPr>
                <w:sz w:val="24"/>
                <w:szCs w:val="24"/>
              </w:rPr>
            </w:pPr>
            <w:r w:rsidRPr="001316F7">
              <w:rPr>
                <w:sz w:val="24"/>
                <w:szCs w:val="24"/>
              </w:rPr>
              <w:t>Общие двигательные упражнения мышечно-двигательного аппарата в динамике и статике</w:t>
            </w:r>
          </w:p>
        </w:tc>
        <w:tc>
          <w:tcPr>
            <w:tcW w:w="607" w:type="pct"/>
          </w:tcPr>
          <w:p w:rsidR="0023705E" w:rsidRPr="001316F7" w:rsidRDefault="0023705E" w:rsidP="00284699">
            <w:pPr>
              <w:rPr>
                <w:sz w:val="24"/>
                <w:szCs w:val="24"/>
              </w:rPr>
            </w:pPr>
            <w:r w:rsidRPr="001316F7">
              <w:rPr>
                <w:sz w:val="24"/>
                <w:szCs w:val="24"/>
              </w:rPr>
              <w:t>Кабинет №3</w:t>
            </w:r>
          </w:p>
        </w:tc>
        <w:tc>
          <w:tcPr>
            <w:tcW w:w="1134" w:type="pct"/>
          </w:tcPr>
          <w:p w:rsidR="0023705E" w:rsidRPr="001316F7" w:rsidRDefault="0023705E" w:rsidP="00284699">
            <w:pPr>
              <w:rPr>
                <w:sz w:val="24"/>
                <w:szCs w:val="24"/>
              </w:rPr>
            </w:pPr>
            <w:r w:rsidRPr="001316F7">
              <w:rPr>
                <w:sz w:val="24"/>
                <w:szCs w:val="24"/>
              </w:rPr>
              <w:t xml:space="preserve">Упражнение </w:t>
            </w:r>
          </w:p>
        </w:tc>
      </w:tr>
      <w:tr w:rsidR="0023705E" w:rsidRPr="001316F7">
        <w:tc>
          <w:tcPr>
            <w:tcW w:w="233" w:type="pct"/>
            <w:vAlign w:val="center"/>
          </w:tcPr>
          <w:p w:rsidR="0023705E" w:rsidRPr="001316F7" w:rsidRDefault="0023705E" w:rsidP="00284699">
            <w:pPr>
              <w:spacing w:line="240" w:lineRule="atLeast"/>
              <w:ind w:left="-57" w:right="-57"/>
              <w:rPr>
                <w:sz w:val="24"/>
                <w:szCs w:val="24"/>
              </w:rPr>
            </w:pPr>
          </w:p>
        </w:tc>
        <w:tc>
          <w:tcPr>
            <w:tcW w:w="600" w:type="pct"/>
          </w:tcPr>
          <w:p w:rsidR="0023705E" w:rsidRPr="001316F7" w:rsidRDefault="0023705E" w:rsidP="00284699">
            <w:pPr>
              <w:rPr>
                <w:sz w:val="24"/>
                <w:szCs w:val="24"/>
              </w:rPr>
            </w:pP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spacing w:line="240" w:lineRule="atLeast"/>
              <w:ind w:left="-57" w:right="-57"/>
              <w:rPr>
                <w:b/>
                <w:bCs/>
                <w:sz w:val="24"/>
                <w:szCs w:val="24"/>
                <w:lang w:val="en-US" w:eastAsia="ar-SA"/>
              </w:rPr>
            </w:pPr>
            <w:r w:rsidRPr="001316F7">
              <w:rPr>
                <w:b/>
                <w:bCs/>
                <w:sz w:val="24"/>
                <w:szCs w:val="24"/>
                <w:lang w:eastAsia="ar-SA"/>
              </w:rPr>
              <w:t>2</w:t>
            </w:r>
            <w:r w:rsidRPr="001316F7">
              <w:rPr>
                <w:b/>
                <w:bCs/>
                <w:sz w:val="24"/>
                <w:szCs w:val="24"/>
                <w:lang w:val="en-US" w:eastAsia="ar-SA"/>
              </w:rPr>
              <w:t>0</w:t>
            </w:r>
          </w:p>
          <w:p w:rsidR="0023705E" w:rsidRPr="001316F7" w:rsidRDefault="0023705E" w:rsidP="00284699">
            <w:pPr>
              <w:spacing w:line="240" w:lineRule="atLeast"/>
              <w:ind w:left="-57" w:right="-57"/>
              <w:rPr>
                <w:sz w:val="24"/>
                <w:szCs w:val="24"/>
                <w:lang w:eastAsia="ar-SA"/>
              </w:rPr>
            </w:pPr>
          </w:p>
          <w:p w:rsidR="0023705E" w:rsidRPr="001316F7" w:rsidRDefault="0023705E" w:rsidP="00284699">
            <w:pPr>
              <w:spacing w:line="240" w:lineRule="atLeast"/>
              <w:ind w:left="-57" w:right="-57"/>
              <w:rPr>
                <w:sz w:val="24"/>
                <w:szCs w:val="24"/>
                <w:lang w:eastAsia="ar-SA"/>
              </w:rPr>
            </w:pPr>
          </w:p>
          <w:p w:rsidR="0023705E" w:rsidRPr="001316F7" w:rsidRDefault="0023705E" w:rsidP="00284699">
            <w:pPr>
              <w:spacing w:line="240" w:lineRule="atLeast"/>
              <w:ind w:left="-57" w:right="-57"/>
              <w:rPr>
                <w:sz w:val="24"/>
                <w:szCs w:val="24"/>
                <w:lang w:eastAsia="ar-SA"/>
              </w:rPr>
            </w:pPr>
          </w:p>
        </w:tc>
        <w:tc>
          <w:tcPr>
            <w:tcW w:w="959" w:type="pct"/>
          </w:tcPr>
          <w:p w:rsidR="0023705E" w:rsidRPr="001316F7" w:rsidRDefault="0023705E" w:rsidP="00284699">
            <w:pPr>
              <w:jc w:val="both"/>
              <w:rPr>
                <w:b/>
                <w:bCs/>
                <w:i/>
                <w:iCs/>
                <w:sz w:val="24"/>
                <w:szCs w:val="24"/>
              </w:rPr>
            </w:pPr>
            <w:r w:rsidRPr="001316F7">
              <w:rPr>
                <w:b/>
                <w:bCs/>
                <w:i/>
                <w:iCs/>
                <w:sz w:val="24"/>
                <w:szCs w:val="24"/>
              </w:rPr>
              <w:t>Упражнения в равновесии</w:t>
            </w:r>
          </w:p>
        </w:tc>
        <w:tc>
          <w:tcPr>
            <w:tcW w:w="607" w:type="pct"/>
          </w:tcPr>
          <w:p w:rsidR="0023705E" w:rsidRPr="001316F7" w:rsidRDefault="0023705E" w:rsidP="00284699">
            <w:pPr>
              <w:spacing w:line="240" w:lineRule="atLeast"/>
              <w:ind w:left="-57" w:right="-57"/>
              <w:rPr>
                <w:sz w:val="24"/>
                <w:szCs w:val="24"/>
              </w:rPr>
            </w:pPr>
          </w:p>
        </w:tc>
        <w:tc>
          <w:tcPr>
            <w:tcW w:w="1134" w:type="pct"/>
          </w:tcPr>
          <w:p w:rsidR="0023705E" w:rsidRPr="001316F7" w:rsidRDefault="0023705E" w:rsidP="00284699">
            <w:pPr>
              <w:spacing w:line="240" w:lineRule="atLeast"/>
              <w:ind w:left="-57" w:right="-57"/>
              <w:rPr>
                <w:sz w:val="24"/>
                <w:szCs w:val="24"/>
              </w:rPr>
            </w:pPr>
          </w:p>
        </w:tc>
      </w:tr>
      <w:tr w:rsidR="0023705E" w:rsidRPr="001316F7">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58.</w:t>
            </w:r>
          </w:p>
        </w:tc>
        <w:tc>
          <w:tcPr>
            <w:tcW w:w="600" w:type="pct"/>
          </w:tcPr>
          <w:p w:rsidR="0023705E" w:rsidRPr="001316F7" w:rsidRDefault="0023705E" w:rsidP="00284699">
            <w:pPr>
              <w:rPr>
                <w:sz w:val="24"/>
                <w:szCs w:val="24"/>
              </w:rPr>
            </w:pPr>
            <w:r w:rsidRPr="001316F7">
              <w:rPr>
                <w:sz w:val="24"/>
                <w:szCs w:val="24"/>
              </w:rPr>
              <w:t>Апрель</w:t>
            </w: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spacing w:line="240" w:lineRule="atLeast"/>
              <w:ind w:left="-57" w:right="-57"/>
              <w:rPr>
                <w:sz w:val="24"/>
                <w:szCs w:val="24"/>
              </w:rPr>
            </w:pPr>
            <w:r w:rsidRPr="001316F7">
              <w:rPr>
                <w:sz w:val="24"/>
                <w:szCs w:val="24"/>
                <w:lang w:eastAsia="ar-SA"/>
              </w:rPr>
              <w:t>2</w:t>
            </w:r>
          </w:p>
          <w:p w:rsidR="0023705E" w:rsidRPr="001316F7" w:rsidRDefault="0023705E" w:rsidP="00284699">
            <w:pPr>
              <w:spacing w:line="240" w:lineRule="atLeast"/>
              <w:ind w:left="-57" w:right="-57"/>
              <w:rPr>
                <w:sz w:val="24"/>
                <w:szCs w:val="24"/>
              </w:rPr>
            </w:pPr>
          </w:p>
          <w:p w:rsidR="0023705E" w:rsidRPr="001316F7" w:rsidRDefault="0023705E" w:rsidP="00284699">
            <w:pPr>
              <w:spacing w:line="240" w:lineRule="atLeast"/>
              <w:ind w:left="-57" w:right="-57"/>
              <w:rPr>
                <w:sz w:val="24"/>
                <w:szCs w:val="24"/>
              </w:rPr>
            </w:pPr>
          </w:p>
          <w:p w:rsidR="0023705E" w:rsidRPr="001316F7" w:rsidRDefault="0023705E" w:rsidP="00284699">
            <w:pPr>
              <w:spacing w:line="240" w:lineRule="atLeast"/>
              <w:ind w:left="-57" w:right="-57"/>
              <w:rPr>
                <w:sz w:val="24"/>
                <w:szCs w:val="24"/>
              </w:rPr>
            </w:pPr>
          </w:p>
        </w:tc>
        <w:tc>
          <w:tcPr>
            <w:tcW w:w="959" w:type="pct"/>
          </w:tcPr>
          <w:p w:rsidR="0023705E" w:rsidRPr="001316F7" w:rsidRDefault="0023705E" w:rsidP="00284699">
            <w:pPr>
              <w:jc w:val="both"/>
              <w:rPr>
                <w:sz w:val="24"/>
                <w:szCs w:val="24"/>
              </w:rPr>
            </w:pPr>
            <w:r w:rsidRPr="001316F7">
              <w:rPr>
                <w:sz w:val="24"/>
                <w:szCs w:val="24"/>
              </w:rPr>
              <w:t>Различные виды одиночного балансирования</w:t>
            </w:r>
          </w:p>
        </w:tc>
        <w:tc>
          <w:tcPr>
            <w:tcW w:w="607" w:type="pct"/>
          </w:tcPr>
          <w:p w:rsidR="0023705E" w:rsidRPr="001316F7" w:rsidRDefault="0023705E" w:rsidP="00284699">
            <w:pPr>
              <w:rPr>
                <w:sz w:val="24"/>
                <w:szCs w:val="24"/>
              </w:rPr>
            </w:pPr>
            <w:r w:rsidRPr="001316F7">
              <w:rPr>
                <w:sz w:val="24"/>
                <w:szCs w:val="24"/>
              </w:rPr>
              <w:t>Кабинет №3</w:t>
            </w:r>
          </w:p>
        </w:tc>
        <w:tc>
          <w:tcPr>
            <w:tcW w:w="1134" w:type="pct"/>
          </w:tcPr>
          <w:p w:rsidR="0023705E" w:rsidRPr="001316F7" w:rsidRDefault="0023705E" w:rsidP="00284699">
            <w:pPr>
              <w:rPr>
                <w:sz w:val="24"/>
                <w:szCs w:val="24"/>
              </w:rPr>
            </w:pPr>
            <w:r w:rsidRPr="001316F7">
              <w:rPr>
                <w:sz w:val="24"/>
                <w:szCs w:val="24"/>
              </w:rPr>
              <w:t>Упражнение</w:t>
            </w:r>
          </w:p>
        </w:tc>
      </w:tr>
      <w:tr w:rsidR="0023705E" w:rsidRPr="001316F7">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59.</w:t>
            </w:r>
          </w:p>
        </w:tc>
        <w:tc>
          <w:tcPr>
            <w:tcW w:w="600" w:type="pct"/>
          </w:tcPr>
          <w:p w:rsidR="0023705E" w:rsidRPr="001316F7" w:rsidRDefault="0023705E" w:rsidP="00284699">
            <w:pPr>
              <w:rPr>
                <w:sz w:val="24"/>
                <w:szCs w:val="24"/>
              </w:rPr>
            </w:pPr>
            <w:r w:rsidRPr="001316F7">
              <w:rPr>
                <w:sz w:val="24"/>
                <w:szCs w:val="24"/>
              </w:rPr>
              <w:t>Апрель</w:t>
            </w: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spacing w:line="240" w:lineRule="atLeast"/>
              <w:ind w:left="-57" w:right="-57"/>
              <w:rPr>
                <w:sz w:val="24"/>
                <w:szCs w:val="24"/>
              </w:rPr>
            </w:pPr>
            <w:r w:rsidRPr="001316F7">
              <w:rPr>
                <w:sz w:val="24"/>
                <w:szCs w:val="24"/>
              </w:rPr>
              <w:t>2</w:t>
            </w:r>
          </w:p>
          <w:p w:rsidR="0023705E" w:rsidRPr="001316F7" w:rsidRDefault="0023705E" w:rsidP="00284699">
            <w:pPr>
              <w:spacing w:line="240" w:lineRule="atLeast"/>
              <w:ind w:left="-57" w:right="-57"/>
              <w:rPr>
                <w:sz w:val="24"/>
                <w:szCs w:val="24"/>
              </w:rPr>
            </w:pPr>
          </w:p>
          <w:p w:rsidR="0023705E" w:rsidRPr="001316F7" w:rsidRDefault="0023705E" w:rsidP="00284699">
            <w:pPr>
              <w:spacing w:line="240" w:lineRule="atLeast"/>
              <w:ind w:left="-57" w:right="-57"/>
              <w:rPr>
                <w:sz w:val="24"/>
                <w:szCs w:val="24"/>
              </w:rPr>
            </w:pPr>
          </w:p>
          <w:p w:rsidR="0023705E" w:rsidRPr="001316F7" w:rsidRDefault="0023705E" w:rsidP="00284699">
            <w:pPr>
              <w:spacing w:line="240" w:lineRule="atLeast"/>
              <w:ind w:left="-57" w:right="-57"/>
              <w:rPr>
                <w:sz w:val="24"/>
                <w:szCs w:val="24"/>
              </w:rPr>
            </w:pPr>
          </w:p>
          <w:p w:rsidR="0023705E" w:rsidRPr="001316F7" w:rsidRDefault="0023705E" w:rsidP="00284699">
            <w:pPr>
              <w:spacing w:line="240" w:lineRule="atLeast"/>
              <w:ind w:left="-57" w:right="-57"/>
              <w:rPr>
                <w:sz w:val="24"/>
                <w:szCs w:val="24"/>
              </w:rPr>
            </w:pPr>
          </w:p>
        </w:tc>
        <w:tc>
          <w:tcPr>
            <w:tcW w:w="959" w:type="pct"/>
          </w:tcPr>
          <w:p w:rsidR="0023705E" w:rsidRPr="001316F7" w:rsidRDefault="0023705E" w:rsidP="00284699">
            <w:pPr>
              <w:rPr>
                <w:i/>
                <w:iCs/>
                <w:sz w:val="24"/>
                <w:szCs w:val="24"/>
              </w:rPr>
            </w:pPr>
            <w:r w:rsidRPr="001316F7">
              <w:rPr>
                <w:sz w:val="24"/>
                <w:szCs w:val="24"/>
              </w:rPr>
              <w:t>Различные виды одиночного балансирования</w:t>
            </w:r>
          </w:p>
        </w:tc>
        <w:tc>
          <w:tcPr>
            <w:tcW w:w="607" w:type="pct"/>
          </w:tcPr>
          <w:p w:rsidR="0023705E" w:rsidRPr="001316F7" w:rsidRDefault="0023705E" w:rsidP="00284699">
            <w:pPr>
              <w:rPr>
                <w:sz w:val="24"/>
                <w:szCs w:val="24"/>
              </w:rPr>
            </w:pPr>
            <w:r w:rsidRPr="001316F7">
              <w:rPr>
                <w:sz w:val="24"/>
                <w:szCs w:val="24"/>
              </w:rPr>
              <w:t>Кабинет №3</w:t>
            </w:r>
          </w:p>
        </w:tc>
        <w:tc>
          <w:tcPr>
            <w:tcW w:w="1134" w:type="pct"/>
          </w:tcPr>
          <w:p w:rsidR="0023705E" w:rsidRPr="001316F7" w:rsidRDefault="0023705E" w:rsidP="00284699">
            <w:pPr>
              <w:rPr>
                <w:sz w:val="24"/>
                <w:szCs w:val="24"/>
              </w:rPr>
            </w:pPr>
            <w:r w:rsidRPr="001316F7">
              <w:rPr>
                <w:sz w:val="24"/>
                <w:szCs w:val="24"/>
              </w:rPr>
              <w:t>Упражнение</w:t>
            </w:r>
          </w:p>
        </w:tc>
      </w:tr>
      <w:tr w:rsidR="0023705E" w:rsidRPr="001316F7">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60.</w:t>
            </w:r>
          </w:p>
        </w:tc>
        <w:tc>
          <w:tcPr>
            <w:tcW w:w="600" w:type="pct"/>
          </w:tcPr>
          <w:p w:rsidR="0023705E" w:rsidRPr="001316F7" w:rsidRDefault="0023705E" w:rsidP="00284699">
            <w:pPr>
              <w:rPr>
                <w:sz w:val="24"/>
                <w:szCs w:val="24"/>
              </w:rPr>
            </w:pPr>
            <w:r w:rsidRPr="001316F7">
              <w:rPr>
                <w:sz w:val="24"/>
                <w:szCs w:val="24"/>
              </w:rPr>
              <w:t>Апрель</w:t>
            </w: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right="-57"/>
              <w:rPr>
                <w:sz w:val="24"/>
                <w:szCs w:val="24"/>
              </w:rPr>
            </w:pPr>
          </w:p>
        </w:tc>
        <w:tc>
          <w:tcPr>
            <w:tcW w:w="335" w:type="pct"/>
          </w:tcPr>
          <w:p w:rsidR="0023705E" w:rsidRPr="001316F7" w:rsidRDefault="0023705E" w:rsidP="00284699">
            <w:pPr>
              <w:spacing w:line="240" w:lineRule="atLeast"/>
              <w:ind w:left="-57" w:right="-57"/>
              <w:rPr>
                <w:sz w:val="24"/>
                <w:szCs w:val="24"/>
                <w:lang w:eastAsia="ar-SA"/>
              </w:rPr>
            </w:pPr>
            <w:r w:rsidRPr="001316F7">
              <w:rPr>
                <w:sz w:val="24"/>
                <w:szCs w:val="24"/>
                <w:lang w:eastAsia="ar-SA"/>
              </w:rPr>
              <w:t>2</w:t>
            </w:r>
          </w:p>
        </w:tc>
        <w:tc>
          <w:tcPr>
            <w:tcW w:w="959" w:type="pct"/>
          </w:tcPr>
          <w:p w:rsidR="0023705E" w:rsidRPr="001316F7" w:rsidRDefault="0023705E" w:rsidP="00284699">
            <w:pPr>
              <w:rPr>
                <w:sz w:val="24"/>
                <w:szCs w:val="24"/>
              </w:rPr>
            </w:pPr>
            <w:r w:rsidRPr="001316F7">
              <w:rPr>
                <w:sz w:val="24"/>
                <w:szCs w:val="24"/>
              </w:rPr>
              <w:t>Различные виды одиночного балансирования</w:t>
            </w:r>
          </w:p>
        </w:tc>
        <w:tc>
          <w:tcPr>
            <w:tcW w:w="607" w:type="pct"/>
          </w:tcPr>
          <w:p w:rsidR="0023705E" w:rsidRPr="001316F7" w:rsidRDefault="0023705E" w:rsidP="00284699">
            <w:pPr>
              <w:rPr>
                <w:sz w:val="24"/>
                <w:szCs w:val="24"/>
              </w:rPr>
            </w:pPr>
            <w:r w:rsidRPr="001316F7">
              <w:rPr>
                <w:sz w:val="24"/>
                <w:szCs w:val="24"/>
              </w:rPr>
              <w:t>Кабинет №3</w:t>
            </w:r>
          </w:p>
        </w:tc>
        <w:tc>
          <w:tcPr>
            <w:tcW w:w="1134" w:type="pct"/>
          </w:tcPr>
          <w:p w:rsidR="0023705E" w:rsidRPr="001316F7" w:rsidRDefault="0023705E" w:rsidP="00284699">
            <w:pPr>
              <w:rPr>
                <w:sz w:val="24"/>
                <w:szCs w:val="24"/>
              </w:rPr>
            </w:pPr>
            <w:r w:rsidRPr="001316F7">
              <w:rPr>
                <w:sz w:val="24"/>
                <w:szCs w:val="24"/>
              </w:rPr>
              <w:t>Упражнение</w:t>
            </w:r>
          </w:p>
        </w:tc>
      </w:tr>
      <w:tr w:rsidR="0023705E" w:rsidRPr="001316F7">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61.</w:t>
            </w:r>
          </w:p>
        </w:tc>
        <w:tc>
          <w:tcPr>
            <w:tcW w:w="600" w:type="pct"/>
          </w:tcPr>
          <w:p w:rsidR="0023705E" w:rsidRPr="001316F7" w:rsidRDefault="0023705E" w:rsidP="00284699">
            <w:pPr>
              <w:rPr>
                <w:sz w:val="24"/>
                <w:szCs w:val="24"/>
              </w:rPr>
            </w:pPr>
            <w:r w:rsidRPr="001316F7">
              <w:rPr>
                <w:sz w:val="24"/>
                <w:szCs w:val="24"/>
              </w:rPr>
              <w:t>Апрель</w:t>
            </w: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spacing w:line="240" w:lineRule="atLeast"/>
              <w:ind w:left="-57" w:right="-57"/>
              <w:rPr>
                <w:sz w:val="24"/>
                <w:szCs w:val="24"/>
              </w:rPr>
            </w:pPr>
            <w:r w:rsidRPr="001316F7">
              <w:rPr>
                <w:sz w:val="24"/>
                <w:szCs w:val="24"/>
                <w:lang w:eastAsia="ar-SA"/>
              </w:rPr>
              <w:t>2</w:t>
            </w:r>
          </w:p>
          <w:p w:rsidR="0023705E" w:rsidRPr="001316F7" w:rsidRDefault="0023705E" w:rsidP="00284699">
            <w:pPr>
              <w:spacing w:line="240" w:lineRule="atLeast"/>
              <w:ind w:left="-57" w:right="-57"/>
              <w:rPr>
                <w:sz w:val="24"/>
                <w:szCs w:val="24"/>
              </w:rPr>
            </w:pPr>
          </w:p>
          <w:p w:rsidR="0023705E" w:rsidRPr="001316F7" w:rsidRDefault="0023705E" w:rsidP="00284699">
            <w:pPr>
              <w:spacing w:line="240" w:lineRule="atLeast"/>
              <w:ind w:left="-57" w:right="-57"/>
              <w:rPr>
                <w:sz w:val="24"/>
                <w:szCs w:val="24"/>
              </w:rPr>
            </w:pPr>
          </w:p>
        </w:tc>
        <w:tc>
          <w:tcPr>
            <w:tcW w:w="959" w:type="pct"/>
          </w:tcPr>
          <w:p w:rsidR="0023705E" w:rsidRPr="001316F7" w:rsidRDefault="0023705E" w:rsidP="00284699">
            <w:pPr>
              <w:rPr>
                <w:sz w:val="24"/>
                <w:szCs w:val="24"/>
              </w:rPr>
            </w:pPr>
            <w:r w:rsidRPr="001316F7">
              <w:rPr>
                <w:sz w:val="24"/>
                <w:szCs w:val="24"/>
              </w:rPr>
              <w:t>Различные виды одиночного балансирования</w:t>
            </w:r>
          </w:p>
        </w:tc>
        <w:tc>
          <w:tcPr>
            <w:tcW w:w="607" w:type="pct"/>
          </w:tcPr>
          <w:p w:rsidR="0023705E" w:rsidRPr="001316F7" w:rsidRDefault="0023705E" w:rsidP="00284699">
            <w:pPr>
              <w:rPr>
                <w:sz w:val="24"/>
                <w:szCs w:val="24"/>
              </w:rPr>
            </w:pPr>
            <w:r w:rsidRPr="001316F7">
              <w:rPr>
                <w:sz w:val="24"/>
                <w:szCs w:val="24"/>
              </w:rPr>
              <w:t>Кабинет №3</w:t>
            </w:r>
          </w:p>
        </w:tc>
        <w:tc>
          <w:tcPr>
            <w:tcW w:w="1134" w:type="pct"/>
          </w:tcPr>
          <w:p w:rsidR="0023705E" w:rsidRPr="001316F7" w:rsidRDefault="0023705E" w:rsidP="00284699">
            <w:pPr>
              <w:rPr>
                <w:sz w:val="24"/>
                <w:szCs w:val="24"/>
              </w:rPr>
            </w:pPr>
            <w:r w:rsidRPr="001316F7">
              <w:rPr>
                <w:sz w:val="24"/>
                <w:szCs w:val="24"/>
              </w:rPr>
              <w:t>Упражнение</w:t>
            </w:r>
          </w:p>
        </w:tc>
      </w:tr>
      <w:tr w:rsidR="0023705E" w:rsidRPr="001316F7">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62.</w:t>
            </w:r>
          </w:p>
        </w:tc>
        <w:tc>
          <w:tcPr>
            <w:tcW w:w="600" w:type="pct"/>
          </w:tcPr>
          <w:p w:rsidR="0023705E" w:rsidRPr="001316F7" w:rsidRDefault="0023705E" w:rsidP="00284699">
            <w:pPr>
              <w:rPr>
                <w:sz w:val="24"/>
                <w:szCs w:val="24"/>
              </w:rPr>
            </w:pPr>
            <w:r w:rsidRPr="001316F7">
              <w:rPr>
                <w:sz w:val="24"/>
                <w:szCs w:val="24"/>
              </w:rPr>
              <w:t>Апрель</w:t>
            </w: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spacing w:line="240" w:lineRule="atLeast"/>
              <w:ind w:left="-57" w:right="-57"/>
              <w:rPr>
                <w:sz w:val="24"/>
                <w:szCs w:val="24"/>
                <w:lang w:val="en-US"/>
              </w:rPr>
            </w:pPr>
            <w:r w:rsidRPr="001316F7">
              <w:rPr>
                <w:sz w:val="24"/>
                <w:szCs w:val="24"/>
                <w:lang w:val="en-US"/>
              </w:rPr>
              <w:t>2</w:t>
            </w:r>
          </w:p>
        </w:tc>
        <w:tc>
          <w:tcPr>
            <w:tcW w:w="959" w:type="pct"/>
          </w:tcPr>
          <w:p w:rsidR="0023705E" w:rsidRPr="001316F7" w:rsidRDefault="0023705E" w:rsidP="00284699">
            <w:pPr>
              <w:autoSpaceDE w:val="0"/>
              <w:autoSpaceDN w:val="0"/>
              <w:adjustRightInd w:val="0"/>
              <w:jc w:val="both"/>
              <w:rPr>
                <w:color w:val="000000"/>
                <w:sz w:val="24"/>
                <w:szCs w:val="24"/>
              </w:rPr>
            </w:pPr>
            <w:r w:rsidRPr="001316F7">
              <w:rPr>
                <w:color w:val="000000"/>
                <w:sz w:val="24"/>
                <w:szCs w:val="24"/>
              </w:rPr>
              <w:t>Предметно-практическая</w:t>
            </w:r>
          </w:p>
          <w:p w:rsidR="0023705E" w:rsidRPr="001316F7" w:rsidRDefault="0023705E" w:rsidP="00284699">
            <w:pPr>
              <w:rPr>
                <w:sz w:val="24"/>
                <w:szCs w:val="24"/>
              </w:rPr>
            </w:pPr>
            <w:r w:rsidRPr="001316F7">
              <w:rPr>
                <w:color w:val="000000"/>
                <w:sz w:val="24"/>
                <w:szCs w:val="24"/>
              </w:rPr>
              <w:t>деятельность</w:t>
            </w:r>
          </w:p>
        </w:tc>
        <w:tc>
          <w:tcPr>
            <w:tcW w:w="607" w:type="pct"/>
          </w:tcPr>
          <w:p w:rsidR="0023705E" w:rsidRPr="001316F7" w:rsidRDefault="0023705E" w:rsidP="00284699">
            <w:pPr>
              <w:rPr>
                <w:sz w:val="24"/>
                <w:szCs w:val="24"/>
              </w:rPr>
            </w:pPr>
            <w:r w:rsidRPr="001316F7">
              <w:rPr>
                <w:sz w:val="24"/>
                <w:szCs w:val="24"/>
              </w:rPr>
              <w:t>Кабинет №3</w:t>
            </w:r>
          </w:p>
        </w:tc>
        <w:tc>
          <w:tcPr>
            <w:tcW w:w="1134" w:type="pct"/>
          </w:tcPr>
          <w:p w:rsidR="0023705E" w:rsidRPr="001316F7" w:rsidRDefault="0023705E" w:rsidP="00284699">
            <w:pPr>
              <w:rPr>
                <w:sz w:val="24"/>
                <w:szCs w:val="24"/>
              </w:rPr>
            </w:pPr>
            <w:r w:rsidRPr="001316F7">
              <w:rPr>
                <w:sz w:val="24"/>
                <w:szCs w:val="24"/>
              </w:rPr>
              <w:t>Упражнение</w:t>
            </w:r>
          </w:p>
        </w:tc>
      </w:tr>
      <w:tr w:rsidR="0023705E" w:rsidRPr="001316F7">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63.</w:t>
            </w:r>
          </w:p>
        </w:tc>
        <w:tc>
          <w:tcPr>
            <w:tcW w:w="600" w:type="pct"/>
          </w:tcPr>
          <w:p w:rsidR="0023705E" w:rsidRPr="001316F7" w:rsidRDefault="0023705E" w:rsidP="00284699">
            <w:pPr>
              <w:rPr>
                <w:sz w:val="24"/>
                <w:szCs w:val="24"/>
              </w:rPr>
            </w:pPr>
            <w:r w:rsidRPr="001316F7">
              <w:rPr>
                <w:sz w:val="24"/>
                <w:szCs w:val="24"/>
              </w:rPr>
              <w:t>Май</w:t>
            </w: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spacing w:line="240" w:lineRule="atLeast"/>
              <w:ind w:left="-57" w:right="-57"/>
              <w:rPr>
                <w:sz w:val="24"/>
                <w:szCs w:val="24"/>
                <w:lang w:eastAsia="ar-SA"/>
              </w:rPr>
            </w:pPr>
            <w:r w:rsidRPr="001316F7">
              <w:rPr>
                <w:sz w:val="24"/>
                <w:szCs w:val="24"/>
                <w:lang w:eastAsia="ar-SA"/>
              </w:rPr>
              <w:t>2</w:t>
            </w:r>
          </w:p>
          <w:p w:rsidR="0023705E" w:rsidRPr="001316F7" w:rsidRDefault="0023705E" w:rsidP="00284699">
            <w:pPr>
              <w:spacing w:line="240" w:lineRule="atLeast"/>
              <w:ind w:left="-57" w:right="-57"/>
              <w:rPr>
                <w:sz w:val="24"/>
                <w:szCs w:val="24"/>
                <w:lang w:eastAsia="ar-SA"/>
              </w:rPr>
            </w:pPr>
          </w:p>
          <w:p w:rsidR="0023705E" w:rsidRPr="001316F7" w:rsidRDefault="0023705E" w:rsidP="00284699">
            <w:pPr>
              <w:spacing w:line="240" w:lineRule="atLeast"/>
              <w:ind w:left="-57" w:right="-57"/>
              <w:rPr>
                <w:sz w:val="24"/>
                <w:szCs w:val="24"/>
                <w:lang w:eastAsia="ar-SA"/>
              </w:rPr>
            </w:pPr>
          </w:p>
          <w:p w:rsidR="0023705E" w:rsidRPr="001316F7" w:rsidRDefault="0023705E" w:rsidP="00284699">
            <w:pPr>
              <w:spacing w:line="240" w:lineRule="atLeast"/>
              <w:ind w:left="-57" w:right="-57"/>
              <w:rPr>
                <w:sz w:val="24"/>
                <w:szCs w:val="24"/>
                <w:lang w:eastAsia="ar-SA"/>
              </w:rPr>
            </w:pPr>
          </w:p>
          <w:p w:rsidR="0023705E" w:rsidRPr="001316F7" w:rsidRDefault="0023705E" w:rsidP="00284699">
            <w:pPr>
              <w:spacing w:line="240" w:lineRule="atLeast"/>
              <w:ind w:left="-57" w:right="-57"/>
              <w:rPr>
                <w:sz w:val="24"/>
                <w:szCs w:val="24"/>
                <w:lang w:eastAsia="ar-SA"/>
              </w:rPr>
            </w:pPr>
          </w:p>
        </w:tc>
        <w:tc>
          <w:tcPr>
            <w:tcW w:w="959" w:type="pct"/>
          </w:tcPr>
          <w:p w:rsidR="0023705E" w:rsidRPr="001316F7" w:rsidRDefault="0023705E" w:rsidP="00284699">
            <w:pPr>
              <w:rPr>
                <w:sz w:val="24"/>
                <w:szCs w:val="24"/>
              </w:rPr>
            </w:pPr>
            <w:r w:rsidRPr="001316F7">
              <w:rPr>
                <w:color w:val="000000"/>
                <w:sz w:val="24"/>
                <w:szCs w:val="24"/>
              </w:rPr>
              <w:t>Парные и групповые упражнения</w:t>
            </w:r>
          </w:p>
        </w:tc>
        <w:tc>
          <w:tcPr>
            <w:tcW w:w="607" w:type="pct"/>
          </w:tcPr>
          <w:p w:rsidR="0023705E" w:rsidRPr="001316F7" w:rsidRDefault="0023705E" w:rsidP="00284699">
            <w:pPr>
              <w:rPr>
                <w:sz w:val="24"/>
                <w:szCs w:val="24"/>
              </w:rPr>
            </w:pPr>
            <w:r w:rsidRPr="001316F7">
              <w:rPr>
                <w:sz w:val="24"/>
                <w:szCs w:val="24"/>
              </w:rPr>
              <w:t>Кабинет №3</w:t>
            </w:r>
          </w:p>
        </w:tc>
        <w:tc>
          <w:tcPr>
            <w:tcW w:w="1134" w:type="pct"/>
          </w:tcPr>
          <w:p w:rsidR="0023705E" w:rsidRPr="001316F7" w:rsidRDefault="0023705E" w:rsidP="00284699">
            <w:pPr>
              <w:rPr>
                <w:sz w:val="24"/>
                <w:szCs w:val="24"/>
              </w:rPr>
            </w:pPr>
            <w:r w:rsidRPr="001316F7">
              <w:rPr>
                <w:sz w:val="24"/>
                <w:szCs w:val="24"/>
              </w:rPr>
              <w:t>Упражнение</w:t>
            </w:r>
          </w:p>
        </w:tc>
      </w:tr>
      <w:tr w:rsidR="0023705E" w:rsidRPr="001316F7">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64.</w:t>
            </w:r>
          </w:p>
        </w:tc>
        <w:tc>
          <w:tcPr>
            <w:tcW w:w="600" w:type="pct"/>
          </w:tcPr>
          <w:p w:rsidR="0023705E" w:rsidRPr="001316F7" w:rsidRDefault="0023705E" w:rsidP="00284699">
            <w:pPr>
              <w:rPr>
                <w:sz w:val="24"/>
                <w:szCs w:val="24"/>
              </w:rPr>
            </w:pPr>
            <w:r w:rsidRPr="001316F7">
              <w:rPr>
                <w:sz w:val="24"/>
                <w:szCs w:val="24"/>
              </w:rPr>
              <w:t>Май</w:t>
            </w: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spacing w:line="240" w:lineRule="atLeast"/>
              <w:ind w:left="-57" w:right="-57"/>
              <w:rPr>
                <w:sz w:val="24"/>
                <w:szCs w:val="24"/>
              </w:rPr>
            </w:pPr>
            <w:r w:rsidRPr="001316F7">
              <w:rPr>
                <w:sz w:val="24"/>
                <w:szCs w:val="24"/>
                <w:lang w:eastAsia="ar-SA"/>
              </w:rPr>
              <w:t>2</w:t>
            </w:r>
          </w:p>
          <w:p w:rsidR="0023705E" w:rsidRPr="001316F7" w:rsidRDefault="0023705E" w:rsidP="00284699">
            <w:pPr>
              <w:spacing w:line="240" w:lineRule="atLeast"/>
              <w:ind w:left="-57" w:right="-57"/>
              <w:rPr>
                <w:sz w:val="24"/>
                <w:szCs w:val="24"/>
              </w:rPr>
            </w:pPr>
          </w:p>
          <w:p w:rsidR="0023705E" w:rsidRPr="001316F7" w:rsidRDefault="0023705E" w:rsidP="00284699">
            <w:pPr>
              <w:spacing w:line="240" w:lineRule="atLeast"/>
              <w:ind w:left="-57" w:right="-57"/>
              <w:rPr>
                <w:sz w:val="24"/>
                <w:szCs w:val="24"/>
              </w:rPr>
            </w:pPr>
          </w:p>
        </w:tc>
        <w:tc>
          <w:tcPr>
            <w:tcW w:w="959" w:type="pct"/>
          </w:tcPr>
          <w:p w:rsidR="0023705E" w:rsidRPr="001316F7" w:rsidRDefault="0023705E" w:rsidP="00284699">
            <w:pPr>
              <w:rPr>
                <w:b/>
                <w:bCs/>
                <w:sz w:val="24"/>
                <w:szCs w:val="24"/>
              </w:rPr>
            </w:pPr>
            <w:r w:rsidRPr="001316F7">
              <w:rPr>
                <w:color w:val="000000"/>
                <w:sz w:val="24"/>
                <w:szCs w:val="24"/>
              </w:rPr>
              <w:t>Парные и групповые упражнения</w:t>
            </w:r>
          </w:p>
        </w:tc>
        <w:tc>
          <w:tcPr>
            <w:tcW w:w="607" w:type="pct"/>
          </w:tcPr>
          <w:p w:rsidR="0023705E" w:rsidRPr="001316F7" w:rsidRDefault="0023705E" w:rsidP="00284699">
            <w:pPr>
              <w:rPr>
                <w:sz w:val="24"/>
                <w:szCs w:val="24"/>
              </w:rPr>
            </w:pPr>
            <w:r w:rsidRPr="001316F7">
              <w:rPr>
                <w:sz w:val="24"/>
                <w:szCs w:val="24"/>
              </w:rPr>
              <w:t>Кабинет №3</w:t>
            </w:r>
          </w:p>
        </w:tc>
        <w:tc>
          <w:tcPr>
            <w:tcW w:w="1134" w:type="pct"/>
          </w:tcPr>
          <w:p w:rsidR="0023705E" w:rsidRPr="001316F7" w:rsidRDefault="0023705E" w:rsidP="00284699">
            <w:pPr>
              <w:rPr>
                <w:sz w:val="24"/>
                <w:szCs w:val="24"/>
              </w:rPr>
            </w:pPr>
            <w:r w:rsidRPr="001316F7">
              <w:rPr>
                <w:sz w:val="24"/>
                <w:szCs w:val="24"/>
              </w:rPr>
              <w:t>Упражнение</w:t>
            </w:r>
          </w:p>
        </w:tc>
      </w:tr>
      <w:tr w:rsidR="0023705E" w:rsidRPr="001316F7">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65.</w:t>
            </w:r>
          </w:p>
        </w:tc>
        <w:tc>
          <w:tcPr>
            <w:tcW w:w="600" w:type="pct"/>
          </w:tcPr>
          <w:p w:rsidR="0023705E" w:rsidRPr="001316F7" w:rsidRDefault="0023705E" w:rsidP="00284699">
            <w:pPr>
              <w:rPr>
                <w:sz w:val="24"/>
                <w:szCs w:val="24"/>
              </w:rPr>
            </w:pPr>
            <w:r w:rsidRPr="001316F7">
              <w:rPr>
                <w:sz w:val="24"/>
                <w:szCs w:val="24"/>
              </w:rPr>
              <w:t>Май</w:t>
            </w: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right="-57"/>
              <w:rPr>
                <w:sz w:val="24"/>
                <w:szCs w:val="24"/>
              </w:rPr>
            </w:pPr>
          </w:p>
        </w:tc>
        <w:tc>
          <w:tcPr>
            <w:tcW w:w="335" w:type="pct"/>
          </w:tcPr>
          <w:p w:rsidR="0023705E" w:rsidRPr="001316F7" w:rsidRDefault="0023705E" w:rsidP="00284699">
            <w:pPr>
              <w:spacing w:line="240" w:lineRule="atLeast"/>
              <w:ind w:left="-57" w:right="-57"/>
              <w:rPr>
                <w:sz w:val="24"/>
                <w:szCs w:val="24"/>
              </w:rPr>
            </w:pPr>
            <w:r w:rsidRPr="001316F7">
              <w:rPr>
                <w:sz w:val="24"/>
                <w:szCs w:val="24"/>
              </w:rPr>
              <w:t>2</w:t>
            </w:r>
          </w:p>
          <w:p w:rsidR="0023705E" w:rsidRPr="001316F7" w:rsidRDefault="0023705E" w:rsidP="00284699">
            <w:pPr>
              <w:spacing w:line="240" w:lineRule="atLeast"/>
              <w:ind w:left="-57" w:right="-57"/>
              <w:rPr>
                <w:sz w:val="24"/>
                <w:szCs w:val="24"/>
              </w:rPr>
            </w:pPr>
          </w:p>
          <w:p w:rsidR="0023705E" w:rsidRPr="001316F7" w:rsidRDefault="0023705E" w:rsidP="00284699">
            <w:pPr>
              <w:spacing w:line="240" w:lineRule="atLeast"/>
              <w:ind w:left="-57" w:right="-57"/>
              <w:rPr>
                <w:sz w:val="24"/>
                <w:szCs w:val="24"/>
              </w:rPr>
            </w:pPr>
          </w:p>
        </w:tc>
        <w:tc>
          <w:tcPr>
            <w:tcW w:w="959" w:type="pct"/>
          </w:tcPr>
          <w:p w:rsidR="0023705E" w:rsidRPr="001316F7" w:rsidRDefault="0023705E" w:rsidP="00284699">
            <w:pPr>
              <w:rPr>
                <w:color w:val="000000"/>
                <w:sz w:val="24"/>
                <w:szCs w:val="24"/>
              </w:rPr>
            </w:pPr>
            <w:r w:rsidRPr="001316F7">
              <w:rPr>
                <w:color w:val="000000"/>
                <w:sz w:val="24"/>
                <w:szCs w:val="24"/>
              </w:rPr>
              <w:t>Парные и групповые упражнения</w:t>
            </w:r>
          </w:p>
        </w:tc>
        <w:tc>
          <w:tcPr>
            <w:tcW w:w="607" w:type="pct"/>
          </w:tcPr>
          <w:p w:rsidR="0023705E" w:rsidRPr="001316F7" w:rsidRDefault="0023705E" w:rsidP="00284699">
            <w:pPr>
              <w:rPr>
                <w:sz w:val="24"/>
                <w:szCs w:val="24"/>
              </w:rPr>
            </w:pPr>
            <w:r w:rsidRPr="001316F7">
              <w:rPr>
                <w:sz w:val="24"/>
                <w:szCs w:val="24"/>
              </w:rPr>
              <w:t>Кабинет №3</w:t>
            </w:r>
          </w:p>
        </w:tc>
        <w:tc>
          <w:tcPr>
            <w:tcW w:w="1134" w:type="pct"/>
          </w:tcPr>
          <w:p w:rsidR="0023705E" w:rsidRPr="001316F7" w:rsidRDefault="0023705E" w:rsidP="00284699">
            <w:pPr>
              <w:rPr>
                <w:sz w:val="24"/>
                <w:szCs w:val="24"/>
              </w:rPr>
            </w:pPr>
            <w:r w:rsidRPr="001316F7">
              <w:rPr>
                <w:sz w:val="24"/>
                <w:szCs w:val="24"/>
              </w:rPr>
              <w:t>Упражнение</w:t>
            </w:r>
          </w:p>
        </w:tc>
      </w:tr>
      <w:tr w:rsidR="0023705E" w:rsidRPr="001316F7">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66.</w:t>
            </w:r>
          </w:p>
        </w:tc>
        <w:tc>
          <w:tcPr>
            <w:tcW w:w="600" w:type="pct"/>
          </w:tcPr>
          <w:p w:rsidR="0023705E" w:rsidRPr="001316F7" w:rsidRDefault="0023705E" w:rsidP="00284699">
            <w:pPr>
              <w:rPr>
                <w:sz w:val="24"/>
                <w:szCs w:val="24"/>
              </w:rPr>
            </w:pPr>
            <w:r w:rsidRPr="001316F7">
              <w:rPr>
                <w:sz w:val="24"/>
                <w:szCs w:val="24"/>
              </w:rPr>
              <w:t>Май</w:t>
            </w: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spacing w:line="240" w:lineRule="atLeast"/>
              <w:ind w:left="-57" w:right="-57"/>
              <w:rPr>
                <w:sz w:val="24"/>
                <w:szCs w:val="24"/>
              </w:rPr>
            </w:pPr>
            <w:r w:rsidRPr="001316F7">
              <w:rPr>
                <w:sz w:val="24"/>
                <w:szCs w:val="24"/>
              </w:rPr>
              <w:t>2</w:t>
            </w:r>
          </w:p>
          <w:p w:rsidR="0023705E" w:rsidRPr="001316F7" w:rsidRDefault="0023705E" w:rsidP="00284699">
            <w:pPr>
              <w:spacing w:line="240" w:lineRule="atLeast"/>
              <w:ind w:left="-57" w:right="-57"/>
              <w:rPr>
                <w:sz w:val="24"/>
                <w:szCs w:val="24"/>
              </w:rPr>
            </w:pPr>
          </w:p>
          <w:p w:rsidR="0023705E" w:rsidRPr="001316F7" w:rsidRDefault="0023705E" w:rsidP="00284699">
            <w:pPr>
              <w:spacing w:line="240" w:lineRule="atLeast"/>
              <w:ind w:left="-57" w:right="-57"/>
              <w:rPr>
                <w:sz w:val="24"/>
                <w:szCs w:val="24"/>
              </w:rPr>
            </w:pPr>
          </w:p>
        </w:tc>
        <w:tc>
          <w:tcPr>
            <w:tcW w:w="959" w:type="pct"/>
          </w:tcPr>
          <w:p w:rsidR="0023705E" w:rsidRPr="001316F7" w:rsidRDefault="0023705E" w:rsidP="00284699">
            <w:pPr>
              <w:rPr>
                <w:color w:val="000000"/>
                <w:sz w:val="24"/>
                <w:szCs w:val="24"/>
              </w:rPr>
            </w:pPr>
            <w:r w:rsidRPr="001316F7">
              <w:rPr>
                <w:color w:val="000000"/>
                <w:sz w:val="24"/>
                <w:szCs w:val="24"/>
              </w:rPr>
              <w:t>Парные и групповые упражнения</w:t>
            </w:r>
          </w:p>
        </w:tc>
        <w:tc>
          <w:tcPr>
            <w:tcW w:w="607" w:type="pct"/>
          </w:tcPr>
          <w:p w:rsidR="0023705E" w:rsidRPr="001316F7" w:rsidRDefault="0023705E" w:rsidP="00284699">
            <w:pPr>
              <w:rPr>
                <w:sz w:val="24"/>
                <w:szCs w:val="24"/>
              </w:rPr>
            </w:pPr>
            <w:r w:rsidRPr="001316F7">
              <w:rPr>
                <w:sz w:val="24"/>
                <w:szCs w:val="24"/>
              </w:rPr>
              <w:t>Кабинет №3</w:t>
            </w:r>
          </w:p>
        </w:tc>
        <w:tc>
          <w:tcPr>
            <w:tcW w:w="1134" w:type="pct"/>
          </w:tcPr>
          <w:p w:rsidR="0023705E" w:rsidRPr="001316F7" w:rsidRDefault="0023705E" w:rsidP="00284699">
            <w:pPr>
              <w:rPr>
                <w:sz w:val="24"/>
                <w:szCs w:val="24"/>
              </w:rPr>
            </w:pPr>
            <w:r w:rsidRPr="001316F7">
              <w:rPr>
                <w:sz w:val="24"/>
                <w:szCs w:val="24"/>
              </w:rPr>
              <w:t>Упражнение</w:t>
            </w:r>
          </w:p>
        </w:tc>
      </w:tr>
      <w:tr w:rsidR="0023705E" w:rsidRPr="001316F7">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67.</w:t>
            </w:r>
          </w:p>
        </w:tc>
        <w:tc>
          <w:tcPr>
            <w:tcW w:w="600" w:type="pct"/>
          </w:tcPr>
          <w:p w:rsidR="0023705E" w:rsidRPr="001316F7" w:rsidRDefault="0023705E" w:rsidP="00284699">
            <w:pPr>
              <w:rPr>
                <w:sz w:val="24"/>
                <w:szCs w:val="24"/>
              </w:rPr>
            </w:pPr>
            <w:r w:rsidRPr="001316F7">
              <w:rPr>
                <w:sz w:val="24"/>
                <w:szCs w:val="24"/>
              </w:rPr>
              <w:t>Май</w:t>
            </w: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spacing w:line="240" w:lineRule="atLeast"/>
              <w:ind w:left="-57" w:right="-57"/>
              <w:rPr>
                <w:sz w:val="24"/>
                <w:szCs w:val="24"/>
                <w:lang w:val="en-US" w:eastAsia="ar-SA"/>
              </w:rPr>
            </w:pPr>
            <w:r w:rsidRPr="001316F7">
              <w:rPr>
                <w:sz w:val="24"/>
                <w:szCs w:val="24"/>
                <w:lang w:val="en-US" w:eastAsia="ar-SA"/>
              </w:rPr>
              <w:t>2</w:t>
            </w:r>
          </w:p>
        </w:tc>
        <w:tc>
          <w:tcPr>
            <w:tcW w:w="959" w:type="pct"/>
          </w:tcPr>
          <w:p w:rsidR="0023705E" w:rsidRPr="001316F7" w:rsidRDefault="0023705E" w:rsidP="00284699">
            <w:pPr>
              <w:rPr>
                <w:color w:val="000000"/>
                <w:sz w:val="24"/>
                <w:szCs w:val="24"/>
              </w:rPr>
            </w:pPr>
            <w:r w:rsidRPr="001316F7">
              <w:rPr>
                <w:color w:val="000000"/>
                <w:sz w:val="24"/>
                <w:szCs w:val="24"/>
              </w:rPr>
              <w:t>Парные и групповые упражнения</w:t>
            </w:r>
          </w:p>
        </w:tc>
        <w:tc>
          <w:tcPr>
            <w:tcW w:w="607" w:type="pct"/>
          </w:tcPr>
          <w:p w:rsidR="0023705E" w:rsidRPr="001316F7" w:rsidRDefault="0023705E" w:rsidP="00284699">
            <w:pPr>
              <w:rPr>
                <w:sz w:val="24"/>
                <w:szCs w:val="24"/>
              </w:rPr>
            </w:pPr>
            <w:r w:rsidRPr="001316F7">
              <w:rPr>
                <w:sz w:val="24"/>
                <w:szCs w:val="24"/>
              </w:rPr>
              <w:t>Кабинет №3</w:t>
            </w:r>
          </w:p>
        </w:tc>
        <w:tc>
          <w:tcPr>
            <w:tcW w:w="1134" w:type="pct"/>
          </w:tcPr>
          <w:p w:rsidR="0023705E" w:rsidRPr="001316F7" w:rsidRDefault="0023705E" w:rsidP="00284699">
            <w:pPr>
              <w:rPr>
                <w:sz w:val="24"/>
                <w:szCs w:val="24"/>
              </w:rPr>
            </w:pPr>
            <w:r w:rsidRPr="001316F7">
              <w:rPr>
                <w:sz w:val="24"/>
                <w:szCs w:val="24"/>
              </w:rPr>
              <w:t>Упражнение</w:t>
            </w:r>
          </w:p>
        </w:tc>
      </w:tr>
      <w:tr w:rsidR="0023705E" w:rsidRPr="001316F7">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68.</w:t>
            </w:r>
          </w:p>
        </w:tc>
        <w:tc>
          <w:tcPr>
            <w:tcW w:w="600" w:type="pct"/>
          </w:tcPr>
          <w:p w:rsidR="0023705E" w:rsidRPr="001316F7" w:rsidRDefault="0023705E" w:rsidP="00284699">
            <w:pPr>
              <w:rPr>
                <w:sz w:val="24"/>
                <w:szCs w:val="24"/>
              </w:rPr>
            </w:pPr>
            <w:r w:rsidRPr="001316F7">
              <w:rPr>
                <w:sz w:val="24"/>
                <w:szCs w:val="24"/>
              </w:rPr>
              <w:t>Май</w:t>
            </w: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spacing w:line="240" w:lineRule="atLeast"/>
              <w:ind w:left="-57" w:right="-57"/>
              <w:rPr>
                <w:sz w:val="24"/>
                <w:szCs w:val="24"/>
              </w:rPr>
            </w:pPr>
            <w:r w:rsidRPr="001316F7">
              <w:rPr>
                <w:sz w:val="24"/>
                <w:szCs w:val="24"/>
                <w:lang w:eastAsia="ar-SA"/>
              </w:rPr>
              <w:t>2</w:t>
            </w:r>
          </w:p>
          <w:p w:rsidR="0023705E" w:rsidRPr="001316F7" w:rsidRDefault="0023705E" w:rsidP="00284699">
            <w:pPr>
              <w:spacing w:line="240" w:lineRule="atLeast"/>
              <w:ind w:left="-57" w:right="-57"/>
              <w:rPr>
                <w:sz w:val="24"/>
                <w:szCs w:val="24"/>
              </w:rPr>
            </w:pPr>
          </w:p>
          <w:p w:rsidR="0023705E" w:rsidRPr="001316F7" w:rsidRDefault="0023705E" w:rsidP="00284699">
            <w:pPr>
              <w:spacing w:line="240" w:lineRule="atLeast"/>
              <w:ind w:left="-57" w:right="-57"/>
              <w:rPr>
                <w:sz w:val="24"/>
                <w:szCs w:val="24"/>
              </w:rPr>
            </w:pPr>
          </w:p>
        </w:tc>
        <w:tc>
          <w:tcPr>
            <w:tcW w:w="959" w:type="pct"/>
          </w:tcPr>
          <w:p w:rsidR="0023705E" w:rsidRPr="001316F7" w:rsidRDefault="0023705E" w:rsidP="00284699">
            <w:pPr>
              <w:autoSpaceDE w:val="0"/>
              <w:autoSpaceDN w:val="0"/>
              <w:adjustRightInd w:val="0"/>
              <w:jc w:val="both"/>
              <w:rPr>
                <w:color w:val="000000"/>
                <w:sz w:val="24"/>
                <w:szCs w:val="24"/>
              </w:rPr>
            </w:pPr>
            <w:r w:rsidRPr="001316F7">
              <w:rPr>
                <w:color w:val="000000"/>
                <w:sz w:val="24"/>
                <w:szCs w:val="24"/>
              </w:rPr>
              <w:t>Предметно-практическая</w:t>
            </w:r>
          </w:p>
          <w:p w:rsidR="0023705E" w:rsidRPr="001316F7" w:rsidRDefault="0023705E" w:rsidP="00284699">
            <w:pPr>
              <w:rPr>
                <w:color w:val="000000"/>
                <w:sz w:val="24"/>
                <w:szCs w:val="24"/>
              </w:rPr>
            </w:pPr>
            <w:r w:rsidRPr="001316F7">
              <w:rPr>
                <w:color w:val="000000"/>
                <w:sz w:val="24"/>
                <w:szCs w:val="24"/>
              </w:rPr>
              <w:t>деятельность</w:t>
            </w:r>
          </w:p>
        </w:tc>
        <w:tc>
          <w:tcPr>
            <w:tcW w:w="607" w:type="pct"/>
          </w:tcPr>
          <w:p w:rsidR="0023705E" w:rsidRPr="001316F7" w:rsidRDefault="0023705E" w:rsidP="00284699">
            <w:pPr>
              <w:rPr>
                <w:sz w:val="24"/>
                <w:szCs w:val="24"/>
              </w:rPr>
            </w:pPr>
            <w:r w:rsidRPr="001316F7">
              <w:rPr>
                <w:sz w:val="24"/>
                <w:szCs w:val="24"/>
              </w:rPr>
              <w:t>Кабинет №3</w:t>
            </w:r>
          </w:p>
        </w:tc>
        <w:tc>
          <w:tcPr>
            <w:tcW w:w="1134" w:type="pct"/>
          </w:tcPr>
          <w:p w:rsidR="0023705E" w:rsidRPr="001316F7" w:rsidRDefault="0023705E" w:rsidP="00284699">
            <w:pPr>
              <w:spacing w:line="240" w:lineRule="atLeast"/>
              <w:ind w:left="-57" w:right="-57"/>
              <w:rPr>
                <w:sz w:val="24"/>
                <w:szCs w:val="24"/>
              </w:rPr>
            </w:pPr>
            <w:r w:rsidRPr="001316F7">
              <w:rPr>
                <w:sz w:val="24"/>
                <w:szCs w:val="24"/>
              </w:rPr>
              <w:t>Дипломы, грамоты</w:t>
            </w:r>
          </w:p>
        </w:tc>
      </w:tr>
      <w:tr w:rsidR="0023705E" w:rsidRPr="001316F7">
        <w:tc>
          <w:tcPr>
            <w:tcW w:w="233" w:type="pct"/>
            <w:vAlign w:val="center"/>
          </w:tcPr>
          <w:p w:rsidR="0023705E" w:rsidRPr="001316F7" w:rsidRDefault="0023705E" w:rsidP="00284699">
            <w:pPr>
              <w:spacing w:line="240" w:lineRule="atLeast"/>
              <w:ind w:left="-57" w:right="-57"/>
              <w:rPr>
                <w:sz w:val="24"/>
                <w:szCs w:val="24"/>
              </w:rPr>
            </w:pPr>
          </w:p>
        </w:tc>
        <w:tc>
          <w:tcPr>
            <w:tcW w:w="600" w:type="pct"/>
          </w:tcPr>
          <w:p w:rsidR="0023705E" w:rsidRPr="001316F7" w:rsidRDefault="0023705E" w:rsidP="00284699">
            <w:pPr>
              <w:rPr>
                <w:sz w:val="24"/>
                <w:szCs w:val="24"/>
              </w:rPr>
            </w:pPr>
          </w:p>
        </w:tc>
        <w:tc>
          <w:tcPr>
            <w:tcW w:w="455" w:type="pct"/>
          </w:tcPr>
          <w:p w:rsidR="0023705E" w:rsidRPr="001316F7" w:rsidRDefault="0023705E" w:rsidP="00284699">
            <w:pPr>
              <w:spacing w:line="240" w:lineRule="atLeast"/>
              <w:ind w:left="-57" w:right="-57"/>
              <w:rPr>
                <w:sz w:val="24"/>
                <w:szCs w:val="24"/>
                <w:lang w:val="en-US"/>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spacing w:line="240" w:lineRule="atLeast"/>
              <w:ind w:left="-57" w:right="-57"/>
              <w:rPr>
                <w:b/>
                <w:bCs/>
                <w:sz w:val="24"/>
                <w:szCs w:val="24"/>
                <w:lang w:val="en-US"/>
              </w:rPr>
            </w:pPr>
            <w:r w:rsidRPr="001316F7">
              <w:rPr>
                <w:b/>
                <w:bCs/>
                <w:sz w:val="24"/>
                <w:szCs w:val="24"/>
                <w:lang w:val="en-US"/>
              </w:rPr>
              <w:t>10</w:t>
            </w:r>
          </w:p>
        </w:tc>
        <w:tc>
          <w:tcPr>
            <w:tcW w:w="959" w:type="pct"/>
          </w:tcPr>
          <w:p w:rsidR="0023705E" w:rsidRPr="001316F7" w:rsidRDefault="0023705E" w:rsidP="00284699">
            <w:pPr>
              <w:autoSpaceDE w:val="0"/>
              <w:autoSpaceDN w:val="0"/>
              <w:adjustRightInd w:val="0"/>
              <w:jc w:val="both"/>
              <w:rPr>
                <w:b/>
                <w:bCs/>
                <w:color w:val="000000"/>
                <w:sz w:val="24"/>
                <w:szCs w:val="24"/>
              </w:rPr>
            </w:pPr>
            <w:r w:rsidRPr="001316F7">
              <w:rPr>
                <w:b/>
                <w:bCs/>
                <w:color w:val="000000"/>
                <w:sz w:val="24"/>
                <w:szCs w:val="24"/>
              </w:rPr>
              <w:t>Предметно-практическая</w:t>
            </w:r>
          </w:p>
          <w:p w:rsidR="0023705E" w:rsidRPr="001316F7" w:rsidRDefault="0023705E" w:rsidP="00284699">
            <w:pPr>
              <w:rPr>
                <w:b/>
                <w:bCs/>
                <w:color w:val="000000"/>
                <w:sz w:val="24"/>
                <w:szCs w:val="24"/>
              </w:rPr>
            </w:pPr>
            <w:r w:rsidRPr="001316F7">
              <w:rPr>
                <w:b/>
                <w:bCs/>
                <w:color w:val="000000"/>
                <w:sz w:val="24"/>
                <w:szCs w:val="24"/>
              </w:rPr>
              <w:t>деятельность</w:t>
            </w:r>
          </w:p>
        </w:tc>
        <w:tc>
          <w:tcPr>
            <w:tcW w:w="607" w:type="pct"/>
          </w:tcPr>
          <w:p w:rsidR="0023705E" w:rsidRPr="001316F7" w:rsidRDefault="0023705E" w:rsidP="00284699">
            <w:pPr>
              <w:spacing w:line="240" w:lineRule="atLeast"/>
              <w:ind w:left="-57" w:right="-57"/>
              <w:rPr>
                <w:sz w:val="24"/>
                <w:szCs w:val="24"/>
              </w:rPr>
            </w:pPr>
          </w:p>
        </w:tc>
        <w:tc>
          <w:tcPr>
            <w:tcW w:w="1134" w:type="pct"/>
          </w:tcPr>
          <w:p w:rsidR="0023705E" w:rsidRPr="001316F7" w:rsidRDefault="0023705E" w:rsidP="00284699">
            <w:pPr>
              <w:spacing w:line="240" w:lineRule="atLeast"/>
              <w:ind w:left="-57" w:right="-57"/>
              <w:rPr>
                <w:sz w:val="24"/>
                <w:szCs w:val="24"/>
              </w:rPr>
            </w:pPr>
          </w:p>
        </w:tc>
      </w:tr>
      <w:tr w:rsidR="0023705E" w:rsidRPr="001316F7">
        <w:tc>
          <w:tcPr>
            <w:tcW w:w="233" w:type="pct"/>
            <w:vAlign w:val="center"/>
          </w:tcPr>
          <w:p w:rsidR="0023705E" w:rsidRPr="001316F7" w:rsidRDefault="0023705E" w:rsidP="00284699">
            <w:pPr>
              <w:spacing w:line="240" w:lineRule="atLeast"/>
              <w:ind w:left="-57" w:right="-57"/>
              <w:rPr>
                <w:sz w:val="24"/>
                <w:szCs w:val="24"/>
              </w:rPr>
            </w:pPr>
          </w:p>
        </w:tc>
        <w:tc>
          <w:tcPr>
            <w:tcW w:w="600" w:type="pct"/>
          </w:tcPr>
          <w:p w:rsidR="0023705E" w:rsidRPr="001316F7" w:rsidRDefault="0023705E" w:rsidP="00284699">
            <w:pPr>
              <w:rPr>
                <w:sz w:val="24"/>
                <w:szCs w:val="24"/>
              </w:rPr>
            </w:pPr>
          </w:p>
        </w:tc>
        <w:tc>
          <w:tcPr>
            <w:tcW w:w="455" w:type="pct"/>
          </w:tcPr>
          <w:p w:rsidR="0023705E" w:rsidRPr="001316F7" w:rsidRDefault="0023705E" w:rsidP="00284699">
            <w:pPr>
              <w:spacing w:line="240" w:lineRule="atLeast"/>
              <w:ind w:left="-57" w:right="-57"/>
              <w:rPr>
                <w:sz w:val="24"/>
                <w:szCs w:val="24"/>
                <w:lang w:val="en-US"/>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spacing w:line="240" w:lineRule="atLeast"/>
              <w:ind w:left="-57" w:right="-57"/>
              <w:rPr>
                <w:b/>
                <w:bCs/>
                <w:sz w:val="24"/>
                <w:szCs w:val="24"/>
                <w:lang w:val="en-US"/>
              </w:rPr>
            </w:pPr>
            <w:r w:rsidRPr="001316F7">
              <w:rPr>
                <w:b/>
                <w:bCs/>
                <w:sz w:val="24"/>
                <w:szCs w:val="24"/>
                <w:lang w:val="en-US"/>
              </w:rPr>
              <w:t>6</w:t>
            </w:r>
          </w:p>
        </w:tc>
        <w:tc>
          <w:tcPr>
            <w:tcW w:w="959" w:type="pct"/>
          </w:tcPr>
          <w:p w:rsidR="0023705E" w:rsidRPr="001316F7" w:rsidRDefault="0023705E" w:rsidP="00284699">
            <w:pPr>
              <w:rPr>
                <w:b/>
                <w:bCs/>
                <w:color w:val="000000"/>
                <w:sz w:val="24"/>
                <w:szCs w:val="24"/>
              </w:rPr>
            </w:pPr>
            <w:r w:rsidRPr="001316F7">
              <w:rPr>
                <w:b/>
                <w:bCs/>
                <w:color w:val="000000"/>
                <w:sz w:val="24"/>
                <w:szCs w:val="24"/>
              </w:rPr>
              <w:t>Познавательно-развивающая деятельность</w:t>
            </w:r>
          </w:p>
        </w:tc>
        <w:tc>
          <w:tcPr>
            <w:tcW w:w="607" w:type="pct"/>
          </w:tcPr>
          <w:p w:rsidR="0023705E" w:rsidRPr="001316F7" w:rsidRDefault="0023705E" w:rsidP="00284699">
            <w:pPr>
              <w:spacing w:line="240" w:lineRule="atLeast"/>
              <w:ind w:left="-57" w:right="-57"/>
              <w:rPr>
                <w:sz w:val="24"/>
                <w:szCs w:val="24"/>
              </w:rPr>
            </w:pPr>
          </w:p>
        </w:tc>
        <w:tc>
          <w:tcPr>
            <w:tcW w:w="1134" w:type="pct"/>
          </w:tcPr>
          <w:p w:rsidR="0023705E" w:rsidRPr="001316F7" w:rsidRDefault="0023705E" w:rsidP="00284699">
            <w:pPr>
              <w:spacing w:line="240" w:lineRule="atLeast"/>
              <w:ind w:left="-57" w:right="-57"/>
              <w:rPr>
                <w:sz w:val="24"/>
                <w:szCs w:val="24"/>
              </w:rPr>
            </w:pPr>
          </w:p>
        </w:tc>
      </w:tr>
      <w:tr w:rsidR="0023705E" w:rsidRPr="001316F7">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69.</w:t>
            </w:r>
          </w:p>
        </w:tc>
        <w:tc>
          <w:tcPr>
            <w:tcW w:w="600" w:type="pct"/>
          </w:tcPr>
          <w:p w:rsidR="0023705E" w:rsidRPr="001316F7" w:rsidRDefault="0023705E" w:rsidP="00284699">
            <w:pPr>
              <w:rPr>
                <w:sz w:val="24"/>
                <w:szCs w:val="24"/>
              </w:rPr>
            </w:pPr>
            <w:r w:rsidRPr="001316F7">
              <w:rPr>
                <w:sz w:val="24"/>
                <w:szCs w:val="24"/>
              </w:rPr>
              <w:t>Май</w:t>
            </w: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spacing w:line="240" w:lineRule="atLeast"/>
              <w:ind w:left="-57" w:right="-57"/>
              <w:rPr>
                <w:b/>
                <w:bCs/>
                <w:sz w:val="24"/>
                <w:szCs w:val="24"/>
                <w:lang w:eastAsia="ar-SA"/>
              </w:rPr>
            </w:pPr>
            <w:r w:rsidRPr="001316F7">
              <w:rPr>
                <w:b/>
                <w:bCs/>
                <w:sz w:val="24"/>
                <w:szCs w:val="24"/>
                <w:lang w:eastAsia="ar-SA"/>
              </w:rPr>
              <w:t>2</w:t>
            </w:r>
          </w:p>
          <w:p w:rsidR="0023705E" w:rsidRPr="001316F7" w:rsidRDefault="0023705E" w:rsidP="00284699">
            <w:pPr>
              <w:spacing w:line="240" w:lineRule="atLeast"/>
              <w:ind w:left="-57" w:right="-57"/>
              <w:jc w:val="center"/>
              <w:rPr>
                <w:sz w:val="24"/>
                <w:szCs w:val="24"/>
                <w:lang w:eastAsia="ar-SA"/>
              </w:rPr>
            </w:pPr>
          </w:p>
          <w:p w:rsidR="0023705E" w:rsidRPr="001316F7" w:rsidRDefault="0023705E" w:rsidP="00284699">
            <w:pPr>
              <w:spacing w:line="240" w:lineRule="atLeast"/>
              <w:ind w:left="-57" w:right="-57"/>
              <w:jc w:val="center"/>
              <w:rPr>
                <w:sz w:val="24"/>
                <w:szCs w:val="24"/>
                <w:lang w:eastAsia="ar-SA"/>
              </w:rPr>
            </w:pPr>
          </w:p>
          <w:p w:rsidR="0023705E" w:rsidRPr="001316F7" w:rsidRDefault="0023705E" w:rsidP="00284699">
            <w:pPr>
              <w:spacing w:line="240" w:lineRule="atLeast"/>
              <w:ind w:left="-57" w:right="-57"/>
              <w:jc w:val="center"/>
              <w:rPr>
                <w:sz w:val="24"/>
                <w:szCs w:val="24"/>
                <w:lang w:eastAsia="ar-SA"/>
              </w:rPr>
            </w:pPr>
          </w:p>
          <w:p w:rsidR="0023705E" w:rsidRPr="001316F7" w:rsidRDefault="0023705E" w:rsidP="00284699">
            <w:pPr>
              <w:spacing w:line="240" w:lineRule="atLeast"/>
              <w:ind w:left="-57" w:right="-57"/>
              <w:jc w:val="center"/>
              <w:rPr>
                <w:sz w:val="24"/>
                <w:szCs w:val="24"/>
                <w:lang w:eastAsia="ar-SA"/>
              </w:rPr>
            </w:pPr>
          </w:p>
        </w:tc>
        <w:tc>
          <w:tcPr>
            <w:tcW w:w="959" w:type="pct"/>
          </w:tcPr>
          <w:p w:rsidR="0023705E" w:rsidRPr="001316F7" w:rsidRDefault="0023705E" w:rsidP="00284699">
            <w:pPr>
              <w:rPr>
                <w:color w:val="000000"/>
                <w:sz w:val="24"/>
                <w:szCs w:val="24"/>
              </w:rPr>
            </w:pPr>
            <w:r w:rsidRPr="001316F7">
              <w:rPr>
                <w:b/>
                <w:bCs/>
                <w:color w:val="000000"/>
                <w:sz w:val="24"/>
                <w:szCs w:val="24"/>
              </w:rPr>
              <w:t>Итоговое занятия</w:t>
            </w:r>
          </w:p>
        </w:tc>
        <w:tc>
          <w:tcPr>
            <w:tcW w:w="607" w:type="pct"/>
          </w:tcPr>
          <w:p w:rsidR="0023705E" w:rsidRPr="001316F7" w:rsidRDefault="0023705E" w:rsidP="00284699">
            <w:pPr>
              <w:spacing w:line="240" w:lineRule="atLeast"/>
              <w:ind w:left="-57" w:right="-57"/>
              <w:rPr>
                <w:sz w:val="24"/>
                <w:szCs w:val="24"/>
              </w:rPr>
            </w:pPr>
          </w:p>
        </w:tc>
        <w:tc>
          <w:tcPr>
            <w:tcW w:w="1134" w:type="pct"/>
          </w:tcPr>
          <w:p w:rsidR="0023705E" w:rsidRPr="001316F7" w:rsidRDefault="0023705E" w:rsidP="00284699">
            <w:pPr>
              <w:spacing w:line="240" w:lineRule="atLeast"/>
              <w:ind w:left="-57" w:right="-57"/>
              <w:rPr>
                <w:sz w:val="24"/>
                <w:szCs w:val="24"/>
              </w:rPr>
            </w:pPr>
            <w:r w:rsidRPr="001316F7">
              <w:rPr>
                <w:sz w:val="24"/>
                <w:szCs w:val="24"/>
              </w:rPr>
              <w:t>Творческий отчет</w:t>
            </w:r>
          </w:p>
        </w:tc>
      </w:tr>
      <w:tr w:rsidR="0023705E" w:rsidRPr="001316F7">
        <w:tc>
          <w:tcPr>
            <w:tcW w:w="233" w:type="pct"/>
            <w:vAlign w:val="center"/>
          </w:tcPr>
          <w:p w:rsidR="0023705E" w:rsidRPr="001316F7" w:rsidRDefault="0023705E" w:rsidP="00284699">
            <w:pPr>
              <w:spacing w:line="240" w:lineRule="atLeast"/>
              <w:ind w:left="-57" w:right="-57"/>
              <w:rPr>
                <w:sz w:val="24"/>
                <w:szCs w:val="24"/>
              </w:rPr>
            </w:pPr>
            <w:r w:rsidRPr="001316F7">
              <w:rPr>
                <w:sz w:val="24"/>
                <w:szCs w:val="24"/>
              </w:rPr>
              <w:t>70.</w:t>
            </w:r>
          </w:p>
        </w:tc>
        <w:tc>
          <w:tcPr>
            <w:tcW w:w="600" w:type="pct"/>
          </w:tcPr>
          <w:p w:rsidR="0023705E" w:rsidRPr="001316F7" w:rsidRDefault="0023705E" w:rsidP="00284699">
            <w:pPr>
              <w:spacing w:line="240" w:lineRule="atLeast"/>
              <w:ind w:left="-57" w:right="-57"/>
              <w:rPr>
                <w:sz w:val="24"/>
                <w:szCs w:val="24"/>
                <w:lang w:val="en-US"/>
              </w:rPr>
            </w:pPr>
          </w:p>
        </w:tc>
        <w:tc>
          <w:tcPr>
            <w:tcW w:w="455" w:type="pct"/>
          </w:tcPr>
          <w:p w:rsidR="0023705E" w:rsidRPr="001316F7" w:rsidRDefault="0023705E" w:rsidP="00284699">
            <w:pPr>
              <w:spacing w:line="240" w:lineRule="atLeast"/>
              <w:ind w:left="-57" w:right="-57"/>
              <w:rPr>
                <w:sz w:val="24"/>
                <w:szCs w:val="24"/>
              </w:rPr>
            </w:pPr>
          </w:p>
        </w:tc>
        <w:tc>
          <w:tcPr>
            <w:tcW w:w="677" w:type="pct"/>
          </w:tcPr>
          <w:p w:rsidR="0023705E" w:rsidRPr="001316F7" w:rsidRDefault="0023705E" w:rsidP="00284699">
            <w:pPr>
              <w:spacing w:line="240" w:lineRule="atLeast"/>
              <w:ind w:left="-57" w:right="-57"/>
              <w:rPr>
                <w:sz w:val="24"/>
                <w:szCs w:val="24"/>
              </w:rPr>
            </w:pPr>
          </w:p>
        </w:tc>
        <w:tc>
          <w:tcPr>
            <w:tcW w:w="335" w:type="pct"/>
          </w:tcPr>
          <w:p w:rsidR="0023705E" w:rsidRPr="001316F7" w:rsidRDefault="0023705E" w:rsidP="00284699">
            <w:pPr>
              <w:spacing w:line="240" w:lineRule="atLeast"/>
              <w:ind w:left="-57" w:right="-57"/>
              <w:rPr>
                <w:sz w:val="24"/>
                <w:szCs w:val="24"/>
              </w:rPr>
            </w:pPr>
          </w:p>
        </w:tc>
        <w:tc>
          <w:tcPr>
            <w:tcW w:w="959" w:type="pct"/>
          </w:tcPr>
          <w:p w:rsidR="0023705E" w:rsidRPr="001316F7" w:rsidRDefault="0023705E" w:rsidP="00284699">
            <w:pPr>
              <w:spacing w:line="240" w:lineRule="atLeast"/>
              <w:ind w:left="-57" w:right="-57"/>
              <w:rPr>
                <w:b/>
                <w:bCs/>
                <w:sz w:val="24"/>
                <w:szCs w:val="24"/>
              </w:rPr>
            </w:pPr>
            <w:r w:rsidRPr="001316F7">
              <w:rPr>
                <w:b/>
                <w:bCs/>
                <w:sz w:val="24"/>
                <w:szCs w:val="24"/>
              </w:rPr>
              <w:t>Итого 144ч</w:t>
            </w:r>
          </w:p>
        </w:tc>
        <w:tc>
          <w:tcPr>
            <w:tcW w:w="607" w:type="pct"/>
          </w:tcPr>
          <w:p w:rsidR="0023705E" w:rsidRPr="001316F7" w:rsidRDefault="0023705E" w:rsidP="00284699">
            <w:pPr>
              <w:spacing w:line="240" w:lineRule="atLeast"/>
              <w:ind w:left="-57" w:right="-57"/>
              <w:rPr>
                <w:sz w:val="24"/>
                <w:szCs w:val="24"/>
              </w:rPr>
            </w:pPr>
          </w:p>
        </w:tc>
        <w:tc>
          <w:tcPr>
            <w:tcW w:w="1134" w:type="pct"/>
          </w:tcPr>
          <w:p w:rsidR="0023705E" w:rsidRPr="001316F7" w:rsidRDefault="0023705E" w:rsidP="00284699">
            <w:pPr>
              <w:spacing w:line="240" w:lineRule="atLeast"/>
              <w:ind w:left="-57" w:right="-57"/>
              <w:rPr>
                <w:b/>
                <w:bCs/>
                <w:sz w:val="24"/>
                <w:szCs w:val="24"/>
              </w:rPr>
            </w:pPr>
          </w:p>
        </w:tc>
      </w:tr>
    </w:tbl>
    <w:p w:rsidR="0023705E" w:rsidRPr="001316F7" w:rsidRDefault="0023705E" w:rsidP="008918BA">
      <w:pPr>
        <w:rPr>
          <w:b/>
          <w:bCs/>
          <w:sz w:val="24"/>
          <w:szCs w:val="24"/>
        </w:rPr>
      </w:pPr>
    </w:p>
    <w:p w:rsidR="0023705E" w:rsidRPr="001316F7" w:rsidRDefault="0023705E" w:rsidP="008918BA">
      <w:pPr>
        <w:rPr>
          <w:b/>
          <w:bCs/>
          <w:sz w:val="24"/>
          <w:szCs w:val="24"/>
        </w:rPr>
      </w:pPr>
    </w:p>
    <w:p w:rsidR="0023705E" w:rsidRPr="008918BA" w:rsidRDefault="0023705E" w:rsidP="008918BA"/>
    <w:sectPr w:rsidR="0023705E" w:rsidRPr="008918BA" w:rsidSect="008D587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0000000000000000000"/>
    <w:charset w:val="CC"/>
    <w:family w:val="swiss"/>
    <w:notTrueType/>
    <w:pitch w:val="variable"/>
    <w:sig w:usb0="00000203" w:usb1="00000000" w:usb2="00000000" w:usb3="00000000" w:csb0="00000005"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Trebuchet MS">
    <w:panose1 w:val="020B0603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andara">
    <w:panose1 w:val="020E0502030303020204"/>
    <w:charset w:val="CC"/>
    <w:family w:val="swiss"/>
    <w:pitch w:val="variable"/>
    <w:sig w:usb0="A00002EF" w:usb1="4000A44B" w:usb2="00000000" w:usb3="00000000" w:csb0="0000019F" w:csb1="00000000"/>
  </w:font>
  <w:font w:name="DejaVu Sans">
    <w:altName w:val="Times New Roman"/>
    <w:panose1 w:val="00000000000000000000"/>
    <w:charset w:val="80"/>
    <w:family w:val="auto"/>
    <w:notTrueType/>
    <w:pitch w:val="variable"/>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391E83EC"/>
    <w:lvl w:ilvl="0">
      <w:start w:val="1"/>
      <w:numFmt w:val="bullet"/>
      <w:lvlText w:val=""/>
      <w:lvlJc w:val="left"/>
      <w:pPr>
        <w:tabs>
          <w:tab w:val="num" w:pos="926"/>
        </w:tabs>
        <w:ind w:left="926" w:hanging="360"/>
      </w:pPr>
      <w:rPr>
        <w:rFonts w:ascii="Symbol" w:hAnsi="Symbol" w:cs="Symbol" w:hint="default"/>
      </w:rPr>
    </w:lvl>
  </w:abstractNum>
  <w:abstractNum w:abstractNumId="1">
    <w:nsid w:val="00000005"/>
    <w:multiLevelType w:val="multilevel"/>
    <w:tmpl w:val="00000005"/>
    <w:lvl w:ilvl="0">
      <w:start w:val="1"/>
      <w:numFmt w:val="bullet"/>
      <w:lvlText w:val=""/>
      <w:lvlJc w:val="left"/>
      <w:pPr>
        <w:tabs>
          <w:tab w:val="num" w:pos="720"/>
        </w:tabs>
        <w:ind w:left="720" w:hanging="360"/>
      </w:pPr>
      <w:rPr>
        <w:rFonts w:ascii="Wingdings" w:hAnsi="Wingdings" w:cs="Wingdings"/>
      </w:rPr>
    </w:lvl>
    <w:lvl w:ilvl="1">
      <w:start w:val="1"/>
      <w:numFmt w:val="bullet"/>
      <w:lvlText w:val=""/>
      <w:lvlJc w:val="left"/>
      <w:pPr>
        <w:tabs>
          <w:tab w:val="num" w:pos="1080"/>
        </w:tabs>
        <w:ind w:left="1080" w:hanging="360"/>
      </w:pPr>
      <w:rPr>
        <w:rFonts w:ascii="Wingdings" w:hAnsi="Wingdings" w:cs="Wingdings"/>
      </w:rPr>
    </w:lvl>
    <w:lvl w:ilvl="2">
      <w:start w:val="1"/>
      <w:numFmt w:val="bullet"/>
      <w:lvlText w:val=""/>
      <w:lvlJc w:val="left"/>
      <w:pPr>
        <w:tabs>
          <w:tab w:val="num" w:pos="1440"/>
        </w:tabs>
        <w:ind w:left="1440" w:hanging="360"/>
      </w:pPr>
      <w:rPr>
        <w:rFonts w:ascii="Wingdings" w:hAnsi="Wingdings" w:cs="Wingdings"/>
      </w:rPr>
    </w:lvl>
    <w:lvl w:ilvl="3">
      <w:start w:val="1"/>
      <w:numFmt w:val="bullet"/>
      <w:lvlText w:val=""/>
      <w:lvlJc w:val="left"/>
      <w:pPr>
        <w:tabs>
          <w:tab w:val="num" w:pos="1800"/>
        </w:tabs>
        <w:ind w:left="1800" w:hanging="360"/>
      </w:pPr>
      <w:rPr>
        <w:rFonts w:ascii="Wingdings" w:hAnsi="Wingdings" w:cs="Wingdings"/>
      </w:rPr>
    </w:lvl>
    <w:lvl w:ilvl="4">
      <w:start w:val="1"/>
      <w:numFmt w:val="bullet"/>
      <w:lvlText w:val=""/>
      <w:lvlJc w:val="left"/>
      <w:pPr>
        <w:tabs>
          <w:tab w:val="num" w:pos="2160"/>
        </w:tabs>
        <w:ind w:left="2160" w:hanging="360"/>
      </w:pPr>
      <w:rPr>
        <w:rFonts w:ascii="Wingdings" w:hAnsi="Wingdings" w:cs="Wingdings"/>
      </w:rPr>
    </w:lvl>
    <w:lvl w:ilvl="5">
      <w:start w:val="1"/>
      <w:numFmt w:val="bullet"/>
      <w:lvlText w:val=""/>
      <w:lvlJc w:val="left"/>
      <w:pPr>
        <w:tabs>
          <w:tab w:val="num" w:pos="2520"/>
        </w:tabs>
        <w:ind w:left="2520" w:hanging="360"/>
      </w:pPr>
      <w:rPr>
        <w:rFonts w:ascii="Wingdings" w:hAnsi="Wingdings" w:cs="Wingdings"/>
      </w:rPr>
    </w:lvl>
    <w:lvl w:ilvl="6">
      <w:start w:val="1"/>
      <w:numFmt w:val="bullet"/>
      <w:lvlText w:val=""/>
      <w:lvlJc w:val="left"/>
      <w:pPr>
        <w:tabs>
          <w:tab w:val="num" w:pos="2880"/>
        </w:tabs>
        <w:ind w:left="2880" w:hanging="360"/>
      </w:pPr>
      <w:rPr>
        <w:rFonts w:ascii="Wingdings" w:hAnsi="Wingdings" w:cs="Wingdings"/>
      </w:rPr>
    </w:lvl>
    <w:lvl w:ilvl="7">
      <w:start w:val="1"/>
      <w:numFmt w:val="bullet"/>
      <w:lvlText w:val=""/>
      <w:lvlJc w:val="left"/>
      <w:pPr>
        <w:tabs>
          <w:tab w:val="num" w:pos="3240"/>
        </w:tabs>
        <w:ind w:left="3240" w:hanging="360"/>
      </w:pPr>
      <w:rPr>
        <w:rFonts w:ascii="Wingdings" w:hAnsi="Wingdings" w:cs="Wingdings"/>
      </w:rPr>
    </w:lvl>
    <w:lvl w:ilvl="8">
      <w:start w:val="1"/>
      <w:numFmt w:val="bullet"/>
      <w:lvlText w:val=""/>
      <w:lvlJc w:val="left"/>
      <w:pPr>
        <w:tabs>
          <w:tab w:val="num" w:pos="3600"/>
        </w:tabs>
        <w:ind w:left="3600" w:hanging="360"/>
      </w:pPr>
      <w:rPr>
        <w:rFonts w:ascii="Wingdings" w:hAnsi="Wingdings" w:cs="Wingdings"/>
      </w:rPr>
    </w:lvl>
  </w:abstractNum>
  <w:abstractNum w:abstractNumId="2">
    <w:nsid w:val="00000008"/>
    <w:multiLevelType w:val="multilevel"/>
    <w:tmpl w:val="00000008"/>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3">
    <w:nsid w:val="0000000F"/>
    <w:multiLevelType w:val="multilevel"/>
    <w:tmpl w:val="0000000F"/>
    <w:name w:val="WW8Num8"/>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515"/>
        </w:tabs>
        <w:ind w:left="1515" w:hanging="360"/>
      </w:pPr>
      <w:rPr>
        <w:rFonts w:ascii="Courier New" w:hAnsi="Courier New" w:cs="Courier New"/>
      </w:rPr>
    </w:lvl>
    <w:lvl w:ilvl="2">
      <w:start w:val="1"/>
      <w:numFmt w:val="bullet"/>
      <w:lvlText w:val=""/>
      <w:lvlJc w:val="left"/>
      <w:pPr>
        <w:tabs>
          <w:tab w:val="num" w:pos="2235"/>
        </w:tabs>
        <w:ind w:left="2235" w:hanging="360"/>
      </w:pPr>
      <w:rPr>
        <w:rFonts w:ascii="Wingdings" w:hAnsi="Wingdings" w:cs="Wingdings"/>
      </w:rPr>
    </w:lvl>
    <w:lvl w:ilvl="3">
      <w:start w:val="1"/>
      <w:numFmt w:val="bullet"/>
      <w:lvlText w:val=""/>
      <w:lvlJc w:val="left"/>
      <w:pPr>
        <w:tabs>
          <w:tab w:val="num" w:pos="2955"/>
        </w:tabs>
        <w:ind w:left="2955" w:hanging="360"/>
      </w:pPr>
      <w:rPr>
        <w:rFonts w:ascii="Symbol" w:hAnsi="Symbol" w:cs="Symbol"/>
      </w:rPr>
    </w:lvl>
    <w:lvl w:ilvl="4">
      <w:start w:val="1"/>
      <w:numFmt w:val="bullet"/>
      <w:lvlText w:val="o"/>
      <w:lvlJc w:val="left"/>
      <w:pPr>
        <w:tabs>
          <w:tab w:val="num" w:pos="3675"/>
        </w:tabs>
        <w:ind w:left="3675" w:hanging="360"/>
      </w:pPr>
      <w:rPr>
        <w:rFonts w:ascii="Courier New" w:hAnsi="Courier New" w:cs="Courier New"/>
      </w:rPr>
    </w:lvl>
    <w:lvl w:ilvl="5">
      <w:start w:val="1"/>
      <w:numFmt w:val="bullet"/>
      <w:lvlText w:val=""/>
      <w:lvlJc w:val="left"/>
      <w:pPr>
        <w:tabs>
          <w:tab w:val="num" w:pos="4395"/>
        </w:tabs>
        <w:ind w:left="4395" w:hanging="360"/>
      </w:pPr>
      <w:rPr>
        <w:rFonts w:ascii="Wingdings" w:hAnsi="Wingdings" w:cs="Wingdings"/>
      </w:rPr>
    </w:lvl>
    <w:lvl w:ilvl="6">
      <w:start w:val="1"/>
      <w:numFmt w:val="bullet"/>
      <w:lvlText w:val=""/>
      <w:lvlJc w:val="left"/>
      <w:pPr>
        <w:tabs>
          <w:tab w:val="num" w:pos="5115"/>
        </w:tabs>
        <w:ind w:left="5115" w:hanging="360"/>
      </w:pPr>
      <w:rPr>
        <w:rFonts w:ascii="Symbol" w:hAnsi="Symbol" w:cs="Symbol"/>
      </w:rPr>
    </w:lvl>
    <w:lvl w:ilvl="7">
      <w:start w:val="1"/>
      <w:numFmt w:val="bullet"/>
      <w:lvlText w:val="o"/>
      <w:lvlJc w:val="left"/>
      <w:pPr>
        <w:tabs>
          <w:tab w:val="num" w:pos="5835"/>
        </w:tabs>
        <w:ind w:left="5835" w:hanging="360"/>
      </w:pPr>
      <w:rPr>
        <w:rFonts w:ascii="Courier New" w:hAnsi="Courier New" w:cs="Courier New"/>
      </w:rPr>
    </w:lvl>
    <w:lvl w:ilvl="8">
      <w:start w:val="1"/>
      <w:numFmt w:val="bullet"/>
      <w:lvlText w:val=""/>
      <w:lvlJc w:val="left"/>
      <w:pPr>
        <w:tabs>
          <w:tab w:val="num" w:pos="6555"/>
        </w:tabs>
        <w:ind w:left="6555" w:hanging="360"/>
      </w:pPr>
      <w:rPr>
        <w:rFonts w:ascii="Wingdings" w:hAnsi="Wingdings" w:cs="Wingdings"/>
      </w:rPr>
    </w:lvl>
  </w:abstractNum>
  <w:abstractNum w:abstractNumId="4">
    <w:nsid w:val="055F39A3"/>
    <w:multiLevelType w:val="hybridMultilevel"/>
    <w:tmpl w:val="E7CE8C42"/>
    <w:name w:val="WW8Num26"/>
    <w:lvl w:ilvl="0" w:tplc="4F3AE862">
      <w:start w:val="1"/>
      <w:numFmt w:val="bullet"/>
      <w:lvlText w:val=""/>
      <w:lvlJc w:val="left"/>
      <w:pPr>
        <w:ind w:left="720" w:hanging="360"/>
      </w:pPr>
      <w:rPr>
        <w:rFonts w:ascii="Symbol" w:hAnsi="Symbol" w:cs="Symbol" w:hint="default"/>
      </w:rPr>
    </w:lvl>
    <w:lvl w:ilvl="1" w:tplc="AA46E852">
      <w:start w:val="1"/>
      <w:numFmt w:val="bullet"/>
      <w:lvlText w:val="o"/>
      <w:lvlJc w:val="left"/>
      <w:pPr>
        <w:ind w:left="1440" w:hanging="360"/>
      </w:pPr>
      <w:rPr>
        <w:rFonts w:ascii="Courier New" w:hAnsi="Courier New" w:cs="Courier New" w:hint="default"/>
      </w:rPr>
    </w:lvl>
    <w:lvl w:ilvl="2" w:tplc="50DEC2EC">
      <w:start w:val="1"/>
      <w:numFmt w:val="bullet"/>
      <w:lvlText w:val=""/>
      <w:lvlJc w:val="left"/>
      <w:pPr>
        <w:ind w:left="2160" w:hanging="360"/>
      </w:pPr>
      <w:rPr>
        <w:rFonts w:ascii="Wingdings" w:hAnsi="Wingdings" w:cs="Wingdings" w:hint="default"/>
      </w:rPr>
    </w:lvl>
    <w:lvl w:ilvl="3" w:tplc="754451A8">
      <w:start w:val="1"/>
      <w:numFmt w:val="bullet"/>
      <w:lvlText w:val=""/>
      <w:lvlJc w:val="left"/>
      <w:pPr>
        <w:ind w:left="2880" w:hanging="360"/>
      </w:pPr>
      <w:rPr>
        <w:rFonts w:ascii="Symbol" w:hAnsi="Symbol" w:cs="Symbol" w:hint="default"/>
      </w:rPr>
    </w:lvl>
    <w:lvl w:ilvl="4" w:tplc="EF2CF99C">
      <w:start w:val="1"/>
      <w:numFmt w:val="bullet"/>
      <w:lvlText w:val="o"/>
      <w:lvlJc w:val="left"/>
      <w:pPr>
        <w:ind w:left="3600" w:hanging="360"/>
      </w:pPr>
      <w:rPr>
        <w:rFonts w:ascii="Courier New" w:hAnsi="Courier New" w:cs="Courier New" w:hint="default"/>
      </w:rPr>
    </w:lvl>
    <w:lvl w:ilvl="5" w:tplc="87D20B74">
      <w:start w:val="1"/>
      <w:numFmt w:val="bullet"/>
      <w:lvlText w:val=""/>
      <w:lvlJc w:val="left"/>
      <w:pPr>
        <w:ind w:left="4320" w:hanging="360"/>
      </w:pPr>
      <w:rPr>
        <w:rFonts w:ascii="Wingdings" w:hAnsi="Wingdings" w:cs="Wingdings" w:hint="default"/>
      </w:rPr>
    </w:lvl>
    <w:lvl w:ilvl="6" w:tplc="B6F45B3C">
      <w:start w:val="1"/>
      <w:numFmt w:val="bullet"/>
      <w:lvlText w:val=""/>
      <w:lvlJc w:val="left"/>
      <w:pPr>
        <w:ind w:left="5040" w:hanging="360"/>
      </w:pPr>
      <w:rPr>
        <w:rFonts w:ascii="Symbol" w:hAnsi="Symbol" w:cs="Symbol" w:hint="default"/>
      </w:rPr>
    </w:lvl>
    <w:lvl w:ilvl="7" w:tplc="A35811DA">
      <w:start w:val="1"/>
      <w:numFmt w:val="bullet"/>
      <w:lvlText w:val="o"/>
      <w:lvlJc w:val="left"/>
      <w:pPr>
        <w:ind w:left="5760" w:hanging="360"/>
      </w:pPr>
      <w:rPr>
        <w:rFonts w:ascii="Courier New" w:hAnsi="Courier New" w:cs="Courier New" w:hint="default"/>
      </w:rPr>
    </w:lvl>
    <w:lvl w:ilvl="8" w:tplc="30B61EE6">
      <w:start w:val="1"/>
      <w:numFmt w:val="bullet"/>
      <w:lvlText w:val=""/>
      <w:lvlJc w:val="left"/>
      <w:pPr>
        <w:ind w:left="6480" w:hanging="360"/>
      </w:pPr>
      <w:rPr>
        <w:rFonts w:ascii="Wingdings" w:hAnsi="Wingdings" w:cs="Wingdings" w:hint="default"/>
      </w:rPr>
    </w:lvl>
  </w:abstractNum>
  <w:abstractNum w:abstractNumId="5">
    <w:nsid w:val="10E67742"/>
    <w:multiLevelType w:val="multilevel"/>
    <w:tmpl w:val="97C4E574"/>
    <w:name w:val="WW8Num27"/>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6">
    <w:nsid w:val="12BB3298"/>
    <w:multiLevelType w:val="singleLevel"/>
    <w:tmpl w:val="4614EE1E"/>
    <w:lvl w:ilvl="0">
      <w:start w:val="6"/>
      <w:numFmt w:val="decimal"/>
      <w:lvlText w:val="%1."/>
      <w:legacy w:legacy="1" w:legacySpace="0" w:legacyIndent="230"/>
      <w:lvlJc w:val="left"/>
      <w:rPr>
        <w:rFonts w:ascii="Times New Roman" w:hAnsi="Times New Roman" w:cs="Times New Roman" w:hint="default"/>
      </w:rPr>
    </w:lvl>
  </w:abstractNum>
  <w:abstractNum w:abstractNumId="7">
    <w:nsid w:val="13682808"/>
    <w:multiLevelType w:val="hybridMultilevel"/>
    <w:tmpl w:val="475CFE2E"/>
    <w:lvl w:ilvl="0" w:tplc="E7766016">
      <w:start w:val="1"/>
      <w:numFmt w:val="bullet"/>
      <w:lvlText w:val=""/>
      <w:lvlJc w:val="left"/>
      <w:pPr>
        <w:ind w:left="720" w:hanging="360"/>
      </w:pPr>
      <w:rPr>
        <w:rFonts w:ascii="Symbol" w:hAnsi="Symbol" w:cs="Symbol" w:hint="default"/>
      </w:rPr>
    </w:lvl>
    <w:lvl w:ilvl="1" w:tplc="BF54827A">
      <w:start w:val="1"/>
      <w:numFmt w:val="bullet"/>
      <w:lvlText w:val="o"/>
      <w:lvlJc w:val="left"/>
      <w:pPr>
        <w:ind w:left="1440" w:hanging="360"/>
      </w:pPr>
      <w:rPr>
        <w:rFonts w:ascii="Courier New" w:hAnsi="Courier New" w:cs="Courier New" w:hint="default"/>
      </w:rPr>
    </w:lvl>
    <w:lvl w:ilvl="2" w:tplc="16121E3E">
      <w:start w:val="1"/>
      <w:numFmt w:val="bullet"/>
      <w:lvlText w:val=""/>
      <w:lvlJc w:val="left"/>
      <w:pPr>
        <w:ind w:left="2160" w:hanging="360"/>
      </w:pPr>
      <w:rPr>
        <w:rFonts w:ascii="Wingdings" w:hAnsi="Wingdings" w:cs="Wingdings" w:hint="default"/>
      </w:rPr>
    </w:lvl>
    <w:lvl w:ilvl="3" w:tplc="BB7AED8E">
      <w:start w:val="1"/>
      <w:numFmt w:val="bullet"/>
      <w:lvlText w:val=""/>
      <w:lvlJc w:val="left"/>
      <w:pPr>
        <w:ind w:left="2880" w:hanging="360"/>
      </w:pPr>
      <w:rPr>
        <w:rFonts w:ascii="Symbol" w:hAnsi="Symbol" w:cs="Symbol" w:hint="default"/>
      </w:rPr>
    </w:lvl>
    <w:lvl w:ilvl="4" w:tplc="18BE7B4C">
      <w:start w:val="1"/>
      <w:numFmt w:val="bullet"/>
      <w:lvlText w:val="o"/>
      <w:lvlJc w:val="left"/>
      <w:pPr>
        <w:ind w:left="3600" w:hanging="360"/>
      </w:pPr>
      <w:rPr>
        <w:rFonts w:ascii="Courier New" w:hAnsi="Courier New" w:cs="Courier New" w:hint="default"/>
      </w:rPr>
    </w:lvl>
    <w:lvl w:ilvl="5" w:tplc="A9C69FFA">
      <w:start w:val="1"/>
      <w:numFmt w:val="bullet"/>
      <w:lvlText w:val=""/>
      <w:lvlJc w:val="left"/>
      <w:pPr>
        <w:ind w:left="4320" w:hanging="360"/>
      </w:pPr>
      <w:rPr>
        <w:rFonts w:ascii="Wingdings" w:hAnsi="Wingdings" w:cs="Wingdings" w:hint="default"/>
      </w:rPr>
    </w:lvl>
    <w:lvl w:ilvl="6" w:tplc="A73E7190">
      <w:start w:val="1"/>
      <w:numFmt w:val="bullet"/>
      <w:lvlText w:val=""/>
      <w:lvlJc w:val="left"/>
      <w:pPr>
        <w:ind w:left="5040" w:hanging="360"/>
      </w:pPr>
      <w:rPr>
        <w:rFonts w:ascii="Symbol" w:hAnsi="Symbol" w:cs="Symbol" w:hint="default"/>
      </w:rPr>
    </w:lvl>
    <w:lvl w:ilvl="7" w:tplc="1BD2B428">
      <w:start w:val="1"/>
      <w:numFmt w:val="bullet"/>
      <w:lvlText w:val="o"/>
      <w:lvlJc w:val="left"/>
      <w:pPr>
        <w:ind w:left="5760" w:hanging="360"/>
      </w:pPr>
      <w:rPr>
        <w:rFonts w:ascii="Courier New" w:hAnsi="Courier New" w:cs="Courier New" w:hint="default"/>
      </w:rPr>
    </w:lvl>
    <w:lvl w:ilvl="8" w:tplc="E0CED5C0">
      <w:start w:val="1"/>
      <w:numFmt w:val="bullet"/>
      <w:lvlText w:val=""/>
      <w:lvlJc w:val="left"/>
      <w:pPr>
        <w:ind w:left="6480" w:hanging="360"/>
      </w:pPr>
      <w:rPr>
        <w:rFonts w:ascii="Wingdings" w:hAnsi="Wingdings" w:cs="Wingdings" w:hint="default"/>
      </w:rPr>
    </w:lvl>
  </w:abstractNum>
  <w:abstractNum w:abstractNumId="8">
    <w:nsid w:val="15A5153D"/>
    <w:multiLevelType w:val="singleLevel"/>
    <w:tmpl w:val="D71AB284"/>
    <w:lvl w:ilvl="0">
      <w:start w:val="1"/>
      <w:numFmt w:val="decimal"/>
      <w:lvlText w:val="%1."/>
      <w:legacy w:legacy="1" w:legacySpace="0" w:legacyIndent="240"/>
      <w:lvlJc w:val="left"/>
      <w:rPr>
        <w:rFonts w:ascii="Times New Roman" w:hAnsi="Times New Roman" w:cs="Times New Roman" w:hint="default"/>
      </w:rPr>
    </w:lvl>
  </w:abstractNum>
  <w:abstractNum w:abstractNumId="9">
    <w:nsid w:val="17BD5C6E"/>
    <w:multiLevelType w:val="hybridMultilevel"/>
    <w:tmpl w:val="4C2CC6F0"/>
    <w:lvl w:ilvl="0" w:tplc="4974642A">
      <w:start w:val="1"/>
      <w:numFmt w:val="bullet"/>
      <w:lvlText w:val=""/>
      <w:lvlJc w:val="left"/>
      <w:pPr>
        <w:ind w:left="720" w:hanging="360"/>
      </w:pPr>
      <w:rPr>
        <w:rFonts w:ascii="Symbol" w:hAnsi="Symbol" w:cs="Symbol" w:hint="default"/>
      </w:rPr>
    </w:lvl>
    <w:lvl w:ilvl="1" w:tplc="13E4778A">
      <w:start w:val="1"/>
      <w:numFmt w:val="bullet"/>
      <w:lvlText w:val="o"/>
      <w:lvlJc w:val="left"/>
      <w:pPr>
        <w:ind w:left="1440" w:hanging="360"/>
      </w:pPr>
      <w:rPr>
        <w:rFonts w:ascii="Courier New" w:hAnsi="Courier New" w:cs="Courier New" w:hint="default"/>
      </w:rPr>
    </w:lvl>
    <w:lvl w:ilvl="2" w:tplc="82FC78F4">
      <w:start w:val="1"/>
      <w:numFmt w:val="bullet"/>
      <w:lvlText w:val=""/>
      <w:lvlJc w:val="left"/>
      <w:pPr>
        <w:ind w:left="2160" w:hanging="360"/>
      </w:pPr>
      <w:rPr>
        <w:rFonts w:ascii="Wingdings" w:hAnsi="Wingdings" w:cs="Wingdings" w:hint="default"/>
      </w:rPr>
    </w:lvl>
    <w:lvl w:ilvl="3" w:tplc="A55C4E1A">
      <w:start w:val="1"/>
      <w:numFmt w:val="bullet"/>
      <w:lvlText w:val=""/>
      <w:lvlJc w:val="left"/>
      <w:pPr>
        <w:ind w:left="2880" w:hanging="360"/>
      </w:pPr>
      <w:rPr>
        <w:rFonts w:ascii="Symbol" w:hAnsi="Symbol" w:cs="Symbol" w:hint="default"/>
      </w:rPr>
    </w:lvl>
    <w:lvl w:ilvl="4" w:tplc="8D3E1AE4">
      <w:start w:val="1"/>
      <w:numFmt w:val="bullet"/>
      <w:lvlText w:val="o"/>
      <w:lvlJc w:val="left"/>
      <w:pPr>
        <w:ind w:left="3600" w:hanging="360"/>
      </w:pPr>
      <w:rPr>
        <w:rFonts w:ascii="Courier New" w:hAnsi="Courier New" w:cs="Courier New" w:hint="default"/>
      </w:rPr>
    </w:lvl>
    <w:lvl w:ilvl="5" w:tplc="0484B3B2">
      <w:start w:val="1"/>
      <w:numFmt w:val="bullet"/>
      <w:lvlText w:val=""/>
      <w:lvlJc w:val="left"/>
      <w:pPr>
        <w:ind w:left="4320" w:hanging="360"/>
      </w:pPr>
      <w:rPr>
        <w:rFonts w:ascii="Wingdings" w:hAnsi="Wingdings" w:cs="Wingdings" w:hint="default"/>
      </w:rPr>
    </w:lvl>
    <w:lvl w:ilvl="6" w:tplc="2C6CB1F0">
      <w:start w:val="1"/>
      <w:numFmt w:val="bullet"/>
      <w:lvlText w:val=""/>
      <w:lvlJc w:val="left"/>
      <w:pPr>
        <w:ind w:left="5040" w:hanging="360"/>
      </w:pPr>
      <w:rPr>
        <w:rFonts w:ascii="Symbol" w:hAnsi="Symbol" w:cs="Symbol" w:hint="default"/>
      </w:rPr>
    </w:lvl>
    <w:lvl w:ilvl="7" w:tplc="CC8E2346">
      <w:start w:val="1"/>
      <w:numFmt w:val="bullet"/>
      <w:lvlText w:val="o"/>
      <w:lvlJc w:val="left"/>
      <w:pPr>
        <w:ind w:left="5760" w:hanging="360"/>
      </w:pPr>
      <w:rPr>
        <w:rFonts w:ascii="Courier New" w:hAnsi="Courier New" w:cs="Courier New" w:hint="default"/>
      </w:rPr>
    </w:lvl>
    <w:lvl w:ilvl="8" w:tplc="BA166FBE">
      <w:start w:val="1"/>
      <w:numFmt w:val="bullet"/>
      <w:lvlText w:val=""/>
      <w:lvlJc w:val="left"/>
      <w:pPr>
        <w:ind w:left="6480" w:hanging="360"/>
      </w:pPr>
      <w:rPr>
        <w:rFonts w:ascii="Wingdings" w:hAnsi="Wingdings" w:cs="Wingdings" w:hint="default"/>
      </w:rPr>
    </w:lvl>
  </w:abstractNum>
  <w:abstractNum w:abstractNumId="10">
    <w:nsid w:val="1A501C95"/>
    <w:multiLevelType w:val="singleLevel"/>
    <w:tmpl w:val="488CA1AC"/>
    <w:name w:val="WW8Num28"/>
    <w:lvl w:ilvl="0">
      <w:start w:val="1"/>
      <w:numFmt w:val="decimal"/>
      <w:lvlText w:val="%1."/>
      <w:legacy w:legacy="1" w:legacySpace="0" w:legacyIndent="274"/>
      <w:lvlJc w:val="left"/>
      <w:rPr>
        <w:rFonts w:ascii="Times New Roman" w:hAnsi="Times New Roman" w:cs="Times New Roman" w:hint="default"/>
      </w:rPr>
    </w:lvl>
  </w:abstractNum>
  <w:abstractNum w:abstractNumId="11">
    <w:nsid w:val="1B6D6660"/>
    <w:multiLevelType w:val="hybridMultilevel"/>
    <w:tmpl w:val="5ABE8E6C"/>
    <w:lvl w:ilvl="0" w:tplc="B0A0686E">
      <w:start w:val="1"/>
      <w:numFmt w:val="bullet"/>
      <w:lvlText w:val=""/>
      <w:lvlJc w:val="left"/>
      <w:pPr>
        <w:ind w:left="1004" w:hanging="360"/>
      </w:pPr>
      <w:rPr>
        <w:rFonts w:ascii="Symbol" w:hAnsi="Symbol" w:cs="Symbol" w:hint="default"/>
      </w:rPr>
    </w:lvl>
    <w:lvl w:ilvl="1" w:tplc="C4DCE118">
      <w:start w:val="1"/>
      <w:numFmt w:val="bullet"/>
      <w:lvlText w:val="o"/>
      <w:lvlJc w:val="left"/>
      <w:pPr>
        <w:ind w:left="1724" w:hanging="360"/>
      </w:pPr>
      <w:rPr>
        <w:rFonts w:ascii="Courier New" w:hAnsi="Courier New" w:cs="Courier New" w:hint="default"/>
      </w:rPr>
    </w:lvl>
    <w:lvl w:ilvl="2" w:tplc="04A80D46">
      <w:start w:val="1"/>
      <w:numFmt w:val="bullet"/>
      <w:lvlText w:val=""/>
      <w:lvlJc w:val="left"/>
      <w:pPr>
        <w:ind w:left="2444" w:hanging="360"/>
      </w:pPr>
      <w:rPr>
        <w:rFonts w:ascii="Wingdings" w:hAnsi="Wingdings" w:cs="Wingdings" w:hint="default"/>
      </w:rPr>
    </w:lvl>
    <w:lvl w:ilvl="3" w:tplc="A05C7006">
      <w:start w:val="1"/>
      <w:numFmt w:val="bullet"/>
      <w:lvlText w:val=""/>
      <w:lvlJc w:val="left"/>
      <w:pPr>
        <w:ind w:left="3164" w:hanging="360"/>
      </w:pPr>
      <w:rPr>
        <w:rFonts w:ascii="Symbol" w:hAnsi="Symbol" w:cs="Symbol" w:hint="default"/>
      </w:rPr>
    </w:lvl>
    <w:lvl w:ilvl="4" w:tplc="1A0E0BD6">
      <w:start w:val="1"/>
      <w:numFmt w:val="bullet"/>
      <w:lvlText w:val="o"/>
      <w:lvlJc w:val="left"/>
      <w:pPr>
        <w:ind w:left="3884" w:hanging="360"/>
      </w:pPr>
      <w:rPr>
        <w:rFonts w:ascii="Courier New" w:hAnsi="Courier New" w:cs="Courier New" w:hint="default"/>
      </w:rPr>
    </w:lvl>
    <w:lvl w:ilvl="5" w:tplc="658C0190">
      <w:start w:val="1"/>
      <w:numFmt w:val="bullet"/>
      <w:lvlText w:val=""/>
      <w:lvlJc w:val="left"/>
      <w:pPr>
        <w:ind w:left="4604" w:hanging="360"/>
      </w:pPr>
      <w:rPr>
        <w:rFonts w:ascii="Wingdings" w:hAnsi="Wingdings" w:cs="Wingdings" w:hint="default"/>
      </w:rPr>
    </w:lvl>
    <w:lvl w:ilvl="6" w:tplc="39DAC9D8">
      <w:start w:val="1"/>
      <w:numFmt w:val="bullet"/>
      <w:lvlText w:val=""/>
      <w:lvlJc w:val="left"/>
      <w:pPr>
        <w:ind w:left="5324" w:hanging="360"/>
      </w:pPr>
      <w:rPr>
        <w:rFonts w:ascii="Symbol" w:hAnsi="Symbol" w:cs="Symbol" w:hint="default"/>
      </w:rPr>
    </w:lvl>
    <w:lvl w:ilvl="7" w:tplc="017894B6">
      <w:start w:val="1"/>
      <w:numFmt w:val="bullet"/>
      <w:lvlText w:val="o"/>
      <w:lvlJc w:val="left"/>
      <w:pPr>
        <w:ind w:left="6044" w:hanging="360"/>
      </w:pPr>
      <w:rPr>
        <w:rFonts w:ascii="Courier New" w:hAnsi="Courier New" w:cs="Courier New" w:hint="default"/>
      </w:rPr>
    </w:lvl>
    <w:lvl w:ilvl="8" w:tplc="7BEEF948">
      <w:start w:val="1"/>
      <w:numFmt w:val="bullet"/>
      <w:lvlText w:val=""/>
      <w:lvlJc w:val="left"/>
      <w:pPr>
        <w:ind w:left="6764" w:hanging="360"/>
      </w:pPr>
      <w:rPr>
        <w:rFonts w:ascii="Wingdings" w:hAnsi="Wingdings" w:cs="Wingdings" w:hint="default"/>
      </w:rPr>
    </w:lvl>
  </w:abstractNum>
  <w:abstractNum w:abstractNumId="12">
    <w:nsid w:val="1CBE6131"/>
    <w:multiLevelType w:val="hybridMultilevel"/>
    <w:tmpl w:val="C48CB9CE"/>
    <w:lvl w:ilvl="0" w:tplc="E8EEA992">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3">
    <w:nsid w:val="22513A37"/>
    <w:multiLevelType w:val="hybridMultilevel"/>
    <w:tmpl w:val="1DE8C2AE"/>
    <w:name w:val="WW8Num29"/>
    <w:lvl w:ilvl="0" w:tplc="ED1847CE">
      <w:start w:val="1"/>
      <w:numFmt w:val="decimal"/>
      <w:lvlText w:val="%1."/>
      <w:lvlJc w:val="left"/>
      <w:pPr>
        <w:ind w:left="720" w:hanging="360"/>
      </w:pPr>
      <w:rPr>
        <w:rFonts w:hint="default"/>
      </w:rPr>
    </w:lvl>
    <w:lvl w:ilvl="1" w:tplc="2E20D67E">
      <w:start w:val="1"/>
      <w:numFmt w:val="lowerLetter"/>
      <w:lvlText w:val="%2."/>
      <w:lvlJc w:val="left"/>
      <w:pPr>
        <w:ind w:left="1440" w:hanging="360"/>
      </w:pPr>
    </w:lvl>
    <w:lvl w:ilvl="2" w:tplc="2ED61254">
      <w:start w:val="1"/>
      <w:numFmt w:val="lowerRoman"/>
      <w:lvlText w:val="%3."/>
      <w:lvlJc w:val="right"/>
      <w:pPr>
        <w:ind w:left="2160" w:hanging="180"/>
      </w:pPr>
    </w:lvl>
    <w:lvl w:ilvl="3" w:tplc="A2D69BB4">
      <w:start w:val="1"/>
      <w:numFmt w:val="decimal"/>
      <w:lvlText w:val="%4."/>
      <w:lvlJc w:val="left"/>
      <w:pPr>
        <w:ind w:left="2880" w:hanging="360"/>
      </w:pPr>
    </w:lvl>
    <w:lvl w:ilvl="4" w:tplc="C65067EA">
      <w:start w:val="1"/>
      <w:numFmt w:val="lowerLetter"/>
      <w:lvlText w:val="%5."/>
      <w:lvlJc w:val="left"/>
      <w:pPr>
        <w:ind w:left="3600" w:hanging="360"/>
      </w:pPr>
    </w:lvl>
    <w:lvl w:ilvl="5" w:tplc="DDEEB0D8">
      <w:start w:val="1"/>
      <w:numFmt w:val="lowerRoman"/>
      <w:lvlText w:val="%6."/>
      <w:lvlJc w:val="right"/>
      <w:pPr>
        <w:ind w:left="4320" w:hanging="180"/>
      </w:pPr>
    </w:lvl>
    <w:lvl w:ilvl="6" w:tplc="C4C42FA6">
      <w:start w:val="1"/>
      <w:numFmt w:val="decimal"/>
      <w:lvlText w:val="%7."/>
      <w:lvlJc w:val="left"/>
      <w:pPr>
        <w:ind w:left="5040" w:hanging="360"/>
      </w:pPr>
    </w:lvl>
    <w:lvl w:ilvl="7" w:tplc="67500266">
      <w:start w:val="1"/>
      <w:numFmt w:val="lowerLetter"/>
      <w:lvlText w:val="%8."/>
      <w:lvlJc w:val="left"/>
      <w:pPr>
        <w:ind w:left="5760" w:hanging="360"/>
      </w:pPr>
    </w:lvl>
    <w:lvl w:ilvl="8" w:tplc="51CA2E96">
      <w:start w:val="1"/>
      <w:numFmt w:val="lowerRoman"/>
      <w:lvlText w:val="%9."/>
      <w:lvlJc w:val="right"/>
      <w:pPr>
        <w:ind w:left="6480" w:hanging="180"/>
      </w:pPr>
    </w:lvl>
  </w:abstractNum>
  <w:abstractNum w:abstractNumId="14">
    <w:nsid w:val="27C31E2D"/>
    <w:multiLevelType w:val="hybridMultilevel"/>
    <w:tmpl w:val="97C2600A"/>
    <w:name w:val="WW8Num43"/>
    <w:lvl w:ilvl="0" w:tplc="437AEE64">
      <w:start w:val="1"/>
      <w:numFmt w:val="bullet"/>
      <w:lvlText w:val=""/>
      <w:lvlJc w:val="left"/>
      <w:pPr>
        <w:tabs>
          <w:tab w:val="num" w:pos="720"/>
        </w:tabs>
        <w:ind w:left="720" w:hanging="360"/>
      </w:pPr>
      <w:rPr>
        <w:rFonts w:ascii="Symbol" w:hAnsi="Symbol" w:cs="Symbol" w:hint="default"/>
      </w:rPr>
    </w:lvl>
    <w:lvl w:ilvl="1" w:tplc="0240C594">
      <w:start w:val="1"/>
      <w:numFmt w:val="bullet"/>
      <w:lvlText w:val="o"/>
      <w:lvlJc w:val="left"/>
      <w:pPr>
        <w:tabs>
          <w:tab w:val="num" w:pos="1440"/>
        </w:tabs>
        <w:ind w:left="1440" w:hanging="360"/>
      </w:pPr>
      <w:rPr>
        <w:rFonts w:ascii="Courier New" w:hAnsi="Courier New" w:cs="Courier New" w:hint="default"/>
      </w:rPr>
    </w:lvl>
    <w:lvl w:ilvl="2" w:tplc="6D5619EC">
      <w:start w:val="1"/>
      <w:numFmt w:val="bullet"/>
      <w:lvlText w:val=""/>
      <w:lvlJc w:val="left"/>
      <w:pPr>
        <w:tabs>
          <w:tab w:val="num" w:pos="2160"/>
        </w:tabs>
        <w:ind w:left="2160" w:hanging="360"/>
      </w:pPr>
      <w:rPr>
        <w:rFonts w:ascii="Wingdings" w:hAnsi="Wingdings" w:cs="Wingdings" w:hint="default"/>
      </w:rPr>
    </w:lvl>
    <w:lvl w:ilvl="3" w:tplc="B0E0F5B0">
      <w:start w:val="1"/>
      <w:numFmt w:val="bullet"/>
      <w:lvlText w:val=""/>
      <w:lvlJc w:val="left"/>
      <w:pPr>
        <w:tabs>
          <w:tab w:val="num" w:pos="2880"/>
        </w:tabs>
        <w:ind w:left="2880" w:hanging="360"/>
      </w:pPr>
      <w:rPr>
        <w:rFonts w:ascii="Symbol" w:hAnsi="Symbol" w:cs="Symbol" w:hint="default"/>
      </w:rPr>
    </w:lvl>
    <w:lvl w:ilvl="4" w:tplc="29E225FE">
      <w:start w:val="1"/>
      <w:numFmt w:val="bullet"/>
      <w:lvlText w:val="o"/>
      <w:lvlJc w:val="left"/>
      <w:pPr>
        <w:tabs>
          <w:tab w:val="num" w:pos="3600"/>
        </w:tabs>
        <w:ind w:left="3600" w:hanging="360"/>
      </w:pPr>
      <w:rPr>
        <w:rFonts w:ascii="Courier New" w:hAnsi="Courier New" w:cs="Courier New" w:hint="default"/>
      </w:rPr>
    </w:lvl>
    <w:lvl w:ilvl="5" w:tplc="CE342144">
      <w:start w:val="1"/>
      <w:numFmt w:val="bullet"/>
      <w:lvlText w:val=""/>
      <w:lvlJc w:val="left"/>
      <w:pPr>
        <w:tabs>
          <w:tab w:val="num" w:pos="4320"/>
        </w:tabs>
        <w:ind w:left="4320" w:hanging="360"/>
      </w:pPr>
      <w:rPr>
        <w:rFonts w:ascii="Wingdings" w:hAnsi="Wingdings" w:cs="Wingdings" w:hint="default"/>
      </w:rPr>
    </w:lvl>
    <w:lvl w:ilvl="6" w:tplc="73D072B6">
      <w:start w:val="1"/>
      <w:numFmt w:val="bullet"/>
      <w:lvlText w:val=""/>
      <w:lvlJc w:val="left"/>
      <w:pPr>
        <w:tabs>
          <w:tab w:val="num" w:pos="5040"/>
        </w:tabs>
        <w:ind w:left="5040" w:hanging="360"/>
      </w:pPr>
      <w:rPr>
        <w:rFonts w:ascii="Symbol" w:hAnsi="Symbol" w:cs="Symbol" w:hint="default"/>
      </w:rPr>
    </w:lvl>
    <w:lvl w:ilvl="7" w:tplc="2058451A">
      <w:start w:val="1"/>
      <w:numFmt w:val="bullet"/>
      <w:lvlText w:val="o"/>
      <w:lvlJc w:val="left"/>
      <w:pPr>
        <w:tabs>
          <w:tab w:val="num" w:pos="5760"/>
        </w:tabs>
        <w:ind w:left="5760" w:hanging="360"/>
      </w:pPr>
      <w:rPr>
        <w:rFonts w:ascii="Courier New" w:hAnsi="Courier New" w:cs="Courier New" w:hint="default"/>
      </w:rPr>
    </w:lvl>
    <w:lvl w:ilvl="8" w:tplc="72B87C22">
      <w:start w:val="1"/>
      <w:numFmt w:val="bullet"/>
      <w:lvlText w:val=""/>
      <w:lvlJc w:val="left"/>
      <w:pPr>
        <w:tabs>
          <w:tab w:val="num" w:pos="6480"/>
        </w:tabs>
        <w:ind w:left="6480" w:hanging="360"/>
      </w:pPr>
      <w:rPr>
        <w:rFonts w:ascii="Wingdings" w:hAnsi="Wingdings" w:cs="Wingdings" w:hint="default"/>
      </w:rPr>
    </w:lvl>
  </w:abstractNum>
  <w:abstractNum w:abstractNumId="15">
    <w:nsid w:val="28F9218E"/>
    <w:multiLevelType w:val="hybridMultilevel"/>
    <w:tmpl w:val="EF007CAA"/>
    <w:lvl w:ilvl="0" w:tplc="95D20586">
      <w:start w:val="1"/>
      <w:numFmt w:val="bullet"/>
      <w:lvlText w:val=""/>
      <w:lvlJc w:val="left"/>
      <w:pPr>
        <w:ind w:left="720" w:hanging="360"/>
      </w:pPr>
      <w:rPr>
        <w:rFonts w:ascii="Symbol" w:hAnsi="Symbol" w:cs="Symbol" w:hint="default"/>
      </w:rPr>
    </w:lvl>
    <w:lvl w:ilvl="1" w:tplc="3BF46CCA">
      <w:start w:val="1"/>
      <w:numFmt w:val="bullet"/>
      <w:lvlText w:val="o"/>
      <w:lvlJc w:val="left"/>
      <w:pPr>
        <w:ind w:left="1440" w:hanging="360"/>
      </w:pPr>
      <w:rPr>
        <w:rFonts w:ascii="Courier New" w:hAnsi="Courier New" w:cs="Courier New" w:hint="default"/>
      </w:rPr>
    </w:lvl>
    <w:lvl w:ilvl="2" w:tplc="E592AC18">
      <w:start w:val="1"/>
      <w:numFmt w:val="bullet"/>
      <w:lvlText w:val=""/>
      <w:lvlJc w:val="left"/>
      <w:pPr>
        <w:ind w:left="2160" w:hanging="360"/>
      </w:pPr>
      <w:rPr>
        <w:rFonts w:ascii="Wingdings" w:hAnsi="Wingdings" w:cs="Wingdings" w:hint="default"/>
      </w:rPr>
    </w:lvl>
    <w:lvl w:ilvl="3" w:tplc="9512779A">
      <w:start w:val="1"/>
      <w:numFmt w:val="bullet"/>
      <w:lvlText w:val=""/>
      <w:lvlJc w:val="left"/>
      <w:pPr>
        <w:ind w:left="2880" w:hanging="360"/>
      </w:pPr>
      <w:rPr>
        <w:rFonts w:ascii="Symbol" w:hAnsi="Symbol" w:cs="Symbol" w:hint="default"/>
      </w:rPr>
    </w:lvl>
    <w:lvl w:ilvl="4" w:tplc="E736B6F2">
      <w:start w:val="1"/>
      <w:numFmt w:val="bullet"/>
      <w:lvlText w:val="o"/>
      <w:lvlJc w:val="left"/>
      <w:pPr>
        <w:ind w:left="3600" w:hanging="360"/>
      </w:pPr>
      <w:rPr>
        <w:rFonts w:ascii="Courier New" w:hAnsi="Courier New" w:cs="Courier New" w:hint="default"/>
      </w:rPr>
    </w:lvl>
    <w:lvl w:ilvl="5" w:tplc="02D04FC2">
      <w:start w:val="1"/>
      <w:numFmt w:val="bullet"/>
      <w:lvlText w:val=""/>
      <w:lvlJc w:val="left"/>
      <w:pPr>
        <w:ind w:left="4320" w:hanging="360"/>
      </w:pPr>
      <w:rPr>
        <w:rFonts w:ascii="Wingdings" w:hAnsi="Wingdings" w:cs="Wingdings" w:hint="default"/>
      </w:rPr>
    </w:lvl>
    <w:lvl w:ilvl="6" w:tplc="28745CF8">
      <w:start w:val="1"/>
      <w:numFmt w:val="bullet"/>
      <w:lvlText w:val=""/>
      <w:lvlJc w:val="left"/>
      <w:pPr>
        <w:ind w:left="5040" w:hanging="360"/>
      </w:pPr>
      <w:rPr>
        <w:rFonts w:ascii="Symbol" w:hAnsi="Symbol" w:cs="Symbol" w:hint="default"/>
      </w:rPr>
    </w:lvl>
    <w:lvl w:ilvl="7" w:tplc="ECC296CE">
      <w:start w:val="1"/>
      <w:numFmt w:val="bullet"/>
      <w:lvlText w:val="o"/>
      <w:lvlJc w:val="left"/>
      <w:pPr>
        <w:ind w:left="5760" w:hanging="360"/>
      </w:pPr>
      <w:rPr>
        <w:rFonts w:ascii="Courier New" w:hAnsi="Courier New" w:cs="Courier New" w:hint="default"/>
      </w:rPr>
    </w:lvl>
    <w:lvl w:ilvl="8" w:tplc="0136B394">
      <w:start w:val="1"/>
      <w:numFmt w:val="bullet"/>
      <w:lvlText w:val=""/>
      <w:lvlJc w:val="left"/>
      <w:pPr>
        <w:ind w:left="6480" w:hanging="360"/>
      </w:pPr>
      <w:rPr>
        <w:rFonts w:ascii="Wingdings" w:hAnsi="Wingdings" w:cs="Wingdings" w:hint="default"/>
      </w:rPr>
    </w:lvl>
  </w:abstractNum>
  <w:abstractNum w:abstractNumId="16">
    <w:nsid w:val="2BCA32E9"/>
    <w:multiLevelType w:val="hybridMultilevel"/>
    <w:tmpl w:val="A53095A0"/>
    <w:lvl w:ilvl="0" w:tplc="33EC3BF2">
      <w:start w:val="1"/>
      <w:numFmt w:val="decimal"/>
      <w:lvlText w:val="%1."/>
      <w:lvlJc w:val="left"/>
      <w:pPr>
        <w:ind w:left="720" w:hanging="360"/>
      </w:pPr>
    </w:lvl>
    <w:lvl w:ilvl="1" w:tplc="1E7835C8">
      <w:start w:val="1"/>
      <w:numFmt w:val="lowerLetter"/>
      <w:lvlText w:val="%2."/>
      <w:lvlJc w:val="left"/>
      <w:pPr>
        <w:ind w:left="1440" w:hanging="360"/>
      </w:pPr>
    </w:lvl>
    <w:lvl w:ilvl="2" w:tplc="C0621818">
      <w:start w:val="1"/>
      <w:numFmt w:val="lowerRoman"/>
      <w:lvlText w:val="%3."/>
      <w:lvlJc w:val="right"/>
      <w:pPr>
        <w:ind w:left="2160" w:hanging="180"/>
      </w:pPr>
    </w:lvl>
    <w:lvl w:ilvl="3" w:tplc="CB5055CA">
      <w:start w:val="1"/>
      <w:numFmt w:val="decimal"/>
      <w:lvlText w:val="%4."/>
      <w:lvlJc w:val="left"/>
      <w:pPr>
        <w:ind w:left="2880" w:hanging="360"/>
      </w:pPr>
    </w:lvl>
    <w:lvl w:ilvl="4" w:tplc="7EAE584A">
      <w:start w:val="1"/>
      <w:numFmt w:val="lowerLetter"/>
      <w:lvlText w:val="%5."/>
      <w:lvlJc w:val="left"/>
      <w:pPr>
        <w:ind w:left="3600" w:hanging="360"/>
      </w:pPr>
    </w:lvl>
    <w:lvl w:ilvl="5" w:tplc="8B26C7BA">
      <w:start w:val="1"/>
      <w:numFmt w:val="lowerRoman"/>
      <w:lvlText w:val="%6."/>
      <w:lvlJc w:val="right"/>
      <w:pPr>
        <w:ind w:left="4320" w:hanging="180"/>
      </w:pPr>
    </w:lvl>
    <w:lvl w:ilvl="6" w:tplc="DEEED43E">
      <w:start w:val="1"/>
      <w:numFmt w:val="decimal"/>
      <w:lvlText w:val="%7."/>
      <w:lvlJc w:val="left"/>
      <w:pPr>
        <w:ind w:left="5040" w:hanging="360"/>
      </w:pPr>
    </w:lvl>
    <w:lvl w:ilvl="7" w:tplc="DF264B34">
      <w:start w:val="1"/>
      <w:numFmt w:val="lowerLetter"/>
      <w:lvlText w:val="%8."/>
      <w:lvlJc w:val="left"/>
      <w:pPr>
        <w:ind w:left="5760" w:hanging="360"/>
      </w:pPr>
    </w:lvl>
    <w:lvl w:ilvl="8" w:tplc="9384D768">
      <w:start w:val="1"/>
      <w:numFmt w:val="lowerRoman"/>
      <w:lvlText w:val="%9."/>
      <w:lvlJc w:val="right"/>
      <w:pPr>
        <w:ind w:left="6480" w:hanging="180"/>
      </w:pPr>
    </w:lvl>
  </w:abstractNum>
  <w:abstractNum w:abstractNumId="17">
    <w:nsid w:val="2C1D03BC"/>
    <w:multiLevelType w:val="singleLevel"/>
    <w:tmpl w:val="F40AE480"/>
    <w:lvl w:ilvl="0">
      <w:start w:val="1"/>
      <w:numFmt w:val="decimal"/>
      <w:lvlText w:val="%1)"/>
      <w:legacy w:legacy="1" w:legacySpace="0" w:legacyIndent="360"/>
      <w:lvlJc w:val="left"/>
      <w:rPr>
        <w:rFonts w:ascii="Times New Roman" w:hAnsi="Times New Roman" w:cs="Times New Roman" w:hint="default"/>
      </w:rPr>
    </w:lvl>
  </w:abstractNum>
  <w:abstractNum w:abstractNumId="18">
    <w:nsid w:val="2C586312"/>
    <w:multiLevelType w:val="hybridMultilevel"/>
    <w:tmpl w:val="D31C7EB0"/>
    <w:lvl w:ilvl="0" w:tplc="6674FAE4">
      <w:start w:val="1"/>
      <w:numFmt w:val="bullet"/>
      <w:lvlText w:val=""/>
      <w:lvlJc w:val="left"/>
      <w:pPr>
        <w:ind w:left="720" w:hanging="360"/>
      </w:pPr>
      <w:rPr>
        <w:rFonts w:ascii="Symbol" w:hAnsi="Symbol" w:cs="Symbol" w:hint="default"/>
      </w:rPr>
    </w:lvl>
    <w:lvl w:ilvl="1" w:tplc="7F462230">
      <w:start w:val="1"/>
      <w:numFmt w:val="bullet"/>
      <w:lvlText w:val="o"/>
      <w:lvlJc w:val="left"/>
      <w:pPr>
        <w:ind w:left="1440" w:hanging="360"/>
      </w:pPr>
      <w:rPr>
        <w:rFonts w:ascii="Courier New" w:hAnsi="Courier New" w:cs="Courier New" w:hint="default"/>
      </w:rPr>
    </w:lvl>
    <w:lvl w:ilvl="2" w:tplc="DD20BA3C">
      <w:start w:val="1"/>
      <w:numFmt w:val="bullet"/>
      <w:lvlText w:val=""/>
      <w:lvlJc w:val="left"/>
      <w:pPr>
        <w:ind w:left="2160" w:hanging="360"/>
      </w:pPr>
      <w:rPr>
        <w:rFonts w:ascii="Wingdings" w:hAnsi="Wingdings" w:cs="Wingdings" w:hint="default"/>
      </w:rPr>
    </w:lvl>
    <w:lvl w:ilvl="3" w:tplc="25049458">
      <w:start w:val="1"/>
      <w:numFmt w:val="bullet"/>
      <w:lvlText w:val=""/>
      <w:lvlJc w:val="left"/>
      <w:pPr>
        <w:ind w:left="2880" w:hanging="360"/>
      </w:pPr>
      <w:rPr>
        <w:rFonts w:ascii="Symbol" w:hAnsi="Symbol" w:cs="Symbol" w:hint="default"/>
      </w:rPr>
    </w:lvl>
    <w:lvl w:ilvl="4" w:tplc="75A22368">
      <w:start w:val="1"/>
      <w:numFmt w:val="bullet"/>
      <w:lvlText w:val="o"/>
      <w:lvlJc w:val="left"/>
      <w:pPr>
        <w:ind w:left="3600" w:hanging="360"/>
      </w:pPr>
      <w:rPr>
        <w:rFonts w:ascii="Courier New" w:hAnsi="Courier New" w:cs="Courier New" w:hint="default"/>
      </w:rPr>
    </w:lvl>
    <w:lvl w:ilvl="5" w:tplc="CB4480F0">
      <w:start w:val="1"/>
      <w:numFmt w:val="bullet"/>
      <w:lvlText w:val=""/>
      <w:lvlJc w:val="left"/>
      <w:pPr>
        <w:ind w:left="4320" w:hanging="360"/>
      </w:pPr>
      <w:rPr>
        <w:rFonts w:ascii="Wingdings" w:hAnsi="Wingdings" w:cs="Wingdings" w:hint="default"/>
      </w:rPr>
    </w:lvl>
    <w:lvl w:ilvl="6" w:tplc="F766B3C4">
      <w:start w:val="1"/>
      <w:numFmt w:val="bullet"/>
      <w:lvlText w:val=""/>
      <w:lvlJc w:val="left"/>
      <w:pPr>
        <w:ind w:left="5040" w:hanging="360"/>
      </w:pPr>
      <w:rPr>
        <w:rFonts w:ascii="Symbol" w:hAnsi="Symbol" w:cs="Symbol" w:hint="default"/>
      </w:rPr>
    </w:lvl>
    <w:lvl w:ilvl="7" w:tplc="15F22736">
      <w:start w:val="1"/>
      <w:numFmt w:val="bullet"/>
      <w:lvlText w:val="o"/>
      <w:lvlJc w:val="left"/>
      <w:pPr>
        <w:ind w:left="5760" w:hanging="360"/>
      </w:pPr>
      <w:rPr>
        <w:rFonts w:ascii="Courier New" w:hAnsi="Courier New" w:cs="Courier New" w:hint="default"/>
      </w:rPr>
    </w:lvl>
    <w:lvl w:ilvl="8" w:tplc="A6161818">
      <w:start w:val="1"/>
      <w:numFmt w:val="bullet"/>
      <w:lvlText w:val=""/>
      <w:lvlJc w:val="left"/>
      <w:pPr>
        <w:ind w:left="6480" w:hanging="360"/>
      </w:pPr>
      <w:rPr>
        <w:rFonts w:ascii="Wingdings" w:hAnsi="Wingdings" w:cs="Wingdings" w:hint="default"/>
      </w:rPr>
    </w:lvl>
  </w:abstractNum>
  <w:abstractNum w:abstractNumId="19">
    <w:nsid w:val="302D6817"/>
    <w:multiLevelType w:val="singleLevel"/>
    <w:tmpl w:val="4D1EE6B6"/>
    <w:lvl w:ilvl="0">
      <w:start w:val="1"/>
      <w:numFmt w:val="decimal"/>
      <w:lvlText w:val="%1."/>
      <w:legacy w:legacy="1" w:legacySpace="0" w:legacyIndent="360"/>
      <w:lvlJc w:val="left"/>
      <w:rPr>
        <w:rFonts w:ascii="Times New Roman" w:hAnsi="Times New Roman" w:cs="Times New Roman" w:hint="default"/>
      </w:rPr>
    </w:lvl>
  </w:abstractNum>
  <w:abstractNum w:abstractNumId="20">
    <w:nsid w:val="329B2CD4"/>
    <w:multiLevelType w:val="hybridMultilevel"/>
    <w:tmpl w:val="E668BD14"/>
    <w:lvl w:ilvl="0" w:tplc="D3061BCE">
      <w:start w:val="1"/>
      <w:numFmt w:val="decimal"/>
      <w:lvlText w:val="%1."/>
      <w:lvlJc w:val="left"/>
      <w:pPr>
        <w:ind w:left="720" w:hanging="360"/>
      </w:pPr>
      <w:rPr>
        <w:b w:val="0"/>
        <w:bCs w:val="0"/>
      </w:rPr>
    </w:lvl>
    <w:lvl w:ilvl="1" w:tplc="EF56675A">
      <w:start w:val="1"/>
      <w:numFmt w:val="lowerLetter"/>
      <w:lvlText w:val="%2."/>
      <w:lvlJc w:val="left"/>
      <w:pPr>
        <w:ind w:left="1440" w:hanging="360"/>
      </w:pPr>
    </w:lvl>
    <w:lvl w:ilvl="2" w:tplc="56D6C1F6">
      <w:start w:val="1"/>
      <w:numFmt w:val="lowerRoman"/>
      <w:lvlText w:val="%3."/>
      <w:lvlJc w:val="right"/>
      <w:pPr>
        <w:ind w:left="2160" w:hanging="180"/>
      </w:pPr>
    </w:lvl>
    <w:lvl w:ilvl="3" w:tplc="A4F8341C">
      <w:start w:val="1"/>
      <w:numFmt w:val="decimal"/>
      <w:lvlText w:val="%4."/>
      <w:lvlJc w:val="left"/>
      <w:pPr>
        <w:ind w:left="2880" w:hanging="360"/>
      </w:pPr>
    </w:lvl>
    <w:lvl w:ilvl="4" w:tplc="7CD21C70">
      <w:start w:val="1"/>
      <w:numFmt w:val="lowerLetter"/>
      <w:lvlText w:val="%5."/>
      <w:lvlJc w:val="left"/>
      <w:pPr>
        <w:ind w:left="3600" w:hanging="360"/>
      </w:pPr>
    </w:lvl>
    <w:lvl w:ilvl="5" w:tplc="43848A04">
      <w:start w:val="1"/>
      <w:numFmt w:val="lowerRoman"/>
      <w:lvlText w:val="%6."/>
      <w:lvlJc w:val="right"/>
      <w:pPr>
        <w:ind w:left="4320" w:hanging="180"/>
      </w:pPr>
    </w:lvl>
    <w:lvl w:ilvl="6" w:tplc="23223380">
      <w:start w:val="1"/>
      <w:numFmt w:val="decimal"/>
      <w:lvlText w:val="%7."/>
      <w:lvlJc w:val="left"/>
      <w:pPr>
        <w:ind w:left="5040" w:hanging="360"/>
      </w:pPr>
    </w:lvl>
    <w:lvl w:ilvl="7" w:tplc="44A4C7F8">
      <w:start w:val="1"/>
      <w:numFmt w:val="lowerLetter"/>
      <w:lvlText w:val="%8."/>
      <w:lvlJc w:val="left"/>
      <w:pPr>
        <w:ind w:left="5760" w:hanging="360"/>
      </w:pPr>
    </w:lvl>
    <w:lvl w:ilvl="8" w:tplc="0CDC8DF6">
      <w:start w:val="1"/>
      <w:numFmt w:val="lowerRoman"/>
      <w:lvlText w:val="%9."/>
      <w:lvlJc w:val="right"/>
      <w:pPr>
        <w:ind w:left="6480" w:hanging="180"/>
      </w:pPr>
    </w:lvl>
  </w:abstractNum>
  <w:abstractNum w:abstractNumId="21">
    <w:nsid w:val="39AF1B83"/>
    <w:multiLevelType w:val="hybridMultilevel"/>
    <w:tmpl w:val="3312A1E6"/>
    <w:lvl w:ilvl="0" w:tplc="31FE4E66">
      <w:start w:val="1"/>
      <w:numFmt w:val="bullet"/>
      <w:lvlText w:val=""/>
      <w:lvlJc w:val="left"/>
      <w:pPr>
        <w:ind w:left="720" w:hanging="360"/>
      </w:pPr>
      <w:rPr>
        <w:rFonts w:ascii="Symbol" w:hAnsi="Symbol" w:cs="Symbol" w:hint="default"/>
      </w:rPr>
    </w:lvl>
    <w:lvl w:ilvl="1" w:tplc="04190019">
      <w:start w:val="1"/>
      <w:numFmt w:val="bullet"/>
      <w:lvlText w:val="o"/>
      <w:lvlJc w:val="left"/>
      <w:pPr>
        <w:ind w:left="1440" w:hanging="360"/>
      </w:pPr>
      <w:rPr>
        <w:rFonts w:ascii="Courier New" w:hAnsi="Courier New" w:cs="Courier New" w:hint="default"/>
      </w:rPr>
    </w:lvl>
    <w:lvl w:ilvl="2" w:tplc="0419001B">
      <w:start w:val="1"/>
      <w:numFmt w:val="bullet"/>
      <w:lvlText w:val=""/>
      <w:lvlJc w:val="left"/>
      <w:pPr>
        <w:ind w:left="2160" w:hanging="360"/>
      </w:pPr>
      <w:rPr>
        <w:rFonts w:ascii="Wingdings" w:hAnsi="Wingdings" w:cs="Wingdings" w:hint="default"/>
      </w:rPr>
    </w:lvl>
    <w:lvl w:ilvl="3" w:tplc="0419000F">
      <w:start w:val="1"/>
      <w:numFmt w:val="bullet"/>
      <w:lvlText w:val=""/>
      <w:lvlJc w:val="left"/>
      <w:pPr>
        <w:ind w:left="2880" w:hanging="360"/>
      </w:pPr>
      <w:rPr>
        <w:rFonts w:ascii="Symbol" w:hAnsi="Symbol" w:cs="Symbol" w:hint="default"/>
      </w:rPr>
    </w:lvl>
    <w:lvl w:ilvl="4" w:tplc="04190019">
      <w:start w:val="1"/>
      <w:numFmt w:val="bullet"/>
      <w:lvlText w:val="o"/>
      <w:lvlJc w:val="left"/>
      <w:pPr>
        <w:ind w:left="3600" w:hanging="360"/>
      </w:pPr>
      <w:rPr>
        <w:rFonts w:ascii="Courier New" w:hAnsi="Courier New" w:cs="Courier New" w:hint="default"/>
      </w:rPr>
    </w:lvl>
    <w:lvl w:ilvl="5" w:tplc="0419001B">
      <w:start w:val="1"/>
      <w:numFmt w:val="bullet"/>
      <w:lvlText w:val=""/>
      <w:lvlJc w:val="left"/>
      <w:pPr>
        <w:ind w:left="4320" w:hanging="360"/>
      </w:pPr>
      <w:rPr>
        <w:rFonts w:ascii="Wingdings" w:hAnsi="Wingdings" w:cs="Wingdings" w:hint="default"/>
      </w:rPr>
    </w:lvl>
    <w:lvl w:ilvl="6" w:tplc="0419000F">
      <w:start w:val="1"/>
      <w:numFmt w:val="bullet"/>
      <w:lvlText w:val=""/>
      <w:lvlJc w:val="left"/>
      <w:pPr>
        <w:ind w:left="5040" w:hanging="360"/>
      </w:pPr>
      <w:rPr>
        <w:rFonts w:ascii="Symbol" w:hAnsi="Symbol" w:cs="Symbol" w:hint="default"/>
      </w:rPr>
    </w:lvl>
    <w:lvl w:ilvl="7" w:tplc="04190019">
      <w:start w:val="1"/>
      <w:numFmt w:val="bullet"/>
      <w:lvlText w:val="o"/>
      <w:lvlJc w:val="left"/>
      <w:pPr>
        <w:ind w:left="5760" w:hanging="360"/>
      </w:pPr>
      <w:rPr>
        <w:rFonts w:ascii="Courier New" w:hAnsi="Courier New" w:cs="Courier New" w:hint="default"/>
      </w:rPr>
    </w:lvl>
    <w:lvl w:ilvl="8" w:tplc="0419001B">
      <w:start w:val="1"/>
      <w:numFmt w:val="bullet"/>
      <w:lvlText w:val=""/>
      <w:lvlJc w:val="left"/>
      <w:pPr>
        <w:ind w:left="6480" w:hanging="360"/>
      </w:pPr>
      <w:rPr>
        <w:rFonts w:ascii="Wingdings" w:hAnsi="Wingdings" w:cs="Wingdings" w:hint="default"/>
      </w:rPr>
    </w:lvl>
  </w:abstractNum>
  <w:abstractNum w:abstractNumId="22">
    <w:nsid w:val="39AF2D7E"/>
    <w:multiLevelType w:val="hybridMultilevel"/>
    <w:tmpl w:val="101A0966"/>
    <w:lvl w:ilvl="0" w:tplc="E8EEA992">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3">
    <w:nsid w:val="3A8C5222"/>
    <w:multiLevelType w:val="hybridMultilevel"/>
    <w:tmpl w:val="569862CC"/>
    <w:lvl w:ilvl="0" w:tplc="824E8018">
      <w:start w:val="1"/>
      <w:numFmt w:val="bullet"/>
      <w:lvlText w:val=""/>
      <w:lvlJc w:val="left"/>
      <w:pPr>
        <w:ind w:left="1080" w:hanging="360"/>
      </w:pPr>
      <w:rPr>
        <w:rFonts w:ascii="Symbol" w:hAnsi="Symbol" w:cs="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24">
    <w:nsid w:val="44C4650C"/>
    <w:multiLevelType w:val="hybridMultilevel"/>
    <w:tmpl w:val="7DBE5908"/>
    <w:lvl w:ilvl="0" w:tplc="E8EEA992">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5">
    <w:nsid w:val="452612E7"/>
    <w:multiLevelType w:val="hybridMultilevel"/>
    <w:tmpl w:val="B784B124"/>
    <w:lvl w:ilvl="0" w:tplc="E8EEA992">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6">
    <w:nsid w:val="46835E23"/>
    <w:multiLevelType w:val="hybridMultilevel"/>
    <w:tmpl w:val="4B36BE30"/>
    <w:name w:val="WW8Num252"/>
    <w:lvl w:ilvl="0" w:tplc="886C0588">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7">
    <w:nsid w:val="48B46A50"/>
    <w:multiLevelType w:val="hybridMultilevel"/>
    <w:tmpl w:val="95904FEC"/>
    <w:lvl w:ilvl="0" w:tplc="0419000F">
      <w:start w:val="1"/>
      <w:numFmt w:val="bullet"/>
      <w:lvlText w:val=""/>
      <w:lvlJc w:val="left"/>
      <w:pPr>
        <w:ind w:left="720" w:hanging="360"/>
      </w:pPr>
      <w:rPr>
        <w:rFonts w:ascii="Symbol" w:hAnsi="Symbol" w:cs="Symbol" w:hint="default"/>
      </w:rPr>
    </w:lvl>
    <w:lvl w:ilvl="1" w:tplc="04190019">
      <w:start w:val="1"/>
      <w:numFmt w:val="bullet"/>
      <w:lvlText w:val="o"/>
      <w:lvlJc w:val="left"/>
      <w:pPr>
        <w:ind w:left="1440" w:hanging="360"/>
      </w:pPr>
      <w:rPr>
        <w:rFonts w:ascii="Courier New" w:hAnsi="Courier New" w:cs="Courier New" w:hint="default"/>
      </w:rPr>
    </w:lvl>
    <w:lvl w:ilvl="2" w:tplc="0419001B">
      <w:start w:val="1"/>
      <w:numFmt w:val="bullet"/>
      <w:lvlText w:val=""/>
      <w:lvlJc w:val="left"/>
      <w:pPr>
        <w:ind w:left="2160" w:hanging="360"/>
      </w:pPr>
      <w:rPr>
        <w:rFonts w:ascii="Wingdings" w:hAnsi="Wingdings" w:cs="Wingdings" w:hint="default"/>
      </w:rPr>
    </w:lvl>
    <w:lvl w:ilvl="3" w:tplc="0419000F">
      <w:start w:val="1"/>
      <w:numFmt w:val="bullet"/>
      <w:lvlText w:val=""/>
      <w:lvlJc w:val="left"/>
      <w:pPr>
        <w:ind w:left="2880" w:hanging="360"/>
      </w:pPr>
      <w:rPr>
        <w:rFonts w:ascii="Symbol" w:hAnsi="Symbol" w:cs="Symbol" w:hint="default"/>
      </w:rPr>
    </w:lvl>
    <w:lvl w:ilvl="4" w:tplc="04190019">
      <w:start w:val="1"/>
      <w:numFmt w:val="bullet"/>
      <w:lvlText w:val="o"/>
      <w:lvlJc w:val="left"/>
      <w:pPr>
        <w:ind w:left="3600" w:hanging="360"/>
      </w:pPr>
      <w:rPr>
        <w:rFonts w:ascii="Courier New" w:hAnsi="Courier New" w:cs="Courier New" w:hint="default"/>
      </w:rPr>
    </w:lvl>
    <w:lvl w:ilvl="5" w:tplc="0419001B">
      <w:start w:val="1"/>
      <w:numFmt w:val="bullet"/>
      <w:lvlText w:val=""/>
      <w:lvlJc w:val="left"/>
      <w:pPr>
        <w:ind w:left="4320" w:hanging="360"/>
      </w:pPr>
      <w:rPr>
        <w:rFonts w:ascii="Wingdings" w:hAnsi="Wingdings" w:cs="Wingdings" w:hint="default"/>
      </w:rPr>
    </w:lvl>
    <w:lvl w:ilvl="6" w:tplc="0419000F">
      <w:start w:val="1"/>
      <w:numFmt w:val="bullet"/>
      <w:lvlText w:val=""/>
      <w:lvlJc w:val="left"/>
      <w:pPr>
        <w:ind w:left="5040" w:hanging="360"/>
      </w:pPr>
      <w:rPr>
        <w:rFonts w:ascii="Symbol" w:hAnsi="Symbol" w:cs="Symbol" w:hint="default"/>
      </w:rPr>
    </w:lvl>
    <w:lvl w:ilvl="7" w:tplc="04190019">
      <w:start w:val="1"/>
      <w:numFmt w:val="bullet"/>
      <w:lvlText w:val="o"/>
      <w:lvlJc w:val="left"/>
      <w:pPr>
        <w:ind w:left="5760" w:hanging="360"/>
      </w:pPr>
      <w:rPr>
        <w:rFonts w:ascii="Courier New" w:hAnsi="Courier New" w:cs="Courier New" w:hint="default"/>
      </w:rPr>
    </w:lvl>
    <w:lvl w:ilvl="8" w:tplc="0419001B">
      <w:start w:val="1"/>
      <w:numFmt w:val="bullet"/>
      <w:lvlText w:val=""/>
      <w:lvlJc w:val="left"/>
      <w:pPr>
        <w:ind w:left="6480" w:hanging="360"/>
      </w:pPr>
      <w:rPr>
        <w:rFonts w:ascii="Wingdings" w:hAnsi="Wingdings" w:cs="Wingdings" w:hint="default"/>
      </w:rPr>
    </w:lvl>
  </w:abstractNum>
  <w:abstractNum w:abstractNumId="28">
    <w:nsid w:val="4A1E2DB6"/>
    <w:multiLevelType w:val="hybridMultilevel"/>
    <w:tmpl w:val="D8D26B48"/>
    <w:lvl w:ilvl="0" w:tplc="E8EEA992">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9">
    <w:nsid w:val="4AB4265B"/>
    <w:multiLevelType w:val="singleLevel"/>
    <w:tmpl w:val="4D1EE6B6"/>
    <w:lvl w:ilvl="0">
      <w:start w:val="1"/>
      <w:numFmt w:val="decimal"/>
      <w:lvlText w:val="%1."/>
      <w:legacy w:legacy="1" w:legacySpace="0" w:legacyIndent="360"/>
      <w:lvlJc w:val="left"/>
      <w:rPr>
        <w:rFonts w:ascii="Times New Roman" w:hAnsi="Times New Roman" w:cs="Times New Roman" w:hint="default"/>
      </w:rPr>
    </w:lvl>
  </w:abstractNum>
  <w:abstractNum w:abstractNumId="30">
    <w:nsid w:val="4BBD4E0B"/>
    <w:multiLevelType w:val="hybridMultilevel"/>
    <w:tmpl w:val="7BEC7812"/>
    <w:lvl w:ilvl="0" w:tplc="738C20B6">
      <w:start w:val="1"/>
      <w:numFmt w:val="bullet"/>
      <w:lvlText w:val=""/>
      <w:lvlJc w:val="left"/>
      <w:pPr>
        <w:ind w:left="720" w:hanging="360"/>
      </w:pPr>
      <w:rPr>
        <w:rFonts w:ascii="Symbol" w:hAnsi="Symbol" w:cs="Symbol" w:hint="default"/>
      </w:rPr>
    </w:lvl>
    <w:lvl w:ilvl="1" w:tplc="5B869E9A">
      <w:start w:val="1"/>
      <w:numFmt w:val="bullet"/>
      <w:lvlText w:val="o"/>
      <w:lvlJc w:val="left"/>
      <w:pPr>
        <w:ind w:left="1440" w:hanging="360"/>
      </w:pPr>
      <w:rPr>
        <w:rFonts w:ascii="Courier New" w:hAnsi="Courier New" w:cs="Courier New" w:hint="default"/>
      </w:rPr>
    </w:lvl>
    <w:lvl w:ilvl="2" w:tplc="1F406252">
      <w:start w:val="1"/>
      <w:numFmt w:val="bullet"/>
      <w:lvlText w:val=""/>
      <w:lvlJc w:val="left"/>
      <w:pPr>
        <w:ind w:left="2160" w:hanging="360"/>
      </w:pPr>
      <w:rPr>
        <w:rFonts w:ascii="Wingdings" w:hAnsi="Wingdings" w:cs="Wingdings" w:hint="default"/>
      </w:rPr>
    </w:lvl>
    <w:lvl w:ilvl="3" w:tplc="594C3EC6">
      <w:start w:val="1"/>
      <w:numFmt w:val="bullet"/>
      <w:lvlText w:val=""/>
      <w:lvlJc w:val="left"/>
      <w:pPr>
        <w:ind w:left="2880" w:hanging="360"/>
      </w:pPr>
      <w:rPr>
        <w:rFonts w:ascii="Symbol" w:hAnsi="Symbol" w:cs="Symbol" w:hint="default"/>
      </w:rPr>
    </w:lvl>
    <w:lvl w:ilvl="4" w:tplc="7BE2097E">
      <w:start w:val="1"/>
      <w:numFmt w:val="bullet"/>
      <w:lvlText w:val="o"/>
      <w:lvlJc w:val="left"/>
      <w:pPr>
        <w:ind w:left="3600" w:hanging="360"/>
      </w:pPr>
      <w:rPr>
        <w:rFonts w:ascii="Courier New" w:hAnsi="Courier New" w:cs="Courier New" w:hint="default"/>
      </w:rPr>
    </w:lvl>
    <w:lvl w:ilvl="5" w:tplc="8EEED326">
      <w:start w:val="1"/>
      <w:numFmt w:val="bullet"/>
      <w:lvlText w:val=""/>
      <w:lvlJc w:val="left"/>
      <w:pPr>
        <w:ind w:left="4320" w:hanging="360"/>
      </w:pPr>
      <w:rPr>
        <w:rFonts w:ascii="Wingdings" w:hAnsi="Wingdings" w:cs="Wingdings" w:hint="default"/>
      </w:rPr>
    </w:lvl>
    <w:lvl w:ilvl="6" w:tplc="EB32613A">
      <w:start w:val="1"/>
      <w:numFmt w:val="bullet"/>
      <w:lvlText w:val=""/>
      <w:lvlJc w:val="left"/>
      <w:pPr>
        <w:ind w:left="5040" w:hanging="360"/>
      </w:pPr>
      <w:rPr>
        <w:rFonts w:ascii="Symbol" w:hAnsi="Symbol" w:cs="Symbol" w:hint="default"/>
      </w:rPr>
    </w:lvl>
    <w:lvl w:ilvl="7" w:tplc="4E78D0E8">
      <w:start w:val="1"/>
      <w:numFmt w:val="bullet"/>
      <w:lvlText w:val="o"/>
      <w:lvlJc w:val="left"/>
      <w:pPr>
        <w:ind w:left="5760" w:hanging="360"/>
      </w:pPr>
      <w:rPr>
        <w:rFonts w:ascii="Courier New" w:hAnsi="Courier New" w:cs="Courier New" w:hint="default"/>
      </w:rPr>
    </w:lvl>
    <w:lvl w:ilvl="8" w:tplc="D1842B28">
      <w:start w:val="1"/>
      <w:numFmt w:val="bullet"/>
      <w:lvlText w:val=""/>
      <w:lvlJc w:val="left"/>
      <w:pPr>
        <w:ind w:left="6480" w:hanging="360"/>
      </w:pPr>
      <w:rPr>
        <w:rFonts w:ascii="Wingdings" w:hAnsi="Wingdings" w:cs="Wingdings" w:hint="default"/>
      </w:rPr>
    </w:lvl>
  </w:abstractNum>
  <w:abstractNum w:abstractNumId="31">
    <w:nsid w:val="53D9646E"/>
    <w:multiLevelType w:val="hybridMultilevel"/>
    <w:tmpl w:val="1E724CE4"/>
    <w:lvl w:ilvl="0" w:tplc="E8EEA992">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2">
    <w:nsid w:val="552E12FF"/>
    <w:multiLevelType w:val="hybridMultilevel"/>
    <w:tmpl w:val="F06E60FE"/>
    <w:lvl w:ilvl="0" w:tplc="824E8018">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3">
    <w:nsid w:val="5C78355C"/>
    <w:multiLevelType w:val="hybridMultilevel"/>
    <w:tmpl w:val="3BD27B4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4">
    <w:nsid w:val="5CA20612"/>
    <w:multiLevelType w:val="singleLevel"/>
    <w:tmpl w:val="07661688"/>
    <w:lvl w:ilvl="0">
      <w:start w:val="1"/>
      <w:numFmt w:val="decimal"/>
      <w:lvlText w:val="%1."/>
      <w:legacy w:legacy="1" w:legacySpace="0" w:legacyIndent="235"/>
      <w:lvlJc w:val="left"/>
      <w:rPr>
        <w:rFonts w:ascii="Times New Roman" w:hAnsi="Times New Roman" w:cs="Times New Roman" w:hint="default"/>
      </w:rPr>
    </w:lvl>
  </w:abstractNum>
  <w:abstractNum w:abstractNumId="35">
    <w:nsid w:val="66064BF8"/>
    <w:multiLevelType w:val="hybridMultilevel"/>
    <w:tmpl w:val="71C2AB0A"/>
    <w:lvl w:ilvl="0" w:tplc="13282F00">
      <w:start w:val="1"/>
      <w:numFmt w:val="bullet"/>
      <w:lvlText w:val=""/>
      <w:lvlJc w:val="left"/>
      <w:pPr>
        <w:ind w:left="720" w:hanging="360"/>
      </w:pPr>
      <w:rPr>
        <w:rFonts w:ascii="Symbol" w:hAnsi="Symbol" w:cs="Symbol" w:hint="default"/>
      </w:rPr>
    </w:lvl>
    <w:lvl w:ilvl="1" w:tplc="70968596">
      <w:start w:val="1"/>
      <w:numFmt w:val="bullet"/>
      <w:lvlText w:val="o"/>
      <w:lvlJc w:val="left"/>
      <w:pPr>
        <w:ind w:left="1440" w:hanging="360"/>
      </w:pPr>
      <w:rPr>
        <w:rFonts w:ascii="Courier New" w:hAnsi="Courier New" w:cs="Courier New" w:hint="default"/>
      </w:rPr>
    </w:lvl>
    <w:lvl w:ilvl="2" w:tplc="393C3766">
      <w:start w:val="1"/>
      <w:numFmt w:val="bullet"/>
      <w:lvlText w:val=""/>
      <w:lvlJc w:val="left"/>
      <w:pPr>
        <w:ind w:left="2160" w:hanging="360"/>
      </w:pPr>
      <w:rPr>
        <w:rFonts w:ascii="Wingdings" w:hAnsi="Wingdings" w:cs="Wingdings" w:hint="default"/>
      </w:rPr>
    </w:lvl>
    <w:lvl w:ilvl="3" w:tplc="D4EC1FA0">
      <w:start w:val="1"/>
      <w:numFmt w:val="bullet"/>
      <w:lvlText w:val=""/>
      <w:lvlJc w:val="left"/>
      <w:pPr>
        <w:ind w:left="2880" w:hanging="360"/>
      </w:pPr>
      <w:rPr>
        <w:rFonts w:ascii="Symbol" w:hAnsi="Symbol" w:cs="Symbol" w:hint="default"/>
      </w:rPr>
    </w:lvl>
    <w:lvl w:ilvl="4" w:tplc="9EEC3B72">
      <w:start w:val="1"/>
      <w:numFmt w:val="bullet"/>
      <w:lvlText w:val="o"/>
      <w:lvlJc w:val="left"/>
      <w:pPr>
        <w:ind w:left="3600" w:hanging="360"/>
      </w:pPr>
      <w:rPr>
        <w:rFonts w:ascii="Courier New" w:hAnsi="Courier New" w:cs="Courier New" w:hint="default"/>
      </w:rPr>
    </w:lvl>
    <w:lvl w:ilvl="5" w:tplc="08C6EC10">
      <w:start w:val="1"/>
      <w:numFmt w:val="bullet"/>
      <w:lvlText w:val=""/>
      <w:lvlJc w:val="left"/>
      <w:pPr>
        <w:ind w:left="4320" w:hanging="360"/>
      </w:pPr>
      <w:rPr>
        <w:rFonts w:ascii="Wingdings" w:hAnsi="Wingdings" w:cs="Wingdings" w:hint="default"/>
      </w:rPr>
    </w:lvl>
    <w:lvl w:ilvl="6" w:tplc="D89204C0">
      <w:start w:val="1"/>
      <w:numFmt w:val="bullet"/>
      <w:lvlText w:val=""/>
      <w:lvlJc w:val="left"/>
      <w:pPr>
        <w:ind w:left="5040" w:hanging="360"/>
      </w:pPr>
      <w:rPr>
        <w:rFonts w:ascii="Symbol" w:hAnsi="Symbol" w:cs="Symbol" w:hint="default"/>
      </w:rPr>
    </w:lvl>
    <w:lvl w:ilvl="7" w:tplc="7B74A4BA">
      <w:start w:val="1"/>
      <w:numFmt w:val="bullet"/>
      <w:lvlText w:val="o"/>
      <w:lvlJc w:val="left"/>
      <w:pPr>
        <w:ind w:left="5760" w:hanging="360"/>
      </w:pPr>
      <w:rPr>
        <w:rFonts w:ascii="Courier New" w:hAnsi="Courier New" w:cs="Courier New" w:hint="default"/>
      </w:rPr>
    </w:lvl>
    <w:lvl w:ilvl="8" w:tplc="EF3C53D6">
      <w:start w:val="1"/>
      <w:numFmt w:val="bullet"/>
      <w:lvlText w:val=""/>
      <w:lvlJc w:val="left"/>
      <w:pPr>
        <w:ind w:left="6480" w:hanging="360"/>
      </w:pPr>
      <w:rPr>
        <w:rFonts w:ascii="Wingdings" w:hAnsi="Wingdings" w:cs="Wingdings" w:hint="default"/>
      </w:rPr>
    </w:lvl>
  </w:abstractNum>
  <w:abstractNum w:abstractNumId="36">
    <w:nsid w:val="6F404CEA"/>
    <w:multiLevelType w:val="hybridMultilevel"/>
    <w:tmpl w:val="F6802380"/>
    <w:lvl w:ilvl="0" w:tplc="824E8018">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7">
    <w:nsid w:val="725D2F2E"/>
    <w:multiLevelType w:val="hybridMultilevel"/>
    <w:tmpl w:val="50346270"/>
    <w:lvl w:ilvl="0" w:tplc="E8EEA992">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8">
    <w:nsid w:val="76F90B8E"/>
    <w:multiLevelType w:val="hybridMultilevel"/>
    <w:tmpl w:val="DF5670F6"/>
    <w:lvl w:ilvl="0" w:tplc="824E8018">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9">
    <w:nsid w:val="77125058"/>
    <w:multiLevelType w:val="singleLevel"/>
    <w:tmpl w:val="219491A8"/>
    <w:lvl w:ilvl="0">
      <w:start w:val="5"/>
      <w:numFmt w:val="decimal"/>
      <w:lvlText w:val="%1."/>
      <w:legacy w:legacy="1" w:legacySpace="0" w:legacyIndent="360"/>
      <w:lvlJc w:val="left"/>
      <w:rPr>
        <w:rFonts w:ascii="Times New Roman" w:hAnsi="Times New Roman" w:cs="Times New Roman" w:hint="default"/>
      </w:rPr>
    </w:lvl>
  </w:abstractNum>
  <w:abstractNum w:abstractNumId="40">
    <w:nsid w:val="7C1F71B9"/>
    <w:multiLevelType w:val="hybridMultilevel"/>
    <w:tmpl w:val="44F25052"/>
    <w:lvl w:ilvl="0" w:tplc="4E2E990E">
      <w:start w:val="1"/>
      <w:numFmt w:val="bullet"/>
      <w:lvlText w:val=""/>
      <w:lvlJc w:val="left"/>
      <w:pPr>
        <w:ind w:left="720" w:hanging="360"/>
      </w:pPr>
      <w:rPr>
        <w:rFonts w:ascii="Symbol" w:hAnsi="Symbol" w:cs="Symbol" w:hint="default"/>
      </w:rPr>
    </w:lvl>
    <w:lvl w:ilvl="1" w:tplc="273EF886">
      <w:start w:val="1"/>
      <w:numFmt w:val="bullet"/>
      <w:lvlText w:val="o"/>
      <w:lvlJc w:val="left"/>
      <w:pPr>
        <w:ind w:left="1440" w:hanging="360"/>
      </w:pPr>
      <w:rPr>
        <w:rFonts w:ascii="Courier New" w:hAnsi="Courier New" w:cs="Courier New" w:hint="default"/>
      </w:rPr>
    </w:lvl>
    <w:lvl w:ilvl="2" w:tplc="EC1A61C6">
      <w:start w:val="1"/>
      <w:numFmt w:val="bullet"/>
      <w:lvlText w:val=""/>
      <w:lvlJc w:val="left"/>
      <w:pPr>
        <w:ind w:left="2160" w:hanging="360"/>
      </w:pPr>
      <w:rPr>
        <w:rFonts w:ascii="Wingdings" w:hAnsi="Wingdings" w:cs="Wingdings" w:hint="default"/>
      </w:rPr>
    </w:lvl>
    <w:lvl w:ilvl="3" w:tplc="49E41506">
      <w:start w:val="1"/>
      <w:numFmt w:val="bullet"/>
      <w:lvlText w:val=""/>
      <w:lvlJc w:val="left"/>
      <w:pPr>
        <w:ind w:left="2880" w:hanging="360"/>
      </w:pPr>
      <w:rPr>
        <w:rFonts w:ascii="Symbol" w:hAnsi="Symbol" w:cs="Symbol" w:hint="default"/>
      </w:rPr>
    </w:lvl>
    <w:lvl w:ilvl="4" w:tplc="CFEE61B2">
      <w:start w:val="1"/>
      <w:numFmt w:val="bullet"/>
      <w:lvlText w:val="o"/>
      <w:lvlJc w:val="left"/>
      <w:pPr>
        <w:ind w:left="3600" w:hanging="360"/>
      </w:pPr>
      <w:rPr>
        <w:rFonts w:ascii="Courier New" w:hAnsi="Courier New" w:cs="Courier New" w:hint="default"/>
      </w:rPr>
    </w:lvl>
    <w:lvl w:ilvl="5" w:tplc="78525688">
      <w:start w:val="1"/>
      <w:numFmt w:val="bullet"/>
      <w:lvlText w:val=""/>
      <w:lvlJc w:val="left"/>
      <w:pPr>
        <w:ind w:left="4320" w:hanging="360"/>
      </w:pPr>
      <w:rPr>
        <w:rFonts w:ascii="Wingdings" w:hAnsi="Wingdings" w:cs="Wingdings" w:hint="default"/>
      </w:rPr>
    </w:lvl>
    <w:lvl w:ilvl="6" w:tplc="25D0F16A">
      <w:start w:val="1"/>
      <w:numFmt w:val="bullet"/>
      <w:lvlText w:val=""/>
      <w:lvlJc w:val="left"/>
      <w:pPr>
        <w:ind w:left="5040" w:hanging="360"/>
      </w:pPr>
      <w:rPr>
        <w:rFonts w:ascii="Symbol" w:hAnsi="Symbol" w:cs="Symbol" w:hint="default"/>
      </w:rPr>
    </w:lvl>
    <w:lvl w:ilvl="7" w:tplc="FEFEFC56">
      <w:start w:val="1"/>
      <w:numFmt w:val="bullet"/>
      <w:lvlText w:val="o"/>
      <w:lvlJc w:val="left"/>
      <w:pPr>
        <w:ind w:left="5760" w:hanging="360"/>
      </w:pPr>
      <w:rPr>
        <w:rFonts w:ascii="Courier New" w:hAnsi="Courier New" w:cs="Courier New" w:hint="default"/>
      </w:rPr>
    </w:lvl>
    <w:lvl w:ilvl="8" w:tplc="170A4F60">
      <w:start w:val="1"/>
      <w:numFmt w:val="bullet"/>
      <w:lvlText w:val=""/>
      <w:lvlJc w:val="left"/>
      <w:pPr>
        <w:ind w:left="6480" w:hanging="360"/>
      </w:pPr>
      <w:rPr>
        <w:rFonts w:ascii="Wingdings" w:hAnsi="Wingdings" w:cs="Wingdings" w:hint="default"/>
      </w:rPr>
    </w:lvl>
  </w:abstractNum>
  <w:abstractNum w:abstractNumId="41">
    <w:nsid w:val="7D835314"/>
    <w:multiLevelType w:val="multilevel"/>
    <w:tmpl w:val="D2EA0D5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2">
    <w:nsid w:val="7F565948"/>
    <w:multiLevelType w:val="hybridMultilevel"/>
    <w:tmpl w:val="BB646A60"/>
    <w:lvl w:ilvl="0" w:tplc="0A12C6E2">
      <w:start w:val="1"/>
      <w:numFmt w:val="bullet"/>
      <w:lvlText w:val=""/>
      <w:lvlJc w:val="left"/>
      <w:pPr>
        <w:ind w:left="720" w:hanging="360"/>
      </w:pPr>
      <w:rPr>
        <w:rFonts w:ascii="Symbol" w:hAnsi="Symbol" w:cs="Symbol" w:hint="default"/>
      </w:rPr>
    </w:lvl>
    <w:lvl w:ilvl="1" w:tplc="634A6C90">
      <w:start w:val="1"/>
      <w:numFmt w:val="bullet"/>
      <w:lvlText w:val="o"/>
      <w:lvlJc w:val="left"/>
      <w:pPr>
        <w:ind w:left="1440" w:hanging="360"/>
      </w:pPr>
      <w:rPr>
        <w:rFonts w:ascii="Courier New" w:hAnsi="Courier New" w:cs="Courier New" w:hint="default"/>
      </w:rPr>
    </w:lvl>
    <w:lvl w:ilvl="2" w:tplc="36D61BD8">
      <w:start w:val="1"/>
      <w:numFmt w:val="bullet"/>
      <w:lvlText w:val=""/>
      <w:lvlJc w:val="left"/>
      <w:pPr>
        <w:ind w:left="2160" w:hanging="360"/>
      </w:pPr>
      <w:rPr>
        <w:rFonts w:ascii="Wingdings" w:hAnsi="Wingdings" w:cs="Wingdings" w:hint="default"/>
      </w:rPr>
    </w:lvl>
    <w:lvl w:ilvl="3" w:tplc="7AE639D6">
      <w:start w:val="1"/>
      <w:numFmt w:val="bullet"/>
      <w:lvlText w:val=""/>
      <w:lvlJc w:val="left"/>
      <w:pPr>
        <w:ind w:left="2880" w:hanging="360"/>
      </w:pPr>
      <w:rPr>
        <w:rFonts w:ascii="Symbol" w:hAnsi="Symbol" w:cs="Symbol" w:hint="default"/>
      </w:rPr>
    </w:lvl>
    <w:lvl w:ilvl="4" w:tplc="3E968E90">
      <w:start w:val="1"/>
      <w:numFmt w:val="bullet"/>
      <w:lvlText w:val="o"/>
      <w:lvlJc w:val="left"/>
      <w:pPr>
        <w:ind w:left="3600" w:hanging="360"/>
      </w:pPr>
      <w:rPr>
        <w:rFonts w:ascii="Courier New" w:hAnsi="Courier New" w:cs="Courier New" w:hint="default"/>
      </w:rPr>
    </w:lvl>
    <w:lvl w:ilvl="5" w:tplc="D41E301E">
      <w:start w:val="1"/>
      <w:numFmt w:val="bullet"/>
      <w:lvlText w:val=""/>
      <w:lvlJc w:val="left"/>
      <w:pPr>
        <w:ind w:left="4320" w:hanging="360"/>
      </w:pPr>
      <w:rPr>
        <w:rFonts w:ascii="Wingdings" w:hAnsi="Wingdings" w:cs="Wingdings" w:hint="default"/>
      </w:rPr>
    </w:lvl>
    <w:lvl w:ilvl="6" w:tplc="63B808EE">
      <w:start w:val="1"/>
      <w:numFmt w:val="bullet"/>
      <w:lvlText w:val=""/>
      <w:lvlJc w:val="left"/>
      <w:pPr>
        <w:ind w:left="5040" w:hanging="360"/>
      </w:pPr>
      <w:rPr>
        <w:rFonts w:ascii="Symbol" w:hAnsi="Symbol" w:cs="Symbol" w:hint="default"/>
      </w:rPr>
    </w:lvl>
    <w:lvl w:ilvl="7" w:tplc="E0000FE0">
      <w:start w:val="1"/>
      <w:numFmt w:val="bullet"/>
      <w:lvlText w:val="o"/>
      <w:lvlJc w:val="left"/>
      <w:pPr>
        <w:ind w:left="5760" w:hanging="360"/>
      </w:pPr>
      <w:rPr>
        <w:rFonts w:ascii="Courier New" w:hAnsi="Courier New" w:cs="Courier New" w:hint="default"/>
      </w:rPr>
    </w:lvl>
    <w:lvl w:ilvl="8" w:tplc="4E9E654E">
      <w:start w:val="1"/>
      <w:numFmt w:val="bullet"/>
      <w:lvlText w:val=""/>
      <w:lvlJc w:val="left"/>
      <w:pPr>
        <w:ind w:left="6480" w:hanging="360"/>
      </w:pPr>
      <w:rPr>
        <w:rFonts w:ascii="Wingdings" w:hAnsi="Wingdings" w:cs="Wingdings" w:hint="default"/>
      </w:rPr>
    </w:lvl>
  </w:abstractNum>
  <w:abstractNum w:abstractNumId="43">
    <w:nsid w:val="7FCA2E39"/>
    <w:multiLevelType w:val="hybridMultilevel"/>
    <w:tmpl w:val="7070FAAC"/>
    <w:lvl w:ilvl="0" w:tplc="824E8018">
      <w:start w:val="1"/>
      <w:numFmt w:val="upperRoman"/>
      <w:lvlText w:val="%1."/>
      <w:lvlJc w:val="left"/>
      <w:pPr>
        <w:ind w:left="1080" w:hanging="720"/>
      </w:pPr>
      <w:rPr>
        <w:rFonts w:hint="default"/>
        <w:b/>
        <w:bCs/>
        <w:color w:val="000000"/>
      </w:rPr>
    </w:lvl>
    <w:lvl w:ilvl="1" w:tplc="04190003">
      <w:start w:val="1"/>
      <w:numFmt w:val="lowerLetter"/>
      <w:lvlText w:val="%2."/>
      <w:lvlJc w:val="left"/>
      <w:pPr>
        <w:ind w:left="1440" w:hanging="360"/>
      </w:pPr>
    </w:lvl>
    <w:lvl w:ilvl="2" w:tplc="04190005">
      <w:start w:val="1"/>
      <w:numFmt w:val="lowerRoman"/>
      <w:lvlText w:val="%3."/>
      <w:lvlJc w:val="right"/>
      <w:pPr>
        <w:ind w:left="2160" w:hanging="180"/>
      </w:pPr>
    </w:lvl>
    <w:lvl w:ilvl="3" w:tplc="04190001">
      <w:start w:val="1"/>
      <w:numFmt w:val="decimal"/>
      <w:lvlText w:val="%4."/>
      <w:lvlJc w:val="left"/>
      <w:pPr>
        <w:ind w:left="2880" w:hanging="360"/>
      </w:pPr>
    </w:lvl>
    <w:lvl w:ilvl="4" w:tplc="04190003">
      <w:start w:val="1"/>
      <w:numFmt w:val="lowerLetter"/>
      <w:lvlText w:val="%5."/>
      <w:lvlJc w:val="left"/>
      <w:pPr>
        <w:ind w:left="3600" w:hanging="360"/>
      </w:pPr>
    </w:lvl>
    <w:lvl w:ilvl="5" w:tplc="04190005">
      <w:start w:val="1"/>
      <w:numFmt w:val="lowerRoman"/>
      <w:lvlText w:val="%6."/>
      <w:lvlJc w:val="right"/>
      <w:pPr>
        <w:ind w:left="4320" w:hanging="180"/>
      </w:pPr>
    </w:lvl>
    <w:lvl w:ilvl="6" w:tplc="04190001">
      <w:start w:val="1"/>
      <w:numFmt w:val="decimal"/>
      <w:lvlText w:val="%7."/>
      <w:lvlJc w:val="left"/>
      <w:pPr>
        <w:ind w:left="5040" w:hanging="360"/>
      </w:pPr>
    </w:lvl>
    <w:lvl w:ilvl="7" w:tplc="04190003">
      <w:start w:val="1"/>
      <w:numFmt w:val="lowerLetter"/>
      <w:lvlText w:val="%8."/>
      <w:lvlJc w:val="left"/>
      <w:pPr>
        <w:ind w:left="5760" w:hanging="360"/>
      </w:pPr>
    </w:lvl>
    <w:lvl w:ilvl="8" w:tplc="04190005">
      <w:start w:val="1"/>
      <w:numFmt w:val="lowerRoman"/>
      <w:lvlText w:val="%9."/>
      <w:lvlJc w:val="right"/>
      <w:pPr>
        <w:ind w:left="6480" w:hanging="180"/>
      </w:pPr>
    </w:lvl>
  </w:abstractNum>
  <w:num w:numId="1">
    <w:abstractNumId w:val="0"/>
  </w:num>
  <w:num w:numId="2">
    <w:abstractNumId w:val="0"/>
  </w:num>
  <w:num w:numId="3">
    <w:abstractNumId w:val="33"/>
  </w:num>
  <w:num w:numId="4">
    <w:abstractNumId w:val="3"/>
  </w:num>
  <w:num w:numId="5">
    <w:abstractNumId w:val="1"/>
  </w:num>
  <w:num w:numId="6">
    <w:abstractNumId w:val="41"/>
  </w:num>
  <w:num w:numId="7">
    <w:abstractNumId w:val="26"/>
  </w:num>
  <w:num w:numId="8">
    <w:abstractNumId w:val="8"/>
    <w:lvlOverride w:ilvl="0">
      <w:startOverride w:val="1"/>
    </w:lvlOverride>
  </w:num>
  <w:num w:numId="9">
    <w:abstractNumId w:val="6"/>
    <w:lvlOverride w:ilvl="0">
      <w:startOverride w:val="6"/>
    </w:lvlOverride>
  </w:num>
  <w:num w:numId="10">
    <w:abstractNumId w:val="34"/>
    <w:lvlOverride w:ilvl="0">
      <w:startOverride w:val="1"/>
    </w:lvlOverride>
  </w:num>
  <w:num w:numId="11">
    <w:abstractNumId w:val="29"/>
    <w:lvlOverride w:ilvl="0">
      <w:startOverride w:val="1"/>
    </w:lvlOverride>
  </w:num>
  <w:num w:numId="12">
    <w:abstractNumId w:val="19"/>
    <w:lvlOverride w:ilvl="0">
      <w:startOverride w:val="1"/>
    </w:lvlOverride>
  </w:num>
  <w:num w:numId="13">
    <w:abstractNumId w:val="39"/>
    <w:lvlOverride w:ilvl="0">
      <w:startOverride w:val="5"/>
    </w:lvlOverride>
  </w:num>
  <w:num w:numId="14">
    <w:abstractNumId w:val="17"/>
    <w:lvlOverride w:ilvl="0">
      <w:startOverride w:val="1"/>
    </w:lvlOverride>
  </w:num>
  <w:num w:numId="15">
    <w:abstractNumId w:val="10"/>
    <w:lvlOverride w:ilvl="0">
      <w:startOverride w:val="1"/>
    </w:lvlOverride>
  </w:num>
  <w:num w:numId="16">
    <w:abstractNumId w:val="25"/>
  </w:num>
  <w:num w:numId="17">
    <w:abstractNumId w:val="12"/>
  </w:num>
  <w:num w:numId="18">
    <w:abstractNumId w:val="27"/>
  </w:num>
  <w:num w:numId="19">
    <w:abstractNumId w:val="30"/>
  </w:num>
  <w:num w:numId="20">
    <w:abstractNumId w:val="38"/>
  </w:num>
  <w:num w:numId="21">
    <w:abstractNumId w:val="40"/>
  </w:num>
  <w:num w:numId="22">
    <w:abstractNumId w:val="11"/>
  </w:num>
  <w:num w:numId="23">
    <w:abstractNumId w:val="21"/>
  </w:num>
  <w:num w:numId="24">
    <w:abstractNumId w:val="28"/>
  </w:num>
  <w:num w:numId="25">
    <w:abstractNumId w:val="9"/>
  </w:num>
  <w:num w:numId="26">
    <w:abstractNumId w:val="24"/>
  </w:num>
  <w:num w:numId="27">
    <w:abstractNumId w:val="2"/>
  </w:num>
  <w:num w:numId="28">
    <w:abstractNumId w:val="32"/>
  </w:num>
  <w:num w:numId="29">
    <w:abstractNumId w:val="7"/>
  </w:num>
  <w:num w:numId="30">
    <w:abstractNumId w:val="22"/>
  </w:num>
  <w:num w:numId="31">
    <w:abstractNumId w:val="36"/>
  </w:num>
  <w:num w:numId="32">
    <w:abstractNumId w:val="31"/>
  </w:num>
  <w:num w:numId="33">
    <w:abstractNumId w:val="4"/>
  </w:num>
  <w:num w:numId="34">
    <w:abstractNumId w:val="42"/>
  </w:num>
  <w:num w:numId="35">
    <w:abstractNumId w:val="18"/>
  </w:num>
  <w:num w:numId="36">
    <w:abstractNumId w:val="15"/>
  </w:num>
  <w:num w:numId="37">
    <w:abstractNumId w:val="37"/>
  </w:num>
  <w:num w:numId="38">
    <w:abstractNumId w:val="35"/>
  </w:num>
  <w:num w:numId="39">
    <w:abstractNumId w:val="23"/>
  </w:num>
  <w:num w:numId="40">
    <w:abstractNumId w:val="13"/>
  </w:num>
  <w:num w:numId="41">
    <w:abstractNumId w:val="43"/>
  </w:num>
  <w:num w:numId="42">
    <w:abstractNumId w:val="16"/>
  </w:num>
  <w:num w:numId="43">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918BA"/>
    <w:rsid w:val="001316F7"/>
    <w:rsid w:val="0023705E"/>
    <w:rsid w:val="00284699"/>
    <w:rsid w:val="00506BF8"/>
    <w:rsid w:val="007A0AB2"/>
    <w:rsid w:val="008918BA"/>
    <w:rsid w:val="008D5874"/>
    <w:rsid w:val="00B71AAD"/>
    <w:rsid w:val="00C674CB"/>
    <w:rsid w:val="00CA50DE"/>
    <w:rsid w:val="00CC7D5B"/>
    <w:rsid w:val="00CD10B3"/>
    <w:rsid w:val="00E07868"/>
    <w:rsid w:val="00EB5F0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8918BA"/>
    <w:rPr>
      <w:rFonts w:ascii="Times New Roman" w:eastAsia="Times New Roman" w:hAnsi="Times New Roman"/>
      <w:sz w:val="28"/>
      <w:szCs w:val="28"/>
    </w:rPr>
  </w:style>
  <w:style w:type="paragraph" w:styleId="Heading1">
    <w:name w:val="heading 1"/>
    <w:basedOn w:val="Normal"/>
    <w:next w:val="Normal"/>
    <w:link w:val="Heading1Char"/>
    <w:autoRedefine/>
    <w:uiPriority w:val="99"/>
    <w:qFormat/>
    <w:rsid w:val="008918BA"/>
    <w:pPr>
      <w:keepNext/>
      <w:pageBreakBefore/>
      <w:widowControl w:val="0"/>
      <w:suppressAutoHyphens/>
      <w:spacing w:after="120" w:line="271" w:lineRule="auto"/>
      <w:jc w:val="center"/>
      <w:outlineLvl w:val="0"/>
    </w:pPr>
    <w:rPr>
      <w:b/>
      <w:bCs/>
      <w:i/>
      <w:iCs/>
      <w:caps/>
      <w:color w:val="000000"/>
      <w:kern w:val="32"/>
    </w:rPr>
  </w:style>
  <w:style w:type="paragraph" w:styleId="Heading2">
    <w:name w:val="heading 2"/>
    <w:aliases w:val="загаловок в тексте"/>
    <w:basedOn w:val="Normal"/>
    <w:next w:val="Normal"/>
    <w:link w:val="Heading2Char"/>
    <w:uiPriority w:val="99"/>
    <w:qFormat/>
    <w:rsid w:val="008918BA"/>
    <w:pPr>
      <w:keepNext/>
      <w:spacing w:before="240" w:after="60"/>
      <w:outlineLvl w:val="1"/>
    </w:pPr>
    <w:rPr>
      <w:rFonts w:ascii="Arial" w:hAnsi="Arial" w:cs="Arial"/>
      <w:b/>
      <w:bCs/>
      <w:i/>
      <w:iCs/>
    </w:rPr>
  </w:style>
  <w:style w:type="paragraph" w:styleId="Heading3">
    <w:name w:val="heading 3"/>
    <w:basedOn w:val="Normal"/>
    <w:next w:val="Normal"/>
    <w:link w:val="Heading3Char"/>
    <w:uiPriority w:val="99"/>
    <w:qFormat/>
    <w:rsid w:val="008918BA"/>
    <w:pPr>
      <w:keepNext/>
      <w:spacing w:line="360" w:lineRule="auto"/>
      <w:ind w:firstLine="709"/>
      <w:jc w:val="center"/>
      <w:outlineLvl w:val="2"/>
    </w:pPr>
    <w:rPr>
      <w:b/>
      <w:bCs/>
    </w:rPr>
  </w:style>
  <w:style w:type="paragraph" w:styleId="Heading4">
    <w:name w:val="heading 4"/>
    <w:basedOn w:val="WW-"/>
    <w:next w:val="BodyText"/>
    <w:link w:val="Heading4Char"/>
    <w:uiPriority w:val="99"/>
    <w:qFormat/>
    <w:rsid w:val="008918BA"/>
    <w:pPr>
      <w:keepNext/>
      <w:widowControl/>
      <w:spacing w:before="240" w:after="60"/>
      <w:ind w:left="2880" w:hanging="360"/>
      <w:outlineLvl w:val="3"/>
    </w:pPr>
    <w:rPr>
      <w:b/>
      <w:bCs/>
      <w:sz w:val="28"/>
      <w:szCs w:val="28"/>
    </w:rPr>
  </w:style>
  <w:style w:type="paragraph" w:styleId="Heading5">
    <w:name w:val="heading 5"/>
    <w:basedOn w:val="Normal"/>
    <w:next w:val="Normal"/>
    <w:link w:val="Heading5Char"/>
    <w:uiPriority w:val="99"/>
    <w:qFormat/>
    <w:rsid w:val="008918BA"/>
    <w:pPr>
      <w:spacing w:before="240" w:after="60"/>
      <w:outlineLvl w:val="4"/>
    </w:pPr>
    <w:rPr>
      <w:b/>
      <w:bCs/>
      <w:i/>
      <w:iCs/>
      <w:sz w:val="26"/>
      <w:szCs w:val="26"/>
    </w:rPr>
  </w:style>
  <w:style w:type="paragraph" w:styleId="Heading6">
    <w:name w:val="heading 6"/>
    <w:basedOn w:val="Normal"/>
    <w:next w:val="Normal"/>
    <w:link w:val="Heading6Char"/>
    <w:uiPriority w:val="99"/>
    <w:qFormat/>
    <w:rsid w:val="008918BA"/>
    <w:pPr>
      <w:spacing w:before="240" w:after="60"/>
      <w:outlineLvl w:val="5"/>
    </w:pPr>
    <w:rPr>
      <w:rFonts w:ascii="Calibri" w:hAnsi="Calibri" w:cs="Calibri"/>
      <w:b/>
      <w:bCs/>
      <w:sz w:val="22"/>
      <w:szCs w:val="22"/>
    </w:rPr>
  </w:style>
  <w:style w:type="paragraph" w:styleId="Heading7">
    <w:name w:val="heading 7"/>
    <w:basedOn w:val="Normal"/>
    <w:next w:val="Normal"/>
    <w:link w:val="Heading7Char"/>
    <w:uiPriority w:val="99"/>
    <w:qFormat/>
    <w:rsid w:val="008918BA"/>
    <w:pPr>
      <w:spacing w:before="240" w:after="60"/>
      <w:outlineLvl w:val="6"/>
    </w:pPr>
    <w:rPr>
      <w:rFonts w:ascii="Calibri" w:hAnsi="Calibri" w:cs="Calibri"/>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918BA"/>
    <w:rPr>
      <w:rFonts w:ascii="Times New Roman" w:hAnsi="Times New Roman" w:cs="Times New Roman"/>
      <w:b/>
      <w:bCs/>
      <w:i/>
      <w:iCs/>
      <w:caps/>
      <w:color w:val="000000"/>
      <w:kern w:val="32"/>
      <w:sz w:val="28"/>
      <w:szCs w:val="28"/>
      <w:lang w:eastAsia="ru-RU"/>
    </w:rPr>
  </w:style>
  <w:style w:type="character" w:customStyle="1" w:styleId="Heading2Char">
    <w:name w:val="Heading 2 Char"/>
    <w:aliases w:val="загаловок в тексте Char"/>
    <w:basedOn w:val="DefaultParagraphFont"/>
    <w:link w:val="Heading2"/>
    <w:uiPriority w:val="99"/>
    <w:locked/>
    <w:rsid w:val="008918BA"/>
    <w:rPr>
      <w:rFonts w:ascii="Arial" w:hAnsi="Arial" w:cs="Arial"/>
      <w:b/>
      <w:bCs/>
      <w:i/>
      <w:iCs/>
      <w:sz w:val="28"/>
      <w:szCs w:val="28"/>
      <w:lang w:eastAsia="ru-RU"/>
    </w:rPr>
  </w:style>
  <w:style w:type="character" w:customStyle="1" w:styleId="Heading3Char">
    <w:name w:val="Heading 3 Char"/>
    <w:basedOn w:val="DefaultParagraphFont"/>
    <w:link w:val="Heading3"/>
    <w:uiPriority w:val="99"/>
    <w:locked/>
    <w:rsid w:val="008918BA"/>
    <w:rPr>
      <w:rFonts w:ascii="Times New Roman" w:hAnsi="Times New Roman" w:cs="Times New Roman"/>
      <w:b/>
      <w:bCs/>
      <w:sz w:val="28"/>
      <w:szCs w:val="28"/>
      <w:lang w:eastAsia="ru-RU"/>
    </w:rPr>
  </w:style>
  <w:style w:type="character" w:customStyle="1" w:styleId="Heading4Char">
    <w:name w:val="Heading 4 Char"/>
    <w:basedOn w:val="DefaultParagraphFont"/>
    <w:link w:val="Heading4"/>
    <w:uiPriority w:val="99"/>
    <w:locked/>
    <w:rsid w:val="008918BA"/>
    <w:rPr>
      <w:rFonts w:ascii="Times New Roman" w:hAnsi="Times New Roman" w:cs="Times New Roman"/>
      <w:b/>
      <w:bCs/>
      <w:color w:val="00000A"/>
      <w:sz w:val="28"/>
      <w:szCs w:val="28"/>
      <w:lang w:eastAsia="zh-CN"/>
    </w:rPr>
  </w:style>
  <w:style w:type="character" w:customStyle="1" w:styleId="Heading5Char">
    <w:name w:val="Heading 5 Char"/>
    <w:basedOn w:val="DefaultParagraphFont"/>
    <w:link w:val="Heading5"/>
    <w:uiPriority w:val="99"/>
    <w:locked/>
    <w:rsid w:val="008918BA"/>
    <w:rPr>
      <w:rFonts w:ascii="Times New Roman" w:hAnsi="Times New Roman" w:cs="Times New Roman"/>
      <w:b/>
      <w:bCs/>
      <w:i/>
      <w:iCs/>
      <w:sz w:val="26"/>
      <w:szCs w:val="26"/>
      <w:lang w:eastAsia="ru-RU"/>
    </w:rPr>
  </w:style>
  <w:style w:type="character" w:customStyle="1" w:styleId="Heading6Char">
    <w:name w:val="Heading 6 Char"/>
    <w:basedOn w:val="DefaultParagraphFont"/>
    <w:link w:val="Heading6"/>
    <w:uiPriority w:val="99"/>
    <w:locked/>
    <w:rsid w:val="008918BA"/>
    <w:rPr>
      <w:rFonts w:ascii="Calibri" w:hAnsi="Calibri" w:cs="Calibri"/>
      <w:b/>
      <w:bCs/>
      <w:lang w:eastAsia="ru-RU"/>
    </w:rPr>
  </w:style>
  <w:style w:type="character" w:customStyle="1" w:styleId="Heading7Char">
    <w:name w:val="Heading 7 Char"/>
    <w:basedOn w:val="DefaultParagraphFont"/>
    <w:link w:val="Heading7"/>
    <w:uiPriority w:val="99"/>
    <w:locked/>
    <w:rsid w:val="008918BA"/>
    <w:rPr>
      <w:rFonts w:ascii="Calibri" w:hAnsi="Calibri" w:cs="Calibri"/>
      <w:sz w:val="24"/>
      <w:szCs w:val="24"/>
      <w:lang w:eastAsia="ru-RU"/>
    </w:rPr>
  </w:style>
  <w:style w:type="character" w:customStyle="1" w:styleId="1">
    <w:name w:val="Заголовок 1 Знак"/>
    <w:basedOn w:val="DefaultParagraphFont"/>
    <w:uiPriority w:val="99"/>
    <w:rsid w:val="008918BA"/>
    <w:rPr>
      <w:rFonts w:ascii="Calibri Light" w:hAnsi="Calibri Light" w:cs="Calibri Light"/>
      <w:color w:val="auto"/>
      <w:sz w:val="32"/>
      <w:szCs w:val="32"/>
      <w:lang w:eastAsia="ru-RU"/>
    </w:rPr>
  </w:style>
  <w:style w:type="paragraph" w:customStyle="1" w:styleId="WW-">
    <w:name w:val="WW-Базовый"/>
    <w:uiPriority w:val="99"/>
    <w:rsid w:val="008918BA"/>
    <w:pPr>
      <w:widowControl w:val="0"/>
      <w:suppressAutoHyphens/>
    </w:pPr>
    <w:rPr>
      <w:rFonts w:ascii="Times New Roman" w:eastAsia="Times New Roman" w:hAnsi="Times New Roman"/>
      <w:color w:val="00000A"/>
      <w:sz w:val="20"/>
      <w:szCs w:val="20"/>
      <w:lang w:eastAsia="zh-CN"/>
    </w:rPr>
  </w:style>
  <w:style w:type="paragraph" w:styleId="BodyText">
    <w:name w:val="Body Text"/>
    <w:basedOn w:val="Normal"/>
    <w:link w:val="BodyTextChar1"/>
    <w:uiPriority w:val="99"/>
    <w:rsid w:val="008918BA"/>
    <w:pPr>
      <w:spacing w:after="120"/>
    </w:pPr>
  </w:style>
  <w:style w:type="character" w:customStyle="1" w:styleId="BodyTextChar">
    <w:name w:val="Body Text Char"/>
    <w:basedOn w:val="10"/>
    <w:link w:val="BodyText"/>
    <w:uiPriority w:val="99"/>
    <w:rsid w:val="008918BA"/>
    <w:rPr>
      <w:color w:val="00000A"/>
      <w:lang w:val="ru-RU"/>
    </w:rPr>
  </w:style>
  <w:style w:type="character" w:customStyle="1" w:styleId="BodyTextChar1">
    <w:name w:val="Body Text Char1"/>
    <w:basedOn w:val="DefaultParagraphFont"/>
    <w:link w:val="BodyText"/>
    <w:uiPriority w:val="99"/>
    <w:locked/>
    <w:rsid w:val="008918BA"/>
    <w:rPr>
      <w:rFonts w:ascii="Times New Roman" w:hAnsi="Times New Roman" w:cs="Times New Roman"/>
      <w:sz w:val="28"/>
      <w:szCs w:val="28"/>
      <w:lang w:eastAsia="ru-RU"/>
    </w:rPr>
  </w:style>
  <w:style w:type="paragraph" w:styleId="BodyTextIndent">
    <w:name w:val="Body Text Indent"/>
    <w:basedOn w:val="Normal"/>
    <w:link w:val="BodyTextIndentChar"/>
    <w:uiPriority w:val="99"/>
    <w:rsid w:val="008918BA"/>
    <w:pPr>
      <w:snapToGrid w:val="0"/>
      <w:ind w:right="-6" w:firstLine="550"/>
      <w:jc w:val="both"/>
    </w:pPr>
    <w:rPr>
      <w:sz w:val="20"/>
      <w:szCs w:val="20"/>
    </w:rPr>
  </w:style>
  <w:style w:type="character" w:customStyle="1" w:styleId="BodyTextIndentChar">
    <w:name w:val="Body Text Indent Char"/>
    <w:basedOn w:val="DefaultParagraphFont"/>
    <w:link w:val="BodyTextIndent"/>
    <w:uiPriority w:val="99"/>
    <w:locked/>
    <w:rsid w:val="008918BA"/>
    <w:rPr>
      <w:rFonts w:ascii="Times New Roman" w:hAnsi="Times New Roman" w:cs="Times New Roman"/>
      <w:sz w:val="20"/>
      <w:szCs w:val="20"/>
      <w:lang w:eastAsia="ru-RU"/>
    </w:rPr>
  </w:style>
  <w:style w:type="paragraph" w:styleId="BodyText2">
    <w:name w:val="Body Text 2"/>
    <w:basedOn w:val="Normal"/>
    <w:link w:val="BodyText2Char"/>
    <w:uiPriority w:val="99"/>
    <w:rsid w:val="008918BA"/>
    <w:pPr>
      <w:spacing w:after="120" w:line="480" w:lineRule="auto"/>
    </w:pPr>
    <w:rPr>
      <w:sz w:val="20"/>
      <w:szCs w:val="20"/>
    </w:rPr>
  </w:style>
  <w:style w:type="character" w:customStyle="1" w:styleId="BodyText2Char">
    <w:name w:val="Body Text 2 Char"/>
    <w:basedOn w:val="DefaultParagraphFont"/>
    <w:link w:val="BodyText2"/>
    <w:uiPriority w:val="99"/>
    <w:locked/>
    <w:rsid w:val="008918BA"/>
    <w:rPr>
      <w:rFonts w:ascii="Times New Roman" w:hAnsi="Times New Roman" w:cs="Times New Roman"/>
      <w:sz w:val="20"/>
      <w:szCs w:val="20"/>
      <w:lang w:eastAsia="ru-RU"/>
    </w:rPr>
  </w:style>
  <w:style w:type="paragraph" w:styleId="BodyTextIndent2">
    <w:name w:val="Body Text Indent 2"/>
    <w:basedOn w:val="Normal"/>
    <w:link w:val="BodyTextIndent2Char"/>
    <w:uiPriority w:val="99"/>
    <w:rsid w:val="008918BA"/>
    <w:pPr>
      <w:spacing w:after="120" w:line="480" w:lineRule="auto"/>
      <w:ind w:left="283"/>
    </w:pPr>
  </w:style>
  <w:style w:type="character" w:customStyle="1" w:styleId="BodyTextIndent2Char">
    <w:name w:val="Body Text Indent 2 Char"/>
    <w:basedOn w:val="DefaultParagraphFont"/>
    <w:link w:val="BodyTextIndent2"/>
    <w:uiPriority w:val="99"/>
    <w:locked/>
    <w:rsid w:val="008918BA"/>
    <w:rPr>
      <w:rFonts w:ascii="Times New Roman" w:hAnsi="Times New Roman" w:cs="Times New Roman"/>
      <w:sz w:val="28"/>
      <w:szCs w:val="28"/>
      <w:lang w:eastAsia="ru-RU"/>
    </w:rPr>
  </w:style>
  <w:style w:type="character" w:customStyle="1" w:styleId="10">
    <w:name w:val="Основной шрифт абзаца1"/>
    <w:uiPriority w:val="99"/>
    <w:rsid w:val="008918BA"/>
  </w:style>
  <w:style w:type="paragraph" w:styleId="BodyText3">
    <w:name w:val="Body Text 3"/>
    <w:basedOn w:val="Normal"/>
    <w:link w:val="BodyText3Char"/>
    <w:uiPriority w:val="99"/>
    <w:rsid w:val="008918BA"/>
    <w:pPr>
      <w:spacing w:after="120"/>
    </w:pPr>
    <w:rPr>
      <w:sz w:val="16"/>
      <w:szCs w:val="16"/>
    </w:rPr>
  </w:style>
  <w:style w:type="character" w:customStyle="1" w:styleId="BodyText3Char">
    <w:name w:val="Body Text 3 Char"/>
    <w:basedOn w:val="DefaultParagraphFont"/>
    <w:link w:val="BodyText3"/>
    <w:uiPriority w:val="99"/>
    <w:locked/>
    <w:rsid w:val="008918BA"/>
    <w:rPr>
      <w:rFonts w:ascii="Times New Roman" w:hAnsi="Times New Roman" w:cs="Times New Roman"/>
      <w:sz w:val="16"/>
      <w:szCs w:val="16"/>
      <w:lang w:eastAsia="ru-RU"/>
    </w:rPr>
  </w:style>
  <w:style w:type="paragraph" w:styleId="BodyTextIndent3">
    <w:name w:val="Body Text Indent 3"/>
    <w:basedOn w:val="Normal"/>
    <w:link w:val="BodyTextIndent3Char"/>
    <w:uiPriority w:val="99"/>
    <w:rsid w:val="008918BA"/>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8918BA"/>
    <w:rPr>
      <w:rFonts w:ascii="Times New Roman" w:hAnsi="Times New Roman" w:cs="Times New Roman"/>
      <w:sz w:val="16"/>
      <w:szCs w:val="16"/>
      <w:lang w:eastAsia="ru-RU"/>
    </w:rPr>
  </w:style>
  <w:style w:type="paragraph" w:styleId="Caption">
    <w:name w:val="caption"/>
    <w:basedOn w:val="Normal"/>
    <w:next w:val="Normal"/>
    <w:uiPriority w:val="99"/>
    <w:qFormat/>
    <w:rsid w:val="008918BA"/>
    <w:pPr>
      <w:jc w:val="center"/>
    </w:pPr>
    <w:rPr>
      <w:b/>
      <w:bCs/>
    </w:rPr>
  </w:style>
  <w:style w:type="table" w:styleId="TableGrid">
    <w:name w:val="Table Grid"/>
    <w:basedOn w:val="TableNormal"/>
    <w:uiPriority w:val="99"/>
    <w:rsid w:val="008918BA"/>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1"/>
    <w:uiPriority w:val="99"/>
    <w:rsid w:val="008918BA"/>
    <w:pPr>
      <w:tabs>
        <w:tab w:val="center" w:pos="4677"/>
        <w:tab w:val="right" w:pos="9355"/>
      </w:tabs>
    </w:pPr>
  </w:style>
  <w:style w:type="character" w:customStyle="1" w:styleId="HeaderChar">
    <w:name w:val="Header Char"/>
    <w:basedOn w:val="10"/>
    <w:link w:val="Header"/>
    <w:uiPriority w:val="99"/>
    <w:rsid w:val="008918BA"/>
  </w:style>
  <w:style w:type="character" w:customStyle="1" w:styleId="HeaderChar1">
    <w:name w:val="Header Char1"/>
    <w:basedOn w:val="DefaultParagraphFont"/>
    <w:link w:val="Header"/>
    <w:uiPriority w:val="99"/>
    <w:locked/>
    <w:rsid w:val="008918BA"/>
    <w:rPr>
      <w:rFonts w:ascii="Times New Roman" w:hAnsi="Times New Roman" w:cs="Times New Roman"/>
      <w:sz w:val="28"/>
      <w:szCs w:val="28"/>
      <w:lang w:eastAsia="ru-RU"/>
    </w:rPr>
  </w:style>
  <w:style w:type="character" w:styleId="PageNumber">
    <w:name w:val="page number"/>
    <w:basedOn w:val="DefaultParagraphFont"/>
    <w:uiPriority w:val="99"/>
    <w:rsid w:val="008918BA"/>
  </w:style>
  <w:style w:type="paragraph" w:customStyle="1" w:styleId="2">
    <w:name w:val="Стиль2"/>
    <w:basedOn w:val="Normal"/>
    <w:autoRedefine/>
    <w:uiPriority w:val="99"/>
    <w:rsid w:val="008918BA"/>
    <w:pPr>
      <w:spacing w:line="360" w:lineRule="auto"/>
      <w:ind w:firstLine="567"/>
      <w:jc w:val="center"/>
    </w:pPr>
    <w:rPr>
      <w:b/>
      <w:bCs/>
    </w:rPr>
  </w:style>
  <w:style w:type="paragraph" w:styleId="Footer">
    <w:name w:val="footer"/>
    <w:basedOn w:val="Normal"/>
    <w:link w:val="FooterChar"/>
    <w:uiPriority w:val="99"/>
    <w:rsid w:val="008918BA"/>
    <w:pPr>
      <w:tabs>
        <w:tab w:val="center" w:pos="4677"/>
        <w:tab w:val="right" w:pos="9355"/>
      </w:tabs>
    </w:pPr>
  </w:style>
  <w:style w:type="character" w:customStyle="1" w:styleId="FooterChar">
    <w:name w:val="Footer Char"/>
    <w:basedOn w:val="DefaultParagraphFont"/>
    <w:link w:val="Footer"/>
    <w:uiPriority w:val="99"/>
    <w:locked/>
    <w:rsid w:val="008918BA"/>
    <w:rPr>
      <w:rFonts w:ascii="Times New Roman" w:hAnsi="Times New Roman" w:cs="Times New Roman"/>
      <w:sz w:val="28"/>
      <w:szCs w:val="28"/>
      <w:lang w:eastAsia="ru-RU"/>
    </w:rPr>
  </w:style>
  <w:style w:type="paragraph" w:styleId="PlainText">
    <w:name w:val="Plain Text"/>
    <w:basedOn w:val="Normal"/>
    <w:link w:val="PlainTextChar"/>
    <w:uiPriority w:val="99"/>
    <w:rsid w:val="008918BA"/>
    <w:rPr>
      <w:rFonts w:ascii="Consolas" w:hAnsi="Consolas" w:cs="Consolas"/>
      <w:sz w:val="21"/>
      <w:szCs w:val="21"/>
      <w:lang w:eastAsia="en-US"/>
    </w:rPr>
  </w:style>
  <w:style w:type="character" w:customStyle="1" w:styleId="PlainTextChar">
    <w:name w:val="Plain Text Char"/>
    <w:basedOn w:val="DefaultParagraphFont"/>
    <w:link w:val="PlainText"/>
    <w:uiPriority w:val="99"/>
    <w:locked/>
    <w:rsid w:val="008918BA"/>
    <w:rPr>
      <w:rFonts w:ascii="Consolas" w:hAnsi="Consolas" w:cs="Consolas"/>
      <w:sz w:val="21"/>
      <w:szCs w:val="21"/>
    </w:rPr>
  </w:style>
  <w:style w:type="paragraph" w:styleId="ListParagraph">
    <w:name w:val="List Paragraph"/>
    <w:basedOn w:val="Normal"/>
    <w:link w:val="ListParagraphChar1"/>
    <w:uiPriority w:val="99"/>
    <w:qFormat/>
    <w:rsid w:val="008918BA"/>
    <w:pPr>
      <w:spacing w:after="200" w:line="276" w:lineRule="auto"/>
      <w:ind w:left="720"/>
    </w:pPr>
    <w:rPr>
      <w:rFonts w:ascii="Calibri" w:eastAsia="Calibri" w:hAnsi="Calibri" w:cs="Calibri"/>
      <w:sz w:val="22"/>
      <w:szCs w:val="22"/>
      <w:lang w:eastAsia="en-US"/>
    </w:rPr>
  </w:style>
  <w:style w:type="character" w:customStyle="1" w:styleId="ListParagraphChar1">
    <w:name w:val="List Paragraph Char1"/>
    <w:basedOn w:val="DefaultParagraphFont"/>
    <w:link w:val="ListParagraph"/>
    <w:uiPriority w:val="99"/>
    <w:locked/>
    <w:rsid w:val="008918BA"/>
    <w:rPr>
      <w:rFonts w:ascii="Calibri" w:eastAsia="Times New Roman" w:hAnsi="Calibri" w:cs="Calibri"/>
    </w:rPr>
  </w:style>
  <w:style w:type="paragraph" w:styleId="NormalWeb">
    <w:name w:val="Normal (Web)"/>
    <w:basedOn w:val="Normal"/>
    <w:uiPriority w:val="99"/>
    <w:rsid w:val="008918BA"/>
    <w:pPr>
      <w:spacing w:before="100" w:beforeAutospacing="1" w:after="100" w:afterAutospacing="1"/>
    </w:pPr>
    <w:rPr>
      <w:sz w:val="24"/>
      <w:szCs w:val="24"/>
    </w:rPr>
  </w:style>
  <w:style w:type="paragraph" w:styleId="BalloonText">
    <w:name w:val="Balloon Text"/>
    <w:basedOn w:val="Normal"/>
    <w:link w:val="BalloonTextChar"/>
    <w:uiPriority w:val="99"/>
    <w:semiHidden/>
    <w:rsid w:val="008918B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918BA"/>
    <w:rPr>
      <w:rFonts w:ascii="Tahoma" w:hAnsi="Tahoma" w:cs="Tahoma"/>
      <w:sz w:val="16"/>
      <w:szCs w:val="16"/>
      <w:lang w:eastAsia="ru-RU"/>
    </w:rPr>
  </w:style>
  <w:style w:type="paragraph" w:styleId="TOCHeading">
    <w:name w:val="TOC Heading"/>
    <w:basedOn w:val="Heading1"/>
    <w:next w:val="Normal"/>
    <w:uiPriority w:val="99"/>
    <w:qFormat/>
    <w:rsid w:val="008918BA"/>
    <w:pPr>
      <w:keepLines/>
      <w:spacing w:before="480" w:line="276" w:lineRule="auto"/>
      <w:outlineLvl w:val="9"/>
    </w:pPr>
    <w:rPr>
      <w:rFonts w:ascii="Cambria" w:hAnsi="Cambria" w:cs="Cambria"/>
      <w:color w:val="365F91"/>
      <w:kern w:val="0"/>
      <w:lang w:eastAsia="en-US"/>
    </w:rPr>
  </w:style>
  <w:style w:type="paragraph" w:styleId="TOC1">
    <w:name w:val="toc 1"/>
    <w:basedOn w:val="Normal"/>
    <w:next w:val="Normal"/>
    <w:autoRedefine/>
    <w:uiPriority w:val="99"/>
    <w:semiHidden/>
    <w:rsid w:val="008918BA"/>
    <w:pPr>
      <w:tabs>
        <w:tab w:val="left" w:pos="660"/>
        <w:tab w:val="right" w:leader="dot" w:pos="9344"/>
      </w:tabs>
      <w:spacing w:after="100" w:line="360" w:lineRule="auto"/>
    </w:pPr>
  </w:style>
  <w:style w:type="paragraph" w:styleId="TOC2">
    <w:name w:val="toc 2"/>
    <w:basedOn w:val="Normal"/>
    <w:next w:val="Normal"/>
    <w:autoRedefine/>
    <w:uiPriority w:val="99"/>
    <w:semiHidden/>
    <w:rsid w:val="008918BA"/>
    <w:pPr>
      <w:spacing w:after="100"/>
      <w:ind w:left="280"/>
    </w:pPr>
  </w:style>
  <w:style w:type="character" w:styleId="Hyperlink">
    <w:name w:val="Hyperlink"/>
    <w:basedOn w:val="DefaultParagraphFont"/>
    <w:uiPriority w:val="99"/>
    <w:rsid w:val="008918BA"/>
    <w:rPr>
      <w:color w:val="0000FF"/>
      <w:u w:val="single"/>
    </w:rPr>
  </w:style>
  <w:style w:type="paragraph" w:styleId="NoSpacing">
    <w:name w:val="No Spacing"/>
    <w:link w:val="NoSpacingChar"/>
    <w:uiPriority w:val="99"/>
    <w:qFormat/>
    <w:rsid w:val="008918BA"/>
    <w:pPr>
      <w:widowControl w:val="0"/>
      <w:suppressAutoHyphens/>
      <w:autoSpaceDE w:val="0"/>
    </w:pPr>
    <w:rPr>
      <w:rFonts w:ascii="Arial" w:hAnsi="Arial" w:cs="Arial"/>
      <w:lang w:eastAsia="ar-SA"/>
    </w:rPr>
  </w:style>
  <w:style w:type="character" w:customStyle="1" w:styleId="NoSpacingChar">
    <w:name w:val="No Spacing Char"/>
    <w:link w:val="NoSpacing"/>
    <w:uiPriority w:val="99"/>
    <w:locked/>
    <w:rsid w:val="008918BA"/>
    <w:rPr>
      <w:rFonts w:ascii="Arial" w:eastAsia="Times New Roman" w:hAnsi="Arial" w:cs="Arial"/>
      <w:sz w:val="22"/>
      <w:szCs w:val="22"/>
      <w:lang w:eastAsia="ar-SA" w:bidi="ar-SA"/>
    </w:rPr>
  </w:style>
  <w:style w:type="paragraph" w:styleId="Title">
    <w:name w:val="Title"/>
    <w:basedOn w:val="Normal"/>
    <w:next w:val="Normal"/>
    <w:link w:val="TitleChar"/>
    <w:uiPriority w:val="99"/>
    <w:qFormat/>
    <w:rsid w:val="008918BA"/>
    <w:pPr>
      <w:pBdr>
        <w:bottom w:val="single" w:sz="8" w:space="4" w:color="4F81BD"/>
      </w:pBdr>
      <w:spacing w:after="300"/>
    </w:pPr>
    <w:rPr>
      <w:rFonts w:ascii="Cambria" w:hAnsi="Cambria" w:cs="Cambria"/>
      <w:color w:val="17365D"/>
      <w:spacing w:val="5"/>
      <w:kern w:val="28"/>
      <w:sz w:val="52"/>
      <w:szCs w:val="52"/>
    </w:rPr>
  </w:style>
  <w:style w:type="character" w:customStyle="1" w:styleId="TitleChar">
    <w:name w:val="Title Char"/>
    <w:basedOn w:val="DefaultParagraphFont"/>
    <w:link w:val="Title"/>
    <w:uiPriority w:val="99"/>
    <w:locked/>
    <w:rsid w:val="008918BA"/>
    <w:rPr>
      <w:rFonts w:ascii="Cambria" w:hAnsi="Cambria" w:cs="Cambria"/>
      <w:color w:val="17365D"/>
      <w:spacing w:val="5"/>
      <w:kern w:val="28"/>
      <w:sz w:val="52"/>
      <w:szCs w:val="52"/>
      <w:lang w:eastAsia="ru-RU"/>
    </w:rPr>
  </w:style>
  <w:style w:type="character" w:styleId="Emphasis">
    <w:name w:val="Emphasis"/>
    <w:basedOn w:val="DefaultParagraphFont"/>
    <w:uiPriority w:val="99"/>
    <w:qFormat/>
    <w:rsid w:val="008918BA"/>
    <w:rPr>
      <w:i/>
      <w:iCs/>
    </w:rPr>
  </w:style>
  <w:style w:type="paragraph" w:customStyle="1" w:styleId="a">
    <w:name w:val="Заголовок"/>
    <w:basedOn w:val="Normal"/>
    <w:next w:val="BodyText"/>
    <w:uiPriority w:val="99"/>
    <w:rsid w:val="008918BA"/>
    <w:pPr>
      <w:keepNext/>
      <w:widowControl w:val="0"/>
      <w:suppressAutoHyphens/>
      <w:spacing w:before="240" w:after="120"/>
    </w:pPr>
    <w:rPr>
      <w:rFonts w:ascii="Arial" w:hAnsi="Arial" w:cs="Arial"/>
      <w:color w:val="00000A"/>
      <w:lang w:eastAsia="zh-CN"/>
    </w:rPr>
  </w:style>
  <w:style w:type="paragraph" w:customStyle="1" w:styleId="a0">
    <w:name w:val="Содержимое таблицы"/>
    <w:basedOn w:val="Normal"/>
    <w:uiPriority w:val="99"/>
    <w:rsid w:val="008918BA"/>
    <w:pPr>
      <w:suppressLineNumbers/>
    </w:pPr>
    <w:rPr>
      <w:rFonts w:ascii="Trebuchet MS" w:hAnsi="Trebuchet MS" w:cs="Trebuchet MS"/>
      <w:sz w:val="26"/>
      <w:szCs w:val="26"/>
      <w:lang w:eastAsia="zh-CN"/>
    </w:rPr>
  </w:style>
  <w:style w:type="character" w:customStyle="1" w:styleId="WW8Num2z0">
    <w:name w:val="WW8Num2z0"/>
    <w:uiPriority w:val="99"/>
    <w:rsid w:val="008918BA"/>
    <w:rPr>
      <w:rFonts w:ascii="Symbol" w:hAnsi="Symbol" w:cs="Symbol"/>
    </w:rPr>
  </w:style>
  <w:style w:type="character" w:customStyle="1" w:styleId="WW8Num2z1">
    <w:name w:val="WW8Num2z1"/>
    <w:uiPriority w:val="99"/>
    <w:rsid w:val="008918BA"/>
    <w:rPr>
      <w:rFonts w:ascii="Courier New" w:hAnsi="Courier New" w:cs="Courier New"/>
    </w:rPr>
  </w:style>
  <w:style w:type="character" w:customStyle="1" w:styleId="WW8Num2z2">
    <w:name w:val="WW8Num2z2"/>
    <w:uiPriority w:val="99"/>
    <w:rsid w:val="008918BA"/>
    <w:rPr>
      <w:rFonts w:ascii="Wingdings" w:hAnsi="Wingdings" w:cs="Wingdings"/>
    </w:rPr>
  </w:style>
  <w:style w:type="character" w:customStyle="1" w:styleId="WW8Num3z0">
    <w:name w:val="WW8Num3z0"/>
    <w:uiPriority w:val="99"/>
    <w:rsid w:val="008918BA"/>
    <w:rPr>
      <w:rFonts w:ascii="Symbol" w:hAnsi="Symbol" w:cs="Symbol"/>
    </w:rPr>
  </w:style>
  <w:style w:type="character" w:customStyle="1" w:styleId="WW8Num3z1">
    <w:name w:val="WW8Num3z1"/>
    <w:uiPriority w:val="99"/>
    <w:rsid w:val="008918BA"/>
    <w:rPr>
      <w:rFonts w:ascii="Courier New" w:hAnsi="Courier New" w:cs="Courier New"/>
    </w:rPr>
  </w:style>
  <w:style w:type="character" w:customStyle="1" w:styleId="WW8Num3z2">
    <w:name w:val="WW8Num3z2"/>
    <w:uiPriority w:val="99"/>
    <w:rsid w:val="008918BA"/>
    <w:rPr>
      <w:rFonts w:ascii="Wingdings" w:hAnsi="Wingdings" w:cs="Wingdings"/>
    </w:rPr>
  </w:style>
  <w:style w:type="character" w:customStyle="1" w:styleId="WW8Num4z0">
    <w:name w:val="WW8Num4z0"/>
    <w:uiPriority w:val="99"/>
    <w:rsid w:val="008918BA"/>
    <w:rPr>
      <w:rFonts w:ascii="Symbol" w:hAnsi="Symbol" w:cs="Symbol"/>
    </w:rPr>
  </w:style>
  <w:style w:type="character" w:customStyle="1" w:styleId="WW8Num5z0">
    <w:name w:val="WW8Num5z0"/>
    <w:uiPriority w:val="99"/>
    <w:rsid w:val="008918BA"/>
    <w:rPr>
      <w:rFonts w:ascii="Symbol" w:hAnsi="Symbol" w:cs="Symbol"/>
    </w:rPr>
  </w:style>
  <w:style w:type="character" w:customStyle="1" w:styleId="WW8Num6z0">
    <w:name w:val="WW8Num6z0"/>
    <w:uiPriority w:val="99"/>
    <w:rsid w:val="008918BA"/>
    <w:rPr>
      <w:rFonts w:ascii="Symbol" w:hAnsi="Symbol" w:cs="Symbol"/>
      <w:sz w:val="28"/>
      <w:szCs w:val="28"/>
    </w:rPr>
  </w:style>
  <w:style w:type="character" w:customStyle="1" w:styleId="WW8Num6z1">
    <w:name w:val="WW8Num6z1"/>
    <w:uiPriority w:val="99"/>
    <w:rsid w:val="008918BA"/>
    <w:rPr>
      <w:rFonts w:ascii="Courier New" w:hAnsi="Courier New" w:cs="Courier New"/>
    </w:rPr>
  </w:style>
  <w:style w:type="character" w:customStyle="1" w:styleId="WW8Num6z2">
    <w:name w:val="WW8Num6z2"/>
    <w:uiPriority w:val="99"/>
    <w:rsid w:val="008918BA"/>
    <w:rPr>
      <w:rFonts w:ascii="Wingdings" w:hAnsi="Wingdings" w:cs="Wingdings"/>
    </w:rPr>
  </w:style>
  <w:style w:type="character" w:customStyle="1" w:styleId="WW8Num7z0">
    <w:name w:val="WW8Num7z0"/>
    <w:uiPriority w:val="99"/>
    <w:rsid w:val="008918BA"/>
    <w:rPr>
      <w:rFonts w:ascii="Symbol" w:hAnsi="Symbol" w:cs="Symbol"/>
    </w:rPr>
  </w:style>
  <w:style w:type="character" w:customStyle="1" w:styleId="WW8Num8z0">
    <w:name w:val="WW8Num8z0"/>
    <w:uiPriority w:val="99"/>
    <w:rsid w:val="008918BA"/>
    <w:rPr>
      <w:rFonts w:ascii="Symbol" w:hAnsi="Symbol" w:cs="Symbol"/>
    </w:rPr>
  </w:style>
  <w:style w:type="character" w:customStyle="1" w:styleId="WW8Num8z1">
    <w:name w:val="WW8Num8z1"/>
    <w:uiPriority w:val="99"/>
    <w:rsid w:val="008918BA"/>
    <w:rPr>
      <w:rFonts w:ascii="Courier New" w:hAnsi="Courier New" w:cs="Courier New"/>
    </w:rPr>
  </w:style>
  <w:style w:type="character" w:customStyle="1" w:styleId="WW8Num8z2">
    <w:name w:val="WW8Num8z2"/>
    <w:uiPriority w:val="99"/>
    <w:rsid w:val="008918BA"/>
    <w:rPr>
      <w:rFonts w:ascii="Wingdings" w:hAnsi="Wingdings" w:cs="Wingdings"/>
    </w:rPr>
  </w:style>
  <w:style w:type="character" w:customStyle="1" w:styleId="WW8Num9z0">
    <w:name w:val="WW8Num9z0"/>
    <w:uiPriority w:val="99"/>
    <w:rsid w:val="008918BA"/>
    <w:rPr>
      <w:rFonts w:ascii="Symbol" w:hAnsi="Symbol" w:cs="Symbol"/>
      <w:sz w:val="28"/>
      <w:szCs w:val="28"/>
    </w:rPr>
  </w:style>
  <w:style w:type="character" w:customStyle="1" w:styleId="WW8Num10z0">
    <w:name w:val="WW8Num10z0"/>
    <w:uiPriority w:val="99"/>
    <w:rsid w:val="008918BA"/>
    <w:rPr>
      <w:rFonts w:ascii="Symbol" w:hAnsi="Symbol" w:cs="Symbol"/>
      <w:sz w:val="28"/>
      <w:szCs w:val="28"/>
    </w:rPr>
  </w:style>
  <w:style w:type="character" w:customStyle="1" w:styleId="WW8Num10z1">
    <w:name w:val="WW8Num10z1"/>
    <w:uiPriority w:val="99"/>
    <w:rsid w:val="008918BA"/>
    <w:rPr>
      <w:rFonts w:ascii="Courier New" w:hAnsi="Courier New" w:cs="Courier New"/>
    </w:rPr>
  </w:style>
  <w:style w:type="character" w:customStyle="1" w:styleId="WW8Num10z2">
    <w:name w:val="WW8Num10z2"/>
    <w:uiPriority w:val="99"/>
    <w:rsid w:val="008918BA"/>
    <w:rPr>
      <w:rFonts w:ascii="Wingdings" w:hAnsi="Wingdings" w:cs="Wingdings"/>
    </w:rPr>
  </w:style>
  <w:style w:type="character" w:customStyle="1" w:styleId="WW8Num11z0">
    <w:name w:val="WW8Num11z0"/>
    <w:uiPriority w:val="99"/>
    <w:rsid w:val="008918BA"/>
    <w:rPr>
      <w:color w:val="auto"/>
    </w:rPr>
  </w:style>
  <w:style w:type="character" w:customStyle="1" w:styleId="WW8Num11z1">
    <w:name w:val="WW8Num11z1"/>
    <w:uiPriority w:val="99"/>
    <w:rsid w:val="008918BA"/>
    <w:rPr>
      <w:rFonts w:ascii="Courier New" w:hAnsi="Courier New" w:cs="Courier New"/>
    </w:rPr>
  </w:style>
  <w:style w:type="character" w:customStyle="1" w:styleId="WW8Num11z2">
    <w:name w:val="WW8Num11z2"/>
    <w:uiPriority w:val="99"/>
    <w:rsid w:val="008918BA"/>
    <w:rPr>
      <w:rFonts w:ascii="Wingdings" w:hAnsi="Wingdings" w:cs="Wingdings"/>
    </w:rPr>
  </w:style>
  <w:style w:type="character" w:customStyle="1" w:styleId="WW8Num12z0">
    <w:name w:val="WW8Num12z0"/>
    <w:uiPriority w:val="99"/>
    <w:rsid w:val="008918BA"/>
    <w:rPr>
      <w:rFonts w:ascii="Symbol" w:hAnsi="Symbol" w:cs="Symbol"/>
    </w:rPr>
  </w:style>
  <w:style w:type="character" w:customStyle="1" w:styleId="WW8Num12z1">
    <w:name w:val="WW8Num12z1"/>
    <w:uiPriority w:val="99"/>
    <w:rsid w:val="008918BA"/>
    <w:rPr>
      <w:rFonts w:ascii="Courier New" w:hAnsi="Courier New" w:cs="Courier New"/>
    </w:rPr>
  </w:style>
  <w:style w:type="character" w:customStyle="1" w:styleId="WW8Num12z2">
    <w:name w:val="WW8Num12z2"/>
    <w:uiPriority w:val="99"/>
    <w:rsid w:val="008918BA"/>
    <w:rPr>
      <w:rFonts w:ascii="Wingdings" w:hAnsi="Wingdings" w:cs="Wingdings"/>
    </w:rPr>
  </w:style>
  <w:style w:type="character" w:customStyle="1" w:styleId="WW8Num13z0">
    <w:name w:val="WW8Num13z0"/>
    <w:uiPriority w:val="99"/>
    <w:rsid w:val="008918BA"/>
  </w:style>
  <w:style w:type="character" w:customStyle="1" w:styleId="WW8Num14z0">
    <w:name w:val="WW8Num14z0"/>
    <w:uiPriority w:val="99"/>
    <w:rsid w:val="008918BA"/>
    <w:rPr>
      <w:rFonts w:ascii="Symbol" w:hAnsi="Symbol" w:cs="Symbol"/>
      <w:sz w:val="28"/>
      <w:szCs w:val="28"/>
    </w:rPr>
  </w:style>
  <w:style w:type="character" w:customStyle="1" w:styleId="WW8Num14z1">
    <w:name w:val="WW8Num14z1"/>
    <w:uiPriority w:val="99"/>
    <w:rsid w:val="008918BA"/>
    <w:rPr>
      <w:rFonts w:ascii="Courier New" w:hAnsi="Courier New" w:cs="Courier New"/>
    </w:rPr>
  </w:style>
  <w:style w:type="character" w:customStyle="1" w:styleId="WW8Num14z2">
    <w:name w:val="WW8Num14z2"/>
    <w:uiPriority w:val="99"/>
    <w:rsid w:val="008918BA"/>
    <w:rPr>
      <w:rFonts w:ascii="Wingdings" w:hAnsi="Wingdings" w:cs="Wingdings"/>
    </w:rPr>
  </w:style>
  <w:style w:type="character" w:customStyle="1" w:styleId="WW8Num15z0">
    <w:name w:val="WW8Num15z0"/>
    <w:uiPriority w:val="99"/>
    <w:rsid w:val="008918BA"/>
    <w:rPr>
      <w:rFonts w:ascii="Symbol" w:hAnsi="Symbol" w:cs="Symbol"/>
    </w:rPr>
  </w:style>
  <w:style w:type="character" w:customStyle="1" w:styleId="WW8Num15z1">
    <w:name w:val="WW8Num15z1"/>
    <w:uiPriority w:val="99"/>
    <w:rsid w:val="008918BA"/>
    <w:rPr>
      <w:rFonts w:ascii="Courier New" w:hAnsi="Courier New" w:cs="Courier New"/>
    </w:rPr>
  </w:style>
  <w:style w:type="character" w:customStyle="1" w:styleId="WW8Num15z2">
    <w:name w:val="WW8Num15z2"/>
    <w:uiPriority w:val="99"/>
    <w:rsid w:val="008918BA"/>
    <w:rPr>
      <w:rFonts w:ascii="Wingdings" w:hAnsi="Wingdings" w:cs="Wingdings"/>
    </w:rPr>
  </w:style>
  <w:style w:type="character" w:customStyle="1" w:styleId="WW8Num16z0">
    <w:name w:val="WW8Num16z0"/>
    <w:uiPriority w:val="99"/>
    <w:rsid w:val="008918BA"/>
  </w:style>
  <w:style w:type="character" w:customStyle="1" w:styleId="WW8Num16z1">
    <w:name w:val="WW8Num16z1"/>
    <w:uiPriority w:val="99"/>
    <w:rsid w:val="008918BA"/>
    <w:rPr>
      <w:rFonts w:ascii="Symbol" w:hAnsi="Symbol" w:cs="Symbol"/>
      <w:u w:val="none"/>
    </w:rPr>
  </w:style>
  <w:style w:type="character" w:customStyle="1" w:styleId="WW8Num16z2">
    <w:name w:val="WW8Num16z2"/>
    <w:uiPriority w:val="99"/>
    <w:rsid w:val="008918BA"/>
  </w:style>
  <w:style w:type="character" w:customStyle="1" w:styleId="WW8Num17z0">
    <w:name w:val="WW8Num17z0"/>
    <w:uiPriority w:val="99"/>
    <w:rsid w:val="008918BA"/>
    <w:rPr>
      <w:rFonts w:ascii="Symbol" w:hAnsi="Symbol" w:cs="Symbol"/>
    </w:rPr>
  </w:style>
  <w:style w:type="character" w:customStyle="1" w:styleId="WW8Num17z1">
    <w:name w:val="WW8Num17z1"/>
    <w:uiPriority w:val="99"/>
    <w:rsid w:val="008918BA"/>
    <w:rPr>
      <w:rFonts w:ascii="Courier New" w:hAnsi="Courier New" w:cs="Courier New"/>
    </w:rPr>
  </w:style>
  <w:style w:type="character" w:customStyle="1" w:styleId="WW8Num17z2">
    <w:name w:val="WW8Num17z2"/>
    <w:uiPriority w:val="99"/>
    <w:rsid w:val="008918BA"/>
    <w:rPr>
      <w:rFonts w:ascii="Wingdings" w:hAnsi="Wingdings" w:cs="Wingdings"/>
    </w:rPr>
  </w:style>
  <w:style w:type="character" w:customStyle="1" w:styleId="WW8Num18z0">
    <w:name w:val="WW8Num18z0"/>
    <w:uiPriority w:val="99"/>
    <w:rsid w:val="008918BA"/>
    <w:rPr>
      <w:rFonts w:ascii="Symbol" w:hAnsi="Symbol" w:cs="Symbol"/>
    </w:rPr>
  </w:style>
  <w:style w:type="character" w:customStyle="1" w:styleId="WW8Num18z1">
    <w:name w:val="WW8Num18z1"/>
    <w:uiPriority w:val="99"/>
    <w:rsid w:val="008918BA"/>
    <w:rPr>
      <w:rFonts w:ascii="Courier New" w:hAnsi="Courier New" w:cs="Courier New"/>
    </w:rPr>
  </w:style>
  <w:style w:type="character" w:customStyle="1" w:styleId="WW8Num18z2">
    <w:name w:val="WW8Num18z2"/>
    <w:uiPriority w:val="99"/>
    <w:rsid w:val="008918BA"/>
    <w:rPr>
      <w:rFonts w:ascii="Wingdings" w:hAnsi="Wingdings" w:cs="Wingdings"/>
    </w:rPr>
  </w:style>
  <w:style w:type="character" w:customStyle="1" w:styleId="WW8Num19z0">
    <w:name w:val="WW8Num19z0"/>
    <w:uiPriority w:val="99"/>
    <w:rsid w:val="008918BA"/>
    <w:rPr>
      <w:rFonts w:ascii="Symbol" w:hAnsi="Symbol" w:cs="Symbol"/>
    </w:rPr>
  </w:style>
  <w:style w:type="character" w:customStyle="1" w:styleId="WW8Num19z1">
    <w:name w:val="WW8Num19z1"/>
    <w:uiPriority w:val="99"/>
    <w:rsid w:val="008918BA"/>
    <w:rPr>
      <w:rFonts w:ascii="Courier New" w:hAnsi="Courier New" w:cs="Courier New"/>
    </w:rPr>
  </w:style>
  <w:style w:type="character" w:customStyle="1" w:styleId="WW8Num19z2">
    <w:name w:val="WW8Num19z2"/>
    <w:uiPriority w:val="99"/>
    <w:rsid w:val="008918BA"/>
    <w:rPr>
      <w:rFonts w:ascii="Wingdings" w:hAnsi="Wingdings" w:cs="Wingdings"/>
    </w:rPr>
  </w:style>
  <w:style w:type="character" w:customStyle="1" w:styleId="WW8Num22z0">
    <w:name w:val="WW8Num22z0"/>
    <w:uiPriority w:val="99"/>
    <w:rsid w:val="008918BA"/>
    <w:rPr>
      <w:rFonts w:ascii="Symbol" w:hAnsi="Symbol" w:cs="Symbol"/>
    </w:rPr>
  </w:style>
  <w:style w:type="character" w:customStyle="1" w:styleId="WW8Num22z1">
    <w:name w:val="WW8Num22z1"/>
    <w:uiPriority w:val="99"/>
    <w:rsid w:val="008918BA"/>
    <w:rPr>
      <w:rFonts w:ascii="Courier New" w:hAnsi="Courier New" w:cs="Courier New"/>
    </w:rPr>
  </w:style>
  <w:style w:type="character" w:customStyle="1" w:styleId="WW8Num22z2">
    <w:name w:val="WW8Num22z2"/>
    <w:uiPriority w:val="99"/>
    <w:rsid w:val="008918BA"/>
    <w:rPr>
      <w:rFonts w:ascii="Wingdings" w:hAnsi="Wingdings" w:cs="Wingdings"/>
    </w:rPr>
  </w:style>
  <w:style w:type="character" w:customStyle="1" w:styleId="WW8Num23z0">
    <w:name w:val="WW8Num23z0"/>
    <w:uiPriority w:val="99"/>
    <w:rsid w:val="008918BA"/>
    <w:rPr>
      <w:u w:val="none"/>
    </w:rPr>
  </w:style>
  <w:style w:type="character" w:customStyle="1" w:styleId="WW8Num23z1">
    <w:name w:val="WW8Num23z1"/>
    <w:uiPriority w:val="99"/>
    <w:rsid w:val="008918BA"/>
    <w:rPr>
      <w:rFonts w:ascii="Symbol" w:hAnsi="Symbol" w:cs="Symbol"/>
      <w:u w:val="none"/>
    </w:rPr>
  </w:style>
  <w:style w:type="character" w:customStyle="1" w:styleId="WW8Num23z2">
    <w:name w:val="WW8Num23z2"/>
    <w:uiPriority w:val="99"/>
    <w:rsid w:val="008918BA"/>
  </w:style>
  <w:style w:type="character" w:customStyle="1" w:styleId="WW8Num24z0">
    <w:name w:val="WW8Num24z0"/>
    <w:uiPriority w:val="99"/>
    <w:rsid w:val="008918BA"/>
    <w:rPr>
      <w:rFonts w:ascii="Symbol" w:hAnsi="Symbol" w:cs="Symbol"/>
      <w:sz w:val="28"/>
      <w:szCs w:val="28"/>
    </w:rPr>
  </w:style>
  <w:style w:type="character" w:customStyle="1" w:styleId="WW8Num25z0">
    <w:name w:val="WW8Num25z0"/>
    <w:uiPriority w:val="99"/>
    <w:rsid w:val="008918BA"/>
    <w:rPr>
      <w:rFonts w:ascii="Symbol" w:hAnsi="Symbol" w:cs="Symbol"/>
    </w:rPr>
  </w:style>
  <w:style w:type="character" w:customStyle="1" w:styleId="WW8Num26z0">
    <w:name w:val="WW8Num26z0"/>
    <w:uiPriority w:val="99"/>
    <w:rsid w:val="008918BA"/>
    <w:rPr>
      <w:rFonts w:ascii="Symbol" w:hAnsi="Symbol" w:cs="Symbol"/>
    </w:rPr>
  </w:style>
  <w:style w:type="character" w:customStyle="1" w:styleId="WW8Num26z1">
    <w:name w:val="WW8Num26z1"/>
    <w:uiPriority w:val="99"/>
    <w:rsid w:val="008918BA"/>
    <w:rPr>
      <w:rFonts w:ascii="Courier New" w:hAnsi="Courier New" w:cs="Courier New"/>
    </w:rPr>
  </w:style>
  <w:style w:type="character" w:customStyle="1" w:styleId="WW8Num26z2">
    <w:name w:val="WW8Num26z2"/>
    <w:uiPriority w:val="99"/>
    <w:rsid w:val="008918BA"/>
    <w:rPr>
      <w:rFonts w:ascii="Wingdings" w:hAnsi="Wingdings" w:cs="Wingdings"/>
    </w:rPr>
  </w:style>
  <w:style w:type="character" w:customStyle="1" w:styleId="WW8Num27z0">
    <w:name w:val="WW8Num27z0"/>
    <w:uiPriority w:val="99"/>
    <w:rsid w:val="008918BA"/>
    <w:rPr>
      <w:rFonts w:ascii="Symbol" w:hAnsi="Symbol" w:cs="Symbol"/>
    </w:rPr>
  </w:style>
  <w:style w:type="character" w:customStyle="1" w:styleId="WW8Num27z1">
    <w:name w:val="WW8Num27z1"/>
    <w:uiPriority w:val="99"/>
    <w:rsid w:val="008918BA"/>
    <w:rPr>
      <w:rFonts w:ascii="Courier New" w:hAnsi="Courier New" w:cs="Courier New"/>
    </w:rPr>
  </w:style>
  <w:style w:type="character" w:customStyle="1" w:styleId="WW8Num27z2">
    <w:name w:val="WW8Num27z2"/>
    <w:uiPriority w:val="99"/>
    <w:rsid w:val="008918BA"/>
    <w:rPr>
      <w:rFonts w:ascii="Wingdings" w:hAnsi="Wingdings" w:cs="Wingdings"/>
    </w:rPr>
  </w:style>
  <w:style w:type="character" w:customStyle="1" w:styleId="WW8Num28z0">
    <w:name w:val="WW8Num28z0"/>
    <w:uiPriority w:val="99"/>
    <w:rsid w:val="008918BA"/>
    <w:rPr>
      <w:rFonts w:ascii="Symbol" w:hAnsi="Symbol" w:cs="Symbol"/>
    </w:rPr>
  </w:style>
  <w:style w:type="character" w:customStyle="1" w:styleId="WW8Num28z1">
    <w:name w:val="WW8Num28z1"/>
    <w:uiPriority w:val="99"/>
    <w:rsid w:val="008918BA"/>
    <w:rPr>
      <w:rFonts w:ascii="Courier New" w:hAnsi="Courier New" w:cs="Courier New"/>
    </w:rPr>
  </w:style>
  <w:style w:type="character" w:customStyle="1" w:styleId="WW8Num28z2">
    <w:name w:val="WW8Num28z2"/>
    <w:uiPriority w:val="99"/>
    <w:rsid w:val="008918BA"/>
    <w:rPr>
      <w:rFonts w:ascii="Wingdings" w:hAnsi="Wingdings" w:cs="Wingdings"/>
    </w:rPr>
  </w:style>
  <w:style w:type="character" w:customStyle="1" w:styleId="WW8Num29z0">
    <w:name w:val="WW8Num29z0"/>
    <w:uiPriority w:val="99"/>
    <w:rsid w:val="008918BA"/>
  </w:style>
  <w:style w:type="character" w:customStyle="1" w:styleId="WW8Num29z1">
    <w:name w:val="WW8Num29z1"/>
    <w:uiPriority w:val="99"/>
    <w:rsid w:val="008918BA"/>
    <w:rPr>
      <w:rFonts w:ascii="Courier New" w:hAnsi="Courier New" w:cs="Courier New"/>
    </w:rPr>
  </w:style>
  <w:style w:type="character" w:customStyle="1" w:styleId="WW8Num29z2">
    <w:name w:val="WW8Num29z2"/>
    <w:uiPriority w:val="99"/>
    <w:rsid w:val="008918BA"/>
    <w:rPr>
      <w:rFonts w:ascii="Wingdings" w:hAnsi="Wingdings" w:cs="Wingdings"/>
    </w:rPr>
  </w:style>
  <w:style w:type="character" w:customStyle="1" w:styleId="WW8Num4z1">
    <w:name w:val="WW8Num4z1"/>
    <w:uiPriority w:val="99"/>
    <w:rsid w:val="008918BA"/>
    <w:rPr>
      <w:rFonts w:ascii="Courier New" w:hAnsi="Courier New" w:cs="Courier New"/>
    </w:rPr>
  </w:style>
  <w:style w:type="character" w:customStyle="1" w:styleId="WW8Num4z2">
    <w:name w:val="WW8Num4z2"/>
    <w:uiPriority w:val="99"/>
    <w:rsid w:val="008918BA"/>
    <w:rPr>
      <w:rFonts w:ascii="Wingdings" w:hAnsi="Wingdings" w:cs="Wingdings"/>
    </w:rPr>
  </w:style>
  <w:style w:type="character" w:customStyle="1" w:styleId="WW8Num5z1">
    <w:name w:val="WW8Num5z1"/>
    <w:uiPriority w:val="99"/>
    <w:rsid w:val="008918BA"/>
    <w:rPr>
      <w:rFonts w:ascii="Courier New" w:hAnsi="Courier New" w:cs="Courier New"/>
    </w:rPr>
  </w:style>
  <w:style w:type="character" w:customStyle="1" w:styleId="WW8Num5z2">
    <w:name w:val="WW8Num5z2"/>
    <w:uiPriority w:val="99"/>
    <w:rsid w:val="008918BA"/>
    <w:rPr>
      <w:rFonts w:ascii="Wingdings" w:hAnsi="Wingdings" w:cs="Wingdings"/>
    </w:rPr>
  </w:style>
  <w:style w:type="character" w:customStyle="1" w:styleId="WW8Num7z1">
    <w:name w:val="WW8Num7z1"/>
    <w:uiPriority w:val="99"/>
    <w:rsid w:val="008918BA"/>
    <w:rPr>
      <w:rFonts w:ascii="Courier New" w:hAnsi="Courier New" w:cs="Courier New"/>
    </w:rPr>
  </w:style>
  <w:style w:type="character" w:customStyle="1" w:styleId="WW8Num7z2">
    <w:name w:val="WW8Num7z2"/>
    <w:uiPriority w:val="99"/>
    <w:rsid w:val="008918BA"/>
    <w:rPr>
      <w:rFonts w:ascii="Wingdings" w:hAnsi="Wingdings" w:cs="Wingdings"/>
    </w:rPr>
  </w:style>
  <w:style w:type="character" w:customStyle="1" w:styleId="WW8Num9z1">
    <w:name w:val="WW8Num9z1"/>
    <w:uiPriority w:val="99"/>
    <w:rsid w:val="008918BA"/>
    <w:rPr>
      <w:rFonts w:ascii="Courier New" w:hAnsi="Courier New" w:cs="Courier New"/>
    </w:rPr>
  </w:style>
  <w:style w:type="character" w:customStyle="1" w:styleId="WW8Num9z2">
    <w:name w:val="WW8Num9z2"/>
    <w:uiPriority w:val="99"/>
    <w:rsid w:val="008918BA"/>
    <w:rPr>
      <w:rFonts w:ascii="Wingdings" w:hAnsi="Wingdings" w:cs="Wingdings"/>
    </w:rPr>
  </w:style>
  <w:style w:type="character" w:customStyle="1" w:styleId="WW8Num20z0">
    <w:name w:val="WW8Num20z0"/>
    <w:uiPriority w:val="99"/>
    <w:rsid w:val="008918BA"/>
    <w:rPr>
      <w:rFonts w:ascii="Symbol" w:hAnsi="Symbol" w:cs="Symbol"/>
    </w:rPr>
  </w:style>
  <w:style w:type="character" w:customStyle="1" w:styleId="WW8Num20z1">
    <w:name w:val="WW8Num20z1"/>
    <w:uiPriority w:val="99"/>
    <w:rsid w:val="008918BA"/>
    <w:rPr>
      <w:rFonts w:ascii="Courier New" w:hAnsi="Courier New" w:cs="Courier New"/>
    </w:rPr>
  </w:style>
  <w:style w:type="character" w:customStyle="1" w:styleId="WW8Num20z2">
    <w:name w:val="WW8Num20z2"/>
    <w:uiPriority w:val="99"/>
    <w:rsid w:val="008918BA"/>
    <w:rPr>
      <w:rFonts w:ascii="Wingdings" w:hAnsi="Wingdings" w:cs="Wingdings"/>
    </w:rPr>
  </w:style>
  <w:style w:type="character" w:customStyle="1" w:styleId="WW8Num24z1">
    <w:name w:val="WW8Num24z1"/>
    <w:uiPriority w:val="99"/>
    <w:rsid w:val="008918BA"/>
    <w:rPr>
      <w:rFonts w:ascii="Courier New" w:hAnsi="Courier New" w:cs="Courier New"/>
    </w:rPr>
  </w:style>
  <w:style w:type="character" w:customStyle="1" w:styleId="WW8Num24z2">
    <w:name w:val="WW8Num24z2"/>
    <w:uiPriority w:val="99"/>
    <w:rsid w:val="008918BA"/>
    <w:rPr>
      <w:rFonts w:ascii="Wingdings" w:hAnsi="Wingdings" w:cs="Wingdings"/>
    </w:rPr>
  </w:style>
  <w:style w:type="character" w:customStyle="1" w:styleId="WW8Num25z1">
    <w:name w:val="WW8Num25z1"/>
    <w:uiPriority w:val="99"/>
    <w:rsid w:val="008918BA"/>
    <w:rPr>
      <w:rFonts w:ascii="Courier New" w:hAnsi="Courier New" w:cs="Courier New"/>
    </w:rPr>
  </w:style>
  <w:style w:type="character" w:customStyle="1" w:styleId="WW8Num25z2">
    <w:name w:val="WW8Num25z2"/>
    <w:uiPriority w:val="99"/>
    <w:rsid w:val="008918BA"/>
    <w:rPr>
      <w:rFonts w:ascii="Wingdings" w:hAnsi="Wingdings" w:cs="Wingdings"/>
    </w:rPr>
  </w:style>
  <w:style w:type="character" w:customStyle="1" w:styleId="WW8Num32z0">
    <w:name w:val="WW8Num32z0"/>
    <w:uiPriority w:val="99"/>
    <w:rsid w:val="008918BA"/>
    <w:rPr>
      <w:rFonts w:ascii="Symbol" w:hAnsi="Symbol" w:cs="Symbol"/>
    </w:rPr>
  </w:style>
  <w:style w:type="character" w:customStyle="1" w:styleId="WW8Num32z1">
    <w:name w:val="WW8Num32z1"/>
    <w:uiPriority w:val="99"/>
    <w:rsid w:val="008918BA"/>
    <w:rPr>
      <w:rFonts w:ascii="Courier New" w:hAnsi="Courier New" w:cs="Courier New"/>
    </w:rPr>
  </w:style>
  <w:style w:type="character" w:customStyle="1" w:styleId="WW8Num32z2">
    <w:name w:val="WW8Num32z2"/>
    <w:uiPriority w:val="99"/>
    <w:rsid w:val="008918BA"/>
    <w:rPr>
      <w:rFonts w:ascii="Wingdings" w:hAnsi="Wingdings" w:cs="Wingdings"/>
    </w:rPr>
  </w:style>
  <w:style w:type="character" w:customStyle="1" w:styleId="WW8Num33z0">
    <w:name w:val="WW8Num33z0"/>
    <w:uiPriority w:val="99"/>
    <w:rsid w:val="008918BA"/>
    <w:rPr>
      <w:rFonts w:ascii="Symbol" w:hAnsi="Symbol" w:cs="Symbol"/>
    </w:rPr>
  </w:style>
  <w:style w:type="character" w:customStyle="1" w:styleId="WW8Num33z1">
    <w:name w:val="WW8Num33z1"/>
    <w:uiPriority w:val="99"/>
    <w:rsid w:val="008918BA"/>
    <w:rPr>
      <w:rFonts w:ascii="Courier New" w:hAnsi="Courier New" w:cs="Courier New"/>
    </w:rPr>
  </w:style>
  <w:style w:type="character" w:customStyle="1" w:styleId="WW8Num33z2">
    <w:name w:val="WW8Num33z2"/>
    <w:uiPriority w:val="99"/>
    <w:rsid w:val="008918BA"/>
    <w:rPr>
      <w:rFonts w:ascii="Wingdings" w:hAnsi="Wingdings" w:cs="Wingdings"/>
    </w:rPr>
  </w:style>
  <w:style w:type="character" w:customStyle="1" w:styleId="WW8Num34z0">
    <w:name w:val="WW8Num34z0"/>
    <w:uiPriority w:val="99"/>
    <w:rsid w:val="008918BA"/>
    <w:rPr>
      <w:rFonts w:ascii="Symbol" w:hAnsi="Symbol" w:cs="Symbol"/>
    </w:rPr>
  </w:style>
  <w:style w:type="character" w:customStyle="1" w:styleId="WW8Num34z1">
    <w:name w:val="WW8Num34z1"/>
    <w:uiPriority w:val="99"/>
    <w:rsid w:val="008918BA"/>
    <w:rPr>
      <w:rFonts w:ascii="Courier New" w:hAnsi="Courier New" w:cs="Courier New"/>
    </w:rPr>
  </w:style>
  <w:style w:type="character" w:customStyle="1" w:styleId="WW8Num34z2">
    <w:name w:val="WW8Num34z2"/>
    <w:uiPriority w:val="99"/>
    <w:rsid w:val="008918BA"/>
    <w:rPr>
      <w:rFonts w:ascii="Wingdings" w:hAnsi="Wingdings" w:cs="Wingdings"/>
    </w:rPr>
  </w:style>
  <w:style w:type="character" w:customStyle="1" w:styleId="WW8Num35z0">
    <w:name w:val="WW8Num35z0"/>
    <w:uiPriority w:val="99"/>
    <w:rsid w:val="008918BA"/>
    <w:rPr>
      <w:rFonts w:ascii="Symbol" w:hAnsi="Symbol" w:cs="Symbol"/>
    </w:rPr>
  </w:style>
  <w:style w:type="character" w:customStyle="1" w:styleId="WW8Num35z1">
    <w:name w:val="WW8Num35z1"/>
    <w:uiPriority w:val="99"/>
    <w:rsid w:val="008918BA"/>
    <w:rPr>
      <w:rFonts w:ascii="Courier New" w:hAnsi="Courier New" w:cs="Courier New"/>
    </w:rPr>
  </w:style>
  <w:style w:type="character" w:customStyle="1" w:styleId="WW8Num35z2">
    <w:name w:val="WW8Num35z2"/>
    <w:uiPriority w:val="99"/>
    <w:rsid w:val="008918BA"/>
    <w:rPr>
      <w:rFonts w:ascii="Wingdings" w:hAnsi="Wingdings" w:cs="Wingdings"/>
    </w:rPr>
  </w:style>
  <w:style w:type="character" w:customStyle="1" w:styleId="WW8Num36z0">
    <w:name w:val="WW8Num36z0"/>
    <w:uiPriority w:val="99"/>
    <w:rsid w:val="008918BA"/>
    <w:rPr>
      <w:rFonts w:ascii="Symbol" w:hAnsi="Symbol" w:cs="Symbol"/>
    </w:rPr>
  </w:style>
  <w:style w:type="character" w:customStyle="1" w:styleId="WW8Num36z1">
    <w:name w:val="WW8Num36z1"/>
    <w:uiPriority w:val="99"/>
    <w:rsid w:val="008918BA"/>
    <w:rPr>
      <w:rFonts w:ascii="Courier New" w:hAnsi="Courier New" w:cs="Courier New"/>
    </w:rPr>
  </w:style>
  <w:style w:type="character" w:customStyle="1" w:styleId="WW8Num36z2">
    <w:name w:val="WW8Num36z2"/>
    <w:uiPriority w:val="99"/>
    <w:rsid w:val="008918BA"/>
    <w:rPr>
      <w:rFonts w:ascii="Wingdings" w:hAnsi="Wingdings" w:cs="Wingdings"/>
    </w:rPr>
  </w:style>
  <w:style w:type="character" w:customStyle="1" w:styleId="WW8Num37z0">
    <w:name w:val="WW8Num37z0"/>
    <w:uiPriority w:val="99"/>
    <w:rsid w:val="008918BA"/>
    <w:rPr>
      <w:rFonts w:ascii="Symbol" w:hAnsi="Symbol" w:cs="Symbol"/>
    </w:rPr>
  </w:style>
  <w:style w:type="character" w:customStyle="1" w:styleId="WW8Num37z1">
    <w:name w:val="WW8Num37z1"/>
    <w:uiPriority w:val="99"/>
    <w:rsid w:val="008918BA"/>
    <w:rPr>
      <w:rFonts w:ascii="Courier New" w:hAnsi="Courier New" w:cs="Courier New"/>
    </w:rPr>
  </w:style>
  <w:style w:type="character" w:customStyle="1" w:styleId="WW8Num37z2">
    <w:name w:val="WW8Num37z2"/>
    <w:uiPriority w:val="99"/>
    <w:rsid w:val="008918BA"/>
    <w:rPr>
      <w:rFonts w:ascii="Wingdings" w:hAnsi="Wingdings" w:cs="Wingdings"/>
    </w:rPr>
  </w:style>
  <w:style w:type="character" w:customStyle="1" w:styleId="WW8Num38z0">
    <w:name w:val="WW8Num38z0"/>
    <w:uiPriority w:val="99"/>
    <w:rsid w:val="008918BA"/>
  </w:style>
  <w:style w:type="character" w:customStyle="1" w:styleId="WW8Num39z0">
    <w:name w:val="WW8Num39z0"/>
    <w:uiPriority w:val="99"/>
    <w:rsid w:val="008918BA"/>
    <w:rPr>
      <w:rFonts w:ascii="Symbol" w:hAnsi="Symbol" w:cs="Symbol"/>
    </w:rPr>
  </w:style>
  <w:style w:type="character" w:customStyle="1" w:styleId="WW8Num39z1">
    <w:name w:val="WW8Num39z1"/>
    <w:uiPriority w:val="99"/>
    <w:rsid w:val="008918BA"/>
    <w:rPr>
      <w:rFonts w:ascii="Courier New" w:hAnsi="Courier New" w:cs="Courier New"/>
    </w:rPr>
  </w:style>
  <w:style w:type="character" w:customStyle="1" w:styleId="WW8Num39z2">
    <w:name w:val="WW8Num39z2"/>
    <w:uiPriority w:val="99"/>
    <w:rsid w:val="008918BA"/>
    <w:rPr>
      <w:rFonts w:ascii="Wingdings" w:hAnsi="Wingdings" w:cs="Wingdings"/>
    </w:rPr>
  </w:style>
  <w:style w:type="character" w:customStyle="1" w:styleId="WW8Num40z0">
    <w:name w:val="WW8Num40z0"/>
    <w:uiPriority w:val="99"/>
    <w:rsid w:val="008918BA"/>
    <w:rPr>
      <w:rFonts w:ascii="Symbol" w:hAnsi="Symbol" w:cs="Symbol"/>
    </w:rPr>
  </w:style>
  <w:style w:type="character" w:customStyle="1" w:styleId="WW8Num40z1">
    <w:name w:val="WW8Num40z1"/>
    <w:uiPriority w:val="99"/>
    <w:rsid w:val="008918BA"/>
    <w:rPr>
      <w:rFonts w:ascii="Courier New" w:hAnsi="Courier New" w:cs="Courier New"/>
    </w:rPr>
  </w:style>
  <w:style w:type="character" w:customStyle="1" w:styleId="WW8Num40z2">
    <w:name w:val="WW8Num40z2"/>
    <w:uiPriority w:val="99"/>
    <w:rsid w:val="008918BA"/>
    <w:rPr>
      <w:rFonts w:ascii="Wingdings" w:hAnsi="Wingdings" w:cs="Wingdings"/>
    </w:rPr>
  </w:style>
  <w:style w:type="character" w:customStyle="1" w:styleId="WW8Num41z0">
    <w:name w:val="WW8Num41z0"/>
    <w:uiPriority w:val="99"/>
    <w:rsid w:val="008918BA"/>
    <w:rPr>
      <w:rFonts w:ascii="Symbol" w:hAnsi="Symbol" w:cs="Symbol"/>
    </w:rPr>
  </w:style>
  <w:style w:type="character" w:customStyle="1" w:styleId="WW8Num41z1">
    <w:name w:val="WW8Num41z1"/>
    <w:uiPriority w:val="99"/>
    <w:rsid w:val="008918BA"/>
    <w:rPr>
      <w:rFonts w:ascii="Courier New" w:hAnsi="Courier New" w:cs="Courier New"/>
    </w:rPr>
  </w:style>
  <w:style w:type="character" w:customStyle="1" w:styleId="WW8Num41z2">
    <w:name w:val="WW8Num41z2"/>
    <w:uiPriority w:val="99"/>
    <w:rsid w:val="008918BA"/>
    <w:rPr>
      <w:rFonts w:ascii="Wingdings" w:hAnsi="Wingdings" w:cs="Wingdings"/>
    </w:rPr>
  </w:style>
  <w:style w:type="character" w:customStyle="1" w:styleId="WW8Num42z0">
    <w:name w:val="WW8Num42z0"/>
    <w:uiPriority w:val="99"/>
    <w:rsid w:val="008918BA"/>
    <w:rPr>
      <w:rFonts w:ascii="Symbol" w:hAnsi="Symbol" w:cs="Symbol"/>
    </w:rPr>
  </w:style>
  <w:style w:type="character" w:customStyle="1" w:styleId="WW8Num42z1">
    <w:name w:val="WW8Num42z1"/>
    <w:uiPriority w:val="99"/>
    <w:rsid w:val="008918BA"/>
    <w:rPr>
      <w:rFonts w:ascii="Courier New" w:hAnsi="Courier New" w:cs="Courier New"/>
    </w:rPr>
  </w:style>
  <w:style w:type="character" w:customStyle="1" w:styleId="WW8Num42z2">
    <w:name w:val="WW8Num42z2"/>
    <w:uiPriority w:val="99"/>
    <w:rsid w:val="008918BA"/>
    <w:rPr>
      <w:rFonts w:ascii="Wingdings" w:hAnsi="Wingdings" w:cs="Wingdings"/>
    </w:rPr>
  </w:style>
  <w:style w:type="character" w:customStyle="1" w:styleId="WW8Num43z0">
    <w:name w:val="WW8Num43z0"/>
    <w:uiPriority w:val="99"/>
    <w:rsid w:val="008918BA"/>
    <w:rPr>
      <w:rFonts w:ascii="Symbol" w:hAnsi="Symbol" w:cs="Symbol"/>
    </w:rPr>
  </w:style>
  <w:style w:type="character" w:customStyle="1" w:styleId="WW8Num43z1">
    <w:name w:val="WW8Num43z1"/>
    <w:uiPriority w:val="99"/>
    <w:rsid w:val="008918BA"/>
    <w:rPr>
      <w:rFonts w:ascii="Courier New" w:hAnsi="Courier New" w:cs="Courier New"/>
    </w:rPr>
  </w:style>
  <w:style w:type="character" w:customStyle="1" w:styleId="WW8Num43z2">
    <w:name w:val="WW8Num43z2"/>
    <w:uiPriority w:val="99"/>
    <w:rsid w:val="008918BA"/>
    <w:rPr>
      <w:rFonts w:ascii="Wingdings" w:hAnsi="Wingdings" w:cs="Wingdings"/>
    </w:rPr>
  </w:style>
  <w:style w:type="character" w:customStyle="1" w:styleId="13">
    <w:name w:val="Знак Знак13"/>
    <w:basedOn w:val="10"/>
    <w:uiPriority w:val="99"/>
    <w:rsid w:val="008918BA"/>
    <w:rPr>
      <w:rFonts w:ascii="Arial" w:hAnsi="Arial" w:cs="Arial"/>
      <w:b/>
      <w:bCs/>
      <w:color w:val="00000A"/>
      <w:sz w:val="32"/>
      <w:szCs w:val="32"/>
      <w:lang w:val="ru-RU"/>
    </w:rPr>
  </w:style>
  <w:style w:type="character" w:customStyle="1" w:styleId="12">
    <w:name w:val="Знак Знак12"/>
    <w:basedOn w:val="10"/>
    <w:uiPriority w:val="99"/>
    <w:rsid w:val="008918BA"/>
    <w:rPr>
      <w:rFonts w:ascii="Cambria" w:hAnsi="Cambria" w:cs="Cambria"/>
      <w:b/>
      <w:bCs/>
      <w:i/>
      <w:iCs/>
      <w:color w:val="00000A"/>
      <w:sz w:val="28"/>
      <w:szCs w:val="28"/>
      <w:lang w:val="ru-RU"/>
    </w:rPr>
  </w:style>
  <w:style w:type="character" w:customStyle="1" w:styleId="11">
    <w:name w:val="Знак Знак11"/>
    <w:basedOn w:val="10"/>
    <w:uiPriority w:val="99"/>
    <w:rsid w:val="008918BA"/>
    <w:rPr>
      <w:rFonts w:ascii="Arial" w:hAnsi="Arial" w:cs="Arial"/>
      <w:b/>
      <w:bCs/>
      <w:color w:val="00000A"/>
      <w:sz w:val="26"/>
      <w:szCs w:val="26"/>
      <w:lang w:val="ru-RU"/>
    </w:rPr>
  </w:style>
  <w:style w:type="character" w:customStyle="1" w:styleId="100">
    <w:name w:val="Знак Знак10"/>
    <w:basedOn w:val="10"/>
    <w:uiPriority w:val="99"/>
    <w:rsid w:val="008918BA"/>
    <w:rPr>
      <w:b/>
      <w:bCs/>
      <w:color w:val="00000A"/>
      <w:sz w:val="28"/>
      <w:szCs w:val="28"/>
      <w:lang w:val="ru-RU"/>
    </w:rPr>
  </w:style>
  <w:style w:type="character" w:customStyle="1" w:styleId="9">
    <w:name w:val="Знак Знак9"/>
    <w:basedOn w:val="10"/>
    <w:uiPriority w:val="99"/>
    <w:rsid w:val="008918BA"/>
    <w:rPr>
      <w:b/>
      <w:bCs/>
      <w:i/>
      <w:iCs/>
      <w:color w:val="00000A"/>
      <w:sz w:val="26"/>
      <w:szCs w:val="26"/>
      <w:lang w:val="ru-RU"/>
    </w:rPr>
  </w:style>
  <w:style w:type="character" w:customStyle="1" w:styleId="a1">
    <w:name w:val="Обычный (веб) Знак"/>
    <w:basedOn w:val="10"/>
    <w:uiPriority w:val="99"/>
    <w:rsid w:val="008918BA"/>
    <w:rPr>
      <w:rFonts w:ascii="Arial" w:hAnsi="Arial" w:cs="Arial"/>
      <w:color w:val="auto"/>
      <w:sz w:val="18"/>
      <w:szCs w:val="18"/>
      <w:lang w:val="ru-RU"/>
    </w:rPr>
  </w:style>
  <w:style w:type="character" w:styleId="Strong">
    <w:name w:val="Strong"/>
    <w:basedOn w:val="10"/>
    <w:uiPriority w:val="99"/>
    <w:qFormat/>
    <w:rsid w:val="008918BA"/>
    <w:rPr>
      <w:b/>
      <w:bCs/>
    </w:rPr>
  </w:style>
  <w:style w:type="character" w:customStyle="1" w:styleId="apple-converted-space">
    <w:name w:val="apple-converted-space"/>
    <w:basedOn w:val="10"/>
    <w:uiPriority w:val="99"/>
    <w:rsid w:val="008918BA"/>
  </w:style>
  <w:style w:type="character" w:customStyle="1" w:styleId="submenu-table">
    <w:name w:val="submenu-table"/>
    <w:basedOn w:val="10"/>
    <w:uiPriority w:val="99"/>
    <w:rsid w:val="008918BA"/>
  </w:style>
  <w:style w:type="character" w:customStyle="1" w:styleId="c2">
    <w:name w:val="c2"/>
    <w:basedOn w:val="10"/>
    <w:uiPriority w:val="99"/>
    <w:rsid w:val="008918BA"/>
  </w:style>
  <w:style w:type="character" w:customStyle="1" w:styleId="c1">
    <w:name w:val="c1"/>
    <w:basedOn w:val="10"/>
    <w:uiPriority w:val="99"/>
    <w:rsid w:val="008918BA"/>
  </w:style>
  <w:style w:type="character" w:customStyle="1" w:styleId="mw-headline">
    <w:name w:val="mw-headline"/>
    <w:basedOn w:val="10"/>
    <w:uiPriority w:val="99"/>
    <w:rsid w:val="008918BA"/>
  </w:style>
  <w:style w:type="character" w:customStyle="1" w:styleId="mw-editsection">
    <w:name w:val="mw-editsection"/>
    <w:basedOn w:val="10"/>
    <w:uiPriority w:val="99"/>
    <w:rsid w:val="008918BA"/>
  </w:style>
  <w:style w:type="character" w:customStyle="1" w:styleId="mw-editsection-bracket">
    <w:name w:val="mw-editsection-bracket"/>
    <w:basedOn w:val="10"/>
    <w:uiPriority w:val="99"/>
    <w:rsid w:val="008918BA"/>
  </w:style>
  <w:style w:type="character" w:customStyle="1" w:styleId="mw-editsection-divider">
    <w:name w:val="mw-editsection-divider"/>
    <w:basedOn w:val="10"/>
    <w:uiPriority w:val="99"/>
    <w:rsid w:val="008918BA"/>
  </w:style>
  <w:style w:type="character" w:customStyle="1" w:styleId="FontStyle39">
    <w:name w:val="Font Style39"/>
    <w:basedOn w:val="10"/>
    <w:uiPriority w:val="99"/>
    <w:rsid w:val="008918BA"/>
    <w:rPr>
      <w:rFonts w:ascii="Times New Roman" w:hAnsi="Times New Roman" w:cs="Times New Roman"/>
      <w:sz w:val="26"/>
      <w:szCs w:val="26"/>
    </w:rPr>
  </w:style>
  <w:style w:type="character" w:customStyle="1" w:styleId="FontStyle84">
    <w:name w:val="Font Style84"/>
    <w:basedOn w:val="10"/>
    <w:uiPriority w:val="99"/>
    <w:rsid w:val="008918BA"/>
    <w:rPr>
      <w:rFonts w:ascii="Calibri" w:hAnsi="Calibri" w:cs="Calibri"/>
      <w:sz w:val="16"/>
      <w:szCs w:val="16"/>
    </w:rPr>
  </w:style>
  <w:style w:type="character" w:customStyle="1" w:styleId="FontStyle94">
    <w:name w:val="Font Style94"/>
    <w:basedOn w:val="10"/>
    <w:uiPriority w:val="99"/>
    <w:rsid w:val="008918BA"/>
    <w:rPr>
      <w:rFonts w:ascii="Calibri" w:hAnsi="Calibri" w:cs="Calibri"/>
      <w:sz w:val="18"/>
      <w:szCs w:val="18"/>
    </w:rPr>
  </w:style>
  <w:style w:type="character" w:styleId="LineNumber">
    <w:name w:val="line number"/>
    <w:basedOn w:val="10"/>
    <w:uiPriority w:val="99"/>
    <w:rsid w:val="008918BA"/>
  </w:style>
  <w:style w:type="character" w:customStyle="1" w:styleId="ListLabel1">
    <w:name w:val="ListLabel 1"/>
    <w:uiPriority w:val="99"/>
    <w:rsid w:val="008918BA"/>
    <w:rPr>
      <w:rFonts w:eastAsia="Times New Roman"/>
    </w:rPr>
  </w:style>
  <w:style w:type="character" w:customStyle="1" w:styleId="ListLabel2">
    <w:name w:val="ListLabel 2"/>
    <w:uiPriority w:val="99"/>
    <w:rsid w:val="008918BA"/>
    <w:rPr>
      <w:u w:val="none"/>
    </w:rPr>
  </w:style>
  <w:style w:type="character" w:customStyle="1" w:styleId="ListLabel3">
    <w:name w:val="ListLabel 3"/>
    <w:uiPriority w:val="99"/>
    <w:rsid w:val="008918BA"/>
  </w:style>
  <w:style w:type="character" w:customStyle="1" w:styleId="ListLabel4">
    <w:name w:val="ListLabel 4"/>
    <w:uiPriority w:val="99"/>
    <w:rsid w:val="008918BA"/>
    <w:rPr>
      <w:u w:val="none"/>
    </w:rPr>
  </w:style>
  <w:style w:type="character" w:customStyle="1" w:styleId="ListLabel5">
    <w:name w:val="ListLabel 5"/>
    <w:uiPriority w:val="99"/>
    <w:rsid w:val="008918BA"/>
    <w:rPr>
      <w:u w:val="none"/>
    </w:rPr>
  </w:style>
  <w:style w:type="character" w:customStyle="1" w:styleId="ListLabel6">
    <w:name w:val="ListLabel 6"/>
    <w:uiPriority w:val="99"/>
    <w:rsid w:val="008918BA"/>
  </w:style>
  <w:style w:type="character" w:customStyle="1" w:styleId="ListLabel7">
    <w:name w:val="ListLabel 7"/>
    <w:uiPriority w:val="99"/>
    <w:rsid w:val="008918BA"/>
  </w:style>
  <w:style w:type="character" w:customStyle="1" w:styleId="ListLabel8">
    <w:name w:val="ListLabel 8"/>
    <w:uiPriority w:val="99"/>
    <w:rsid w:val="008918BA"/>
  </w:style>
  <w:style w:type="character" w:customStyle="1" w:styleId="ListLabel9">
    <w:name w:val="ListLabel 9"/>
    <w:uiPriority w:val="99"/>
    <w:rsid w:val="008918BA"/>
    <w:rPr>
      <w:u w:val="none"/>
    </w:rPr>
  </w:style>
  <w:style w:type="character" w:customStyle="1" w:styleId="ListLabel10">
    <w:name w:val="ListLabel 10"/>
    <w:uiPriority w:val="99"/>
    <w:rsid w:val="008918BA"/>
    <w:rPr>
      <w:u w:val="none"/>
    </w:rPr>
  </w:style>
  <w:style w:type="character" w:customStyle="1" w:styleId="ListLabel11">
    <w:name w:val="ListLabel 11"/>
    <w:uiPriority w:val="99"/>
    <w:rsid w:val="008918BA"/>
  </w:style>
  <w:style w:type="character" w:customStyle="1" w:styleId="ListLabel12">
    <w:name w:val="ListLabel 12"/>
    <w:uiPriority w:val="99"/>
    <w:rsid w:val="008918BA"/>
  </w:style>
  <w:style w:type="character" w:customStyle="1" w:styleId="ListLabel13">
    <w:name w:val="ListLabel 13"/>
    <w:uiPriority w:val="99"/>
    <w:rsid w:val="008918BA"/>
  </w:style>
  <w:style w:type="character" w:customStyle="1" w:styleId="8">
    <w:name w:val="Знак Знак8"/>
    <w:basedOn w:val="10"/>
    <w:uiPriority w:val="99"/>
    <w:rsid w:val="008918BA"/>
    <w:rPr>
      <w:color w:val="00000A"/>
      <w:lang w:val="ru-RU"/>
    </w:rPr>
  </w:style>
  <w:style w:type="character" w:customStyle="1" w:styleId="7">
    <w:name w:val="Знак Знак7"/>
    <w:basedOn w:val="10"/>
    <w:uiPriority w:val="99"/>
    <w:rsid w:val="008918BA"/>
    <w:rPr>
      <w:i/>
      <w:iCs/>
      <w:color w:val="00000A"/>
      <w:sz w:val="24"/>
      <w:szCs w:val="24"/>
      <w:lang w:val="ru-RU"/>
    </w:rPr>
  </w:style>
  <w:style w:type="character" w:customStyle="1" w:styleId="6">
    <w:name w:val="Знак Знак6"/>
    <w:basedOn w:val="10"/>
    <w:uiPriority w:val="99"/>
    <w:rsid w:val="008918BA"/>
    <w:rPr>
      <w:color w:val="00000A"/>
      <w:sz w:val="24"/>
      <w:szCs w:val="24"/>
      <w:lang w:val="ru-RU"/>
    </w:rPr>
  </w:style>
  <w:style w:type="character" w:customStyle="1" w:styleId="5">
    <w:name w:val="Знак Знак5"/>
    <w:basedOn w:val="10"/>
    <w:uiPriority w:val="99"/>
    <w:rsid w:val="008918BA"/>
    <w:rPr>
      <w:rFonts w:ascii="Arial" w:hAnsi="Arial" w:cs="Arial"/>
      <w:vanish/>
      <w:color w:val="00000A"/>
      <w:sz w:val="16"/>
      <w:szCs w:val="16"/>
      <w:lang w:val="ru-RU"/>
    </w:rPr>
  </w:style>
  <w:style w:type="character" w:customStyle="1" w:styleId="4">
    <w:name w:val="Знак Знак4"/>
    <w:basedOn w:val="10"/>
    <w:uiPriority w:val="99"/>
    <w:rsid w:val="008918BA"/>
    <w:rPr>
      <w:rFonts w:ascii="Arial" w:hAnsi="Arial" w:cs="Arial"/>
      <w:vanish/>
      <w:color w:val="00000A"/>
      <w:sz w:val="16"/>
      <w:szCs w:val="16"/>
      <w:lang w:val="ru-RU"/>
    </w:rPr>
  </w:style>
  <w:style w:type="character" w:customStyle="1" w:styleId="3">
    <w:name w:val="Знак Знак3"/>
    <w:basedOn w:val="10"/>
    <w:uiPriority w:val="99"/>
    <w:rsid w:val="008918BA"/>
    <w:rPr>
      <w:color w:val="00000A"/>
      <w:lang w:val="ru-RU"/>
    </w:rPr>
  </w:style>
  <w:style w:type="character" w:customStyle="1" w:styleId="20">
    <w:name w:val="Знак Знак2"/>
    <w:basedOn w:val="10"/>
    <w:uiPriority w:val="99"/>
    <w:rsid w:val="008918BA"/>
    <w:rPr>
      <w:color w:val="00000A"/>
      <w:sz w:val="16"/>
      <w:szCs w:val="16"/>
      <w:lang w:val="ru-RU"/>
    </w:rPr>
  </w:style>
  <w:style w:type="character" w:customStyle="1" w:styleId="14">
    <w:name w:val="Знак Знак1"/>
    <w:basedOn w:val="10"/>
    <w:uiPriority w:val="99"/>
    <w:rsid w:val="008918BA"/>
    <w:rPr>
      <w:color w:val="00000A"/>
      <w:lang w:val="ru-RU"/>
    </w:rPr>
  </w:style>
  <w:style w:type="character" w:customStyle="1" w:styleId="a2">
    <w:name w:val="Знак Знак"/>
    <w:basedOn w:val="10"/>
    <w:uiPriority w:val="99"/>
    <w:rsid w:val="008918BA"/>
    <w:rPr>
      <w:color w:val="00000A"/>
      <w:lang w:val="ru-RU"/>
    </w:rPr>
  </w:style>
  <w:style w:type="character" w:customStyle="1" w:styleId="15">
    <w:name w:val="Гиперссылка1"/>
    <w:basedOn w:val="10"/>
    <w:uiPriority w:val="99"/>
    <w:rsid w:val="008918BA"/>
    <w:rPr>
      <w:color w:val="0000FF"/>
      <w:u w:val="single"/>
    </w:rPr>
  </w:style>
  <w:style w:type="character" w:customStyle="1" w:styleId="ListLabel20">
    <w:name w:val="ListLabel 20"/>
    <w:uiPriority w:val="99"/>
    <w:rsid w:val="008918BA"/>
    <w:rPr>
      <w:sz w:val="20"/>
      <w:szCs w:val="20"/>
    </w:rPr>
  </w:style>
  <w:style w:type="character" w:styleId="FollowedHyperlink">
    <w:name w:val="FollowedHyperlink"/>
    <w:basedOn w:val="10"/>
    <w:uiPriority w:val="99"/>
    <w:rsid w:val="008918BA"/>
    <w:rPr>
      <w:color w:val="800080"/>
      <w:u w:val="single"/>
    </w:rPr>
  </w:style>
  <w:style w:type="paragraph" w:styleId="List">
    <w:name w:val="List"/>
    <w:basedOn w:val="BodyText"/>
    <w:uiPriority w:val="99"/>
    <w:rsid w:val="008918BA"/>
    <w:pPr>
      <w:widowControl w:val="0"/>
      <w:suppressAutoHyphens/>
    </w:pPr>
    <w:rPr>
      <w:color w:val="00000A"/>
      <w:sz w:val="20"/>
      <w:szCs w:val="20"/>
      <w:lang w:eastAsia="zh-CN"/>
    </w:rPr>
  </w:style>
  <w:style w:type="paragraph" w:customStyle="1" w:styleId="16">
    <w:name w:val="Указатель1"/>
    <w:basedOn w:val="Normal"/>
    <w:uiPriority w:val="99"/>
    <w:rsid w:val="008918BA"/>
    <w:pPr>
      <w:suppressLineNumbers/>
    </w:pPr>
    <w:rPr>
      <w:rFonts w:ascii="Calibri" w:hAnsi="Calibri" w:cs="Calibri"/>
      <w:sz w:val="22"/>
      <w:szCs w:val="22"/>
      <w:lang w:eastAsia="zh-CN"/>
    </w:rPr>
  </w:style>
  <w:style w:type="paragraph" w:styleId="Index1">
    <w:name w:val="index 1"/>
    <w:basedOn w:val="Normal"/>
    <w:next w:val="Normal"/>
    <w:autoRedefine/>
    <w:uiPriority w:val="99"/>
    <w:semiHidden/>
    <w:rsid w:val="008918BA"/>
    <w:pPr>
      <w:ind w:left="280" w:hanging="280"/>
    </w:pPr>
  </w:style>
  <w:style w:type="paragraph" w:styleId="IndexHeading">
    <w:name w:val="index heading"/>
    <w:basedOn w:val="WW-"/>
    <w:uiPriority w:val="99"/>
    <w:semiHidden/>
    <w:rsid w:val="008918BA"/>
    <w:pPr>
      <w:suppressLineNumbers/>
    </w:pPr>
  </w:style>
  <w:style w:type="paragraph" w:styleId="z-TopofForm">
    <w:name w:val="HTML Top of Form"/>
    <w:basedOn w:val="WW-"/>
    <w:link w:val="z-TopofFormChar"/>
    <w:hidden/>
    <w:uiPriority w:val="99"/>
    <w:rsid w:val="008918BA"/>
    <w:pPr>
      <w:widowControl/>
      <w:pBdr>
        <w:bottom w:val="single" w:sz="6" w:space="0" w:color="000080"/>
      </w:pBdr>
      <w:jc w:val="center"/>
    </w:pPr>
    <w:rPr>
      <w:rFonts w:ascii="Arial" w:hAnsi="Arial" w:cs="Arial"/>
      <w:vanish/>
      <w:sz w:val="16"/>
      <w:szCs w:val="16"/>
    </w:rPr>
  </w:style>
  <w:style w:type="character" w:customStyle="1" w:styleId="z-TopofFormChar">
    <w:name w:val="z-Top of Form Char"/>
    <w:basedOn w:val="DefaultParagraphFont"/>
    <w:link w:val="z-TopofForm"/>
    <w:uiPriority w:val="99"/>
    <w:locked/>
    <w:rsid w:val="008918BA"/>
    <w:rPr>
      <w:rFonts w:ascii="Arial" w:hAnsi="Arial" w:cs="Arial"/>
      <w:vanish/>
      <w:color w:val="00000A"/>
      <w:sz w:val="16"/>
      <w:szCs w:val="16"/>
      <w:lang w:eastAsia="zh-CN"/>
    </w:rPr>
  </w:style>
  <w:style w:type="paragraph" w:styleId="z-BottomofForm">
    <w:name w:val="HTML Bottom of Form"/>
    <w:basedOn w:val="WW-"/>
    <w:link w:val="z-BottomofFormChar"/>
    <w:hidden/>
    <w:uiPriority w:val="99"/>
    <w:rsid w:val="008918BA"/>
    <w:pPr>
      <w:widowControl/>
      <w:pBdr>
        <w:top w:val="single" w:sz="6" w:space="0" w:color="000080"/>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locked/>
    <w:rsid w:val="008918BA"/>
    <w:rPr>
      <w:rFonts w:ascii="Arial" w:hAnsi="Arial" w:cs="Arial"/>
      <w:vanish/>
      <w:color w:val="00000A"/>
      <w:sz w:val="16"/>
      <w:szCs w:val="16"/>
      <w:lang w:eastAsia="zh-CN"/>
    </w:rPr>
  </w:style>
  <w:style w:type="paragraph" w:customStyle="1" w:styleId="17">
    <w:name w:val="Без интервала1"/>
    <w:uiPriority w:val="99"/>
    <w:rsid w:val="008918BA"/>
    <w:pPr>
      <w:suppressAutoHyphens/>
    </w:pPr>
    <w:rPr>
      <w:rFonts w:ascii="Times New Roman" w:eastAsia="Times New Roman" w:hAnsi="Times New Roman"/>
      <w:color w:val="00000A"/>
      <w:sz w:val="20"/>
      <w:szCs w:val="20"/>
      <w:lang w:eastAsia="zh-CN"/>
    </w:rPr>
  </w:style>
  <w:style w:type="paragraph" w:customStyle="1" w:styleId="21">
    <w:name w:val="Основной текст с отступом 21"/>
    <w:basedOn w:val="WW-"/>
    <w:uiPriority w:val="99"/>
    <w:rsid w:val="008918BA"/>
    <w:pPr>
      <w:spacing w:after="120" w:line="480" w:lineRule="auto"/>
      <w:ind w:left="283"/>
    </w:pPr>
  </w:style>
  <w:style w:type="paragraph" w:customStyle="1" w:styleId="31">
    <w:name w:val="Основной текст с отступом 31"/>
    <w:basedOn w:val="WW-"/>
    <w:uiPriority w:val="99"/>
    <w:rsid w:val="008918BA"/>
    <w:pPr>
      <w:spacing w:after="120"/>
      <w:ind w:left="283"/>
    </w:pPr>
    <w:rPr>
      <w:sz w:val="16"/>
      <w:szCs w:val="16"/>
    </w:rPr>
  </w:style>
  <w:style w:type="paragraph" w:customStyle="1" w:styleId="c5">
    <w:name w:val="c5"/>
    <w:basedOn w:val="WW-"/>
    <w:uiPriority w:val="99"/>
    <w:rsid w:val="008918BA"/>
    <w:pPr>
      <w:widowControl/>
      <w:spacing w:before="100" w:after="100"/>
    </w:pPr>
    <w:rPr>
      <w:sz w:val="24"/>
      <w:szCs w:val="24"/>
    </w:rPr>
  </w:style>
  <w:style w:type="paragraph" w:customStyle="1" w:styleId="BodyTextIndent21">
    <w:name w:val="Body Text Indent 21"/>
    <w:basedOn w:val="WW-"/>
    <w:uiPriority w:val="99"/>
    <w:rsid w:val="008918BA"/>
    <w:pPr>
      <w:spacing w:line="360" w:lineRule="auto"/>
      <w:ind w:firstLine="567"/>
      <w:jc w:val="both"/>
    </w:pPr>
    <w:rPr>
      <w:sz w:val="28"/>
      <w:szCs w:val="28"/>
    </w:rPr>
  </w:style>
  <w:style w:type="paragraph" w:customStyle="1" w:styleId="18">
    <w:name w:val="Знак1"/>
    <w:basedOn w:val="WW-"/>
    <w:uiPriority w:val="99"/>
    <w:rsid w:val="008918BA"/>
    <w:pPr>
      <w:widowControl/>
      <w:spacing w:after="160" w:line="240" w:lineRule="exact"/>
    </w:pPr>
    <w:rPr>
      <w:rFonts w:ascii="Verdana" w:hAnsi="Verdana" w:cs="Verdana"/>
      <w:lang w:val="en-US"/>
    </w:rPr>
  </w:style>
  <w:style w:type="paragraph" w:customStyle="1" w:styleId="110">
    <w:name w:val="Без интервала11"/>
    <w:uiPriority w:val="99"/>
    <w:rsid w:val="008918BA"/>
    <w:pPr>
      <w:suppressAutoHyphens/>
    </w:pPr>
    <w:rPr>
      <w:rFonts w:eastAsia="Times New Roman" w:cs="Calibri"/>
      <w:color w:val="00000A"/>
      <w:lang w:eastAsia="zh-CN"/>
    </w:rPr>
  </w:style>
  <w:style w:type="paragraph" w:customStyle="1" w:styleId="c6">
    <w:name w:val="c6"/>
    <w:basedOn w:val="WW-"/>
    <w:uiPriority w:val="99"/>
    <w:rsid w:val="008918BA"/>
    <w:pPr>
      <w:widowControl/>
      <w:spacing w:before="100" w:after="100"/>
    </w:pPr>
    <w:rPr>
      <w:sz w:val="24"/>
      <w:szCs w:val="24"/>
    </w:rPr>
  </w:style>
  <w:style w:type="paragraph" w:customStyle="1" w:styleId="FR1">
    <w:name w:val="FR1"/>
    <w:uiPriority w:val="99"/>
    <w:rsid w:val="008918BA"/>
    <w:pPr>
      <w:widowControl w:val="0"/>
      <w:suppressAutoHyphens/>
      <w:ind w:firstLine="20"/>
    </w:pPr>
    <w:rPr>
      <w:rFonts w:ascii="Times New Roman" w:eastAsia="Times New Roman" w:hAnsi="Times New Roman"/>
      <w:color w:val="00000A"/>
      <w:sz w:val="32"/>
      <w:szCs w:val="32"/>
      <w:lang w:eastAsia="zh-CN"/>
    </w:rPr>
  </w:style>
  <w:style w:type="paragraph" w:customStyle="1" w:styleId="Style10">
    <w:name w:val="Style10"/>
    <w:basedOn w:val="WW-"/>
    <w:uiPriority w:val="99"/>
    <w:rsid w:val="008918BA"/>
    <w:pPr>
      <w:spacing w:line="331" w:lineRule="exact"/>
      <w:ind w:hanging="350"/>
      <w:jc w:val="both"/>
    </w:pPr>
    <w:rPr>
      <w:sz w:val="24"/>
      <w:szCs w:val="24"/>
    </w:rPr>
  </w:style>
  <w:style w:type="paragraph" w:customStyle="1" w:styleId="Style11">
    <w:name w:val="Style11"/>
    <w:basedOn w:val="WW-"/>
    <w:uiPriority w:val="99"/>
    <w:rsid w:val="008918BA"/>
    <w:pPr>
      <w:spacing w:line="320" w:lineRule="exact"/>
      <w:jc w:val="both"/>
    </w:pPr>
    <w:rPr>
      <w:sz w:val="24"/>
      <w:szCs w:val="24"/>
    </w:rPr>
  </w:style>
  <w:style w:type="paragraph" w:customStyle="1" w:styleId="19">
    <w:name w:val="Абзац списка1"/>
    <w:basedOn w:val="WW-"/>
    <w:uiPriority w:val="99"/>
    <w:rsid w:val="008918BA"/>
    <w:pPr>
      <w:widowControl/>
      <w:spacing w:after="200" w:line="276" w:lineRule="auto"/>
      <w:ind w:left="720"/>
    </w:pPr>
    <w:rPr>
      <w:rFonts w:ascii="Calibri" w:hAnsi="Calibri" w:cs="Calibri"/>
      <w:sz w:val="22"/>
      <w:szCs w:val="22"/>
    </w:rPr>
  </w:style>
  <w:style w:type="paragraph" w:customStyle="1" w:styleId="Style20">
    <w:name w:val="Style20"/>
    <w:basedOn w:val="WW-"/>
    <w:uiPriority w:val="99"/>
    <w:rsid w:val="008918BA"/>
    <w:rPr>
      <w:rFonts w:ascii="Candara" w:hAnsi="Candara" w:cs="Candara"/>
      <w:sz w:val="24"/>
      <w:szCs w:val="24"/>
    </w:rPr>
  </w:style>
  <w:style w:type="paragraph" w:customStyle="1" w:styleId="Style22">
    <w:name w:val="Style22"/>
    <w:basedOn w:val="WW-"/>
    <w:uiPriority w:val="99"/>
    <w:rsid w:val="008918BA"/>
    <w:pPr>
      <w:spacing w:line="221" w:lineRule="exact"/>
      <w:ind w:firstLine="552"/>
    </w:pPr>
    <w:rPr>
      <w:rFonts w:ascii="Candara" w:hAnsi="Candara" w:cs="Candara"/>
      <w:sz w:val="24"/>
      <w:szCs w:val="24"/>
    </w:rPr>
  </w:style>
  <w:style w:type="paragraph" w:customStyle="1" w:styleId="a3">
    <w:name w:val="Знак Знак Знак Знак Знак Знак Знак Знак Знак Знак Знак Знак Знак Знак Знак Знак"/>
    <w:basedOn w:val="WW-"/>
    <w:uiPriority w:val="99"/>
    <w:rsid w:val="008918BA"/>
    <w:pPr>
      <w:widowControl/>
      <w:spacing w:after="160" w:line="240" w:lineRule="exact"/>
    </w:pPr>
    <w:rPr>
      <w:rFonts w:ascii="Verdana" w:hAnsi="Verdana" w:cs="Verdana"/>
      <w:lang w:val="en-US"/>
    </w:rPr>
  </w:style>
  <w:style w:type="paragraph" w:customStyle="1" w:styleId="a4">
    <w:name w:val="Содержимое врезки"/>
    <w:basedOn w:val="BodyText"/>
    <w:uiPriority w:val="99"/>
    <w:rsid w:val="008918BA"/>
    <w:pPr>
      <w:widowControl w:val="0"/>
      <w:suppressAutoHyphens/>
    </w:pPr>
    <w:rPr>
      <w:color w:val="00000A"/>
      <w:sz w:val="20"/>
      <w:szCs w:val="20"/>
      <w:lang w:eastAsia="zh-CN"/>
    </w:rPr>
  </w:style>
  <w:style w:type="paragraph" w:styleId="TOAHeading">
    <w:name w:val="toa heading"/>
    <w:basedOn w:val="a"/>
    <w:uiPriority w:val="99"/>
    <w:semiHidden/>
    <w:rsid w:val="008918BA"/>
  </w:style>
  <w:style w:type="paragraph" w:customStyle="1" w:styleId="ConsNormal">
    <w:name w:val="ConsNormal"/>
    <w:uiPriority w:val="99"/>
    <w:rsid w:val="008918BA"/>
    <w:pPr>
      <w:suppressAutoHyphens/>
      <w:spacing w:after="200" w:line="276" w:lineRule="auto"/>
      <w:ind w:right="19772" w:firstLine="720"/>
    </w:pPr>
    <w:rPr>
      <w:rFonts w:ascii="Arial" w:eastAsia="Times New Roman" w:hAnsi="Arial" w:cs="Arial"/>
      <w:color w:val="00000A"/>
      <w:sz w:val="20"/>
      <w:szCs w:val="20"/>
      <w:lang w:eastAsia="zh-CN"/>
    </w:rPr>
  </w:style>
  <w:style w:type="paragraph" w:customStyle="1" w:styleId="1a">
    <w:name w:val="Схема документа1"/>
    <w:basedOn w:val="Normal"/>
    <w:uiPriority w:val="99"/>
    <w:rsid w:val="008918BA"/>
    <w:pPr>
      <w:shd w:val="clear" w:color="auto" w:fill="000080"/>
    </w:pPr>
    <w:rPr>
      <w:rFonts w:ascii="Tahoma" w:hAnsi="Tahoma" w:cs="Tahoma"/>
      <w:sz w:val="20"/>
      <w:szCs w:val="20"/>
      <w:lang w:eastAsia="zh-CN"/>
    </w:rPr>
  </w:style>
  <w:style w:type="paragraph" w:customStyle="1" w:styleId="a5">
    <w:name w:val="Заголовок таблицы"/>
    <w:basedOn w:val="a0"/>
    <w:uiPriority w:val="99"/>
    <w:rsid w:val="008918BA"/>
    <w:pPr>
      <w:jc w:val="center"/>
    </w:pPr>
    <w:rPr>
      <w:b/>
      <w:bCs/>
    </w:rPr>
  </w:style>
  <w:style w:type="paragraph" w:customStyle="1" w:styleId="ConsPlusNormal">
    <w:name w:val="ConsPlusNormal"/>
    <w:uiPriority w:val="99"/>
    <w:rsid w:val="008918BA"/>
    <w:pPr>
      <w:widowControl w:val="0"/>
      <w:suppressAutoHyphens/>
      <w:autoSpaceDE w:val="0"/>
    </w:pPr>
    <w:rPr>
      <w:rFonts w:ascii="Arial" w:hAnsi="Arial" w:cs="Arial"/>
      <w:kern w:val="1"/>
      <w:sz w:val="20"/>
      <w:szCs w:val="20"/>
      <w:lang w:eastAsia="hi-IN" w:bidi="hi-IN"/>
    </w:rPr>
  </w:style>
  <w:style w:type="paragraph" w:customStyle="1" w:styleId="22">
    <w:name w:val="Абзац списка2"/>
    <w:basedOn w:val="Normal"/>
    <w:link w:val="ListParagraphChar"/>
    <w:uiPriority w:val="99"/>
    <w:rsid w:val="008918BA"/>
    <w:pPr>
      <w:spacing w:after="200" w:line="276" w:lineRule="auto"/>
      <w:ind w:left="720"/>
    </w:pPr>
    <w:rPr>
      <w:rFonts w:ascii="Calibri" w:hAnsi="Calibri" w:cs="Calibri"/>
      <w:sz w:val="20"/>
      <w:szCs w:val="20"/>
    </w:rPr>
  </w:style>
  <w:style w:type="character" w:customStyle="1" w:styleId="ListParagraphChar">
    <w:name w:val="List Paragraph Char"/>
    <w:link w:val="22"/>
    <w:uiPriority w:val="99"/>
    <w:locked/>
    <w:rsid w:val="008918BA"/>
    <w:rPr>
      <w:rFonts w:ascii="Calibri" w:hAnsi="Calibri" w:cs="Calibri"/>
      <w:sz w:val="20"/>
      <w:szCs w:val="20"/>
      <w:lang w:eastAsia="ru-RU"/>
    </w:rPr>
  </w:style>
  <w:style w:type="character" w:customStyle="1" w:styleId="WW8Num1z0">
    <w:name w:val="WW8Num1z0"/>
    <w:uiPriority w:val="99"/>
    <w:rsid w:val="008918BA"/>
    <w:rPr>
      <w:b/>
      <w:bCs/>
    </w:rPr>
  </w:style>
  <w:style w:type="character" w:customStyle="1" w:styleId="WW8Num30z0">
    <w:name w:val="WW8Num30z0"/>
    <w:uiPriority w:val="99"/>
    <w:rsid w:val="008918BA"/>
    <w:rPr>
      <w:rFonts w:ascii="Symbol" w:hAnsi="Symbol" w:cs="Symbol"/>
    </w:rPr>
  </w:style>
  <w:style w:type="character" w:customStyle="1" w:styleId="WW8Num30z1">
    <w:name w:val="WW8Num30z1"/>
    <w:uiPriority w:val="99"/>
    <w:rsid w:val="008918BA"/>
    <w:rPr>
      <w:rFonts w:ascii="Courier New" w:hAnsi="Courier New" w:cs="Courier New"/>
    </w:rPr>
  </w:style>
  <w:style w:type="character" w:customStyle="1" w:styleId="WW8Num30z2">
    <w:name w:val="WW8Num30z2"/>
    <w:uiPriority w:val="99"/>
    <w:rsid w:val="008918BA"/>
    <w:rPr>
      <w:rFonts w:ascii="Wingdings" w:hAnsi="Wingdings" w:cs="Wingdings"/>
    </w:rPr>
  </w:style>
  <w:style w:type="character" w:customStyle="1" w:styleId="WW8Num31z0">
    <w:name w:val="WW8Num31z0"/>
    <w:uiPriority w:val="99"/>
    <w:rsid w:val="008918BA"/>
    <w:rPr>
      <w:rFonts w:ascii="Symbol" w:hAnsi="Symbol" w:cs="Symbol"/>
    </w:rPr>
  </w:style>
  <w:style w:type="character" w:customStyle="1" w:styleId="WW8Num31z1">
    <w:name w:val="WW8Num31z1"/>
    <w:uiPriority w:val="99"/>
    <w:rsid w:val="008918BA"/>
    <w:rPr>
      <w:rFonts w:ascii="Courier New" w:hAnsi="Courier New" w:cs="Courier New"/>
    </w:rPr>
  </w:style>
  <w:style w:type="character" w:customStyle="1" w:styleId="WW8Num31z2">
    <w:name w:val="WW8Num31z2"/>
    <w:uiPriority w:val="99"/>
    <w:rsid w:val="008918BA"/>
    <w:rPr>
      <w:rFonts w:ascii="Wingdings" w:hAnsi="Wingdings" w:cs="Wingdings"/>
    </w:rPr>
  </w:style>
  <w:style w:type="character" w:customStyle="1" w:styleId="1b">
    <w:name w:val="Основной текст Знак1"/>
    <w:basedOn w:val="DefaultParagraphFont"/>
    <w:uiPriority w:val="99"/>
    <w:rsid w:val="008918BA"/>
    <w:rPr>
      <w:rFonts w:ascii="Times New Roman" w:hAnsi="Times New Roman" w:cs="Times New Roman"/>
      <w:sz w:val="24"/>
      <w:szCs w:val="24"/>
      <w:lang w:eastAsia="zh-CN"/>
    </w:rPr>
  </w:style>
  <w:style w:type="character" w:customStyle="1" w:styleId="1c">
    <w:name w:val="Нижний колонтитул Знак1"/>
    <w:basedOn w:val="DefaultParagraphFont"/>
    <w:uiPriority w:val="99"/>
    <w:rsid w:val="008918BA"/>
    <w:rPr>
      <w:rFonts w:ascii="Times New Roman" w:hAnsi="Times New Roman" w:cs="Times New Roman"/>
      <w:sz w:val="24"/>
      <w:szCs w:val="24"/>
      <w:lang w:eastAsia="zh-CN"/>
    </w:rPr>
  </w:style>
  <w:style w:type="character" w:customStyle="1" w:styleId="1d">
    <w:name w:val="Основной текст с отступом Знак1"/>
    <w:basedOn w:val="DefaultParagraphFont"/>
    <w:uiPriority w:val="99"/>
    <w:rsid w:val="008918BA"/>
    <w:rPr>
      <w:rFonts w:ascii="Times New Roman" w:hAnsi="Times New Roman" w:cs="Times New Roman"/>
      <w:sz w:val="24"/>
      <w:szCs w:val="24"/>
      <w:lang w:eastAsia="zh-CN"/>
    </w:rPr>
  </w:style>
  <w:style w:type="character" w:customStyle="1" w:styleId="1e">
    <w:name w:val="Верхний колонтитул Знак1"/>
    <w:basedOn w:val="DefaultParagraphFont"/>
    <w:uiPriority w:val="99"/>
    <w:rsid w:val="008918BA"/>
    <w:rPr>
      <w:rFonts w:ascii="Times New Roman" w:hAnsi="Times New Roman" w:cs="Times New Roman"/>
      <w:sz w:val="24"/>
      <w:szCs w:val="24"/>
      <w:lang w:eastAsia="zh-CN"/>
    </w:rPr>
  </w:style>
  <w:style w:type="paragraph" w:customStyle="1" w:styleId="210">
    <w:name w:val="Основной текст 21"/>
    <w:basedOn w:val="Normal"/>
    <w:uiPriority w:val="99"/>
    <w:rsid w:val="008918BA"/>
    <w:pPr>
      <w:spacing w:after="120" w:line="480" w:lineRule="auto"/>
    </w:pPr>
    <w:rPr>
      <w:sz w:val="24"/>
      <w:szCs w:val="24"/>
      <w:lang w:eastAsia="zh-CN"/>
    </w:rPr>
  </w:style>
  <w:style w:type="paragraph" w:customStyle="1" w:styleId="a6">
    <w:name w:val="Базовый"/>
    <w:uiPriority w:val="99"/>
    <w:rsid w:val="008918BA"/>
    <w:pPr>
      <w:suppressAutoHyphens/>
      <w:spacing w:line="100" w:lineRule="atLeast"/>
    </w:pPr>
    <w:rPr>
      <w:rFonts w:ascii="Times New Roman" w:eastAsia="Times New Roman" w:hAnsi="Times New Roman"/>
      <w:color w:val="00000A"/>
      <w:sz w:val="28"/>
      <w:szCs w:val="28"/>
    </w:rPr>
  </w:style>
  <w:style w:type="character" w:customStyle="1" w:styleId="c3">
    <w:name w:val="c3"/>
    <w:basedOn w:val="DefaultParagraphFont"/>
    <w:uiPriority w:val="99"/>
    <w:rsid w:val="008918BA"/>
  </w:style>
  <w:style w:type="paragraph" w:customStyle="1" w:styleId="Default">
    <w:name w:val="Default"/>
    <w:uiPriority w:val="99"/>
    <w:rsid w:val="008918BA"/>
    <w:pPr>
      <w:autoSpaceDE w:val="0"/>
      <w:autoSpaceDN w:val="0"/>
      <w:adjustRightInd w:val="0"/>
    </w:pPr>
    <w:rPr>
      <w:rFonts w:ascii="Times New Roman" w:eastAsia="Times New Roman" w:hAnsi="Times New Roman"/>
      <w:color w:val="000000"/>
      <w:sz w:val="24"/>
      <w:szCs w:val="24"/>
    </w:rPr>
  </w:style>
  <w:style w:type="paragraph" w:styleId="TOC3">
    <w:name w:val="toc 3"/>
    <w:basedOn w:val="Normal"/>
    <w:next w:val="Normal"/>
    <w:autoRedefine/>
    <w:uiPriority w:val="99"/>
    <w:semiHidden/>
    <w:rsid w:val="008918BA"/>
    <w:pPr>
      <w:ind w:left="440"/>
    </w:pPr>
    <w:rPr>
      <w:rFonts w:ascii="Calibri" w:hAnsi="Calibri" w:cs="Calibri"/>
      <w:sz w:val="22"/>
      <w:szCs w:val="22"/>
      <w:lang w:eastAsia="zh-CN"/>
    </w:rPr>
  </w:style>
  <w:style w:type="character" w:customStyle="1" w:styleId="132">
    <w:name w:val="Знак Знак132"/>
    <w:uiPriority w:val="99"/>
    <w:rsid w:val="008918BA"/>
    <w:rPr>
      <w:rFonts w:ascii="Arial" w:hAnsi="Arial" w:cs="Arial"/>
      <w:b/>
      <w:bCs/>
      <w:color w:val="00000A"/>
      <w:sz w:val="32"/>
      <w:szCs w:val="32"/>
      <w:lang w:val="ru-RU"/>
    </w:rPr>
  </w:style>
  <w:style w:type="character" w:customStyle="1" w:styleId="122">
    <w:name w:val="Знак Знак122"/>
    <w:uiPriority w:val="99"/>
    <w:rsid w:val="008918BA"/>
    <w:rPr>
      <w:rFonts w:ascii="Cambria" w:hAnsi="Cambria" w:cs="Cambria"/>
      <w:b/>
      <w:bCs/>
      <w:i/>
      <w:iCs/>
      <w:color w:val="00000A"/>
      <w:sz w:val="28"/>
      <w:szCs w:val="28"/>
      <w:lang w:val="ru-RU"/>
    </w:rPr>
  </w:style>
  <w:style w:type="character" w:customStyle="1" w:styleId="112">
    <w:name w:val="Знак Знак112"/>
    <w:uiPriority w:val="99"/>
    <w:rsid w:val="008918BA"/>
    <w:rPr>
      <w:rFonts w:ascii="Arial" w:hAnsi="Arial" w:cs="Arial"/>
      <w:b/>
      <w:bCs/>
      <w:color w:val="00000A"/>
      <w:sz w:val="26"/>
      <w:szCs w:val="26"/>
      <w:lang w:val="ru-RU"/>
    </w:rPr>
  </w:style>
  <w:style w:type="character" w:customStyle="1" w:styleId="102">
    <w:name w:val="Знак Знак102"/>
    <w:uiPriority w:val="99"/>
    <w:rsid w:val="008918BA"/>
    <w:rPr>
      <w:b/>
      <w:bCs/>
      <w:color w:val="00000A"/>
      <w:sz w:val="28"/>
      <w:szCs w:val="28"/>
      <w:lang w:val="ru-RU"/>
    </w:rPr>
  </w:style>
  <w:style w:type="character" w:customStyle="1" w:styleId="92">
    <w:name w:val="Знак Знак92"/>
    <w:uiPriority w:val="99"/>
    <w:rsid w:val="008918BA"/>
    <w:rPr>
      <w:b/>
      <w:bCs/>
      <w:i/>
      <w:iCs/>
      <w:color w:val="00000A"/>
      <w:sz w:val="26"/>
      <w:szCs w:val="26"/>
      <w:lang w:val="ru-RU"/>
    </w:rPr>
  </w:style>
  <w:style w:type="character" w:customStyle="1" w:styleId="82">
    <w:name w:val="Знак Знак82"/>
    <w:uiPriority w:val="99"/>
    <w:rsid w:val="008918BA"/>
    <w:rPr>
      <w:color w:val="00000A"/>
      <w:lang w:val="ru-RU"/>
    </w:rPr>
  </w:style>
  <w:style w:type="character" w:customStyle="1" w:styleId="72">
    <w:name w:val="Знак Знак72"/>
    <w:uiPriority w:val="99"/>
    <w:rsid w:val="008918BA"/>
    <w:rPr>
      <w:i/>
      <w:iCs/>
      <w:color w:val="00000A"/>
      <w:sz w:val="24"/>
      <w:szCs w:val="24"/>
      <w:lang w:val="ru-RU"/>
    </w:rPr>
  </w:style>
  <w:style w:type="character" w:customStyle="1" w:styleId="62">
    <w:name w:val="Знак Знак62"/>
    <w:uiPriority w:val="99"/>
    <w:rsid w:val="008918BA"/>
    <w:rPr>
      <w:color w:val="00000A"/>
      <w:sz w:val="24"/>
      <w:szCs w:val="24"/>
      <w:lang w:val="ru-RU"/>
    </w:rPr>
  </w:style>
  <w:style w:type="character" w:customStyle="1" w:styleId="52">
    <w:name w:val="Знак Знак52"/>
    <w:uiPriority w:val="99"/>
    <w:rsid w:val="008918BA"/>
    <w:rPr>
      <w:rFonts w:ascii="Arial" w:hAnsi="Arial" w:cs="Arial"/>
      <w:vanish/>
      <w:color w:val="00000A"/>
      <w:sz w:val="16"/>
      <w:szCs w:val="16"/>
      <w:lang w:val="ru-RU"/>
    </w:rPr>
  </w:style>
  <w:style w:type="character" w:customStyle="1" w:styleId="42">
    <w:name w:val="Знак Знак42"/>
    <w:uiPriority w:val="99"/>
    <w:rsid w:val="008918BA"/>
    <w:rPr>
      <w:rFonts w:ascii="Arial" w:hAnsi="Arial" w:cs="Arial"/>
      <w:vanish/>
      <w:color w:val="00000A"/>
      <w:sz w:val="16"/>
      <w:szCs w:val="16"/>
      <w:lang w:val="ru-RU"/>
    </w:rPr>
  </w:style>
  <w:style w:type="character" w:customStyle="1" w:styleId="32">
    <w:name w:val="Знак Знак32"/>
    <w:uiPriority w:val="99"/>
    <w:rsid w:val="008918BA"/>
    <w:rPr>
      <w:color w:val="00000A"/>
      <w:lang w:val="ru-RU"/>
    </w:rPr>
  </w:style>
  <w:style w:type="character" w:customStyle="1" w:styleId="220">
    <w:name w:val="Знак Знак22"/>
    <w:uiPriority w:val="99"/>
    <w:rsid w:val="008918BA"/>
    <w:rPr>
      <w:color w:val="00000A"/>
      <w:sz w:val="16"/>
      <w:szCs w:val="16"/>
      <w:lang w:val="ru-RU"/>
    </w:rPr>
  </w:style>
  <w:style w:type="character" w:customStyle="1" w:styleId="170">
    <w:name w:val="Знак Знак17"/>
    <w:uiPriority w:val="99"/>
    <w:rsid w:val="008918BA"/>
    <w:rPr>
      <w:color w:val="00000A"/>
      <w:lang w:val="ru-RU"/>
    </w:rPr>
  </w:style>
  <w:style w:type="character" w:customStyle="1" w:styleId="160">
    <w:name w:val="Знак Знак16"/>
    <w:uiPriority w:val="99"/>
    <w:rsid w:val="008918BA"/>
    <w:rPr>
      <w:color w:val="00000A"/>
      <w:lang w:val="ru-RU"/>
    </w:rPr>
  </w:style>
  <w:style w:type="paragraph" w:customStyle="1" w:styleId="23">
    <w:name w:val="Без интервала2"/>
    <w:uiPriority w:val="99"/>
    <w:rsid w:val="008918BA"/>
    <w:pPr>
      <w:suppressAutoHyphens/>
    </w:pPr>
    <w:rPr>
      <w:rFonts w:ascii="Times New Roman" w:eastAsia="Times New Roman" w:hAnsi="Times New Roman"/>
      <w:color w:val="00000A"/>
      <w:sz w:val="20"/>
      <w:szCs w:val="20"/>
      <w:lang w:eastAsia="zh-CN"/>
    </w:rPr>
  </w:style>
  <w:style w:type="paragraph" w:styleId="HTMLPreformatted">
    <w:name w:val="HTML Preformatted"/>
    <w:basedOn w:val="Normal"/>
    <w:link w:val="HTMLPreformattedChar"/>
    <w:uiPriority w:val="99"/>
    <w:rsid w:val="008918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8918BA"/>
    <w:rPr>
      <w:rFonts w:ascii="Courier New" w:hAnsi="Courier New" w:cs="Courier New"/>
      <w:sz w:val="20"/>
      <w:szCs w:val="20"/>
      <w:lang w:eastAsia="ru-RU"/>
    </w:rPr>
  </w:style>
  <w:style w:type="character" w:customStyle="1" w:styleId="WW8Num1z1">
    <w:name w:val="WW8Num1z1"/>
    <w:uiPriority w:val="99"/>
    <w:rsid w:val="008918BA"/>
    <w:rPr>
      <w:rFonts w:ascii="Courier New" w:hAnsi="Courier New" w:cs="Courier New"/>
    </w:rPr>
  </w:style>
  <w:style w:type="character" w:customStyle="1" w:styleId="WW8Num1z2">
    <w:name w:val="WW8Num1z2"/>
    <w:uiPriority w:val="99"/>
    <w:rsid w:val="008918BA"/>
    <w:rPr>
      <w:rFonts w:ascii="Wingdings" w:hAnsi="Wingdings" w:cs="Wingdings"/>
    </w:rPr>
  </w:style>
  <w:style w:type="character" w:customStyle="1" w:styleId="WW8Num13z1">
    <w:name w:val="WW8Num13z1"/>
    <w:uiPriority w:val="99"/>
    <w:rsid w:val="008918BA"/>
    <w:rPr>
      <w:rFonts w:ascii="Courier New" w:hAnsi="Courier New" w:cs="Courier New"/>
    </w:rPr>
  </w:style>
  <w:style w:type="character" w:customStyle="1" w:styleId="WW8Num13z2">
    <w:name w:val="WW8Num13z2"/>
    <w:uiPriority w:val="99"/>
    <w:rsid w:val="008918BA"/>
    <w:rPr>
      <w:rFonts w:ascii="Wingdings" w:hAnsi="Wingdings" w:cs="Wingdings"/>
    </w:rPr>
  </w:style>
  <w:style w:type="character" w:customStyle="1" w:styleId="WW8Num21z0">
    <w:name w:val="WW8Num21z0"/>
    <w:uiPriority w:val="99"/>
    <w:rsid w:val="008918BA"/>
    <w:rPr>
      <w:rFonts w:ascii="Symbol" w:hAnsi="Symbol" w:cs="Symbol"/>
    </w:rPr>
  </w:style>
  <w:style w:type="character" w:customStyle="1" w:styleId="WW8Num21z1">
    <w:name w:val="WW8Num21z1"/>
    <w:uiPriority w:val="99"/>
    <w:rsid w:val="008918BA"/>
    <w:rPr>
      <w:rFonts w:ascii="Courier New" w:hAnsi="Courier New" w:cs="Courier New"/>
    </w:rPr>
  </w:style>
  <w:style w:type="character" w:customStyle="1" w:styleId="WW8Num21z2">
    <w:name w:val="WW8Num21z2"/>
    <w:uiPriority w:val="99"/>
    <w:rsid w:val="008918BA"/>
    <w:rPr>
      <w:rFonts w:ascii="Wingdings" w:hAnsi="Wingdings" w:cs="Wingdings"/>
    </w:rPr>
  </w:style>
  <w:style w:type="character" w:customStyle="1" w:styleId="style5">
    <w:name w:val="style5"/>
    <w:basedOn w:val="10"/>
    <w:uiPriority w:val="99"/>
    <w:rsid w:val="008918BA"/>
  </w:style>
  <w:style w:type="character" w:customStyle="1" w:styleId="style61">
    <w:name w:val="style61"/>
    <w:basedOn w:val="10"/>
    <w:uiPriority w:val="99"/>
    <w:rsid w:val="008918BA"/>
  </w:style>
  <w:style w:type="character" w:customStyle="1" w:styleId="style111">
    <w:name w:val="style111"/>
    <w:basedOn w:val="10"/>
    <w:uiPriority w:val="99"/>
    <w:rsid w:val="008918BA"/>
    <w:rPr>
      <w:color w:val="FF0000"/>
    </w:rPr>
  </w:style>
  <w:style w:type="character" w:customStyle="1" w:styleId="answer">
    <w:name w:val="answer"/>
    <w:basedOn w:val="10"/>
    <w:uiPriority w:val="99"/>
    <w:rsid w:val="008918BA"/>
  </w:style>
  <w:style w:type="character" w:customStyle="1" w:styleId="b-serp-itemtextpassage1">
    <w:name w:val="b-serp-item__text_passage1"/>
    <w:basedOn w:val="10"/>
    <w:uiPriority w:val="99"/>
    <w:rsid w:val="008918BA"/>
    <w:rPr>
      <w:b/>
      <w:bCs/>
      <w:color w:val="auto"/>
    </w:rPr>
  </w:style>
  <w:style w:type="paragraph" w:customStyle="1" w:styleId="221">
    <w:name w:val="Основной текст 22"/>
    <w:basedOn w:val="Normal"/>
    <w:uiPriority w:val="99"/>
    <w:rsid w:val="008918BA"/>
    <w:pPr>
      <w:widowControl w:val="0"/>
      <w:autoSpaceDE w:val="0"/>
      <w:ind w:firstLine="567"/>
    </w:pPr>
    <w:rPr>
      <w:lang w:eastAsia="zh-CN"/>
    </w:rPr>
  </w:style>
  <w:style w:type="paragraph" w:customStyle="1" w:styleId="310">
    <w:name w:val="Основной текст 31"/>
    <w:basedOn w:val="Normal"/>
    <w:uiPriority w:val="99"/>
    <w:rsid w:val="008918BA"/>
    <w:pPr>
      <w:widowControl w:val="0"/>
      <w:autoSpaceDE w:val="0"/>
      <w:jc w:val="center"/>
    </w:pPr>
    <w:rPr>
      <w:sz w:val="20"/>
      <w:szCs w:val="20"/>
      <w:lang w:eastAsia="zh-CN"/>
    </w:rPr>
  </w:style>
  <w:style w:type="paragraph" w:customStyle="1" w:styleId="222">
    <w:name w:val="Основной текст с отступом 22"/>
    <w:basedOn w:val="Normal"/>
    <w:uiPriority w:val="99"/>
    <w:rsid w:val="008918BA"/>
    <w:pPr>
      <w:widowControl w:val="0"/>
      <w:autoSpaceDE w:val="0"/>
      <w:spacing w:line="360" w:lineRule="auto"/>
      <w:ind w:firstLine="567"/>
      <w:jc w:val="both"/>
    </w:pPr>
    <w:rPr>
      <w:lang w:eastAsia="zh-CN"/>
    </w:rPr>
  </w:style>
  <w:style w:type="paragraph" w:customStyle="1" w:styleId="1f">
    <w:name w:val="Цитата1"/>
    <w:basedOn w:val="Normal"/>
    <w:uiPriority w:val="99"/>
    <w:rsid w:val="008918BA"/>
    <w:pPr>
      <w:ind w:left="-284" w:right="-99" w:firstLine="284"/>
    </w:pPr>
    <w:rPr>
      <w:lang w:eastAsia="zh-CN"/>
    </w:rPr>
  </w:style>
  <w:style w:type="paragraph" w:customStyle="1" w:styleId="author">
    <w:name w:val="author"/>
    <w:basedOn w:val="Normal"/>
    <w:uiPriority w:val="99"/>
    <w:rsid w:val="008918BA"/>
    <w:pPr>
      <w:spacing w:before="280" w:after="280"/>
    </w:pPr>
    <w:rPr>
      <w:sz w:val="24"/>
      <w:szCs w:val="24"/>
      <w:lang w:eastAsia="zh-CN"/>
    </w:rPr>
  </w:style>
  <w:style w:type="paragraph" w:customStyle="1" w:styleId="style4">
    <w:name w:val="style4"/>
    <w:basedOn w:val="Normal"/>
    <w:uiPriority w:val="99"/>
    <w:rsid w:val="008918BA"/>
    <w:pPr>
      <w:spacing w:before="280" w:after="280"/>
    </w:pPr>
    <w:rPr>
      <w:sz w:val="24"/>
      <w:szCs w:val="24"/>
      <w:lang w:eastAsia="zh-CN"/>
    </w:rPr>
  </w:style>
  <w:style w:type="paragraph" w:customStyle="1" w:styleId="style6">
    <w:name w:val="style6"/>
    <w:basedOn w:val="Normal"/>
    <w:uiPriority w:val="99"/>
    <w:rsid w:val="008918BA"/>
    <w:pPr>
      <w:spacing w:before="280" w:after="280"/>
    </w:pPr>
    <w:rPr>
      <w:sz w:val="24"/>
      <w:szCs w:val="24"/>
      <w:lang w:eastAsia="zh-CN"/>
    </w:rPr>
  </w:style>
  <w:style w:type="paragraph" w:customStyle="1" w:styleId="abz">
    <w:name w:val="abz"/>
    <w:basedOn w:val="Normal"/>
    <w:uiPriority w:val="99"/>
    <w:rsid w:val="008918BA"/>
    <w:pPr>
      <w:spacing w:before="280" w:after="280"/>
    </w:pPr>
    <w:rPr>
      <w:sz w:val="24"/>
      <w:szCs w:val="24"/>
      <w:lang w:eastAsia="zh-CN"/>
    </w:rPr>
  </w:style>
  <w:style w:type="paragraph" w:customStyle="1" w:styleId="bodytextstyle9">
    <w:name w:val="bodytext style9"/>
    <w:basedOn w:val="Normal"/>
    <w:uiPriority w:val="99"/>
    <w:rsid w:val="008918BA"/>
    <w:pPr>
      <w:spacing w:before="280" w:after="280"/>
    </w:pPr>
    <w:rPr>
      <w:sz w:val="24"/>
      <w:szCs w:val="24"/>
      <w:lang w:eastAsia="zh-CN"/>
    </w:rPr>
  </w:style>
  <w:style w:type="paragraph" w:customStyle="1" w:styleId="je">
    <w:name w:val="j_e"/>
    <w:basedOn w:val="Normal"/>
    <w:uiPriority w:val="99"/>
    <w:rsid w:val="008918BA"/>
    <w:pPr>
      <w:spacing w:before="280" w:after="280"/>
    </w:pPr>
    <w:rPr>
      <w:sz w:val="24"/>
      <w:szCs w:val="24"/>
      <w:lang w:eastAsia="zh-CN"/>
    </w:rPr>
  </w:style>
  <w:style w:type="paragraph" w:customStyle="1" w:styleId="ct1">
    <w:name w:val="ct1"/>
    <w:basedOn w:val="Normal"/>
    <w:uiPriority w:val="99"/>
    <w:rsid w:val="008918BA"/>
    <w:pPr>
      <w:spacing w:before="280" w:after="280"/>
    </w:pPr>
    <w:rPr>
      <w:sz w:val="24"/>
      <w:szCs w:val="24"/>
      <w:lang w:eastAsia="zh-CN"/>
    </w:rPr>
  </w:style>
  <w:style w:type="paragraph" w:customStyle="1" w:styleId="textcentr2">
    <w:name w:val="text_centr2"/>
    <w:basedOn w:val="Normal"/>
    <w:uiPriority w:val="99"/>
    <w:rsid w:val="008918BA"/>
    <w:pPr>
      <w:spacing w:before="280" w:after="280"/>
    </w:pPr>
    <w:rPr>
      <w:sz w:val="24"/>
      <w:szCs w:val="24"/>
      <w:lang w:eastAsia="zh-CN"/>
    </w:rPr>
  </w:style>
  <w:style w:type="paragraph" w:customStyle="1" w:styleId="24">
    <w:name w:val="Знак Знак Знак Знак Знак Знак Знак Знак Знак Знак Знак Знак Знак Знак Знак Знак2"/>
    <w:basedOn w:val="Normal"/>
    <w:uiPriority w:val="99"/>
    <w:rsid w:val="008918BA"/>
    <w:pPr>
      <w:spacing w:after="160" w:line="240" w:lineRule="exact"/>
    </w:pPr>
    <w:rPr>
      <w:rFonts w:ascii="Verdana" w:hAnsi="Verdana" w:cs="Verdana"/>
      <w:sz w:val="20"/>
      <w:szCs w:val="20"/>
      <w:lang w:val="en-US" w:eastAsia="zh-CN"/>
    </w:rPr>
  </w:style>
  <w:style w:type="paragraph" w:customStyle="1" w:styleId="30">
    <w:name w:val="Абзац списка3"/>
    <w:basedOn w:val="Normal"/>
    <w:uiPriority w:val="99"/>
    <w:rsid w:val="008918BA"/>
    <w:pPr>
      <w:spacing w:after="200" w:line="276" w:lineRule="auto"/>
      <w:ind w:left="720"/>
    </w:pPr>
    <w:rPr>
      <w:rFonts w:ascii="Calibri" w:hAnsi="Calibri" w:cs="Calibri"/>
      <w:sz w:val="22"/>
      <w:szCs w:val="22"/>
      <w:lang w:eastAsia="zh-CN"/>
    </w:rPr>
  </w:style>
  <w:style w:type="paragraph" w:customStyle="1" w:styleId="211">
    <w:name w:val="Маркированный список 21"/>
    <w:basedOn w:val="Normal"/>
    <w:uiPriority w:val="99"/>
    <w:rsid w:val="008918BA"/>
    <w:pPr>
      <w:ind w:left="825"/>
    </w:pPr>
    <w:rPr>
      <w:kern w:val="1"/>
      <w:sz w:val="24"/>
      <w:szCs w:val="24"/>
      <w:lang w:eastAsia="zh-CN"/>
    </w:rPr>
  </w:style>
  <w:style w:type="paragraph" w:customStyle="1" w:styleId="WW-0">
    <w:name w:val="WW-Заголовок"/>
    <w:basedOn w:val="WW-"/>
    <w:next w:val="BodyText"/>
    <w:uiPriority w:val="99"/>
    <w:rsid w:val="008918BA"/>
    <w:pPr>
      <w:keepNext/>
      <w:spacing w:before="240" w:after="120"/>
    </w:pPr>
    <w:rPr>
      <w:rFonts w:ascii="Arial" w:hAnsi="Arial" w:cs="Arial"/>
      <w:sz w:val="28"/>
      <w:szCs w:val="28"/>
    </w:rPr>
  </w:style>
  <w:style w:type="paragraph" w:customStyle="1" w:styleId="01">
    <w:name w:val="Маркированный 01"/>
    <w:basedOn w:val="a6"/>
    <w:uiPriority w:val="99"/>
    <w:rsid w:val="008918BA"/>
    <w:pPr>
      <w:spacing w:line="252" w:lineRule="auto"/>
      <w:ind w:left="426" w:hanging="284"/>
    </w:pPr>
    <w:rPr>
      <w:lang w:eastAsia="zh-CN"/>
    </w:rPr>
  </w:style>
  <w:style w:type="paragraph" w:customStyle="1" w:styleId="1f0">
    <w:name w:val="Стиль1"/>
    <w:basedOn w:val="ListBullet3"/>
    <w:uiPriority w:val="99"/>
    <w:rsid w:val="008918BA"/>
    <w:pPr>
      <w:widowControl/>
      <w:tabs>
        <w:tab w:val="clear" w:pos="926"/>
        <w:tab w:val="left" w:pos="624"/>
      </w:tabs>
      <w:autoSpaceDE/>
      <w:spacing w:line="360" w:lineRule="auto"/>
      <w:ind w:left="644"/>
      <w:jc w:val="both"/>
    </w:pPr>
    <w:rPr>
      <w:sz w:val="28"/>
      <w:szCs w:val="28"/>
    </w:rPr>
  </w:style>
  <w:style w:type="paragraph" w:styleId="ListBullet3">
    <w:name w:val="List Bullet 3"/>
    <w:basedOn w:val="Normal"/>
    <w:uiPriority w:val="99"/>
    <w:rsid w:val="008918BA"/>
    <w:pPr>
      <w:widowControl w:val="0"/>
      <w:tabs>
        <w:tab w:val="num" w:pos="926"/>
      </w:tabs>
      <w:autoSpaceDE w:val="0"/>
      <w:ind w:left="926" w:hanging="360"/>
    </w:pPr>
    <w:rPr>
      <w:sz w:val="20"/>
      <w:szCs w:val="20"/>
      <w:lang w:eastAsia="zh-CN"/>
    </w:rPr>
  </w:style>
  <w:style w:type="paragraph" w:customStyle="1" w:styleId="33">
    <w:name w:val="Стиль3"/>
    <w:basedOn w:val="NormalWeb"/>
    <w:next w:val="a"/>
    <w:uiPriority w:val="99"/>
    <w:rsid w:val="008918BA"/>
    <w:pPr>
      <w:tabs>
        <w:tab w:val="num" w:pos="120"/>
        <w:tab w:val="left" w:pos="624"/>
      </w:tabs>
      <w:spacing w:before="280" w:beforeAutospacing="0" w:after="0" w:afterAutospacing="0"/>
      <w:ind w:left="120" w:hanging="360"/>
      <w:jc w:val="both"/>
    </w:pPr>
    <w:rPr>
      <w:sz w:val="28"/>
      <w:szCs w:val="28"/>
      <w:lang w:eastAsia="zh-CN"/>
    </w:rPr>
  </w:style>
  <w:style w:type="paragraph" w:customStyle="1" w:styleId="40">
    <w:name w:val="Стиль4"/>
    <w:basedOn w:val="Normal"/>
    <w:uiPriority w:val="99"/>
    <w:rsid w:val="008918BA"/>
    <w:pPr>
      <w:tabs>
        <w:tab w:val="left" w:pos="624"/>
        <w:tab w:val="num" w:pos="720"/>
      </w:tabs>
      <w:ind w:left="720" w:hanging="360"/>
      <w:jc w:val="both"/>
    </w:pPr>
    <w:rPr>
      <w:lang w:eastAsia="zh-CN"/>
    </w:rPr>
  </w:style>
  <w:style w:type="character" w:customStyle="1" w:styleId="c9">
    <w:name w:val="c9"/>
    <w:basedOn w:val="DefaultParagraphFont"/>
    <w:uiPriority w:val="99"/>
    <w:rsid w:val="008918BA"/>
  </w:style>
  <w:style w:type="paragraph" w:customStyle="1" w:styleId="1f1">
    <w:name w:val="АВК марк1"/>
    <w:basedOn w:val="ListParagraph"/>
    <w:next w:val="Normal"/>
    <w:link w:val="1f2"/>
    <w:autoRedefine/>
    <w:uiPriority w:val="99"/>
    <w:rsid w:val="008918BA"/>
    <w:pPr>
      <w:spacing w:after="0" w:line="240" w:lineRule="auto"/>
      <w:ind w:left="709" w:hanging="218"/>
      <w:jc w:val="both"/>
    </w:pPr>
    <w:rPr>
      <w:rFonts w:ascii="Times New Roman" w:hAnsi="Times New Roman" w:cs="Times New Roman"/>
      <w:sz w:val="20"/>
      <w:szCs w:val="20"/>
      <w:lang w:eastAsia="zh-CN"/>
    </w:rPr>
  </w:style>
  <w:style w:type="character" w:customStyle="1" w:styleId="1f2">
    <w:name w:val="АВК марк1 Знак"/>
    <w:basedOn w:val="DefaultParagraphFont"/>
    <w:link w:val="1f1"/>
    <w:uiPriority w:val="99"/>
    <w:locked/>
    <w:rsid w:val="008918BA"/>
    <w:rPr>
      <w:rFonts w:ascii="Times New Roman" w:eastAsia="Times New Roman" w:hAnsi="Times New Roman" w:cs="Times New Roman"/>
      <w:sz w:val="20"/>
      <w:szCs w:val="20"/>
      <w:lang w:eastAsia="zh-CN"/>
    </w:rPr>
  </w:style>
  <w:style w:type="character" w:customStyle="1" w:styleId="redtext">
    <w:name w:val="red_text"/>
    <w:basedOn w:val="DefaultParagraphFont"/>
    <w:uiPriority w:val="99"/>
    <w:rsid w:val="008918BA"/>
  </w:style>
  <w:style w:type="paragraph" w:customStyle="1" w:styleId="p1">
    <w:name w:val="p1"/>
    <w:basedOn w:val="Normal"/>
    <w:uiPriority w:val="99"/>
    <w:rsid w:val="008918BA"/>
    <w:pPr>
      <w:spacing w:before="100" w:beforeAutospacing="1" w:after="100" w:afterAutospacing="1"/>
    </w:pPr>
    <w:rPr>
      <w:sz w:val="24"/>
      <w:szCs w:val="24"/>
    </w:rPr>
  </w:style>
  <w:style w:type="character" w:customStyle="1" w:styleId="s1">
    <w:name w:val="s1"/>
    <w:basedOn w:val="DefaultParagraphFont"/>
    <w:uiPriority w:val="99"/>
    <w:rsid w:val="008918BA"/>
  </w:style>
  <w:style w:type="character" w:customStyle="1" w:styleId="grame">
    <w:name w:val="grame"/>
    <w:basedOn w:val="DefaultParagraphFont"/>
    <w:uiPriority w:val="99"/>
    <w:rsid w:val="008918BA"/>
  </w:style>
  <w:style w:type="paragraph" w:customStyle="1" w:styleId="p12">
    <w:name w:val="p12"/>
    <w:basedOn w:val="Normal"/>
    <w:uiPriority w:val="99"/>
    <w:rsid w:val="008918BA"/>
    <w:pPr>
      <w:spacing w:before="100" w:beforeAutospacing="1" w:after="100" w:afterAutospacing="1"/>
    </w:pPr>
    <w:rPr>
      <w:sz w:val="24"/>
      <w:szCs w:val="24"/>
    </w:rPr>
  </w:style>
  <w:style w:type="character" w:customStyle="1" w:styleId="s2">
    <w:name w:val="s2"/>
    <w:basedOn w:val="DefaultParagraphFont"/>
    <w:uiPriority w:val="99"/>
    <w:rsid w:val="008918BA"/>
  </w:style>
  <w:style w:type="paragraph" w:customStyle="1" w:styleId="p5">
    <w:name w:val="p5"/>
    <w:basedOn w:val="Normal"/>
    <w:uiPriority w:val="99"/>
    <w:rsid w:val="008918BA"/>
    <w:pPr>
      <w:spacing w:before="100" w:beforeAutospacing="1" w:after="100" w:afterAutospacing="1"/>
    </w:pPr>
    <w:rPr>
      <w:sz w:val="24"/>
      <w:szCs w:val="24"/>
    </w:rPr>
  </w:style>
  <w:style w:type="character" w:customStyle="1" w:styleId="s3">
    <w:name w:val="s3"/>
    <w:basedOn w:val="DefaultParagraphFont"/>
    <w:uiPriority w:val="99"/>
    <w:rsid w:val="008918BA"/>
  </w:style>
  <w:style w:type="paragraph" w:customStyle="1" w:styleId="p3">
    <w:name w:val="p3"/>
    <w:basedOn w:val="Normal"/>
    <w:uiPriority w:val="99"/>
    <w:rsid w:val="008918BA"/>
    <w:pPr>
      <w:spacing w:before="100" w:beforeAutospacing="1" w:after="100" w:afterAutospacing="1"/>
    </w:pPr>
    <w:rPr>
      <w:sz w:val="24"/>
      <w:szCs w:val="24"/>
    </w:rPr>
  </w:style>
  <w:style w:type="character" w:customStyle="1" w:styleId="s6">
    <w:name w:val="s6"/>
    <w:basedOn w:val="DefaultParagraphFont"/>
    <w:uiPriority w:val="99"/>
    <w:rsid w:val="008918BA"/>
  </w:style>
  <w:style w:type="character" w:customStyle="1" w:styleId="c0">
    <w:name w:val="c0"/>
    <w:basedOn w:val="DefaultParagraphFont"/>
    <w:uiPriority w:val="99"/>
    <w:rsid w:val="008918BA"/>
  </w:style>
  <w:style w:type="character" w:customStyle="1" w:styleId="c4">
    <w:name w:val="c4"/>
    <w:basedOn w:val="DefaultParagraphFont"/>
    <w:uiPriority w:val="99"/>
    <w:rsid w:val="008918BA"/>
  </w:style>
  <w:style w:type="paragraph" w:customStyle="1" w:styleId="style7">
    <w:name w:val="style7"/>
    <w:basedOn w:val="Normal"/>
    <w:uiPriority w:val="99"/>
    <w:rsid w:val="008918BA"/>
    <w:pPr>
      <w:spacing w:before="100" w:beforeAutospacing="1" w:after="100" w:afterAutospacing="1"/>
    </w:pPr>
    <w:rPr>
      <w:sz w:val="24"/>
      <w:szCs w:val="24"/>
    </w:rPr>
  </w:style>
  <w:style w:type="paragraph" w:customStyle="1" w:styleId="c7">
    <w:name w:val="c7"/>
    <w:basedOn w:val="Normal"/>
    <w:uiPriority w:val="99"/>
    <w:rsid w:val="008918BA"/>
    <w:pPr>
      <w:spacing w:before="100" w:beforeAutospacing="1" w:after="100" w:afterAutospacing="1"/>
    </w:pPr>
    <w:rPr>
      <w:sz w:val="24"/>
      <w:szCs w:val="24"/>
    </w:rPr>
  </w:style>
  <w:style w:type="paragraph" w:customStyle="1" w:styleId="c27">
    <w:name w:val="c27"/>
    <w:basedOn w:val="Normal"/>
    <w:uiPriority w:val="99"/>
    <w:rsid w:val="008918BA"/>
    <w:pPr>
      <w:spacing w:before="100" w:beforeAutospacing="1" w:after="100" w:afterAutospacing="1"/>
    </w:pPr>
    <w:rPr>
      <w:sz w:val="24"/>
      <w:szCs w:val="24"/>
    </w:rPr>
  </w:style>
  <w:style w:type="character" w:customStyle="1" w:styleId="c10">
    <w:name w:val="c10"/>
    <w:basedOn w:val="DefaultParagraphFont"/>
    <w:uiPriority w:val="99"/>
    <w:rsid w:val="008918BA"/>
  </w:style>
  <w:style w:type="paragraph" w:customStyle="1" w:styleId="c29">
    <w:name w:val="c29"/>
    <w:basedOn w:val="Normal"/>
    <w:uiPriority w:val="99"/>
    <w:rsid w:val="008918BA"/>
    <w:pPr>
      <w:spacing w:before="100" w:beforeAutospacing="1" w:after="100" w:afterAutospacing="1"/>
    </w:pPr>
    <w:rPr>
      <w:sz w:val="24"/>
      <w:szCs w:val="24"/>
    </w:rPr>
  </w:style>
  <w:style w:type="character" w:customStyle="1" w:styleId="b-headertitle">
    <w:name w:val="b-header__title"/>
    <w:basedOn w:val="DefaultParagraphFont"/>
    <w:uiPriority w:val="99"/>
    <w:rsid w:val="008918BA"/>
  </w:style>
  <w:style w:type="paragraph" w:customStyle="1" w:styleId="p2">
    <w:name w:val="p2"/>
    <w:basedOn w:val="Normal"/>
    <w:uiPriority w:val="99"/>
    <w:rsid w:val="008918BA"/>
    <w:pPr>
      <w:spacing w:before="100" w:beforeAutospacing="1" w:after="100" w:afterAutospacing="1"/>
    </w:pPr>
    <w:rPr>
      <w:sz w:val="24"/>
      <w:szCs w:val="24"/>
    </w:rPr>
  </w:style>
  <w:style w:type="paragraph" w:customStyle="1" w:styleId="p16">
    <w:name w:val="p16"/>
    <w:basedOn w:val="Normal"/>
    <w:uiPriority w:val="99"/>
    <w:rsid w:val="008918BA"/>
    <w:pPr>
      <w:spacing w:before="100" w:beforeAutospacing="1" w:after="100" w:afterAutospacing="1"/>
    </w:pPr>
    <w:rPr>
      <w:sz w:val="24"/>
      <w:szCs w:val="24"/>
    </w:rPr>
  </w:style>
  <w:style w:type="paragraph" w:customStyle="1" w:styleId="p14">
    <w:name w:val="p14"/>
    <w:basedOn w:val="Normal"/>
    <w:uiPriority w:val="99"/>
    <w:rsid w:val="008918BA"/>
    <w:pPr>
      <w:spacing w:before="100" w:beforeAutospacing="1" w:after="100" w:afterAutospacing="1"/>
    </w:pPr>
    <w:rPr>
      <w:sz w:val="24"/>
      <w:szCs w:val="24"/>
    </w:rPr>
  </w:style>
  <w:style w:type="paragraph" w:customStyle="1" w:styleId="c105">
    <w:name w:val="c105"/>
    <w:basedOn w:val="Normal"/>
    <w:uiPriority w:val="99"/>
    <w:rsid w:val="008918BA"/>
    <w:pPr>
      <w:spacing w:before="100" w:beforeAutospacing="1" w:after="100" w:afterAutospacing="1"/>
    </w:pPr>
    <w:rPr>
      <w:sz w:val="24"/>
      <w:szCs w:val="24"/>
    </w:rPr>
  </w:style>
  <w:style w:type="character" w:customStyle="1" w:styleId="c12">
    <w:name w:val="c12"/>
    <w:basedOn w:val="DefaultParagraphFont"/>
    <w:uiPriority w:val="99"/>
    <w:rsid w:val="008918BA"/>
  </w:style>
  <w:style w:type="paragraph" w:customStyle="1" w:styleId="c34">
    <w:name w:val="c34"/>
    <w:basedOn w:val="Normal"/>
    <w:uiPriority w:val="99"/>
    <w:rsid w:val="008918BA"/>
    <w:pPr>
      <w:spacing w:before="100" w:beforeAutospacing="1" w:after="100" w:afterAutospacing="1"/>
    </w:pPr>
    <w:rPr>
      <w:sz w:val="24"/>
      <w:szCs w:val="24"/>
    </w:rPr>
  </w:style>
  <w:style w:type="paragraph" w:customStyle="1" w:styleId="c24">
    <w:name w:val="c24"/>
    <w:basedOn w:val="Normal"/>
    <w:uiPriority w:val="99"/>
    <w:rsid w:val="008918BA"/>
    <w:pPr>
      <w:spacing w:before="100" w:beforeAutospacing="1" w:after="100" w:afterAutospacing="1"/>
    </w:pPr>
    <w:rPr>
      <w:sz w:val="24"/>
      <w:szCs w:val="24"/>
    </w:rPr>
  </w:style>
  <w:style w:type="paragraph" w:customStyle="1" w:styleId="rtejustify">
    <w:name w:val="rtejustify"/>
    <w:basedOn w:val="Normal"/>
    <w:uiPriority w:val="99"/>
    <w:rsid w:val="008918BA"/>
    <w:pPr>
      <w:spacing w:before="100" w:beforeAutospacing="1" w:after="100" w:afterAutospacing="1"/>
    </w:pPr>
    <w:rPr>
      <w:sz w:val="24"/>
      <w:szCs w:val="24"/>
    </w:rPr>
  </w:style>
  <w:style w:type="paragraph" w:styleId="Quote">
    <w:name w:val="Quote"/>
    <w:basedOn w:val="Normal"/>
    <w:next w:val="Normal"/>
    <w:link w:val="QuoteChar"/>
    <w:uiPriority w:val="99"/>
    <w:qFormat/>
    <w:rsid w:val="008918BA"/>
    <w:pPr>
      <w:widowControl w:val="0"/>
      <w:autoSpaceDE w:val="0"/>
    </w:pPr>
    <w:rPr>
      <w:i/>
      <w:iCs/>
      <w:color w:val="000000"/>
      <w:sz w:val="20"/>
      <w:szCs w:val="20"/>
      <w:lang w:eastAsia="zh-CN"/>
    </w:rPr>
  </w:style>
  <w:style w:type="character" w:customStyle="1" w:styleId="QuoteChar">
    <w:name w:val="Quote Char"/>
    <w:basedOn w:val="DefaultParagraphFont"/>
    <w:link w:val="Quote"/>
    <w:uiPriority w:val="99"/>
    <w:locked/>
    <w:rsid w:val="008918BA"/>
    <w:rPr>
      <w:rFonts w:ascii="Times New Roman" w:hAnsi="Times New Roman" w:cs="Times New Roman"/>
      <w:i/>
      <w:iCs/>
      <w:color w:val="000000"/>
      <w:sz w:val="20"/>
      <w:szCs w:val="20"/>
      <w:lang w:eastAsia="zh-CN"/>
    </w:rPr>
  </w:style>
  <w:style w:type="paragraph" w:styleId="TOC4">
    <w:name w:val="toc 4"/>
    <w:basedOn w:val="Normal"/>
    <w:next w:val="Normal"/>
    <w:autoRedefine/>
    <w:uiPriority w:val="99"/>
    <w:semiHidden/>
    <w:rsid w:val="008918BA"/>
    <w:pPr>
      <w:widowControl w:val="0"/>
      <w:autoSpaceDE w:val="0"/>
      <w:ind w:left="400"/>
    </w:pPr>
    <w:rPr>
      <w:rFonts w:ascii="Calibri" w:hAnsi="Calibri" w:cs="Calibri"/>
      <w:sz w:val="20"/>
      <w:szCs w:val="20"/>
      <w:lang w:eastAsia="zh-CN"/>
    </w:rPr>
  </w:style>
  <w:style w:type="paragraph" w:styleId="TOC5">
    <w:name w:val="toc 5"/>
    <w:basedOn w:val="Normal"/>
    <w:next w:val="Normal"/>
    <w:autoRedefine/>
    <w:uiPriority w:val="99"/>
    <w:semiHidden/>
    <w:rsid w:val="008918BA"/>
    <w:pPr>
      <w:widowControl w:val="0"/>
      <w:autoSpaceDE w:val="0"/>
      <w:ind w:left="600"/>
    </w:pPr>
    <w:rPr>
      <w:rFonts w:ascii="Calibri" w:hAnsi="Calibri" w:cs="Calibri"/>
      <w:sz w:val="20"/>
      <w:szCs w:val="20"/>
      <w:lang w:eastAsia="zh-CN"/>
    </w:rPr>
  </w:style>
  <w:style w:type="paragraph" w:styleId="TOC6">
    <w:name w:val="toc 6"/>
    <w:basedOn w:val="Normal"/>
    <w:next w:val="Normal"/>
    <w:autoRedefine/>
    <w:uiPriority w:val="99"/>
    <w:semiHidden/>
    <w:rsid w:val="008918BA"/>
    <w:pPr>
      <w:widowControl w:val="0"/>
      <w:autoSpaceDE w:val="0"/>
      <w:ind w:left="800"/>
    </w:pPr>
    <w:rPr>
      <w:rFonts w:ascii="Calibri" w:hAnsi="Calibri" w:cs="Calibri"/>
      <w:sz w:val="20"/>
      <w:szCs w:val="20"/>
      <w:lang w:eastAsia="zh-CN"/>
    </w:rPr>
  </w:style>
  <w:style w:type="paragraph" w:styleId="TOC7">
    <w:name w:val="toc 7"/>
    <w:basedOn w:val="Normal"/>
    <w:next w:val="Normal"/>
    <w:autoRedefine/>
    <w:uiPriority w:val="99"/>
    <w:semiHidden/>
    <w:rsid w:val="008918BA"/>
    <w:pPr>
      <w:widowControl w:val="0"/>
      <w:autoSpaceDE w:val="0"/>
      <w:ind w:left="1000"/>
    </w:pPr>
    <w:rPr>
      <w:rFonts w:ascii="Calibri" w:hAnsi="Calibri" w:cs="Calibri"/>
      <w:sz w:val="20"/>
      <w:szCs w:val="20"/>
      <w:lang w:eastAsia="zh-CN"/>
    </w:rPr>
  </w:style>
  <w:style w:type="paragraph" w:styleId="TOC8">
    <w:name w:val="toc 8"/>
    <w:basedOn w:val="Normal"/>
    <w:next w:val="Normal"/>
    <w:autoRedefine/>
    <w:uiPriority w:val="99"/>
    <w:semiHidden/>
    <w:rsid w:val="008918BA"/>
    <w:pPr>
      <w:widowControl w:val="0"/>
      <w:autoSpaceDE w:val="0"/>
      <w:ind w:left="1200"/>
    </w:pPr>
    <w:rPr>
      <w:rFonts w:ascii="Calibri" w:hAnsi="Calibri" w:cs="Calibri"/>
      <w:sz w:val="20"/>
      <w:szCs w:val="20"/>
      <w:lang w:eastAsia="zh-CN"/>
    </w:rPr>
  </w:style>
  <w:style w:type="paragraph" w:styleId="TOC9">
    <w:name w:val="toc 9"/>
    <w:basedOn w:val="Normal"/>
    <w:next w:val="Normal"/>
    <w:autoRedefine/>
    <w:uiPriority w:val="99"/>
    <w:semiHidden/>
    <w:rsid w:val="008918BA"/>
    <w:pPr>
      <w:widowControl w:val="0"/>
      <w:autoSpaceDE w:val="0"/>
      <w:ind w:left="1400"/>
    </w:pPr>
    <w:rPr>
      <w:rFonts w:ascii="Calibri" w:hAnsi="Calibri" w:cs="Calibri"/>
      <w:sz w:val="20"/>
      <w:szCs w:val="20"/>
      <w:lang w:eastAsia="zh-CN"/>
    </w:rPr>
  </w:style>
  <w:style w:type="paragraph" w:customStyle="1" w:styleId="2210">
    <w:name w:val="Основной текст 221"/>
    <w:basedOn w:val="Normal"/>
    <w:uiPriority w:val="99"/>
    <w:rsid w:val="008918BA"/>
    <w:pPr>
      <w:widowControl w:val="0"/>
      <w:autoSpaceDE w:val="0"/>
      <w:ind w:firstLine="567"/>
    </w:pPr>
    <w:rPr>
      <w:lang w:eastAsia="zh-CN"/>
    </w:rPr>
  </w:style>
  <w:style w:type="paragraph" w:customStyle="1" w:styleId="2211">
    <w:name w:val="Основной текст с отступом 221"/>
    <w:basedOn w:val="Normal"/>
    <w:uiPriority w:val="99"/>
    <w:rsid w:val="008918BA"/>
    <w:pPr>
      <w:widowControl w:val="0"/>
      <w:autoSpaceDE w:val="0"/>
      <w:spacing w:line="360" w:lineRule="auto"/>
      <w:ind w:firstLine="567"/>
      <w:jc w:val="both"/>
    </w:pPr>
    <w:rPr>
      <w:lang w:eastAsia="zh-CN"/>
    </w:rPr>
  </w:style>
  <w:style w:type="character" w:customStyle="1" w:styleId="131">
    <w:name w:val="Знак Знак131"/>
    <w:uiPriority w:val="99"/>
    <w:rsid w:val="008918BA"/>
    <w:rPr>
      <w:rFonts w:ascii="Arial" w:hAnsi="Arial" w:cs="Arial"/>
      <w:b/>
      <w:bCs/>
      <w:color w:val="00000A"/>
      <w:sz w:val="32"/>
      <w:szCs w:val="32"/>
      <w:lang w:val="ru-RU"/>
    </w:rPr>
  </w:style>
  <w:style w:type="character" w:customStyle="1" w:styleId="121">
    <w:name w:val="Знак Знак121"/>
    <w:uiPriority w:val="99"/>
    <w:rsid w:val="008918BA"/>
    <w:rPr>
      <w:rFonts w:ascii="Cambria" w:hAnsi="Cambria" w:cs="Cambria"/>
      <w:b/>
      <w:bCs/>
      <w:i/>
      <w:iCs/>
      <w:color w:val="00000A"/>
      <w:sz w:val="28"/>
      <w:szCs w:val="28"/>
      <w:lang w:val="ru-RU"/>
    </w:rPr>
  </w:style>
  <w:style w:type="character" w:customStyle="1" w:styleId="111">
    <w:name w:val="Знак Знак111"/>
    <w:uiPriority w:val="99"/>
    <w:rsid w:val="008918BA"/>
    <w:rPr>
      <w:rFonts w:ascii="Arial" w:hAnsi="Arial" w:cs="Arial"/>
      <w:b/>
      <w:bCs/>
      <w:color w:val="00000A"/>
      <w:sz w:val="26"/>
      <w:szCs w:val="26"/>
      <w:lang w:val="ru-RU"/>
    </w:rPr>
  </w:style>
  <w:style w:type="character" w:customStyle="1" w:styleId="101">
    <w:name w:val="Знак Знак101"/>
    <w:uiPriority w:val="99"/>
    <w:rsid w:val="008918BA"/>
    <w:rPr>
      <w:b/>
      <w:bCs/>
      <w:color w:val="00000A"/>
      <w:sz w:val="28"/>
      <w:szCs w:val="28"/>
      <w:lang w:val="ru-RU"/>
    </w:rPr>
  </w:style>
  <w:style w:type="character" w:customStyle="1" w:styleId="91">
    <w:name w:val="Знак Знак91"/>
    <w:uiPriority w:val="99"/>
    <w:rsid w:val="008918BA"/>
    <w:rPr>
      <w:b/>
      <w:bCs/>
      <w:i/>
      <w:iCs/>
      <w:color w:val="00000A"/>
      <w:sz w:val="26"/>
      <w:szCs w:val="26"/>
      <w:lang w:val="ru-RU"/>
    </w:rPr>
  </w:style>
  <w:style w:type="character" w:customStyle="1" w:styleId="81">
    <w:name w:val="Знак Знак81"/>
    <w:uiPriority w:val="99"/>
    <w:rsid w:val="008918BA"/>
    <w:rPr>
      <w:color w:val="00000A"/>
      <w:lang w:val="ru-RU"/>
    </w:rPr>
  </w:style>
  <w:style w:type="character" w:customStyle="1" w:styleId="71">
    <w:name w:val="Знак Знак71"/>
    <w:uiPriority w:val="99"/>
    <w:rsid w:val="008918BA"/>
    <w:rPr>
      <w:i/>
      <w:iCs/>
      <w:color w:val="00000A"/>
      <w:sz w:val="24"/>
      <w:szCs w:val="24"/>
      <w:lang w:val="ru-RU"/>
    </w:rPr>
  </w:style>
  <w:style w:type="character" w:customStyle="1" w:styleId="61">
    <w:name w:val="Знак Знак61"/>
    <w:uiPriority w:val="99"/>
    <w:rsid w:val="008918BA"/>
    <w:rPr>
      <w:color w:val="00000A"/>
      <w:sz w:val="24"/>
      <w:szCs w:val="24"/>
      <w:lang w:val="ru-RU"/>
    </w:rPr>
  </w:style>
  <w:style w:type="character" w:customStyle="1" w:styleId="51">
    <w:name w:val="Знак Знак51"/>
    <w:uiPriority w:val="99"/>
    <w:rsid w:val="008918BA"/>
    <w:rPr>
      <w:rFonts w:ascii="Arial" w:hAnsi="Arial" w:cs="Arial"/>
      <w:vanish/>
      <w:color w:val="00000A"/>
      <w:sz w:val="16"/>
      <w:szCs w:val="16"/>
      <w:lang w:val="ru-RU"/>
    </w:rPr>
  </w:style>
  <w:style w:type="character" w:customStyle="1" w:styleId="41">
    <w:name w:val="Знак Знак41"/>
    <w:uiPriority w:val="99"/>
    <w:rsid w:val="008918BA"/>
    <w:rPr>
      <w:rFonts w:ascii="Arial" w:hAnsi="Arial" w:cs="Arial"/>
      <w:vanish/>
      <w:color w:val="00000A"/>
      <w:sz w:val="16"/>
      <w:szCs w:val="16"/>
      <w:lang w:val="ru-RU"/>
    </w:rPr>
  </w:style>
  <w:style w:type="character" w:customStyle="1" w:styleId="311">
    <w:name w:val="Знак Знак31"/>
    <w:uiPriority w:val="99"/>
    <w:rsid w:val="008918BA"/>
    <w:rPr>
      <w:color w:val="00000A"/>
      <w:lang w:val="ru-RU"/>
    </w:rPr>
  </w:style>
  <w:style w:type="character" w:customStyle="1" w:styleId="212">
    <w:name w:val="Знак Знак21"/>
    <w:uiPriority w:val="99"/>
    <w:rsid w:val="008918BA"/>
    <w:rPr>
      <w:color w:val="00000A"/>
      <w:sz w:val="16"/>
      <w:szCs w:val="16"/>
      <w:lang w:val="ru-RU"/>
    </w:rPr>
  </w:style>
  <w:style w:type="character" w:customStyle="1" w:styleId="150">
    <w:name w:val="Знак Знак15"/>
    <w:uiPriority w:val="99"/>
    <w:rsid w:val="008918BA"/>
    <w:rPr>
      <w:color w:val="00000A"/>
      <w:lang w:val="ru-RU"/>
    </w:rPr>
  </w:style>
  <w:style w:type="character" w:customStyle="1" w:styleId="140">
    <w:name w:val="Знак Знак14"/>
    <w:uiPriority w:val="99"/>
    <w:rsid w:val="008918BA"/>
    <w:rPr>
      <w:color w:val="00000A"/>
      <w:lang w:val="ru-RU"/>
    </w:rPr>
  </w:style>
  <w:style w:type="paragraph" w:customStyle="1" w:styleId="34">
    <w:name w:val="Без интервала3"/>
    <w:uiPriority w:val="99"/>
    <w:rsid w:val="008918BA"/>
    <w:pPr>
      <w:suppressAutoHyphens/>
    </w:pPr>
    <w:rPr>
      <w:rFonts w:ascii="Times New Roman" w:eastAsia="Times New Roman" w:hAnsi="Times New Roman"/>
      <w:color w:val="00000A"/>
      <w:sz w:val="20"/>
      <w:szCs w:val="20"/>
      <w:lang w:eastAsia="zh-CN"/>
    </w:rPr>
  </w:style>
  <w:style w:type="paragraph" w:customStyle="1" w:styleId="230">
    <w:name w:val="Основной текст 23"/>
    <w:basedOn w:val="Normal"/>
    <w:uiPriority w:val="99"/>
    <w:rsid w:val="008918BA"/>
    <w:pPr>
      <w:widowControl w:val="0"/>
      <w:autoSpaceDE w:val="0"/>
      <w:ind w:firstLine="567"/>
    </w:pPr>
    <w:rPr>
      <w:lang w:eastAsia="zh-CN"/>
    </w:rPr>
  </w:style>
  <w:style w:type="paragraph" w:customStyle="1" w:styleId="231">
    <w:name w:val="Основной текст с отступом 23"/>
    <w:basedOn w:val="Normal"/>
    <w:uiPriority w:val="99"/>
    <w:rsid w:val="008918BA"/>
    <w:pPr>
      <w:widowControl w:val="0"/>
      <w:autoSpaceDE w:val="0"/>
      <w:spacing w:line="360" w:lineRule="auto"/>
      <w:ind w:firstLine="567"/>
      <w:jc w:val="both"/>
    </w:pPr>
    <w:rPr>
      <w:lang w:eastAsia="zh-CN"/>
    </w:rPr>
  </w:style>
  <w:style w:type="paragraph" w:customStyle="1" w:styleId="1f3">
    <w:name w:val="Знак Знак Знак Знак Знак Знак Знак Знак Знак Знак Знак Знак Знак Знак Знак Знак1"/>
    <w:basedOn w:val="Normal"/>
    <w:uiPriority w:val="99"/>
    <w:rsid w:val="008918BA"/>
    <w:pPr>
      <w:spacing w:after="160" w:line="240" w:lineRule="exact"/>
    </w:pPr>
    <w:rPr>
      <w:rFonts w:ascii="Verdana" w:hAnsi="Verdana" w:cs="Verdana"/>
      <w:sz w:val="20"/>
      <w:szCs w:val="20"/>
      <w:lang w:val="en-US" w:eastAsia="zh-CN"/>
    </w:rPr>
  </w:style>
  <w:style w:type="paragraph" w:customStyle="1" w:styleId="43">
    <w:name w:val="Абзац списка4"/>
    <w:basedOn w:val="Normal"/>
    <w:uiPriority w:val="99"/>
    <w:rsid w:val="008918BA"/>
    <w:pPr>
      <w:spacing w:after="200" w:line="276" w:lineRule="auto"/>
      <w:ind w:left="720"/>
    </w:pPr>
    <w:rPr>
      <w:rFonts w:ascii="Calibri" w:hAnsi="Calibri" w:cs="Calibri"/>
      <w:sz w:val="22"/>
      <w:szCs w:val="22"/>
      <w:lang w:eastAsia="zh-CN"/>
    </w:rPr>
  </w:style>
  <w:style w:type="paragraph" w:customStyle="1" w:styleId="a7">
    <w:name w:val="Заглавие"/>
    <w:basedOn w:val="a6"/>
    <w:uiPriority w:val="99"/>
    <w:rsid w:val="008918BA"/>
    <w:pPr>
      <w:tabs>
        <w:tab w:val="left" w:pos="993"/>
      </w:tabs>
      <w:spacing w:after="200" w:line="276" w:lineRule="auto"/>
      <w:ind w:left="1069" w:hanging="360"/>
      <w:jc w:val="both"/>
    </w:pPr>
    <w:rPr>
      <w:color w:val="auto"/>
    </w:rPr>
  </w:style>
  <w:style w:type="character" w:customStyle="1" w:styleId="25">
    <w:name w:val="Основной шрифт абзаца2"/>
    <w:uiPriority w:val="99"/>
    <w:rsid w:val="008918BA"/>
  </w:style>
  <w:style w:type="character" w:customStyle="1" w:styleId="35">
    <w:name w:val="Основной шрифт абзаца3"/>
    <w:uiPriority w:val="99"/>
    <w:rsid w:val="008918BA"/>
  </w:style>
  <w:style w:type="paragraph" w:customStyle="1" w:styleId="50">
    <w:name w:val="Абзац списка5"/>
    <w:basedOn w:val="Normal"/>
    <w:uiPriority w:val="99"/>
    <w:rsid w:val="008918BA"/>
    <w:pPr>
      <w:suppressAutoHyphens/>
      <w:ind w:left="720"/>
    </w:pPr>
    <w:rPr>
      <w:rFonts w:ascii="Calibri" w:eastAsia="DejaVu Sans" w:hAnsi="Calibri" w:cs="Calibri"/>
      <w:color w:val="00000A"/>
      <w:kern w:val="1"/>
      <w:sz w:val="22"/>
      <w:szCs w:val="22"/>
      <w:lang w:eastAsia="ar-SA"/>
    </w:rPr>
  </w:style>
  <w:style w:type="paragraph" w:customStyle="1" w:styleId="1f4">
    <w:name w:val="Обычный (веб)1"/>
    <w:basedOn w:val="Normal"/>
    <w:uiPriority w:val="99"/>
    <w:rsid w:val="008918BA"/>
    <w:pPr>
      <w:widowControl w:val="0"/>
      <w:tabs>
        <w:tab w:val="left" w:pos="709"/>
      </w:tabs>
      <w:suppressAutoHyphens/>
      <w:spacing w:before="280" w:after="280" w:line="100" w:lineRule="atLeast"/>
    </w:pPr>
    <w:rPr>
      <w:color w:val="00000A"/>
      <w:kern w:val="1"/>
      <w:sz w:val="24"/>
      <w:szCs w:val="24"/>
      <w:lang w:eastAsia="hi-IN" w:bidi="hi-IN"/>
    </w:rPr>
  </w:style>
  <w:style w:type="paragraph" w:customStyle="1" w:styleId="44">
    <w:name w:val="Без интервала4"/>
    <w:uiPriority w:val="99"/>
    <w:rsid w:val="008918BA"/>
    <w:pPr>
      <w:suppressAutoHyphens/>
      <w:spacing w:line="100" w:lineRule="atLeast"/>
    </w:pPr>
    <w:rPr>
      <w:rFonts w:cs="Calibri"/>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slib.net/obw-pedagogika/dosugovaja-dejatelnost-podrostkov-kak-sredstvo-ih-socializacii.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o.gendocs.ru/docs/index-373945.html" TargetMode="External"/><Relationship Id="rId12"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libsid.ru/individualnoe-obuchenie-i-organizatsiya-dosuga-detey/organizatsiya-dosuga-detey-v-seme/vse-stranitsi" TargetMode="External"/><Relationship Id="rId11" Type="http://schemas.openxmlformats.org/officeDocument/2006/relationships/hyperlink" Target="http://www.pandia.ru/393638/" TargetMode="External"/><Relationship Id="rId5" Type="http://schemas.openxmlformats.org/officeDocument/2006/relationships/hyperlink" Target="http://spbhram.ru/about/newpok/dosug" TargetMode="External"/><Relationship Id="rId10" Type="http://schemas.openxmlformats.org/officeDocument/2006/relationships/hyperlink" Target="http://www.coolreferat.com/" TargetMode="External"/><Relationship Id="rId4" Type="http://schemas.openxmlformats.org/officeDocument/2006/relationships/webSettings" Target="webSettings.xml"/><Relationship Id="rId9" Type="http://schemas.openxmlformats.org/officeDocument/2006/relationships/hyperlink" Target="http://festival.1september.ru/articles/624222/"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35</TotalTime>
  <Pages>82</Pages>
  <Words>22579</Words>
  <Characters>-32766</Characters>
  <Application>Microsoft Office Outlook</Application>
  <DocSecurity>0</DocSecurity>
  <Lines>0</Lines>
  <Paragraphs>0</Paragraphs>
  <ScaleCrop>false</ScaleCrop>
  <Company>my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Customer</cp:lastModifiedBy>
  <cp:revision>4</cp:revision>
  <dcterms:created xsi:type="dcterms:W3CDTF">2023-09-14T09:44:00Z</dcterms:created>
  <dcterms:modified xsi:type="dcterms:W3CDTF">2024-10-17T04:39:00Z</dcterms:modified>
</cp:coreProperties>
</file>